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Toc98251653"/>
    <w:bookmarkStart w:id="17" w:name="_Hlt447028322"/>
    <w:p w:rsidR="00492FD1" w:rsidRPr="00FB4A2A" w:rsidRDefault="00416107" w:rsidP="00492FD1">
      <w:pPr>
        <w:ind w:right="-425"/>
        <w:rPr>
          <w:sz w:val="16"/>
          <w:szCs w:val="16"/>
        </w:rPr>
      </w:pPr>
      <w:r w:rsidRPr="00FB4A2A">
        <w:rPr>
          <w:noProof/>
          <w:sz w:val="16"/>
          <w:szCs w:val="16"/>
        </w:rPr>
        <mc:AlternateContent>
          <mc:Choice Requires="wps">
            <w:drawing>
              <wp:anchor distT="45720" distB="45720" distL="114300" distR="114300" simplePos="0" relativeHeight="251657728" behindDoc="0" locked="0" layoutInCell="1" allowOverlap="1" wp14:anchorId="09F152A5" wp14:editId="09FC4954">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D40CE6" w:rsidRPr="000D67AD" w:rsidRDefault="00D40CE6" w:rsidP="00492FD1">
                            <w:pPr>
                              <w:ind w:right="-23"/>
                              <w:rPr>
                                <w:rFonts w:ascii="Helios" w:hAnsi="Helios"/>
                                <w:sz w:val="12"/>
                                <w:szCs w:val="12"/>
                              </w:rPr>
                            </w:pPr>
                            <w:r w:rsidRPr="000D67AD">
                              <w:rPr>
                                <w:rFonts w:ascii="Helios" w:hAnsi="Helios"/>
                                <w:sz w:val="12"/>
                                <w:szCs w:val="12"/>
                              </w:rPr>
                              <w:t>Публичное акционерное общество</w:t>
                            </w:r>
                          </w:p>
                          <w:p w:rsidR="00D40CE6" w:rsidRPr="000D67AD" w:rsidRDefault="00D40CE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40CE6" w:rsidRPr="000D67AD" w:rsidRDefault="00D40CE6" w:rsidP="00492FD1">
                            <w:pPr>
                              <w:ind w:right="-23"/>
                              <w:rPr>
                                <w:rFonts w:ascii="Helios" w:hAnsi="Helios"/>
                                <w:sz w:val="12"/>
                                <w:szCs w:val="12"/>
                              </w:rPr>
                            </w:pPr>
                            <w:r w:rsidRPr="000D67AD">
                              <w:rPr>
                                <w:rFonts w:ascii="Helios" w:hAnsi="Helios"/>
                                <w:sz w:val="12"/>
                                <w:szCs w:val="12"/>
                              </w:rPr>
                              <w:t>сетевая компания Центра»</w:t>
                            </w:r>
                          </w:p>
                          <w:p w:rsidR="00D40CE6" w:rsidRPr="000D67AD" w:rsidRDefault="00D40CE6" w:rsidP="00492FD1">
                            <w:pPr>
                              <w:ind w:right="-23"/>
                              <w:rPr>
                                <w:rFonts w:ascii="Helios" w:hAnsi="Helios"/>
                                <w:sz w:val="12"/>
                                <w:szCs w:val="12"/>
                              </w:rPr>
                            </w:pPr>
                            <w:r w:rsidRPr="000D67AD">
                              <w:rPr>
                                <w:rFonts w:ascii="Helios" w:hAnsi="Helios"/>
                                <w:sz w:val="12"/>
                                <w:szCs w:val="12"/>
                              </w:rPr>
                              <w:t>2-я Ямская ул., д. 4, Москва, 127018</w:t>
                            </w:r>
                          </w:p>
                          <w:p w:rsidR="00D40CE6" w:rsidRPr="000D67AD" w:rsidRDefault="00D40CE6" w:rsidP="00492FD1">
                            <w:pPr>
                              <w:ind w:right="-23"/>
                              <w:rPr>
                                <w:rFonts w:ascii="Helios" w:hAnsi="Helios"/>
                                <w:sz w:val="12"/>
                                <w:szCs w:val="12"/>
                              </w:rPr>
                            </w:pPr>
                            <w:r w:rsidRPr="000D67AD">
                              <w:rPr>
                                <w:rFonts w:ascii="Helios" w:hAnsi="Helios"/>
                                <w:sz w:val="12"/>
                                <w:szCs w:val="12"/>
                              </w:rPr>
                              <w:t>тел.: +7 (495) 747-92-92,</w:t>
                            </w:r>
                          </w:p>
                          <w:p w:rsidR="00D40CE6" w:rsidRPr="000D67AD" w:rsidRDefault="00D40CE6" w:rsidP="00492FD1">
                            <w:pPr>
                              <w:ind w:right="-23"/>
                              <w:rPr>
                                <w:rFonts w:ascii="Helios" w:hAnsi="Helios"/>
                                <w:sz w:val="12"/>
                                <w:szCs w:val="12"/>
                              </w:rPr>
                            </w:pPr>
                            <w:r w:rsidRPr="000D67AD">
                              <w:rPr>
                                <w:rFonts w:ascii="Helios" w:hAnsi="Helios"/>
                                <w:sz w:val="12"/>
                                <w:szCs w:val="12"/>
                              </w:rPr>
                              <w:t xml:space="preserve"> факс: +7 (495) 747-92-95, </w:t>
                            </w:r>
                          </w:p>
                          <w:p w:rsidR="00D40CE6" w:rsidRPr="000D67AD" w:rsidRDefault="00D40CE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40CE6" w:rsidRPr="000D67AD" w:rsidRDefault="00D40CE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D40CE6" w:rsidRPr="000D67AD" w:rsidRDefault="00D40CE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40CE6" w:rsidRPr="00D40CE6" w:rsidRDefault="00D40CE6"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D40CE6">
                              <w:rPr>
                                <w:rFonts w:ascii="Helios" w:hAnsi="Helios"/>
                                <w:sz w:val="12"/>
                                <w:szCs w:val="12"/>
                              </w:rPr>
                              <w:t>-</w:t>
                            </w:r>
                            <w:r w:rsidRPr="000D67AD">
                              <w:rPr>
                                <w:rFonts w:ascii="Helios" w:hAnsi="Helios"/>
                                <w:sz w:val="12"/>
                                <w:szCs w:val="12"/>
                                <w:lang w:val="en-US"/>
                              </w:rPr>
                              <w:t>mail</w:t>
                            </w:r>
                            <w:r w:rsidRPr="00D40CE6">
                              <w:rPr>
                                <w:rFonts w:ascii="Helios" w:hAnsi="Helios"/>
                                <w:sz w:val="12"/>
                                <w:szCs w:val="12"/>
                              </w:rPr>
                              <w:t xml:space="preserve">: </w:t>
                            </w:r>
                            <w:hyperlink r:id="rId9" w:history="1">
                              <w:r w:rsidRPr="000D67AD">
                                <w:rPr>
                                  <w:rFonts w:ascii="Helios" w:hAnsi="Helios"/>
                                  <w:sz w:val="12"/>
                                  <w:szCs w:val="12"/>
                                  <w:lang w:val="en-US"/>
                                </w:rPr>
                                <w:t>posta</w:t>
                              </w:r>
                              <w:r w:rsidRPr="00D40CE6">
                                <w:rPr>
                                  <w:rFonts w:ascii="Helios" w:hAnsi="Helios"/>
                                  <w:sz w:val="12"/>
                                  <w:szCs w:val="12"/>
                                </w:rPr>
                                <w:t>@</w:t>
                              </w:r>
                              <w:r w:rsidRPr="000D67AD">
                                <w:rPr>
                                  <w:rFonts w:ascii="Helios" w:hAnsi="Helios"/>
                                  <w:sz w:val="12"/>
                                  <w:szCs w:val="12"/>
                                  <w:lang w:val="en-US"/>
                                </w:rPr>
                                <w:t>mrsk</w:t>
                              </w:r>
                              <w:r w:rsidRPr="00D40CE6">
                                <w:rPr>
                                  <w:rFonts w:ascii="Helios" w:hAnsi="Helios"/>
                                  <w:sz w:val="12"/>
                                  <w:szCs w:val="12"/>
                                </w:rPr>
                                <w:t>-1.</w:t>
                              </w:r>
                              <w:r w:rsidRPr="000D67AD">
                                <w:rPr>
                                  <w:rFonts w:ascii="Helios" w:hAnsi="Helios"/>
                                  <w:sz w:val="12"/>
                                  <w:szCs w:val="12"/>
                                  <w:lang w:val="en-US"/>
                                </w:rPr>
                                <w:t>ru</w:t>
                              </w:r>
                            </w:hyperlink>
                            <w:r w:rsidRPr="00D40CE6">
                              <w:rPr>
                                <w:rFonts w:ascii="Helios" w:hAnsi="Helios"/>
                                <w:sz w:val="12"/>
                                <w:szCs w:val="12"/>
                              </w:rPr>
                              <w:t xml:space="preserve">, </w:t>
                            </w:r>
                            <w:hyperlink r:id="rId10" w:history="1">
                              <w:r w:rsidRPr="000D67AD">
                                <w:rPr>
                                  <w:rFonts w:ascii="Helios" w:hAnsi="Helios"/>
                                  <w:sz w:val="12"/>
                                  <w:szCs w:val="12"/>
                                  <w:lang w:val="en-US"/>
                                </w:rPr>
                                <w:t>www</w:t>
                              </w:r>
                              <w:r w:rsidRPr="00D40CE6">
                                <w:rPr>
                                  <w:rFonts w:ascii="Helios" w:hAnsi="Helios"/>
                                  <w:sz w:val="12"/>
                                  <w:szCs w:val="12"/>
                                </w:rPr>
                                <w:t>.</w:t>
                              </w:r>
                              <w:r w:rsidRPr="000D67AD">
                                <w:rPr>
                                  <w:rFonts w:ascii="Helios" w:hAnsi="Helios"/>
                                  <w:sz w:val="12"/>
                                  <w:szCs w:val="12"/>
                                  <w:lang w:val="en-US"/>
                                </w:rPr>
                                <w:t>mrsk</w:t>
                              </w:r>
                              <w:r w:rsidRPr="00D40CE6">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40CE6" w:rsidRPr="000D67AD" w:rsidRDefault="00D40CE6" w:rsidP="00492FD1">
                      <w:pPr>
                        <w:ind w:right="-23"/>
                        <w:rPr>
                          <w:rFonts w:ascii="Helios" w:hAnsi="Helios"/>
                          <w:sz w:val="12"/>
                          <w:szCs w:val="12"/>
                        </w:rPr>
                      </w:pPr>
                      <w:r w:rsidRPr="000D67AD">
                        <w:rPr>
                          <w:rFonts w:ascii="Helios" w:hAnsi="Helios"/>
                          <w:sz w:val="12"/>
                          <w:szCs w:val="12"/>
                        </w:rPr>
                        <w:t>Публичное акционерное общество</w:t>
                      </w:r>
                    </w:p>
                    <w:p w:rsidR="00D40CE6" w:rsidRPr="000D67AD" w:rsidRDefault="00D40CE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40CE6" w:rsidRPr="000D67AD" w:rsidRDefault="00D40CE6" w:rsidP="00492FD1">
                      <w:pPr>
                        <w:ind w:right="-23"/>
                        <w:rPr>
                          <w:rFonts w:ascii="Helios" w:hAnsi="Helios"/>
                          <w:sz w:val="12"/>
                          <w:szCs w:val="12"/>
                        </w:rPr>
                      </w:pPr>
                      <w:r w:rsidRPr="000D67AD">
                        <w:rPr>
                          <w:rFonts w:ascii="Helios" w:hAnsi="Helios"/>
                          <w:sz w:val="12"/>
                          <w:szCs w:val="12"/>
                        </w:rPr>
                        <w:t>сетевая компания Центра»</w:t>
                      </w:r>
                    </w:p>
                    <w:p w:rsidR="00D40CE6" w:rsidRPr="000D67AD" w:rsidRDefault="00D40CE6" w:rsidP="00492FD1">
                      <w:pPr>
                        <w:ind w:right="-23"/>
                        <w:rPr>
                          <w:rFonts w:ascii="Helios" w:hAnsi="Helios"/>
                          <w:sz w:val="12"/>
                          <w:szCs w:val="12"/>
                        </w:rPr>
                      </w:pPr>
                      <w:r w:rsidRPr="000D67AD">
                        <w:rPr>
                          <w:rFonts w:ascii="Helios" w:hAnsi="Helios"/>
                          <w:sz w:val="12"/>
                          <w:szCs w:val="12"/>
                        </w:rPr>
                        <w:t>2-я Ямская ул., д. 4, Москва, 127018</w:t>
                      </w:r>
                    </w:p>
                    <w:p w:rsidR="00D40CE6" w:rsidRPr="000D67AD" w:rsidRDefault="00D40CE6" w:rsidP="00492FD1">
                      <w:pPr>
                        <w:ind w:right="-23"/>
                        <w:rPr>
                          <w:rFonts w:ascii="Helios" w:hAnsi="Helios"/>
                          <w:sz w:val="12"/>
                          <w:szCs w:val="12"/>
                        </w:rPr>
                      </w:pPr>
                      <w:r w:rsidRPr="000D67AD">
                        <w:rPr>
                          <w:rFonts w:ascii="Helios" w:hAnsi="Helios"/>
                          <w:sz w:val="12"/>
                          <w:szCs w:val="12"/>
                        </w:rPr>
                        <w:t>тел.: +7 (495) 747-92-92,</w:t>
                      </w:r>
                    </w:p>
                    <w:p w:rsidR="00D40CE6" w:rsidRPr="000D67AD" w:rsidRDefault="00D40CE6" w:rsidP="00492FD1">
                      <w:pPr>
                        <w:ind w:right="-23"/>
                        <w:rPr>
                          <w:rFonts w:ascii="Helios" w:hAnsi="Helios"/>
                          <w:sz w:val="12"/>
                          <w:szCs w:val="12"/>
                        </w:rPr>
                      </w:pPr>
                      <w:r w:rsidRPr="000D67AD">
                        <w:rPr>
                          <w:rFonts w:ascii="Helios" w:hAnsi="Helios"/>
                          <w:sz w:val="12"/>
                          <w:szCs w:val="12"/>
                        </w:rPr>
                        <w:t xml:space="preserve"> факс: +7 (495) 747-92-95, </w:t>
                      </w:r>
                    </w:p>
                    <w:p w:rsidR="00D40CE6" w:rsidRPr="000D67AD" w:rsidRDefault="00D40CE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40CE6" w:rsidRPr="000D67AD" w:rsidRDefault="00D40CE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D40CE6" w:rsidRPr="000D67AD" w:rsidRDefault="00D40CE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40CE6" w:rsidRPr="00D40CE6" w:rsidRDefault="00D40CE6"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D40CE6">
                        <w:rPr>
                          <w:rFonts w:ascii="Helios" w:hAnsi="Helios"/>
                          <w:sz w:val="12"/>
                          <w:szCs w:val="12"/>
                        </w:rPr>
                        <w:t>-</w:t>
                      </w:r>
                      <w:r w:rsidRPr="000D67AD">
                        <w:rPr>
                          <w:rFonts w:ascii="Helios" w:hAnsi="Helios"/>
                          <w:sz w:val="12"/>
                          <w:szCs w:val="12"/>
                          <w:lang w:val="en-US"/>
                        </w:rPr>
                        <w:t>mail</w:t>
                      </w:r>
                      <w:proofErr w:type="gramEnd"/>
                      <w:r w:rsidRPr="00D40CE6">
                        <w:rPr>
                          <w:rFonts w:ascii="Helios" w:hAnsi="Helios"/>
                          <w:sz w:val="12"/>
                          <w:szCs w:val="12"/>
                        </w:rPr>
                        <w:t xml:space="preserve">: </w:t>
                      </w:r>
                      <w:hyperlink r:id="rId11" w:history="1">
                        <w:r w:rsidRPr="000D67AD">
                          <w:rPr>
                            <w:rFonts w:ascii="Helios" w:hAnsi="Helios"/>
                            <w:sz w:val="12"/>
                            <w:szCs w:val="12"/>
                            <w:lang w:val="en-US"/>
                          </w:rPr>
                          <w:t>posta</w:t>
                        </w:r>
                        <w:r w:rsidRPr="00D40CE6">
                          <w:rPr>
                            <w:rFonts w:ascii="Helios" w:hAnsi="Helios"/>
                            <w:sz w:val="12"/>
                            <w:szCs w:val="12"/>
                          </w:rPr>
                          <w:t>@</w:t>
                        </w:r>
                        <w:r w:rsidRPr="000D67AD">
                          <w:rPr>
                            <w:rFonts w:ascii="Helios" w:hAnsi="Helios"/>
                            <w:sz w:val="12"/>
                            <w:szCs w:val="12"/>
                            <w:lang w:val="en-US"/>
                          </w:rPr>
                          <w:t>mrsk</w:t>
                        </w:r>
                        <w:r w:rsidRPr="00D40CE6">
                          <w:rPr>
                            <w:rFonts w:ascii="Helios" w:hAnsi="Helios"/>
                            <w:sz w:val="12"/>
                            <w:szCs w:val="12"/>
                          </w:rPr>
                          <w:t>-1.</w:t>
                        </w:r>
                        <w:r w:rsidRPr="000D67AD">
                          <w:rPr>
                            <w:rFonts w:ascii="Helios" w:hAnsi="Helios"/>
                            <w:sz w:val="12"/>
                            <w:szCs w:val="12"/>
                            <w:lang w:val="en-US"/>
                          </w:rPr>
                          <w:t>ru</w:t>
                        </w:r>
                      </w:hyperlink>
                      <w:r w:rsidRPr="00D40CE6">
                        <w:rPr>
                          <w:rFonts w:ascii="Helios" w:hAnsi="Helios"/>
                          <w:sz w:val="12"/>
                          <w:szCs w:val="12"/>
                        </w:rPr>
                        <w:t xml:space="preserve">, </w:t>
                      </w:r>
                      <w:hyperlink r:id="rId12" w:history="1">
                        <w:r w:rsidRPr="000D67AD">
                          <w:rPr>
                            <w:rFonts w:ascii="Helios" w:hAnsi="Helios"/>
                            <w:sz w:val="12"/>
                            <w:szCs w:val="12"/>
                            <w:lang w:val="en-US"/>
                          </w:rPr>
                          <w:t>www</w:t>
                        </w:r>
                        <w:r w:rsidRPr="00D40CE6">
                          <w:rPr>
                            <w:rFonts w:ascii="Helios" w:hAnsi="Helios"/>
                            <w:sz w:val="12"/>
                            <w:szCs w:val="12"/>
                          </w:rPr>
                          <w:t>.</w:t>
                        </w:r>
                        <w:r w:rsidRPr="000D67AD">
                          <w:rPr>
                            <w:rFonts w:ascii="Helios" w:hAnsi="Helios"/>
                            <w:sz w:val="12"/>
                            <w:szCs w:val="12"/>
                            <w:lang w:val="en-US"/>
                          </w:rPr>
                          <w:t>mrsk</w:t>
                        </w:r>
                        <w:r w:rsidRPr="00D40CE6">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002526A6" w:rsidRPr="00FB4A2A">
        <w:rPr>
          <w:noProof/>
          <w:sz w:val="16"/>
          <w:szCs w:val="16"/>
        </w:rPr>
        <w:t xml:space="preserve"> </w:t>
      </w:r>
      <w:r w:rsidR="009914E9" w:rsidRPr="00FB4A2A">
        <w:rPr>
          <w:noProof/>
          <w:sz w:val="16"/>
          <w:szCs w:val="16"/>
        </w:rPr>
        <w:drawing>
          <wp:inline distT="0" distB="0" distL="0" distR="0" wp14:anchorId="2E95D6A3" wp14:editId="4557EAC1">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FB4A2A" w:rsidRDefault="00492FD1" w:rsidP="00492FD1">
      <w:pPr>
        <w:pStyle w:val="affffffff4"/>
        <w:suppressAutoHyphens/>
        <w:jc w:val="center"/>
        <w:rPr>
          <w:rFonts w:ascii="Helios-Regular" w:hAnsi="Helios-Regular" w:cs="Helios-Regular"/>
          <w:color w:val="auto"/>
          <w:spacing w:val="4"/>
          <w:sz w:val="14"/>
          <w:szCs w:val="14"/>
        </w:rPr>
      </w:pPr>
    </w:p>
    <w:p w:rsidR="00492FD1" w:rsidRPr="00FB4A2A" w:rsidRDefault="00492FD1" w:rsidP="00492FD1">
      <w:pPr>
        <w:ind w:left="5670" w:firstLine="0"/>
        <w:jc w:val="center"/>
        <w:rPr>
          <w:szCs w:val="24"/>
        </w:rPr>
      </w:pPr>
    </w:p>
    <w:p w:rsidR="00492FD1" w:rsidRPr="00FB4A2A" w:rsidRDefault="00492FD1" w:rsidP="00492FD1">
      <w:pPr>
        <w:jc w:val="center"/>
        <w:rPr>
          <w:rFonts w:ascii="Arial" w:hAnsi="Arial" w:cs="Arial"/>
          <w:noProof/>
          <w:sz w:val="18"/>
          <w:szCs w:val="18"/>
        </w:rPr>
      </w:pPr>
    </w:p>
    <w:p w:rsidR="00492FD1" w:rsidRPr="00FB4A2A" w:rsidRDefault="00492FD1" w:rsidP="00492FD1">
      <w:pPr>
        <w:ind w:left="5670" w:firstLine="0"/>
        <w:jc w:val="center"/>
        <w:rPr>
          <w:szCs w:val="24"/>
        </w:rPr>
      </w:pPr>
    </w:p>
    <w:p w:rsidR="00492FD1" w:rsidRPr="00FB4A2A" w:rsidRDefault="00492FD1" w:rsidP="00492FD1">
      <w:pPr>
        <w:ind w:left="5670" w:firstLine="0"/>
        <w:jc w:val="center"/>
        <w:rPr>
          <w:szCs w:val="24"/>
        </w:rPr>
      </w:pPr>
    </w:p>
    <w:p w:rsidR="00492FD1" w:rsidRPr="00FB4A2A" w:rsidRDefault="00492FD1" w:rsidP="00492FD1">
      <w:pPr>
        <w:ind w:left="5670" w:firstLine="0"/>
        <w:jc w:val="center"/>
        <w:rPr>
          <w:szCs w:val="24"/>
        </w:rPr>
      </w:pPr>
    </w:p>
    <w:p w:rsidR="00492FD1" w:rsidRPr="00FB4A2A" w:rsidRDefault="00492FD1" w:rsidP="00492FD1">
      <w:pPr>
        <w:ind w:left="5670" w:firstLine="0"/>
        <w:jc w:val="center"/>
        <w:rPr>
          <w:szCs w:val="24"/>
        </w:rPr>
      </w:pPr>
      <w:r w:rsidRPr="00FB4A2A">
        <w:rPr>
          <w:szCs w:val="24"/>
        </w:rPr>
        <w:t>УТВЕРЖДАЮ:</w:t>
      </w:r>
    </w:p>
    <w:p w:rsidR="00492FD1" w:rsidRPr="00FB4A2A" w:rsidRDefault="00492FD1" w:rsidP="00492FD1">
      <w:pPr>
        <w:jc w:val="right"/>
        <w:rPr>
          <w:szCs w:val="24"/>
        </w:rPr>
      </w:pPr>
      <w:r w:rsidRPr="00FB4A2A">
        <w:rPr>
          <w:szCs w:val="24"/>
        </w:rPr>
        <w:t>Председатель конкурсной комиссии -</w:t>
      </w:r>
    </w:p>
    <w:p w:rsidR="00492FD1" w:rsidRPr="00FB4A2A" w:rsidRDefault="00492FD1" w:rsidP="00492FD1">
      <w:pPr>
        <w:jc w:val="right"/>
        <w:rPr>
          <w:szCs w:val="24"/>
        </w:rPr>
      </w:pPr>
      <w:r w:rsidRPr="00FB4A2A">
        <w:rPr>
          <w:szCs w:val="24"/>
        </w:rPr>
        <w:t xml:space="preserve">заместитель генерального директора </w:t>
      </w:r>
    </w:p>
    <w:p w:rsidR="00492FD1" w:rsidRPr="00FB4A2A" w:rsidRDefault="00492FD1" w:rsidP="00492FD1">
      <w:pPr>
        <w:jc w:val="right"/>
        <w:rPr>
          <w:szCs w:val="24"/>
        </w:rPr>
      </w:pPr>
      <w:r w:rsidRPr="00FB4A2A">
        <w:rPr>
          <w:szCs w:val="24"/>
        </w:rPr>
        <w:t xml:space="preserve">по инвестиционной деятельности </w:t>
      </w:r>
    </w:p>
    <w:p w:rsidR="00492FD1" w:rsidRPr="00FB4A2A" w:rsidRDefault="00492FD1" w:rsidP="00492FD1">
      <w:pPr>
        <w:jc w:val="right"/>
        <w:rPr>
          <w:szCs w:val="24"/>
        </w:rPr>
      </w:pPr>
      <w:r w:rsidRPr="00FB4A2A">
        <w:rPr>
          <w:szCs w:val="24"/>
        </w:rPr>
        <w:t>ПАО «МРСК Центра»</w:t>
      </w:r>
    </w:p>
    <w:p w:rsidR="00492FD1" w:rsidRPr="00FB4A2A" w:rsidRDefault="00492FD1" w:rsidP="00492FD1">
      <w:pPr>
        <w:jc w:val="right"/>
      </w:pPr>
    </w:p>
    <w:p w:rsidR="00492FD1" w:rsidRPr="00FB4A2A" w:rsidRDefault="00492FD1" w:rsidP="00492FD1">
      <w:pPr>
        <w:jc w:val="right"/>
        <w:rPr>
          <w:szCs w:val="24"/>
        </w:rPr>
      </w:pPr>
      <w:r w:rsidRPr="00FB4A2A">
        <w:rPr>
          <w:szCs w:val="24"/>
        </w:rPr>
        <w:t>____________________ Д.В. Скляров</w:t>
      </w:r>
    </w:p>
    <w:p w:rsidR="00492FD1" w:rsidRPr="00FB4A2A" w:rsidRDefault="00492FD1" w:rsidP="00492FD1">
      <w:pPr>
        <w:jc w:val="right"/>
        <w:rPr>
          <w:szCs w:val="24"/>
        </w:rPr>
      </w:pPr>
    </w:p>
    <w:p w:rsidR="00492FD1" w:rsidRPr="00FB4A2A" w:rsidRDefault="00492FD1" w:rsidP="00492FD1">
      <w:pPr>
        <w:ind w:left="5670" w:firstLine="0"/>
        <w:jc w:val="right"/>
        <w:rPr>
          <w:szCs w:val="24"/>
        </w:rPr>
      </w:pPr>
      <w:r w:rsidRPr="00FB4A2A">
        <w:rPr>
          <w:szCs w:val="24"/>
        </w:rPr>
        <w:t xml:space="preserve"> «____» ___________________ </w:t>
      </w:r>
      <w:r w:rsidR="00DA5CE6" w:rsidRPr="00FB4A2A">
        <w:rPr>
          <w:szCs w:val="24"/>
        </w:rPr>
        <w:t>201</w:t>
      </w:r>
      <w:r w:rsidR="004B7F7C" w:rsidRPr="00FB4A2A">
        <w:rPr>
          <w:szCs w:val="24"/>
        </w:rPr>
        <w:t>8</w:t>
      </w:r>
      <w:r w:rsidRPr="00FB4A2A">
        <w:rPr>
          <w:szCs w:val="24"/>
        </w:rPr>
        <w:t xml:space="preserve"> г.</w:t>
      </w:r>
    </w:p>
    <w:p w:rsidR="00492FD1" w:rsidRPr="00FB4A2A" w:rsidRDefault="00492FD1" w:rsidP="00492FD1">
      <w:pPr>
        <w:ind w:firstLine="0"/>
        <w:jc w:val="left"/>
        <w:rPr>
          <w:szCs w:val="24"/>
        </w:rPr>
      </w:pPr>
    </w:p>
    <w:p w:rsidR="00492FD1" w:rsidRPr="00FB4A2A" w:rsidRDefault="00492FD1" w:rsidP="00492FD1">
      <w:pPr>
        <w:ind w:left="6804" w:firstLine="0"/>
        <w:rPr>
          <w:b/>
          <w:kern w:val="36"/>
          <w:szCs w:val="24"/>
        </w:rPr>
      </w:pPr>
      <w:r w:rsidRPr="00FB4A2A">
        <w:rPr>
          <w:b/>
          <w:kern w:val="36"/>
          <w:szCs w:val="24"/>
        </w:rPr>
        <w:t>Согласовано на заседании</w:t>
      </w:r>
    </w:p>
    <w:p w:rsidR="00492FD1" w:rsidRPr="00FB4A2A" w:rsidRDefault="00492FD1" w:rsidP="00492FD1">
      <w:pPr>
        <w:ind w:left="6804" w:firstLine="0"/>
        <w:rPr>
          <w:b/>
          <w:kern w:val="36"/>
          <w:szCs w:val="24"/>
        </w:rPr>
      </w:pPr>
      <w:r w:rsidRPr="00FB4A2A">
        <w:rPr>
          <w:b/>
          <w:kern w:val="36"/>
          <w:szCs w:val="24"/>
        </w:rPr>
        <w:t>конкурсной комиссии</w:t>
      </w:r>
    </w:p>
    <w:p w:rsidR="00492FD1" w:rsidRPr="00FB4A2A" w:rsidRDefault="00492FD1" w:rsidP="00492FD1">
      <w:pPr>
        <w:ind w:left="6804" w:firstLine="0"/>
        <w:rPr>
          <w:b/>
          <w:kern w:val="36"/>
          <w:szCs w:val="24"/>
        </w:rPr>
      </w:pPr>
      <w:r w:rsidRPr="00FB4A2A">
        <w:rPr>
          <w:b/>
          <w:kern w:val="36"/>
          <w:szCs w:val="24"/>
        </w:rPr>
        <w:t>Протокол № ____________</w:t>
      </w:r>
    </w:p>
    <w:p w:rsidR="00492FD1" w:rsidRPr="00FB4A2A" w:rsidRDefault="00492FD1" w:rsidP="00492FD1">
      <w:pPr>
        <w:ind w:left="6804" w:firstLine="0"/>
        <w:rPr>
          <w:b/>
          <w:kern w:val="36"/>
          <w:szCs w:val="24"/>
        </w:rPr>
      </w:pPr>
      <w:r w:rsidRPr="00FB4A2A">
        <w:rPr>
          <w:b/>
          <w:kern w:val="36"/>
          <w:szCs w:val="24"/>
        </w:rPr>
        <w:t xml:space="preserve">от «___» _______ </w:t>
      </w:r>
      <w:r w:rsidR="00DA5CE6" w:rsidRPr="00FB4A2A">
        <w:rPr>
          <w:b/>
          <w:kern w:val="36"/>
          <w:szCs w:val="24"/>
        </w:rPr>
        <w:t>201</w:t>
      </w:r>
      <w:r w:rsidR="005D3E38" w:rsidRPr="00FB4A2A">
        <w:rPr>
          <w:b/>
          <w:kern w:val="36"/>
          <w:szCs w:val="24"/>
        </w:rPr>
        <w:t>8</w:t>
      </w:r>
      <w:r w:rsidRPr="00FB4A2A">
        <w:rPr>
          <w:b/>
          <w:kern w:val="36"/>
          <w:szCs w:val="24"/>
        </w:rPr>
        <w:t xml:space="preserve"> года</w:t>
      </w:r>
    </w:p>
    <w:p w:rsidR="00492FD1" w:rsidRPr="00FB4A2A" w:rsidRDefault="00492FD1" w:rsidP="00492FD1">
      <w:pPr>
        <w:spacing w:line="264" w:lineRule="auto"/>
        <w:jc w:val="center"/>
        <w:rPr>
          <w:szCs w:val="24"/>
        </w:rPr>
      </w:pPr>
    </w:p>
    <w:p w:rsidR="00492FD1" w:rsidRPr="00FB4A2A" w:rsidRDefault="00492FD1" w:rsidP="00492FD1">
      <w:pPr>
        <w:spacing w:line="264" w:lineRule="auto"/>
        <w:jc w:val="center"/>
        <w:rPr>
          <w:szCs w:val="24"/>
        </w:rPr>
      </w:pPr>
    </w:p>
    <w:p w:rsidR="00492FD1" w:rsidRPr="00FB4A2A" w:rsidRDefault="00492FD1" w:rsidP="00492FD1">
      <w:pPr>
        <w:spacing w:line="264" w:lineRule="auto"/>
        <w:jc w:val="center"/>
        <w:rPr>
          <w:szCs w:val="24"/>
        </w:rPr>
      </w:pPr>
    </w:p>
    <w:p w:rsidR="000D1809" w:rsidRPr="0060386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FB4A2A">
        <w:rPr>
          <w:rFonts w:ascii="Times New Roman" w:hAnsi="Times New Roman"/>
          <w:b/>
          <w:bCs/>
          <w:iCs/>
          <w:color w:val="auto"/>
          <w:sz w:val="24"/>
          <w:szCs w:val="24"/>
          <w:lang w:eastAsia="ar-SA"/>
        </w:rPr>
        <w:t xml:space="preserve">КОНКУРСНАЯ </w:t>
      </w:r>
      <w:r w:rsidRPr="00603866">
        <w:rPr>
          <w:rFonts w:ascii="Times New Roman" w:hAnsi="Times New Roman"/>
          <w:b/>
          <w:bCs/>
          <w:iCs/>
          <w:color w:val="auto"/>
          <w:sz w:val="24"/>
          <w:szCs w:val="24"/>
          <w:lang w:eastAsia="ar-SA"/>
        </w:rPr>
        <w:t>ДОКУМЕНТАЦИЯ</w:t>
      </w:r>
    </w:p>
    <w:p w:rsidR="009A5818" w:rsidRPr="00FB4A2A" w:rsidRDefault="0045760E" w:rsidP="00492FD1">
      <w:pPr>
        <w:widowControl/>
        <w:spacing w:after="120"/>
        <w:ind w:firstLine="0"/>
        <w:jc w:val="center"/>
        <w:rPr>
          <w:b/>
          <w:szCs w:val="24"/>
        </w:rPr>
      </w:pPr>
      <w:r w:rsidRPr="00603866">
        <w:rPr>
          <w:b/>
          <w:szCs w:val="24"/>
        </w:rPr>
        <w:t>Открытый одноэтапный конкурс без предварительного квалификационного отбора на право заключения рамочных соглашений о дальнейшем</w:t>
      </w:r>
      <w:r w:rsidR="00A515B3" w:rsidRPr="00603866">
        <w:rPr>
          <w:b/>
          <w:szCs w:val="24"/>
        </w:rPr>
        <w:t xml:space="preserve"> взаимодействии с победителями </w:t>
      </w:r>
      <w:r w:rsidRPr="00603866">
        <w:rPr>
          <w:b/>
          <w:szCs w:val="24"/>
        </w:rPr>
        <w:t xml:space="preserve">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Pr="00603866">
        <w:rPr>
          <w:b/>
          <w:szCs w:val="24"/>
        </w:rPr>
        <w:t>кВ</w:t>
      </w:r>
      <w:proofErr w:type="spellEnd"/>
      <w:r w:rsidRPr="00603866">
        <w:rPr>
          <w:b/>
          <w:szCs w:val="24"/>
        </w:rPr>
        <w:t xml:space="preserve"> (новое строительство, </w:t>
      </w:r>
      <w:proofErr w:type="spellStart"/>
      <w:r w:rsidRPr="00603866">
        <w:rPr>
          <w:b/>
          <w:szCs w:val="24"/>
        </w:rPr>
        <w:t>техперевооружение</w:t>
      </w:r>
      <w:proofErr w:type="spellEnd"/>
      <w:r w:rsidRPr="00603866">
        <w:rPr>
          <w:b/>
          <w:szCs w:val="24"/>
        </w:rPr>
        <w:t xml:space="preserve">,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w:t>
      </w:r>
      <w:r w:rsidR="00FF2E87" w:rsidRPr="00603866">
        <w:rPr>
          <w:b/>
          <w:szCs w:val="24"/>
        </w:rPr>
        <w:t xml:space="preserve">по ИПР в период 2018-2021 гг. и Ремонтной программы в период 2018-2021 гг. </w:t>
      </w:r>
      <w:r w:rsidRPr="00603866">
        <w:rPr>
          <w:b/>
          <w:szCs w:val="24"/>
        </w:rPr>
        <w:t>для нужд ПАО «МРСК Центра» (филиал</w:t>
      </w:r>
      <w:r w:rsidR="00603866" w:rsidRPr="00603866">
        <w:rPr>
          <w:b/>
          <w:szCs w:val="24"/>
        </w:rPr>
        <w:t>а</w:t>
      </w:r>
      <w:r w:rsidRPr="00603866">
        <w:rPr>
          <w:b/>
          <w:szCs w:val="24"/>
        </w:rPr>
        <w:t xml:space="preserve"> «Липецкэнерго</w:t>
      </w:r>
      <w:r w:rsidR="00FF2E87" w:rsidRPr="00603866">
        <w:rPr>
          <w:b/>
          <w:szCs w:val="24"/>
        </w:rPr>
        <w:t>»)</w:t>
      </w:r>
    </w:p>
    <w:p w:rsidR="009A5818" w:rsidRPr="00FB4A2A" w:rsidRDefault="009A5818" w:rsidP="001C6CCB">
      <w:pPr>
        <w:widowControl/>
        <w:spacing w:after="120"/>
        <w:ind w:left="-540" w:firstLine="0"/>
        <w:jc w:val="center"/>
        <w:rPr>
          <w:b/>
          <w:szCs w:val="24"/>
        </w:rPr>
      </w:pPr>
    </w:p>
    <w:p w:rsidR="00492FD1" w:rsidRPr="00FB4A2A"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B4A2A">
        <w:rPr>
          <w:rFonts w:ascii="Times New Roman" w:eastAsia="Times New Roman" w:hAnsi="Times New Roman" w:cs="Times New Roman"/>
          <w:b/>
          <w:caps/>
        </w:rPr>
        <w:t>«ОБЩАЯ, КОММЕРЧЕСКАЯ и техническая ЧАСТИ»</w:t>
      </w:r>
      <w:r w:rsidRPr="00FB4A2A">
        <w:rPr>
          <w:rFonts w:ascii="Times New Roman" w:hAnsi="Times New Roman" w:cs="Times New Roman"/>
        </w:rPr>
        <w:t xml:space="preserve"> </w:t>
      </w:r>
    </w:p>
    <w:p w:rsidR="005755E2" w:rsidRPr="00FB4A2A" w:rsidRDefault="005755E2" w:rsidP="001C6CCB">
      <w:pPr>
        <w:widowControl/>
        <w:spacing w:after="120"/>
        <w:ind w:firstLine="0"/>
        <w:rPr>
          <w:bCs/>
          <w:szCs w:val="24"/>
        </w:rPr>
      </w:pPr>
    </w:p>
    <w:p w:rsidR="00964D63" w:rsidRPr="00FB4A2A" w:rsidRDefault="00964D63" w:rsidP="001C6CCB">
      <w:pPr>
        <w:widowControl/>
        <w:spacing w:after="120"/>
        <w:ind w:firstLine="0"/>
        <w:rPr>
          <w:bCs/>
          <w:szCs w:val="24"/>
        </w:rPr>
      </w:pPr>
    </w:p>
    <w:p w:rsidR="00964D63" w:rsidRPr="00FB4A2A" w:rsidRDefault="00964D63" w:rsidP="001C6CCB">
      <w:pPr>
        <w:widowControl/>
        <w:spacing w:after="120"/>
        <w:ind w:firstLine="0"/>
        <w:rPr>
          <w:bCs/>
          <w:szCs w:val="24"/>
        </w:rPr>
      </w:pPr>
    </w:p>
    <w:p w:rsidR="00964D63" w:rsidRPr="00FB4A2A" w:rsidRDefault="00964D63" w:rsidP="001C6CCB">
      <w:pPr>
        <w:widowControl/>
        <w:spacing w:after="120"/>
        <w:ind w:firstLine="0"/>
        <w:jc w:val="center"/>
        <w:rPr>
          <w:b/>
          <w:bCs/>
          <w:szCs w:val="24"/>
        </w:rPr>
      </w:pPr>
    </w:p>
    <w:p w:rsidR="00044527" w:rsidRPr="00FB4A2A" w:rsidRDefault="00044527" w:rsidP="00044527">
      <w:pPr>
        <w:widowControl/>
        <w:spacing w:after="120"/>
        <w:ind w:firstLine="0"/>
        <w:jc w:val="center"/>
        <w:rPr>
          <w:b/>
          <w:bCs/>
          <w:szCs w:val="24"/>
        </w:rPr>
      </w:pPr>
    </w:p>
    <w:p w:rsidR="006263C8" w:rsidRPr="00FB4A2A" w:rsidRDefault="006263C8" w:rsidP="001C6CCB">
      <w:pPr>
        <w:widowControl/>
        <w:spacing w:after="120"/>
        <w:ind w:firstLine="0"/>
        <w:jc w:val="center"/>
        <w:rPr>
          <w:b/>
          <w:bCs/>
          <w:szCs w:val="24"/>
        </w:rPr>
      </w:pPr>
    </w:p>
    <w:p w:rsidR="00044527" w:rsidRPr="00FB4A2A" w:rsidRDefault="00044527" w:rsidP="001C6CCB">
      <w:pPr>
        <w:widowControl/>
        <w:spacing w:after="120"/>
        <w:ind w:firstLine="0"/>
        <w:jc w:val="center"/>
        <w:rPr>
          <w:b/>
          <w:bCs/>
          <w:szCs w:val="24"/>
        </w:rPr>
      </w:pPr>
    </w:p>
    <w:p w:rsidR="000D1809" w:rsidRPr="00FB4A2A" w:rsidRDefault="000D1809" w:rsidP="001C6CCB">
      <w:pPr>
        <w:widowControl/>
        <w:spacing w:after="120"/>
        <w:ind w:firstLine="0"/>
        <w:jc w:val="center"/>
        <w:rPr>
          <w:b/>
          <w:bCs/>
          <w:szCs w:val="24"/>
        </w:rPr>
      </w:pPr>
    </w:p>
    <w:p w:rsidR="0045760E" w:rsidRPr="00FB4A2A" w:rsidRDefault="00492FD1" w:rsidP="00FF2E87">
      <w:pPr>
        <w:widowControl/>
        <w:spacing w:after="120"/>
        <w:ind w:firstLine="0"/>
        <w:jc w:val="center"/>
        <w:rPr>
          <w:szCs w:val="24"/>
        </w:rPr>
      </w:pPr>
      <w:r w:rsidRPr="00FB4A2A">
        <w:rPr>
          <w:szCs w:val="24"/>
        </w:rPr>
        <w:t>г. Москва</w:t>
      </w:r>
      <w:r w:rsidRPr="00FB4A2A">
        <w:rPr>
          <w:szCs w:val="24"/>
        </w:rPr>
        <w:br/>
      </w:r>
      <w:r w:rsidR="00DA5CE6" w:rsidRPr="00FB4A2A">
        <w:rPr>
          <w:szCs w:val="24"/>
        </w:rPr>
        <w:t>201</w:t>
      </w:r>
      <w:r w:rsidR="004B7F7C" w:rsidRPr="00FB4A2A">
        <w:rPr>
          <w:szCs w:val="24"/>
        </w:rPr>
        <w:t>8</w:t>
      </w:r>
      <w:r w:rsidRPr="00FB4A2A">
        <w:rPr>
          <w:szCs w:val="24"/>
        </w:rPr>
        <w:t xml:space="preserve"> г.</w:t>
      </w:r>
    </w:p>
    <w:p w:rsidR="0045760E" w:rsidRPr="00FB4A2A" w:rsidRDefault="0045760E" w:rsidP="0045760E">
      <w:pPr>
        <w:rPr>
          <w:szCs w:val="24"/>
        </w:rPr>
      </w:pPr>
    </w:p>
    <w:p w:rsidR="006305A1" w:rsidRPr="00FB4A2A" w:rsidRDefault="006305A1" w:rsidP="0045760E">
      <w:pPr>
        <w:rPr>
          <w:szCs w:val="24"/>
        </w:rPr>
        <w:sectPr w:rsidR="006305A1" w:rsidRPr="00FB4A2A" w:rsidSect="00C25938">
          <w:footerReference w:type="default" r:id="rId14"/>
          <w:pgSz w:w="11909" w:h="16834"/>
          <w:pgMar w:top="454" w:right="852" w:bottom="357" w:left="1242" w:header="720" w:footer="567" w:gutter="0"/>
          <w:cols w:space="60"/>
          <w:noEndnote/>
          <w:titlePg/>
        </w:sectPr>
      </w:pPr>
    </w:p>
    <w:bookmarkEnd w:id="0"/>
    <w:bookmarkEnd w:id="1"/>
    <w:p w:rsidR="0026768C" w:rsidRPr="00FB4A2A" w:rsidRDefault="0026768C" w:rsidP="001C6CCB">
      <w:pPr>
        <w:pStyle w:val="12"/>
        <w:spacing w:after="120"/>
      </w:pPr>
      <w:r w:rsidRPr="00FB4A2A">
        <w:lastRenderedPageBreak/>
        <w:t>СОДЕРЖАНИЕ</w:t>
      </w:r>
    </w:p>
    <w:p w:rsidR="0026768C" w:rsidRPr="00FB4A2A" w:rsidRDefault="0026768C" w:rsidP="00B75751">
      <w:pPr>
        <w:widowControl/>
        <w:tabs>
          <w:tab w:val="right" w:pos="9498"/>
        </w:tabs>
        <w:spacing w:after="120"/>
        <w:ind w:right="176" w:firstLine="567"/>
        <w:rPr>
          <w:bCs/>
          <w:szCs w:val="24"/>
        </w:rPr>
      </w:pPr>
    </w:p>
    <w:p w:rsidR="00233E48" w:rsidRPr="00FB4A2A" w:rsidRDefault="005A1486" w:rsidP="00E33E01">
      <w:pPr>
        <w:pStyle w:val="12"/>
        <w:tabs>
          <w:tab w:val="clear" w:pos="1100"/>
          <w:tab w:val="left" w:pos="1276"/>
        </w:tabs>
        <w:rPr>
          <w:rFonts w:asciiTheme="minorHAnsi" w:eastAsiaTheme="minorEastAsia" w:hAnsiTheme="minorHAnsi" w:cstheme="minorBidi"/>
          <w:b w:val="0"/>
          <w:caps w:val="0"/>
          <w:szCs w:val="22"/>
        </w:rPr>
      </w:pPr>
      <w:r w:rsidRPr="00FB4A2A">
        <w:rPr>
          <w:b w:val="0"/>
          <w:bCs/>
          <w:sz w:val="24"/>
          <w:szCs w:val="24"/>
        </w:rPr>
        <w:fldChar w:fldCharType="begin"/>
      </w:r>
      <w:r w:rsidR="004D7536" w:rsidRPr="00FB4A2A">
        <w:rPr>
          <w:b w:val="0"/>
          <w:bCs/>
          <w:sz w:val="24"/>
          <w:szCs w:val="24"/>
        </w:rPr>
        <w:instrText xml:space="preserve"> TOC \o "1-3" \h \z \u </w:instrText>
      </w:r>
      <w:r w:rsidRPr="00FB4A2A">
        <w:rPr>
          <w:b w:val="0"/>
          <w:bCs/>
          <w:sz w:val="24"/>
          <w:szCs w:val="24"/>
        </w:rPr>
        <w:fldChar w:fldCharType="separate"/>
      </w:r>
      <w:hyperlink w:anchor="_Toc503263034" w:history="1">
        <w:r w:rsidR="00233E48" w:rsidRPr="00FB4A2A">
          <w:rPr>
            <w:rStyle w:val="ae"/>
            <w:color w:val="auto"/>
          </w:rPr>
          <w:t>1.</w:t>
        </w:r>
        <w:r w:rsidR="00233E48" w:rsidRPr="00FB4A2A">
          <w:rPr>
            <w:rFonts w:asciiTheme="minorHAnsi" w:eastAsiaTheme="minorEastAsia" w:hAnsiTheme="minorHAnsi" w:cstheme="minorBidi"/>
            <w:b w:val="0"/>
            <w:caps w:val="0"/>
            <w:szCs w:val="22"/>
          </w:rPr>
          <w:tab/>
        </w:r>
        <w:r w:rsidR="00233E48" w:rsidRPr="00FB4A2A">
          <w:rPr>
            <w:rStyle w:val="ae"/>
            <w:color w:val="auto"/>
          </w:rPr>
          <w:t>ОБЩИЕ ПОЛОЖЕНИЯ</w:t>
        </w:r>
        <w:r w:rsidR="00233E48" w:rsidRPr="00FB4A2A">
          <w:rPr>
            <w:webHidden/>
          </w:rPr>
          <w:tab/>
        </w:r>
        <w:r w:rsidR="00233E48" w:rsidRPr="00FB4A2A">
          <w:rPr>
            <w:webHidden/>
          </w:rPr>
          <w:fldChar w:fldCharType="begin"/>
        </w:r>
        <w:r w:rsidR="00233E48" w:rsidRPr="00FB4A2A">
          <w:rPr>
            <w:webHidden/>
          </w:rPr>
          <w:instrText xml:space="preserve"> PAGEREF _Toc503263034 \h </w:instrText>
        </w:r>
        <w:r w:rsidR="00233E48" w:rsidRPr="00FB4A2A">
          <w:rPr>
            <w:webHidden/>
          </w:rPr>
        </w:r>
        <w:r w:rsidR="00233E48" w:rsidRPr="00FB4A2A">
          <w:rPr>
            <w:webHidden/>
          </w:rPr>
          <w:fldChar w:fldCharType="separate"/>
        </w:r>
        <w:r w:rsidR="0052675D">
          <w:rPr>
            <w:webHidden/>
          </w:rPr>
          <w:t>4</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35" w:history="1">
        <w:r w:rsidR="00233E48" w:rsidRPr="00FB4A2A">
          <w:rPr>
            <w:rStyle w:val="ae"/>
            <w:color w:val="auto"/>
          </w:rPr>
          <w:t>1.1</w:t>
        </w:r>
        <w:r w:rsidR="00233E48" w:rsidRPr="00FB4A2A">
          <w:rPr>
            <w:rFonts w:asciiTheme="minorHAnsi" w:eastAsiaTheme="minorEastAsia" w:hAnsiTheme="minorHAnsi" w:cstheme="minorBidi"/>
            <w:sz w:val="22"/>
            <w:szCs w:val="22"/>
          </w:rPr>
          <w:tab/>
        </w:r>
        <w:r w:rsidR="00233E48" w:rsidRPr="00FB4A2A">
          <w:rPr>
            <w:rStyle w:val="ae"/>
            <w:color w:val="auto"/>
          </w:rPr>
          <w:t>Общие сведения о конкурсе</w:t>
        </w:r>
        <w:r w:rsidR="00233E48" w:rsidRPr="00FB4A2A">
          <w:rPr>
            <w:webHidden/>
          </w:rPr>
          <w:tab/>
        </w:r>
        <w:r w:rsidR="00233E48" w:rsidRPr="00FB4A2A">
          <w:rPr>
            <w:webHidden/>
          </w:rPr>
          <w:fldChar w:fldCharType="begin"/>
        </w:r>
        <w:r w:rsidR="00233E48" w:rsidRPr="00FB4A2A">
          <w:rPr>
            <w:webHidden/>
          </w:rPr>
          <w:instrText xml:space="preserve"> PAGEREF _Toc503263035 \h </w:instrText>
        </w:r>
        <w:r w:rsidR="00233E48" w:rsidRPr="00FB4A2A">
          <w:rPr>
            <w:webHidden/>
          </w:rPr>
        </w:r>
        <w:r w:rsidR="00233E48" w:rsidRPr="00FB4A2A">
          <w:rPr>
            <w:webHidden/>
          </w:rPr>
          <w:fldChar w:fldCharType="separate"/>
        </w:r>
        <w:r w:rsidR="0052675D">
          <w:rPr>
            <w:webHidden/>
          </w:rPr>
          <w:t>4</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36" w:history="1">
        <w:r w:rsidR="00233E48" w:rsidRPr="00FB4A2A">
          <w:rPr>
            <w:rStyle w:val="ae"/>
            <w:color w:val="auto"/>
          </w:rPr>
          <w:t>1.2</w:t>
        </w:r>
        <w:r w:rsidR="00233E48" w:rsidRPr="00FB4A2A">
          <w:rPr>
            <w:rFonts w:asciiTheme="minorHAnsi" w:eastAsiaTheme="minorEastAsia" w:hAnsiTheme="minorHAnsi" w:cstheme="minorBidi"/>
            <w:sz w:val="22"/>
            <w:szCs w:val="22"/>
          </w:rPr>
          <w:tab/>
        </w:r>
        <w:r w:rsidR="00233E48" w:rsidRPr="00FB4A2A">
          <w:rPr>
            <w:rStyle w:val="ae"/>
            <w:color w:val="auto"/>
          </w:rPr>
          <w:t>Правовой статус документов</w:t>
        </w:r>
        <w:r w:rsidR="00233E48" w:rsidRPr="00FB4A2A">
          <w:rPr>
            <w:webHidden/>
          </w:rPr>
          <w:tab/>
        </w:r>
        <w:r w:rsidR="00233E48" w:rsidRPr="00FB4A2A">
          <w:rPr>
            <w:webHidden/>
          </w:rPr>
          <w:fldChar w:fldCharType="begin"/>
        </w:r>
        <w:r w:rsidR="00233E48" w:rsidRPr="00FB4A2A">
          <w:rPr>
            <w:webHidden/>
          </w:rPr>
          <w:instrText xml:space="preserve"> PAGEREF _Toc503263036 \h </w:instrText>
        </w:r>
        <w:r w:rsidR="00233E48" w:rsidRPr="00FB4A2A">
          <w:rPr>
            <w:webHidden/>
          </w:rPr>
        </w:r>
        <w:r w:rsidR="00233E48" w:rsidRPr="00FB4A2A">
          <w:rPr>
            <w:webHidden/>
          </w:rPr>
          <w:fldChar w:fldCharType="separate"/>
        </w:r>
        <w:r w:rsidR="0052675D">
          <w:rPr>
            <w:webHidden/>
          </w:rPr>
          <w:t>6</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37" w:history="1">
        <w:r w:rsidR="00233E48" w:rsidRPr="00FB4A2A">
          <w:rPr>
            <w:rStyle w:val="ae"/>
            <w:color w:val="auto"/>
          </w:rPr>
          <w:t>1.3.</w:t>
        </w:r>
        <w:r w:rsidR="00233E48" w:rsidRPr="00FB4A2A">
          <w:rPr>
            <w:rFonts w:asciiTheme="minorHAnsi" w:eastAsiaTheme="minorEastAsia" w:hAnsiTheme="minorHAnsi" w:cstheme="minorBidi"/>
            <w:sz w:val="22"/>
            <w:szCs w:val="22"/>
          </w:rPr>
          <w:tab/>
        </w:r>
        <w:r w:rsidR="00233E48" w:rsidRPr="00FB4A2A">
          <w:rPr>
            <w:rStyle w:val="ae"/>
            <w:color w:val="auto"/>
          </w:rPr>
          <w:t>Особые положения в связи с проведением конкурса на ЭТП</w:t>
        </w:r>
        <w:r w:rsidR="00233E48" w:rsidRPr="00FB4A2A">
          <w:rPr>
            <w:webHidden/>
          </w:rPr>
          <w:tab/>
        </w:r>
        <w:r w:rsidR="00233E48" w:rsidRPr="00FB4A2A">
          <w:rPr>
            <w:webHidden/>
          </w:rPr>
          <w:fldChar w:fldCharType="begin"/>
        </w:r>
        <w:r w:rsidR="00233E48" w:rsidRPr="00FB4A2A">
          <w:rPr>
            <w:webHidden/>
          </w:rPr>
          <w:instrText xml:space="preserve"> PAGEREF _Toc503263037 \h </w:instrText>
        </w:r>
        <w:r w:rsidR="00233E48" w:rsidRPr="00FB4A2A">
          <w:rPr>
            <w:webHidden/>
          </w:rPr>
        </w:r>
        <w:r w:rsidR="00233E48" w:rsidRPr="00FB4A2A">
          <w:rPr>
            <w:webHidden/>
          </w:rPr>
          <w:fldChar w:fldCharType="separate"/>
        </w:r>
        <w:r w:rsidR="0052675D">
          <w:rPr>
            <w:webHidden/>
          </w:rPr>
          <w:t>6</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38" w:history="1">
        <w:r w:rsidR="00233E48" w:rsidRPr="00FB4A2A">
          <w:rPr>
            <w:rStyle w:val="ae"/>
            <w:color w:val="auto"/>
          </w:rPr>
          <w:t>1.4.</w:t>
        </w:r>
        <w:r w:rsidR="00233E48" w:rsidRPr="00FB4A2A">
          <w:rPr>
            <w:rFonts w:asciiTheme="minorHAnsi" w:eastAsiaTheme="minorEastAsia" w:hAnsiTheme="minorHAnsi" w:cstheme="minorBidi"/>
            <w:sz w:val="22"/>
            <w:szCs w:val="22"/>
          </w:rPr>
          <w:tab/>
        </w:r>
        <w:r w:rsidR="00233E48" w:rsidRPr="00FB4A2A">
          <w:rPr>
            <w:rStyle w:val="ae"/>
            <w:color w:val="auto"/>
          </w:rPr>
          <w:t>Обжалование</w:t>
        </w:r>
        <w:r w:rsidR="00233E48" w:rsidRPr="00FB4A2A">
          <w:rPr>
            <w:webHidden/>
          </w:rPr>
          <w:tab/>
        </w:r>
        <w:r w:rsidR="00233E48" w:rsidRPr="00FB4A2A">
          <w:rPr>
            <w:webHidden/>
          </w:rPr>
          <w:fldChar w:fldCharType="begin"/>
        </w:r>
        <w:r w:rsidR="00233E48" w:rsidRPr="00FB4A2A">
          <w:rPr>
            <w:webHidden/>
          </w:rPr>
          <w:instrText xml:space="preserve"> PAGEREF _Toc503263038 \h </w:instrText>
        </w:r>
        <w:r w:rsidR="00233E48" w:rsidRPr="00FB4A2A">
          <w:rPr>
            <w:webHidden/>
          </w:rPr>
        </w:r>
        <w:r w:rsidR="00233E48" w:rsidRPr="00FB4A2A">
          <w:rPr>
            <w:webHidden/>
          </w:rPr>
          <w:fldChar w:fldCharType="separate"/>
        </w:r>
        <w:r w:rsidR="0052675D">
          <w:rPr>
            <w:webHidden/>
          </w:rPr>
          <w:t>7</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39" w:history="1">
        <w:r w:rsidR="00233E48" w:rsidRPr="00FB4A2A">
          <w:rPr>
            <w:rStyle w:val="ae"/>
            <w:color w:val="auto"/>
          </w:rPr>
          <w:t>1.5.</w:t>
        </w:r>
        <w:r w:rsidR="00233E48" w:rsidRPr="00FB4A2A">
          <w:rPr>
            <w:rFonts w:asciiTheme="minorHAnsi" w:eastAsiaTheme="minorEastAsia" w:hAnsiTheme="minorHAnsi" w:cstheme="minorBidi"/>
            <w:sz w:val="22"/>
            <w:szCs w:val="22"/>
          </w:rPr>
          <w:tab/>
        </w:r>
        <w:r w:rsidR="00233E48" w:rsidRPr="00FB4A2A">
          <w:rPr>
            <w:rStyle w:val="ae"/>
            <w:color w:val="auto"/>
          </w:rPr>
          <w:t>Прочие положения</w:t>
        </w:r>
        <w:r w:rsidR="00233E48" w:rsidRPr="00FB4A2A">
          <w:rPr>
            <w:webHidden/>
          </w:rPr>
          <w:tab/>
        </w:r>
        <w:r w:rsidR="00233E48" w:rsidRPr="00FB4A2A">
          <w:rPr>
            <w:webHidden/>
          </w:rPr>
          <w:fldChar w:fldCharType="begin"/>
        </w:r>
        <w:r w:rsidR="00233E48" w:rsidRPr="00FB4A2A">
          <w:rPr>
            <w:webHidden/>
          </w:rPr>
          <w:instrText xml:space="preserve"> PAGEREF _Toc503263039 \h </w:instrText>
        </w:r>
        <w:r w:rsidR="00233E48" w:rsidRPr="00FB4A2A">
          <w:rPr>
            <w:webHidden/>
          </w:rPr>
        </w:r>
        <w:r w:rsidR="00233E48" w:rsidRPr="00FB4A2A">
          <w:rPr>
            <w:webHidden/>
          </w:rPr>
          <w:fldChar w:fldCharType="separate"/>
        </w:r>
        <w:r w:rsidR="0052675D">
          <w:rPr>
            <w:webHidden/>
          </w:rPr>
          <w:t>7</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40" w:history="1">
        <w:r w:rsidR="00233E48" w:rsidRPr="00FB4A2A">
          <w:rPr>
            <w:rStyle w:val="ae"/>
            <w:color w:val="auto"/>
          </w:rPr>
          <w:t>1.6.</w:t>
        </w:r>
        <w:r w:rsidR="00233E48" w:rsidRPr="00FB4A2A">
          <w:rPr>
            <w:rFonts w:asciiTheme="minorHAnsi" w:eastAsiaTheme="minorEastAsia" w:hAnsiTheme="minorHAnsi" w:cstheme="minorBidi"/>
            <w:sz w:val="22"/>
            <w:szCs w:val="22"/>
          </w:rPr>
          <w:tab/>
        </w:r>
        <w:r w:rsidR="00233E48" w:rsidRPr="00FB4A2A">
          <w:rPr>
            <w:rStyle w:val="ae"/>
            <w:color w:val="auto"/>
          </w:rPr>
          <w:t>Закупка работ с разбиением заказа на лоты</w:t>
        </w:r>
        <w:r w:rsidR="00233E48" w:rsidRPr="00FB4A2A">
          <w:rPr>
            <w:webHidden/>
          </w:rPr>
          <w:tab/>
        </w:r>
        <w:r w:rsidR="00233E48" w:rsidRPr="00FB4A2A">
          <w:rPr>
            <w:webHidden/>
          </w:rPr>
          <w:fldChar w:fldCharType="begin"/>
        </w:r>
        <w:r w:rsidR="00233E48" w:rsidRPr="00FB4A2A">
          <w:rPr>
            <w:webHidden/>
          </w:rPr>
          <w:instrText xml:space="preserve"> PAGEREF _Toc503263040 \h </w:instrText>
        </w:r>
        <w:r w:rsidR="00233E48" w:rsidRPr="00FB4A2A">
          <w:rPr>
            <w:webHidden/>
          </w:rPr>
        </w:r>
        <w:r w:rsidR="00233E48" w:rsidRPr="00FB4A2A">
          <w:rPr>
            <w:webHidden/>
          </w:rPr>
          <w:fldChar w:fldCharType="separate"/>
        </w:r>
        <w:r w:rsidR="0052675D">
          <w:rPr>
            <w:webHidden/>
          </w:rPr>
          <w:t>8</w:t>
        </w:r>
        <w:r w:rsidR="00233E48" w:rsidRPr="00FB4A2A">
          <w:rPr>
            <w:webHidden/>
          </w:rPr>
          <w:fldChar w:fldCharType="end"/>
        </w:r>
      </w:hyperlink>
    </w:p>
    <w:p w:rsidR="00233E48" w:rsidRPr="00FB4A2A" w:rsidRDefault="00284491"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43" w:history="1">
        <w:r w:rsidR="00233E48" w:rsidRPr="00FB4A2A">
          <w:rPr>
            <w:rStyle w:val="ae"/>
            <w:color w:val="auto"/>
          </w:rPr>
          <w:t>2.</w:t>
        </w:r>
        <w:r w:rsidR="00233E48" w:rsidRPr="00FB4A2A">
          <w:rPr>
            <w:rFonts w:asciiTheme="minorHAnsi" w:eastAsiaTheme="minorEastAsia" w:hAnsiTheme="minorHAnsi" w:cstheme="minorBidi"/>
            <w:b w:val="0"/>
            <w:caps w:val="0"/>
            <w:szCs w:val="22"/>
          </w:rPr>
          <w:tab/>
        </w:r>
        <w:r w:rsidR="00233E48" w:rsidRPr="00FB4A2A">
          <w:rPr>
            <w:rStyle w:val="ae"/>
            <w:color w:val="auto"/>
          </w:rPr>
          <w:t>ПРОЕКТ РАМОЧНОГО СОГЛАШЕНИЯ. Антикоррупционная оговорка, включаемая в проект РАМОЧНОГО СОГЛАШЕНИЯ</w:t>
        </w:r>
        <w:r w:rsidR="00233E48" w:rsidRPr="00FB4A2A">
          <w:rPr>
            <w:webHidden/>
          </w:rPr>
          <w:tab/>
        </w:r>
        <w:r w:rsidR="00233E48" w:rsidRPr="00FB4A2A">
          <w:rPr>
            <w:webHidden/>
          </w:rPr>
          <w:fldChar w:fldCharType="begin"/>
        </w:r>
        <w:r w:rsidR="00233E48" w:rsidRPr="00FB4A2A">
          <w:rPr>
            <w:webHidden/>
          </w:rPr>
          <w:instrText xml:space="preserve"> PAGEREF _Toc503263043 \h </w:instrText>
        </w:r>
        <w:r w:rsidR="00233E48" w:rsidRPr="00FB4A2A">
          <w:rPr>
            <w:webHidden/>
          </w:rPr>
        </w:r>
        <w:r w:rsidR="00233E48" w:rsidRPr="00FB4A2A">
          <w:rPr>
            <w:webHidden/>
          </w:rPr>
          <w:fldChar w:fldCharType="separate"/>
        </w:r>
        <w:r w:rsidR="0052675D">
          <w:rPr>
            <w:webHidden/>
          </w:rPr>
          <w:t>10</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44" w:history="1">
        <w:r w:rsidR="00233E48" w:rsidRPr="00FB4A2A">
          <w:rPr>
            <w:rStyle w:val="ae"/>
            <w:color w:val="auto"/>
          </w:rPr>
          <w:t>2.1</w:t>
        </w:r>
        <w:r w:rsidR="00233E48" w:rsidRPr="00FB4A2A">
          <w:rPr>
            <w:rFonts w:asciiTheme="minorHAnsi" w:eastAsiaTheme="minorEastAsia" w:hAnsiTheme="minorHAnsi" w:cstheme="minorBidi"/>
            <w:sz w:val="22"/>
            <w:szCs w:val="22"/>
          </w:rPr>
          <w:tab/>
        </w:r>
        <w:r w:rsidR="00233E48" w:rsidRPr="00FB4A2A">
          <w:rPr>
            <w:rStyle w:val="ae"/>
            <w:color w:val="auto"/>
          </w:rPr>
          <w:t>Проект рамочного соглашения</w:t>
        </w:r>
        <w:r w:rsidR="00233E48" w:rsidRPr="00FB4A2A">
          <w:rPr>
            <w:webHidden/>
          </w:rPr>
          <w:tab/>
        </w:r>
        <w:r w:rsidR="00233E48" w:rsidRPr="00FB4A2A">
          <w:rPr>
            <w:webHidden/>
          </w:rPr>
          <w:fldChar w:fldCharType="begin"/>
        </w:r>
        <w:r w:rsidR="00233E48" w:rsidRPr="00FB4A2A">
          <w:rPr>
            <w:webHidden/>
          </w:rPr>
          <w:instrText xml:space="preserve"> PAGEREF _Toc503263044 \h </w:instrText>
        </w:r>
        <w:r w:rsidR="00233E48" w:rsidRPr="00FB4A2A">
          <w:rPr>
            <w:webHidden/>
          </w:rPr>
        </w:r>
        <w:r w:rsidR="00233E48" w:rsidRPr="00FB4A2A">
          <w:rPr>
            <w:webHidden/>
          </w:rPr>
          <w:fldChar w:fldCharType="separate"/>
        </w:r>
        <w:r w:rsidR="0052675D">
          <w:rPr>
            <w:webHidden/>
          </w:rPr>
          <w:t>10</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48" w:history="1">
        <w:r w:rsidR="00233E48" w:rsidRPr="00FB4A2A">
          <w:rPr>
            <w:rStyle w:val="ae"/>
            <w:color w:val="auto"/>
          </w:rPr>
          <w:t>2.2</w:t>
        </w:r>
        <w:r w:rsidR="00233E48" w:rsidRPr="00FB4A2A">
          <w:rPr>
            <w:rFonts w:asciiTheme="minorHAnsi" w:eastAsiaTheme="minorEastAsia" w:hAnsiTheme="minorHAnsi" w:cstheme="minorBidi"/>
            <w:sz w:val="22"/>
            <w:szCs w:val="22"/>
          </w:rPr>
          <w:tab/>
        </w:r>
        <w:r w:rsidR="00233E48" w:rsidRPr="00FB4A2A">
          <w:rPr>
            <w:rStyle w:val="ae"/>
            <w:color w:val="auto"/>
          </w:rPr>
          <w:t xml:space="preserve">Антикоррупционная </w:t>
        </w:r>
        <w:bookmarkStart w:id="18" w:name="_GoBack"/>
        <w:bookmarkEnd w:id="18"/>
        <w:r w:rsidR="00233E48" w:rsidRPr="00FB4A2A">
          <w:rPr>
            <w:rStyle w:val="ae"/>
            <w:color w:val="auto"/>
          </w:rPr>
          <w:t>оговорка, включаемая в проект рамочного соглашения</w:t>
        </w:r>
        <w:r w:rsidR="00233E48" w:rsidRPr="00FB4A2A">
          <w:rPr>
            <w:webHidden/>
          </w:rPr>
          <w:tab/>
        </w:r>
        <w:r w:rsidR="00233E48" w:rsidRPr="00FB4A2A">
          <w:rPr>
            <w:webHidden/>
          </w:rPr>
          <w:fldChar w:fldCharType="begin"/>
        </w:r>
        <w:r w:rsidR="00233E48" w:rsidRPr="00FB4A2A">
          <w:rPr>
            <w:webHidden/>
          </w:rPr>
          <w:instrText xml:space="preserve"> PAGEREF _Toc503263048 \h </w:instrText>
        </w:r>
        <w:r w:rsidR="00233E48" w:rsidRPr="00FB4A2A">
          <w:rPr>
            <w:webHidden/>
          </w:rPr>
        </w:r>
        <w:r w:rsidR="00233E48" w:rsidRPr="00FB4A2A">
          <w:rPr>
            <w:webHidden/>
          </w:rPr>
          <w:fldChar w:fldCharType="separate"/>
        </w:r>
        <w:r w:rsidR="0052675D">
          <w:rPr>
            <w:webHidden/>
          </w:rPr>
          <w:t>10</w:t>
        </w:r>
        <w:r w:rsidR="00233E48" w:rsidRPr="00FB4A2A">
          <w:rPr>
            <w:webHidden/>
          </w:rPr>
          <w:fldChar w:fldCharType="end"/>
        </w:r>
      </w:hyperlink>
    </w:p>
    <w:p w:rsidR="00233E48" w:rsidRPr="00FB4A2A" w:rsidRDefault="00284491"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52" w:history="1">
        <w:r w:rsidR="00233E48" w:rsidRPr="00FB4A2A">
          <w:rPr>
            <w:rStyle w:val="ae"/>
            <w:color w:val="auto"/>
          </w:rPr>
          <w:t>3.</w:t>
        </w:r>
        <w:r w:rsidR="00233E48" w:rsidRPr="00FB4A2A">
          <w:rPr>
            <w:rFonts w:asciiTheme="minorHAnsi" w:eastAsiaTheme="minorEastAsia" w:hAnsiTheme="minorHAnsi" w:cstheme="minorBidi"/>
            <w:b w:val="0"/>
            <w:caps w:val="0"/>
            <w:szCs w:val="22"/>
          </w:rPr>
          <w:tab/>
        </w:r>
        <w:r w:rsidR="00233E48" w:rsidRPr="00FB4A2A">
          <w:rPr>
            <w:rStyle w:val="ae"/>
            <w:color w:val="auto"/>
          </w:rPr>
          <w:t>ПОРЯДОК ПРОВЕДЕНИЯ КОНКУРСА. ИНСТРУКЦИИ ПО ПОДГОТОВКЕ КОНКУРСНЫХ ЗАЯВОК</w:t>
        </w:r>
        <w:r w:rsidR="00233E48" w:rsidRPr="00FB4A2A">
          <w:rPr>
            <w:webHidden/>
          </w:rPr>
          <w:tab/>
        </w:r>
        <w:r w:rsidR="00233E48" w:rsidRPr="00FB4A2A">
          <w:rPr>
            <w:webHidden/>
          </w:rPr>
          <w:fldChar w:fldCharType="begin"/>
        </w:r>
        <w:r w:rsidR="00233E48" w:rsidRPr="00FB4A2A">
          <w:rPr>
            <w:webHidden/>
          </w:rPr>
          <w:instrText xml:space="preserve"> PAGEREF _Toc503263052 \h </w:instrText>
        </w:r>
        <w:r w:rsidR="00233E48" w:rsidRPr="00FB4A2A">
          <w:rPr>
            <w:webHidden/>
          </w:rPr>
        </w:r>
        <w:r w:rsidR="00233E48" w:rsidRPr="00FB4A2A">
          <w:rPr>
            <w:webHidden/>
          </w:rPr>
          <w:fldChar w:fldCharType="separate"/>
        </w:r>
        <w:r w:rsidR="0052675D">
          <w:rPr>
            <w:webHidden/>
          </w:rPr>
          <w:t>12</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53" w:history="1">
        <w:r w:rsidR="00233E48" w:rsidRPr="00FB4A2A">
          <w:rPr>
            <w:rStyle w:val="ae"/>
            <w:color w:val="auto"/>
          </w:rPr>
          <w:t>3.1</w:t>
        </w:r>
        <w:r w:rsidR="00233E48" w:rsidRPr="00FB4A2A">
          <w:rPr>
            <w:rFonts w:asciiTheme="minorHAnsi" w:eastAsiaTheme="minorEastAsia" w:hAnsiTheme="minorHAnsi" w:cstheme="minorBidi"/>
            <w:sz w:val="22"/>
            <w:szCs w:val="22"/>
          </w:rPr>
          <w:tab/>
        </w:r>
        <w:r w:rsidR="00233E48" w:rsidRPr="00FB4A2A">
          <w:rPr>
            <w:rStyle w:val="ae"/>
            <w:color w:val="auto"/>
          </w:rPr>
          <w:t>Общий порядок проведения конкурса</w:t>
        </w:r>
        <w:r w:rsidR="00233E48" w:rsidRPr="00FB4A2A">
          <w:rPr>
            <w:webHidden/>
          </w:rPr>
          <w:tab/>
        </w:r>
        <w:r w:rsidR="00233E48" w:rsidRPr="00FB4A2A">
          <w:rPr>
            <w:webHidden/>
          </w:rPr>
          <w:fldChar w:fldCharType="begin"/>
        </w:r>
        <w:r w:rsidR="00233E48" w:rsidRPr="00FB4A2A">
          <w:rPr>
            <w:webHidden/>
          </w:rPr>
          <w:instrText xml:space="preserve"> PAGEREF _Toc503263053 \h </w:instrText>
        </w:r>
        <w:r w:rsidR="00233E48" w:rsidRPr="00FB4A2A">
          <w:rPr>
            <w:webHidden/>
          </w:rPr>
        </w:r>
        <w:r w:rsidR="00233E48" w:rsidRPr="00FB4A2A">
          <w:rPr>
            <w:webHidden/>
          </w:rPr>
          <w:fldChar w:fldCharType="separate"/>
        </w:r>
        <w:r w:rsidR="0052675D">
          <w:rPr>
            <w:webHidden/>
          </w:rPr>
          <w:t>12</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54" w:history="1">
        <w:r w:rsidR="00233E48" w:rsidRPr="00FB4A2A">
          <w:rPr>
            <w:rStyle w:val="ae"/>
            <w:color w:val="auto"/>
          </w:rPr>
          <w:t>3.2</w:t>
        </w:r>
        <w:r w:rsidR="00233E48" w:rsidRPr="00FB4A2A">
          <w:rPr>
            <w:rFonts w:asciiTheme="minorHAnsi" w:eastAsiaTheme="minorEastAsia" w:hAnsiTheme="minorHAnsi" w:cstheme="minorBidi"/>
            <w:sz w:val="22"/>
            <w:szCs w:val="22"/>
          </w:rPr>
          <w:tab/>
        </w:r>
        <w:r w:rsidR="00233E48" w:rsidRPr="00FB4A2A">
          <w:rPr>
            <w:rStyle w:val="ae"/>
            <w:color w:val="auto"/>
          </w:rPr>
          <w:t>Публикация Извещения о проведении конкурса и Конкурсной документации</w:t>
        </w:r>
        <w:r w:rsidR="00233E48" w:rsidRPr="00FB4A2A">
          <w:rPr>
            <w:webHidden/>
          </w:rPr>
          <w:tab/>
        </w:r>
        <w:r w:rsidR="00233E48" w:rsidRPr="00FB4A2A">
          <w:rPr>
            <w:webHidden/>
          </w:rPr>
          <w:fldChar w:fldCharType="begin"/>
        </w:r>
        <w:r w:rsidR="00233E48" w:rsidRPr="00FB4A2A">
          <w:rPr>
            <w:webHidden/>
          </w:rPr>
          <w:instrText xml:space="preserve"> PAGEREF _Toc503263054 \h </w:instrText>
        </w:r>
        <w:r w:rsidR="00233E48" w:rsidRPr="00FB4A2A">
          <w:rPr>
            <w:webHidden/>
          </w:rPr>
        </w:r>
        <w:r w:rsidR="00233E48" w:rsidRPr="00FB4A2A">
          <w:rPr>
            <w:webHidden/>
          </w:rPr>
          <w:fldChar w:fldCharType="separate"/>
        </w:r>
        <w:r w:rsidR="0052675D">
          <w:rPr>
            <w:webHidden/>
          </w:rPr>
          <w:t>12</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55" w:history="1">
        <w:r w:rsidR="00233E48" w:rsidRPr="00FB4A2A">
          <w:rPr>
            <w:rStyle w:val="ae"/>
            <w:color w:val="auto"/>
          </w:rPr>
          <w:t>3.3</w:t>
        </w:r>
        <w:r w:rsidR="00233E48" w:rsidRPr="00FB4A2A">
          <w:rPr>
            <w:rFonts w:asciiTheme="minorHAnsi" w:eastAsiaTheme="minorEastAsia" w:hAnsiTheme="minorHAnsi" w:cstheme="minorBidi"/>
            <w:sz w:val="22"/>
            <w:szCs w:val="22"/>
          </w:rPr>
          <w:tab/>
        </w:r>
        <w:r w:rsidR="00233E48" w:rsidRPr="00FB4A2A">
          <w:rPr>
            <w:rStyle w:val="ae"/>
            <w:color w:val="auto"/>
          </w:rPr>
          <w:t>Требования к Участнику конкурса. Подтверждение соответствия предъявляемым требованиям</w:t>
        </w:r>
        <w:r w:rsidR="00233E48" w:rsidRPr="00FB4A2A">
          <w:rPr>
            <w:webHidden/>
          </w:rPr>
          <w:tab/>
        </w:r>
        <w:r w:rsidR="00233E48" w:rsidRPr="00FB4A2A">
          <w:rPr>
            <w:webHidden/>
          </w:rPr>
          <w:fldChar w:fldCharType="begin"/>
        </w:r>
        <w:r w:rsidR="00233E48" w:rsidRPr="00FB4A2A">
          <w:rPr>
            <w:webHidden/>
          </w:rPr>
          <w:instrText xml:space="preserve"> PAGEREF _Toc503263055 \h </w:instrText>
        </w:r>
        <w:r w:rsidR="00233E48" w:rsidRPr="00FB4A2A">
          <w:rPr>
            <w:webHidden/>
          </w:rPr>
        </w:r>
        <w:r w:rsidR="00233E48" w:rsidRPr="00FB4A2A">
          <w:rPr>
            <w:webHidden/>
          </w:rPr>
          <w:fldChar w:fldCharType="separate"/>
        </w:r>
        <w:r w:rsidR="0052675D">
          <w:rPr>
            <w:webHidden/>
          </w:rPr>
          <w:t>13</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60" w:history="1">
        <w:r w:rsidR="00233E48" w:rsidRPr="00FB4A2A">
          <w:rPr>
            <w:rStyle w:val="ae"/>
            <w:color w:val="auto"/>
          </w:rPr>
          <w:t>3.4</w:t>
        </w:r>
        <w:r w:rsidR="00233E48" w:rsidRPr="00FB4A2A">
          <w:rPr>
            <w:rFonts w:asciiTheme="minorHAnsi" w:eastAsiaTheme="minorEastAsia" w:hAnsiTheme="minorHAnsi" w:cstheme="minorBidi"/>
            <w:sz w:val="22"/>
            <w:szCs w:val="22"/>
          </w:rPr>
          <w:tab/>
        </w:r>
        <w:r w:rsidR="00233E48" w:rsidRPr="00FB4A2A">
          <w:rPr>
            <w:rStyle w:val="ae"/>
            <w:color w:val="auto"/>
          </w:rPr>
          <w:t>Подготовка Заявок</w:t>
        </w:r>
        <w:r w:rsidR="00233E48" w:rsidRPr="00FB4A2A">
          <w:rPr>
            <w:webHidden/>
          </w:rPr>
          <w:tab/>
        </w:r>
        <w:r w:rsidR="00233E48" w:rsidRPr="00FB4A2A">
          <w:rPr>
            <w:webHidden/>
          </w:rPr>
          <w:fldChar w:fldCharType="begin"/>
        </w:r>
        <w:r w:rsidR="00233E48" w:rsidRPr="00FB4A2A">
          <w:rPr>
            <w:webHidden/>
          </w:rPr>
          <w:instrText xml:space="preserve"> PAGEREF _Toc503263060 \h </w:instrText>
        </w:r>
        <w:r w:rsidR="00233E48" w:rsidRPr="00FB4A2A">
          <w:rPr>
            <w:webHidden/>
          </w:rPr>
        </w:r>
        <w:r w:rsidR="00233E48" w:rsidRPr="00FB4A2A">
          <w:rPr>
            <w:webHidden/>
          </w:rPr>
          <w:fldChar w:fldCharType="separate"/>
        </w:r>
        <w:r w:rsidR="0052675D">
          <w:rPr>
            <w:webHidden/>
          </w:rPr>
          <w:t>21</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69" w:history="1">
        <w:r w:rsidR="00233E48" w:rsidRPr="00FB4A2A">
          <w:rPr>
            <w:rStyle w:val="ae"/>
            <w:color w:val="auto"/>
          </w:rPr>
          <w:t>3.5</w:t>
        </w:r>
        <w:r w:rsidR="00233E48" w:rsidRPr="00FB4A2A">
          <w:rPr>
            <w:rFonts w:asciiTheme="minorHAnsi" w:eastAsiaTheme="minorEastAsia" w:hAnsiTheme="minorHAnsi" w:cstheme="minorBidi"/>
            <w:sz w:val="22"/>
            <w:szCs w:val="22"/>
          </w:rPr>
          <w:tab/>
        </w:r>
        <w:r w:rsidR="00233E48" w:rsidRPr="00FB4A2A">
          <w:rPr>
            <w:rStyle w:val="ae"/>
            <w:color w:val="auto"/>
          </w:rPr>
          <w:t>Разъяснение Конкурсной документации, внесение изменений в Конкурсную документацию</w:t>
        </w:r>
        <w:r w:rsidR="00233E48" w:rsidRPr="00FB4A2A">
          <w:rPr>
            <w:webHidden/>
          </w:rPr>
          <w:tab/>
        </w:r>
        <w:r w:rsidR="00233E48" w:rsidRPr="00FB4A2A">
          <w:rPr>
            <w:webHidden/>
          </w:rPr>
          <w:fldChar w:fldCharType="begin"/>
        </w:r>
        <w:r w:rsidR="00233E48" w:rsidRPr="00FB4A2A">
          <w:rPr>
            <w:webHidden/>
          </w:rPr>
          <w:instrText xml:space="preserve"> PAGEREF _Toc503263069 \h </w:instrText>
        </w:r>
        <w:r w:rsidR="00233E48" w:rsidRPr="00FB4A2A">
          <w:rPr>
            <w:webHidden/>
          </w:rPr>
        </w:r>
        <w:r w:rsidR="00233E48" w:rsidRPr="00FB4A2A">
          <w:rPr>
            <w:webHidden/>
          </w:rPr>
          <w:fldChar w:fldCharType="separate"/>
        </w:r>
        <w:r w:rsidR="0052675D">
          <w:rPr>
            <w:webHidden/>
          </w:rPr>
          <w:t>27</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73" w:history="1">
        <w:r w:rsidR="00233E48" w:rsidRPr="00FB4A2A">
          <w:rPr>
            <w:rStyle w:val="ae"/>
            <w:color w:val="auto"/>
          </w:rPr>
          <w:t>3.6</w:t>
        </w:r>
        <w:r w:rsidR="00233E48" w:rsidRPr="00FB4A2A">
          <w:rPr>
            <w:rFonts w:asciiTheme="minorHAnsi" w:eastAsiaTheme="minorEastAsia" w:hAnsiTheme="minorHAnsi" w:cstheme="minorBidi"/>
            <w:sz w:val="22"/>
            <w:szCs w:val="22"/>
          </w:rPr>
          <w:tab/>
        </w:r>
        <w:r w:rsidR="00233E48" w:rsidRPr="00FB4A2A">
          <w:rPr>
            <w:rStyle w:val="ae"/>
            <w:color w:val="auto"/>
          </w:rPr>
          <w:t>Подача Заявок и их прием</w:t>
        </w:r>
        <w:r w:rsidR="00233E48" w:rsidRPr="00FB4A2A">
          <w:rPr>
            <w:webHidden/>
          </w:rPr>
          <w:tab/>
        </w:r>
        <w:r w:rsidR="00233E48" w:rsidRPr="00FB4A2A">
          <w:rPr>
            <w:webHidden/>
          </w:rPr>
          <w:fldChar w:fldCharType="begin"/>
        </w:r>
        <w:r w:rsidR="00233E48" w:rsidRPr="00FB4A2A">
          <w:rPr>
            <w:webHidden/>
          </w:rPr>
          <w:instrText xml:space="preserve"> PAGEREF _Toc503263073 \h </w:instrText>
        </w:r>
        <w:r w:rsidR="00233E48" w:rsidRPr="00FB4A2A">
          <w:rPr>
            <w:webHidden/>
          </w:rPr>
        </w:r>
        <w:r w:rsidR="00233E48" w:rsidRPr="00FB4A2A">
          <w:rPr>
            <w:webHidden/>
          </w:rPr>
          <w:fldChar w:fldCharType="separate"/>
        </w:r>
        <w:r w:rsidR="0052675D">
          <w:rPr>
            <w:webHidden/>
          </w:rPr>
          <w:t>28</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76" w:history="1">
        <w:r w:rsidR="00233E48" w:rsidRPr="00FB4A2A">
          <w:rPr>
            <w:rStyle w:val="ae"/>
            <w:color w:val="auto"/>
          </w:rPr>
          <w:t>3.7</w:t>
        </w:r>
        <w:r w:rsidR="00233E48" w:rsidRPr="00FB4A2A">
          <w:rPr>
            <w:rFonts w:asciiTheme="minorHAnsi" w:eastAsiaTheme="minorEastAsia" w:hAnsiTheme="minorHAnsi" w:cstheme="minorBidi"/>
            <w:sz w:val="22"/>
            <w:szCs w:val="22"/>
          </w:rPr>
          <w:tab/>
        </w:r>
        <w:r w:rsidR="00233E48" w:rsidRPr="00FB4A2A">
          <w:rPr>
            <w:rStyle w:val="ae"/>
            <w:color w:val="auto"/>
          </w:rPr>
          <w:t>Изменение и отзыв Заявок</w:t>
        </w:r>
        <w:r w:rsidR="00233E48" w:rsidRPr="00FB4A2A">
          <w:rPr>
            <w:webHidden/>
          </w:rPr>
          <w:tab/>
        </w:r>
        <w:r w:rsidR="00233E48" w:rsidRPr="00FB4A2A">
          <w:rPr>
            <w:webHidden/>
          </w:rPr>
          <w:fldChar w:fldCharType="begin"/>
        </w:r>
        <w:r w:rsidR="00233E48" w:rsidRPr="00FB4A2A">
          <w:rPr>
            <w:webHidden/>
          </w:rPr>
          <w:instrText xml:space="preserve"> PAGEREF _Toc503263076 \h </w:instrText>
        </w:r>
        <w:r w:rsidR="00233E48" w:rsidRPr="00FB4A2A">
          <w:rPr>
            <w:webHidden/>
          </w:rPr>
        </w:r>
        <w:r w:rsidR="00233E48" w:rsidRPr="00FB4A2A">
          <w:rPr>
            <w:webHidden/>
          </w:rPr>
          <w:fldChar w:fldCharType="separate"/>
        </w:r>
        <w:r w:rsidR="0052675D">
          <w:rPr>
            <w:webHidden/>
          </w:rPr>
          <w:t>29</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80" w:history="1">
        <w:r w:rsidR="00233E48" w:rsidRPr="00FB4A2A">
          <w:rPr>
            <w:rStyle w:val="ae"/>
            <w:color w:val="auto"/>
          </w:rPr>
          <w:t>3.8</w:t>
        </w:r>
        <w:r w:rsidR="00233E48" w:rsidRPr="00FB4A2A">
          <w:rPr>
            <w:rFonts w:asciiTheme="minorHAnsi" w:eastAsiaTheme="minorEastAsia" w:hAnsiTheme="minorHAnsi" w:cstheme="minorBidi"/>
            <w:sz w:val="22"/>
            <w:szCs w:val="22"/>
          </w:rPr>
          <w:tab/>
        </w:r>
        <w:r w:rsidR="00233E48" w:rsidRPr="00FB4A2A">
          <w:rPr>
            <w:rStyle w:val="ae"/>
            <w:color w:val="auto"/>
          </w:rPr>
          <w:t>Вскрытие поступивших на Конкурс конвертов</w:t>
        </w:r>
        <w:r w:rsidR="00233E48" w:rsidRPr="00FB4A2A">
          <w:rPr>
            <w:webHidden/>
          </w:rPr>
          <w:tab/>
        </w:r>
        <w:r w:rsidR="00233E48" w:rsidRPr="00FB4A2A">
          <w:rPr>
            <w:webHidden/>
          </w:rPr>
          <w:fldChar w:fldCharType="begin"/>
        </w:r>
        <w:r w:rsidR="00233E48" w:rsidRPr="00FB4A2A">
          <w:rPr>
            <w:webHidden/>
          </w:rPr>
          <w:instrText xml:space="preserve"> PAGEREF _Toc503263080 \h </w:instrText>
        </w:r>
        <w:r w:rsidR="00233E48" w:rsidRPr="00FB4A2A">
          <w:rPr>
            <w:webHidden/>
          </w:rPr>
        </w:r>
        <w:r w:rsidR="00233E48" w:rsidRPr="00FB4A2A">
          <w:rPr>
            <w:webHidden/>
          </w:rPr>
          <w:fldChar w:fldCharType="separate"/>
        </w:r>
        <w:r w:rsidR="0052675D">
          <w:rPr>
            <w:webHidden/>
          </w:rPr>
          <w:t>29</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85" w:history="1">
        <w:r w:rsidR="00233E48" w:rsidRPr="00FB4A2A">
          <w:rPr>
            <w:rStyle w:val="ae"/>
            <w:color w:val="auto"/>
          </w:rPr>
          <w:t>3.9</w:t>
        </w:r>
        <w:r w:rsidR="00233E48" w:rsidRPr="00FB4A2A">
          <w:rPr>
            <w:rFonts w:asciiTheme="minorHAnsi" w:eastAsiaTheme="minorEastAsia" w:hAnsiTheme="minorHAnsi" w:cstheme="minorBidi"/>
            <w:sz w:val="22"/>
            <w:szCs w:val="22"/>
          </w:rPr>
          <w:tab/>
        </w:r>
        <w:r w:rsidR="00233E48" w:rsidRPr="00FB4A2A">
          <w:rPr>
            <w:rStyle w:val="ae"/>
            <w:color w:val="auto"/>
          </w:rPr>
          <w:t>Оценка Заявок</w:t>
        </w:r>
        <w:r w:rsidR="00233E48" w:rsidRPr="00FB4A2A">
          <w:rPr>
            <w:webHidden/>
          </w:rPr>
          <w:tab/>
        </w:r>
        <w:r w:rsidR="00233E48" w:rsidRPr="00FB4A2A">
          <w:rPr>
            <w:webHidden/>
          </w:rPr>
          <w:fldChar w:fldCharType="begin"/>
        </w:r>
        <w:r w:rsidR="00233E48" w:rsidRPr="00FB4A2A">
          <w:rPr>
            <w:webHidden/>
          </w:rPr>
          <w:instrText xml:space="preserve"> PAGEREF _Toc503263085 \h </w:instrText>
        </w:r>
        <w:r w:rsidR="00233E48" w:rsidRPr="00FB4A2A">
          <w:rPr>
            <w:webHidden/>
          </w:rPr>
        </w:r>
        <w:r w:rsidR="00233E48" w:rsidRPr="00FB4A2A">
          <w:rPr>
            <w:webHidden/>
          </w:rPr>
          <w:fldChar w:fldCharType="separate"/>
        </w:r>
        <w:r w:rsidR="0052675D">
          <w:rPr>
            <w:webHidden/>
          </w:rPr>
          <w:t>29</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89" w:history="1">
        <w:r w:rsidR="00233E48" w:rsidRPr="00FB4A2A">
          <w:rPr>
            <w:rStyle w:val="ae"/>
            <w:color w:val="auto"/>
          </w:rPr>
          <w:t>3.10</w:t>
        </w:r>
        <w:r w:rsidR="00233E48" w:rsidRPr="00FB4A2A">
          <w:rPr>
            <w:rFonts w:asciiTheme="minorHAnsi" w:eastAsiaTheme="minorEastAsia" w:hAnsiTheme="minorHAnsi" w:cstheme="minorBidi"/>
            <w:sz w:val="22"/>
            <w:szCs w:val="22"/>
          </w:rPr>
          <w:tab/>
        </w:r>
        <w:r w:rsidR="00233E48" w:rsidRPr="00FB4A2A">
          <w:rPr>
            <w:rStyle w:val="ae"/>
            <w:color w:val="auto"/>
          </w:rPr>
          <w:t>О приоритете закупки работ, выполняемых российскими лицами, по отношению к работам, выполняемым иностранными лицами</w:t>
        </w:r>
        <w:r w:rsidR="00233E48" w:rsidRPr="00FB4A2A">
          <w:rPr>
            <w:webHidden/>
          </w:rPr>
          <w:tab/>
        </w:r>
        <w:r w:rsidR="00233E48" w:rsidRPr="00FB4A2A">
          <w:rPr>
            <w:webHidden/>
          </w:rPr>
          <w:fldChar w:fldCharType="begin"/>
        </w:r>
        <w:r w:rsidR="00233E48" w:rsidRPr="00FB4A2A">
          <w:rPr>
            <w:webHidden/>
          </w:rPr>
          <w:instrText xml:space="preserve"> PAGEREF _Toc503263089 \h </w:instrText>
        </w:r>
        <w:r w:rsidR="00233E48" w:rsidRPr="00FB4A2A">
          <w:rPr>
            <w:webHidden/>
          </w:rPr>
        </w:r>
        <w:r w:rsidR="00233E48" w:rsidRPr="00FB4A2A">
          <w:rPr>
            <w:webHidden/>
          </w:rPr>
          <w:fldChar w:fldCharType="separate"/>
        </w:r>
        <w:r w:rsidR="0052675D">
          <w:rPr>
            <w:webHidden/>
          </w:rPr>
          <w:t>32</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90" w:history="1">
        <w:r w:rsidR="00233E48" w:rsidRPr="00FB4A2A">
          <w:rPr>
            <w:rStyle w:val="ae"/>
            <w:color w:val="auto"/>
          </w:rPr>
          <w:t>3.11</w:t>
        </w:r>
        <w:r w:rsidR="00233E48" w:rsidRPr="00FB4A2A">
          <w:rPr>
            <w:rFonts w:asciiTheme="minorHAnsi" w:eastAsiaTheme="minorEastAsia" w:hAnsiTheme="minorHAnsi" w:cstheme="minorBidi"/>
            <w:sz w:val="22"/>
            <w:szCs w:val="22"/>
          </w:rPr>
          <w:tab/>
        </w:r>
        <w:r w:rsidR="00233E48" w:rsidRPr="00FB4A2A">
          <w:rPr>
            <w:rStyle w:val="ae"/>
            <w:color w:val="auto"/>
          </w:rPr>
          <w:t>Подведение итогов Конкурса. Определение Победителей конкурса</w:t>
        </w:r>
        <w:r w:rsidR="00233E48" w:rsidRPr="00FB4A2A">
          <w:rPr>
            <w:webHidden/>
          </w:rPr>
          <w:tab/>
        </w:r>
        <w:r w:rsidR="00233E48" w:rsidRPr="00FB4A2A">
          <w:rPr>
            <w:webHidden/>
          </w:rPr>
          <w:fldChar w:fldCharType="begin"/>
        </w:r>
        <w:r w:rsidR="00233E48" w:rsidRPr="00FB4A2A">
          <w:rPr>
            <w:webHidden/>
          </w:rPr>
          <w:instrText xml:space="preserve"> PAGEREF _Toc503263090 \h </w:instrText>
        </w:r>
        <w:r w:rsidR="00233E48" w:rsidRPr="00FB4A2A">
          <w:rPr>
            <w:webHidden/>
          </w:rPr>
        </w:r>
        <w:r w:rsidR="00233E48" w:rsidRPr="00FB4A2A">
          <w:rPr>
            <w:webHidden/>
          </w:rPr>
          <w:fldChar w:fldCharType="separate"/>
        </w:r>
        <w:r w:rsidR="0052675D">
          <w:rPr>
            <w:webHidden/>
          </w:rPr>
          <w:t>32</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91" w:history="1">
        <w:r w:rsidR="00233E48" w:rsidRPr="00FB4A2A">
          <w:rPr>
            <w:rStyle w:val="ae"/>
            <w:color w:val="auto"/>
          </w:rPr>
          <w:t>3.12</w:t>
        </w:r>
        <w:r w:rsidR="00233E48" w:rsidRPr="00FB4A2A">
          <w:rPr>
            <w:rFonts w:asciiTheme="minorHAnsi" w:eastAsiaTheme="minorEastAsia" w:hAnsiTheme="minorHAnsi" w:cstheme="minorBidi"/>
            <w:sz w:val="22"/>
            <w:szCs w:val="22"/>
          </w:rPr>
          <w:tab/>
        </w:r>
        <w:r w:rsidR="00233E48" w:rsidRPr="00FB4A2A">
          <w:rPr>
            <w:rStyle w:val="ae"/>
            <w:color w:val="auto"/>
          </w:rPr>
          <w:t>Признание конкурса несостоявшимся</w:t>
        </w:r>
        <w:r w:rsidR="00233E48" w:rsidRPr="00FB4A2A">
          <w:rPr>
            <w:webHidden/>
          </w:rPr>
          <w:tab/>
        </w:r>
        <w:r w:rsidR="00233E48" w:rsidRPr="00FB4A2A">
          <w:rPr>
            <w:webHidden/>
          </w:rPr>
          <w:fldChar w:fldCharType="begin"/>
        </w:r>
        <w:r w:rsidR="00233E48" w:rsidRPr="00FB4A2A">
          <w:rPr>
            <w:webHidden/>
          </w:rPr>
          <w:instrText xml:space="preserve"> PAGEREF _Toc503263091 \h </w:instrText>
        </w:r>
        <w:r w:rsidR="00233E48" w:rsidRPr="00FB4A2A">
          <w:rPr>
            <w:webHidden/>
          </w:rPr>
        </w:r>
        <w:r w:rsidR="00233E48" w:rsidRPr="00FB4A2A">
          <w:rPr>
            <w:webHidden/>
          </w:rPr>
          <w:fldChar w:fldCharType="separate"/>
        </w:r>
        <w:r w:rsidR="0052675D">
          <w:rPr>
            <w:webHidden/>
          </w:rPr>
          <w:t>33</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93" w:history="1">
        <w:r w:rsidR="00233E48" w:rsidRPr="00FB4A2A">
          <w:rPr>
            <w:rStyle w:val="ae"/>
            <w:color w:val="auto"/>
          </w:rPr>
          <w:t>3.1</w:t>
        </w:r>
        <w:r w:rsidR="00E42EC2" w:rsidRPr="00FB4A2A">
          <w:rPr>
            <w:rStyle w:val="ae"/>
            <w:color w:val="auto"/>
          </w:rPr>
          <w:t>3</w:t>
        </w:r>
        <w:r w:rsidR="00233E48" w:rsidRPr="00FB4A2A">
          <w:rPr>
            <w:rFonts w:asciiTheme="minorHAnsi" w:eastAsiaTheme="minorEastAsia" w:hAnsiTheme="minorHAnsi" w:cstheme="minorBidi"/>
            <w:sz w:val="22"/>
            <w:szCs w:val="22"/>
          </w:rPr>
          <w:tab/>
        </w:r>
        <w:r w:rsidR="00233E48" w:rsidRPr="00FB4A2A">
          <w:rPr>
            <w:rStyle w:val="ae"/>
            <w:color w:val="auto"/>
          </w:rPr>
          <w:t>Проведение преддоговорных переговоров (при необходимости) и подписание рамочных соглашений</w:t>
        </w:r>
        <w:r w:rsidR="00233E48" w:rsidRPr="00FB4A2A">
          <w:rPr>
            <w:webHidden/>
          </w:rPr>
          <w:tab/>
        </w:r>
        <w:r w:rsidR="00233E48" w:rsidRPr="00FB4A2A">
          <w:rPr>
            <w:webHidden/>
          </w:rPr>
          <w:fldChar w:fldCharType="begin"/>
        </w:r>
        <w:r w:rsidR="00233E48" w:rsidRPr="00FB4A2A">
          <w:rPr>
            <w:webHidden/>
          </w:rPr>
          <w:instrText xml:space="preserve"> PAGEREF _Toc503263093 \h </w:instrText>
        </w:r>
        <w:r w:rsidR="00233E48" w:rsidRPr="00FB4A2A">
          <w:rPr>
            <w:webHidden/>
          </w:rPr>
        </w:r>
        <w:r w:rsidR="00233E48" w:rsidRPr="00FB4A2A">
          <w:rPr>
            <w:webHidden/>
          </w:rPr>
          <w:fldChar w:fldCharType="separate"/>
        </w:r>
        <w:r w:rsidR="0052675D">
          <w:rPr>
            <w:webHidden/>
          </w:rPr>
          <w:t>33</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96" w:history="1">
        <w:r w:rsidR="00233E48" w:rsidRPr="00FB4A2A">
          <w:rPr>
            <w:rStyle w:val="ae"/>
            <w:color w:val="auto"/>
          </w:rPr>
          <w:t>3.1</w:t>
        </w:r>
        <w:r w:rsidR="00E42EC2" w:rsidRPr="00FB4A2A">
          <w:rPr>
            <w:rStyle w:val="ae"/>
            <w:color w:val="auto"/>
          </w:rPr>
          <w:t>4</w:t>
        </w:r>
        <w:r w:rsidR="00233E48" w:rsidRPr="00FB4A2A">
          <w:rPr>
            <w:rFonts w:asciiTheme="minorHAnsi" w:eastAsiaTheme="minorEastAsia" w:hAnsiTheme="minorHAnsi" w:cstheme="minorBidi"/>
            <w:sz w:val="22"/>
            <w:szCs w:val="22"/>
          </w:rPr>
          <w:tab/>
        </w:r>
        <w:r w:rsidR="00233E48" w:rsidRPr="00FB4A2A">
          <w:rPr>
            <w:rStyle w:val="ae"/>
            <w:color w:val="auto"/>
          </w:rPr>
          <w:t>Уведомление о результатах конкурса</w:t>
        </w:r>
        <w:r w:rsidR="00233E48" w:rsidRPr="00FB4A2A">
          <w:rPr>
            <w:webHidden/>
          </w:rPr>
          <w:tab/>
        </w:r>
        <w:r w:rsidR="00233E48" w:rsidRPr="00FB4A2A">
          <w:rPr>
            <w:webHidden/>
          </w:rPr>
          <w:fldChar w:fldCharType="begin"/>
        </w:r>
        <w:r w:rsidR="00233E48" w:rsidRPr="00FB4A2A">
          <w:rPr>
            <w:webHidden/>
          </w:rPr>
          <w:instrText xml:space="preserve"> PAGEREF _Toc503263096 \h </w:instrText>
        </w:r>
        <w:r w:rsidR="00233E48" w:rsidRPr="00FB4A2A">
          <w:rPr>
            <w:webHidden/>
          </w:rPr>
        </w:r>
        <w:r w:rsidR="00233E48" w:rsidRPr="00FB4A2A">
          <w:rPr>
            <w:webHidden/>
          </w:rPr>
          <w:fldChar w:fldCharType="separate"/>
        </w:r>
        <w:r w:rsidR="0052675D">
          <w:rPr>
            <w:webHidden/>
          </w:rPr>
          <w:t>34</w:t>
        </w:r>
        <w:r w:rsidR="00233E48" w:rsidRPr="00FB4A2A">
          <w:rPr>
            <w:webHidden/>
          </w:rPr>
          <w:fldChar w:fldCharType="end"/>
        </w:r>
      </w:hyperlink>
    </w:p>
    <w:p w:rsidR="00233E48" w:rsidRPr="00FB4A2A" w:rsidRDefault="00284491"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97" w:history="1">
        <w:r w:rsidR="00233E48" w:rsidRPr="00FB4A2A">
          <w:rPr>
            <w:rStyle w:val="ae"/>
            <w:color w:val="auto"/>
          </w:rPr>
          <w:t>4.</w:t>
        </w:r>
        <w:r w:rsidR="00233E48" w:rsidRPr="00FB4A2A">
          <w:rPr>
            <w:rFonts w:asciiTheme="minorHAnsi" w:eastAsiaTheme="minorEastAsia" w:hAnsiTheme="minorHAnsi" w:cstheme="minorBidi"/>
            <w:b w:val="0"/>
            <w:caps w:val="0"/>
            <w:szCs w:val="22"/>
          </w:rPr>
          <w:tab/>
        </w:r>
        <w:r w:rsidR="00233E48" w:rsidRPr="00FB4A2A">
          <w:rPr>
            <w:rStyle w:val="ae"/>
            <w:color w:val="auto"/>
          </w:rPr>
          <w:t>Образцы основных форм документов, включаемых в Заявку</w:t>
        </w:r>
        <w:r w:rsidR="00233E48" w:rsidRPr="00FB4A2A">
          <w:rPr>
            <w:webHidden/>
          </w:rPr>
          <w:tab/>
        </w:r>
        <w:r w:rsidR="00233E48" w:rsidRPr="00FB4A2A">
          <w:rPr>
            <w:webHidden/>
          </w:rPr>
          <w:fldChar w:fldCharType="begin"/>
        </w:r>
        <w:r w:rsidR="00233E48" w:rsidRPr="00FB4A2A">
          <w:rPr>
            <w:webHidden/>
          </w:rPr>
          <w:instrText xml:space="preserve"> PAGEREF _Toc503263097 \h </w:instrText>
        </w:r>
        <w:r w:rsidR="00233E48" w:rsidRPr="00FB4A2A">
          <w:rPr>
            <w:webHidden/>
          </w:rPr>
        </w:r>
        <w:r w:rsidR="00233E48" w:rsidRPr="00FB4A2A">
          <w:rPr>
            <w:webHidden/>
          </w:rPr>
          <w:fldChar w:fldCharType="separate"/>
        </w:r>
        <w:r w:rsidR="0052675D">
          <w:rPr>
            <w:webHidden/>
          </w:rPr>
          <w:t>35</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098" w:history="1">
        <w:r w:rsidR="00233E48" w:rsidRPr="00FB4A2A">
          <w:rPr>
            <w:rStyle w:val="ae"/>
            <w:color w:val="auto"/>
          </w:rPr>
          <w:t>4.1</w:t>
        </w:r>
        <w:r w:rsidR="00233E48" w:rsidRPr="00FB4A2A">
          <w:rPr>
            <w:rFonts w:asciiTheme="minorHAnsi" w:eastAsiaTheme="minorEastAsia" w:hAnsiTheme="minorHAnsi" w:cstheme="minorBidi"/>
            <w:sz w:val="22"/>
            <w:szCs w:val="22"/>
          </w:rPr>
          <w:tab/>
        </w:r>
        <w:r w:rsidR="00233E48" w:rsidRPr="00FB4A2A">
          <w:rPr>
            <w:rStyle w:val="ae"/>
            <w:color w:val="auto"/>
          </w:rPr>
          <w:t>Письмо о подаче оферты (форма 1)</w:t>
        </w:r>
        <w:r w:rsidR="00233E48" w:rsidRPr="00FB4A2A">
          <w:rPr>
            <w:webHidden/>
          </w:rPr>
          <w:tab/>
        </w:r>
        <w:r w:rsidR="00233E48" w:rsidRPr="00FB4A2A">
          <w:rPr>
            <w:webHidden/>
          </w:rPr>
          <w:fldChar w:fldCharType="begin"/>
        </w:r>
        <w:r w:rsidR="00233E48" w:rsidRPr="00FB4A2A">
          <w:rPr>
            <w:webHidden/>
          </w:rPr>
          <w:instrText xml:space="preserve"> PAGEREF _Toc503263098 \h </w:instrText>
        </w:r>
        <w:r w:rsidR="00233E48" w:rsidRPr="00FB4A2A">
          <w:rPr>
            <w:webHidden/>
          </w:rPr>
        </w:r>
        <w:r w:rsidR="00233E48" w:rsidRPr="00FB4A2A">
          <w:rPr>
            <w:webHidden/>
          </w:rPr>
          <w:fldChar w:fldCharType="separate"/>
        </w:r>
        <w:r w:rsidR="0052675D">
          <w:rPr>
            <w:webHidden/>
          </w:rPr>
          <w:t>35</w:t>
        </w:r>
        <w:r w:rsidR="00233E48" w:rsidRPr="00FB4A2A">
          <w:rPr>
            <w:webHidden/>
          </w:rPr>
          <w:fldChar w:fldCharType="end"/>
        </w:r>
      </w:hyperlink>
    </w:p>
    <w:p w:rsidR="00233E48" w:rsidRPr="00FB4A2A" w:rsidRDefault="00284491"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099" w:history="1">
        <w:r w:rsidR="00233E48" w:rsidRPr="00FB4A2A">
          <w:rPr>
            <w:rStyle w:val="ae"/>
            <w:color w:val="auto"/>
          </w:rPr>
          <w:t>4.1.1</w:t>
        </w:r>
        <w:r w:rsidR="00233E48" w:rsidRPr="00FB4A2A">
          <w:rPr>
            <w:rFonts w:asciiTheme="minorHAnsi" w:eastAsiaTheme="minorEastAsia" w:hAnsiTheme="minorHAnsi" w:cstheme="minorBidi"/>
            <w:bCs w:val="0"/>
            <w:iCs w:val="0"/>
            <w:sz w:val="22"/>
            <w:szCs w:val="22"/>
          </w:rPr>
          <w:tab/>
        </w:r>
        <w:r w:rsidR="00233E48" w:rsidRPr="00FB4A2A">
          <w:rPr>
            <w:rStyle w:val="ae"/>
            <w:color w:val="auto"/>
          </w:rPr>
          <w:t>Форма письма о подаче оферты</w:t>
        </w:r>
        <w:r w:rsidR="00233E48" w:rsidRPr="00FB4A2A">
          <w:rPr>
            <w:webHidden/>
          </w:rPr>
          <w:tab/>
        </w:r>
        <w:r w:rsidR="00233E48" w:rsidRPr="00FB4A2A">
          <w:rPr>
            <w:webHidden/>
          </w:rPr>
          <w:fldChar w:fldCharType="begin"/>
        </w:r>
        <w:r w:rsidR="00233E48" w:rsidRPr="00FB4A2A">
          <w:rPr>
            <w:webHidden/>
          </w:rPr>
          <w:instrText xml:space="preserve"> PAGEREF _Toc503263099 \h </w:instrText>
        </w:r>
        <w:r w:rsidR="00233E48" w:rsidRPr="00FB4A2A">
          <w:rPr>
            <w:webHidden/>
          </w:rPr>
        </w:r>
        <w:r w:rsidR="00233E48" w:rsidRPr="00FB4A2A">
          <w:rPr>
            <w:webHidden/>
          </w:rPr>
          <w:fldChar w:fldCharType="separate"/>
        </w:r>
        <w:r w:rsidR="0052675D">
          <w:rPr>
            <w:webHidden/>
          </w:rPr>
          <w:t>35</w:t>
        </w:r>
        <w:r w:rsidR="00233E48" w:rsidRPr="00FB4A2A">
          <w:rPr>
            <w:webHidden/>
          </w:rPr>
          <w:fldChar w:fldCharType="end"/>
        </w:r>
      </w:hyperlink>
    </w:p>
    <w:p w:rsidR="00233E48" w:rsidRPr="00FB4A2A" w:rsidRDefault="00284491"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1" w:history="1">
        <w:r w:rsidR="00233E48" w:rsidRPr="00FB4A2A">
          <w:rPr>
            <w:rStyle w:val="ae"/>
            <w:color w:val="auto"/>
          </w:rPr>
          <w:t>4.1.3</w:t>
        </w:r>
        <w:r w:rsidR="00233E48" w:rsidRPr="00FB4A2A">
          <w:rPr>
            <w:rFonts w:asciiTheme="minorHAnsi" w:eastAsiaTheme="minorEastAsia" w:hAnsiTheme="minorHAnsi" w:cstheme="minorBidi"/>
            <w:bCs w:val="0"/>
            <w:iCs w:val="0"/>
            <w:sz w:val="22"/>
            <w:szCs w:val="22"/>
          </w:rPr>
          <w:tab/>
        </w:r>
        <w:r w:rsidR="00233E48" w:rsidRPr="00FB4A2A">
          <w:rPr>
            <w:rStyle w:val="ae"/>
            <w:color w:val="auto"/>
          </w:rPr>
          <w:t>Антикоррупционные обязательства (Форма 1.1).</w:t>
        </w:r>
        <w:r w:rsidR="00233E48" w:rsidRPr="00FB4A2A">
          <w:rPr>
            <w:webHidden/>
          </w:rPr>
          <w:tab/>
        </w:r>
        <w:r w:rsidR="00233E48" w:rsidRPr="00FB4A2A">
          <w:rPr>
            <w:webHidden/>
          </w:rPr>
          <w:fldChar w:fldCharType="begin"/>
        </w:r>
        <w:r w:rsidR="00233E48" w:rsidRPr="00FB4A2A">
          <w:rPr>
            <w:webHidden/>
          </w:rPr>
          <w:instrText xml:space="preserve"> PAGEREF _Toc503263101 \h </w:instrText>
        </w:r>
        <w:r w:rsidR="00233E48" w:rsidRPr="00FB4A2A">
          <w:rPr>
            <w:webHidden/>
          </w:rPr>
        </w:r>
        <w:r w:rsidR="00233E48" w:rsidRPr="00FB4A2A">
          <w:rPr>
            <w:webHidden/>
          </w:rPr>
          <w:fldChar w:fldCharType="separate"/>
        </w:r>
        <w:r w:rsidR="0052675D">
          <w:rPr>
            <w:webHidden/>
          </w:rPr>
          <w:t>40</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103" w:history="1">
        <w:r w:rsidR="00233E48" w:rsidRPr="00FB4A2A">
          <w:rPr>
            <w:rStyle w:val="ae"/>
            <w:color w:val="auto"/>
          </w:rPr>
          <w:t>4.2</w:t>
        </w:r>
        <w:r w:rsidR="00233E48" w:rsidRPr="00FB4A2A">
          <w:rPr>
            <w:rFonts w:asciiTheme="minorHAnsi" w:eastAsiaTheme="minorEastAsia" w:hAnsiTheme="minorHAnsi" w:cstheme="minorBidi"/>
            <w:sz w:val="22"/>
            <w:szCs w:val="22"/>
          </w:rPr>
          <w:tab/>
        </w:r>
        <w:r w:rsidR="00233E48" w:rsidRPr="00FB4A2A">
          <w:rPr>
            <w:rStyle w:val="ae"/>
            <w:color w:val="auto"/>
          </w:rPr>
          <w:t>Протокол разногласий к проекту рамочного соглашения (форма 2)</w:t>
        </w:r>
        <w:r w:rsidR="00233E48" w:rsidRPr="00FB4A2A">
          <w:rPr>
            <w:webHidden/>
          </w:rPr>
          <w:tab/>
        </w:r>
        <w:r w:rsidR="00233E48" w:rsidRPr="00FB4A2A">
          <w:rPr>
            <w:webHidden/>
          </w:rPr>
          <w:fldChar w:fldCharType="begin"/>
        </w:r>
        <w:r w:rsidR="00233E48" w:rsidRPr="00FB4A2A">
          <w:rPr>
            <w:webHidden/>
          </w:rPr>
          <w:instrText xml:space="preserve"> PAGEREF _Toc503263103 \h </w:instrText>
        </w:r>
        <w:r w:rsidR="00233E48" w:rsidRPr="00FB4A2A">
          <w:rPr>
            <w:webHidden/>
          </w:rPr>
        </w:r>
        <w:r w:rsidR="00233E48" w:rsidRPr="00FB4A2A">
          <w:rPr>
            <w:webHidden/>
          </w:rPr>
          <w:fldChar w:fldCharType="separate"/>
        </w:r>
        <w:r w:rsidR="0052675D">
          <w:rPr>
            <w:webHidden/>
          </w:rPr>
          <w:t>42</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106" w:history="1">
        <w:r w:rsidR="00233E48" w:rsidRPr="00FB4A2A">
          <w:rPr>
            <w:rStyle w:val="ae"/>
            <w:color w:val="auto"/>
          </w:rPr>
          <w:t>4.3</w:t>
        </w:r>
        <w:r w:rsidR="00233E48" w:rsidRPr="00FB4A2A">
          <w:rPr>
            <w:rFonts w:asciiTheme="minorHAnsi" w:eastAsiaTheme="minorEastAsia" w:hAnsiTheme="minorHAnsi" w:cstheme="minorBidi"/>
            <w:sz w:val="22"/>
            <w:szCs w:val="22"/>
          </w:rPr>
          <w:tab/>
        </w:r>
        <w:r w:rsidR="00233E48" w:rsidRPr="00FB4A2A">
          <w:rPr>
            <w:rStyle w:val="ae"/>
            <w:color w:val="auto"/>
          </w:rPr>
          <w:t xml:space="preserve">Анкета (форма </w:t>
        </w:r>
        <w:r w:rsidR="00233E48" w:rsidRPr="00FB4A2A">
          <w:rPr>
            <w:rStyle w:val="ae"/>
            <w:color w:val="auto"/>
            <w:lang w:val="en-US"/>
          </w:rPr>
          <w:t>3</w:t>
        </w:r>
        <w:r w:rsidR="00233E48" w:rsidRPr="00FB4A2A">
          <w:rPr>
            <w:rStyle w:val="ae"/>
            <w:color w:val="auto"/>
          </w:rPr>
          <w:t>)</w:t>
        </w:r>
        <w:r w:rsidR="00233E48" w:rsidRPr="00FB4A2A">
          <w:rPr>
            <w:webHidden/>
          </w:rPr>
          <w:tab/>
        </w:r>
        <w:r w:rsidR="00233E48" w:rsidRPr="00FB4A2A">
          <w:rPr>
            <w:webHidden/>
          </w:rPr>
          <w:fldChar w:fldCharType="begin"/>
        </w:r>
        <w:r w:rsidR="00233E48" w:rsidRPr="00FB4A2A">
          <w:rPr>
            <w:webHidden/>
          </w:rPr>
          <w:instrText xml:space="preserve"> PAGEREF _Toc503263106 \h </w:instrText>
        </w:r>
        <w:r w:rsidR="00233E48" w:rsidRPr="00FB4A2A">
          <w:rPr>
            <w:webHidden/>
          </w:rPr>
        </w:r>
        <w:r w:rsidR="00233E48" w:rsidRPr="00FB4A2A">
          <w:rPr>
            <w:webHidden/>
          </w:rPr>
          <w:fldChar w:fldCharType="separate"/>
        </w:r>
        <w:r w:rsidR="0052675D">
          <w:rPr>
            <w:webHidden/>
          </w:rPr>
          <w:t>44</w:t>
        </w:r>
        <w:r w:rsidR="00233E48" w:rsidRPr="00FB4A2A">
          <w:rPr>
            <w:webHidden/>
          </w:rPr>
          <w:fldChar w:fldCharType="end"/>
        </w:r>
      </w:hyperlink>
    </w:p>
    <w:p w:rsidR="00233E48" w:rsidRPr="00FB4A2A" w:rsidRDefault="00284491"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7" w:history="1">
        <w:r w:rsidR="00233E48" w:rsidRPr="00FB4A2A">
          <w:rPr>
            <w:rStyle w:val="ae"/>
            <w:color w:val="auto"/>
          </w:rPr>
          <w:t>4.3.1</w:t>
        </w:r>
        <w:r w:rsidR="00233E48" w:rsidRPr="00FB4A2A">
          <w:rPr>
            <w:rFonts w:asciiTheme="minorHAnsi" w:eastAsiaTheme="minorEastAsia" w:hAnsiTheme="minorHAnsi" w:cstheme="minorBidi"/>
            <w:bCs w:val="0"/>
            <w:iCs w:val="0"/>
            <w:sz w:val="22"/>
            <w:szCs w:val="22"/>
          </w:rPr>
          <w:tab/>
        </w:r>
        <w:r w:rsidR="00233E48" w:rsidRPr="00FB4A2A">
          <w:rPr>
            <w:rStyle w:val="ae"/>
            <w:color w:val="auto"/>
          </w:rPr>
          <w:t>Форма Анкеты Участника</w:t>
        </w:r>
        <w:r w:rsidR="00233E48" w:rsidRPr="00FB4A2A">
          <w:rPr>
            <w:webHidden/>
          </w:rPr>
          <w:tab/>
        </w:r>
        <w:r w:rsidR="00233E48" w:rsidRPr="00FB4A2A">
          <w:rPr>
            <w:webHidden/>
          </w:rPr>
          <w:fldChar w:fldCharType="begin"/>
        </w:r>
        <w:r w:rsidR="00233E48" w:rsidRPr="00FB4A2A">
          <w:rPr>
            <w:webHidden/>
          </w:rPr>
          <w:instrText xml:space="preserve"> PAGEREF _Toc503263107 \h </w:instrText>
        </w:r>
        <w:r w:rsidR="00233E48" w:rsidRPr="00FB4A2A">
          <w:rPr>
            <w:webHidden/>
          </w:rPr>
        </w:r>
        <w:r w:rsidR="00233E48" w:rsidRPr="00FB4A2A">
          <w:rPr>
            <w:webHidden/>
          </w:rPr>
          <w:fldChar w:fldCharType="separate"/>
        </w:r>
        <w:r w:rsidR="0052675D">
          <w:rPr>
            <w:webHidden/>
          </w:rPr>
          <w:t>44</w:t>
        </w:r>
        <w:r w:rsidR="00233E48" w:rsidRPr="00FB4A2A">
          <w:rPr>
            <w:webHidden/>
          </w:rPr>
          <w:fldChar w:fldCharType="end"/>
        </w:r>
      </w:hyperlink>
    </w:p>
    <w:p w:rsidR="00233E48" w:rsidRPr="00FB4A2A" w:rsidRDefault="00284491"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8" w:history="1">
        <w:r w:rsidR="00233E48" w:rsidRPr="00FB4A2A">
          <w:rPr>
            <w:rStyle w:val="ae"/>
            <w:color w:val="auto"/>
          </w:rPr>
          <w:t>4.3.2</w:t>
        </w:r>
        <w:r w:rsidR="00233E48" w:rsidRPr="00FB4A2A">
          <w:rPr>
            <w:rFonts w:asciiTheme="minorHAnsi" w:eastAsiaTheme="minorEastAsia" w:hAnsiTheme="minorHAnsi" w:cstheme="minorBidi"/>
            <w:bCs w:val="0"/>
            <w:iCs w:val="0"/>
            <w:sz w:val="22"/>
            <w:szCs w:val="22"/>
          </w:rPr>
          <w:tab/>
        </w:r>
        <w:r w:rsidR="00233E48" w:rsidRPr="00FB4A2A">
          <w:rPr>
            <w:rStyle w:val="ae"/>
            <w:color w:val="auto"/>
          </w:rPr>
          <w:t>Форма Декл</w:t>
        </w:r>
        <w:r w:rsidR="00C6284E" w:rsidRPr="00FB4A2A">
          <w:rPr>
            <w:rStyle w:val="ae"/>
            <w:color w:val="auto"/>
          </w:rPr>
          <w:t>арации о соответствии Участника</w:t>
        </w:r>
        <w:r w:rsidR="00233E48" w:rsidRPr="00FB4A2A">
          <w:rPr>
            <w:rStyle w:val="ae"/>
            <w:color w:val="auto"/>
          </w:rPr>
          <w:t xml:space="preserve"> критериям отнесения к субъектам малого и среднего предпринимательства (форма 3.1)</w:t>
        </w:r>
        <w:r w:rsidR="00233E48" w:rsidRPr="00FB4A2A">
          <w:rPr>
            <w:webHidden/>
          </w:rPr>
          <w:tab/>
        </w:r>
        <w:r w:rsidR="00233E48" w:rsidRPr="00FB4A2A">
          <w:rPr>
            <w:webHidden/>
          </w:rPr>
          <w:fldChar w:fldCharType="begin"/>
        </w:r>
        <w:r w:rsidR="00233E48" w:rsidRPr="00FB4A2A">
          <w:rPr>
            <w:webHidden/>
          </w:rPr>
          <w:instrText xml:space="preserve"> PAGEREF _Toc503263108 \h </w:instrText>
        </w:r>
        <w:r w:rsidR="00233E48" w:rsidRPr="00FB4A2A">
          <w:rPr>
            <w:webHidden/>
          </w:rPr>
        </w:r>
        <w:r w:rsidR="00233E48" w:rsidRPr="00FB4A2A">
          <w:rPr>
            <w:webHidden/>
          </w:rPr>
          <w:fldChar w:fldCharType="separate"/>
        </w:r>
        <w:r w:rsidR="0052675D">
          <w:rPr>
            <w:webHidden/>
          </w:rPr>
          <w:t>46</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110" w:history="1">
        <w:r w:rsidR="00233E48" w:rsidRPr="00FB4A2A">
          <w:rPr>
            <w:rStyle w:val="ae"/>
            <w:color w:val="auto"/>
          </w:rPr>
          <w:t>4.4</w:t>
        </w:r>
        <w:r w:rsidR="00233E48" w:rsidRPr="00FB4A2A">
          <w:rPr>
            <w:rFonts w:asciiTheme="minorHAnsi" w:eastAsiaTheme="minorEastAsia" w:hAnsiTheme="minorHAnsi" w:cstheme="minorBidi"/>
            <w:sz w:val="22"/>
            <w:szCs w:val="22"/>
          </w:rPr>
          <w:tab/>
        </w:r>
        <w:r w:rsidR="00233E48" w:rsidRPr="00FB4A2A">
          <w:rPr>
            <w:rStyle w:val="ae"/>
            <w:color w:val="auto"/>
          </w:rPr>
          <w:t>Справка о перечне и годовых объемах выполненных (завершенных) аналогичных договоров (форма 4)</w:t>
        </w:r>
        <w:r w:rsidR="00233E48" w:rsidRPr="00FB4A2A">
          <w:rPr>
            <w:webHidden/>
          </w:rPr>
          <w:tab/>
        </w:r>
        <w:r w:rsidR="00233E48" w:rsidRPr="00FB4A2A">
          <w:rPr>
            <w:webHidden/>
          </w:rPr>
          <w:fldChar w:fldCharType="begin"/>
        </w:r>
        <w:r w:rsidR="00233E48" w:rsidRPr="00FB4A2A">
          <w:rPr>
            <w:webHidden/>
          </w:rPr>
          <w:instrText xml:space="preserve"> PAGEREF _Toc503263110 \h </w:instrText>
        </w:r>
        <w:r w:rsidR="00233E48" w:rsidRPr="00FB4A2A">
          <w:rPr>
            <w:webHidden/>
          </w:rPr>
        </w:r>
        <w:r w:rsidR="00233E48" w:rsidRPr="00FB4A2A">
          <w:rPr>
            <w:webHidden/>
          </w:rPr>
          <w:fldChar w:fldCharType="separate"/>
        </w:r>
        <w:r w:rsidR="0052675D">
          <w:rPr>
            <w:webHidden/>
          </w:rPr>
          <w:t>53</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113" w:history="1">
        <w:r w:rsidR="00233E48" w:rsidRPr="00FB4A2A">
          <w:rPr>
            <w:rStyle w:val="ae"/>
            <w:color w:val="auto"/>
          </w:rPr>
          <w:t>4.5</w:t>
        </w:r>
        <w:r w:rsidR="00233E48" w:rsidRPr="00FB4A2A">
          <w:rPr>
            <w:rFonts w:asciiTheme="minorHAnsi" w:eastAsiaTheme="minorEastAsia" w:hAnsiTheme="minorHAnsi" w:cstheme="minorBidi"/>
            <w:sz w:val="22"/>
            <w:szCs w:val="22"/>
          </w:rPr>
          <w:tab/>
        </w:r>
        <w:r w:rsidR="00233E48" w:rsidRPr="00FB4A2A">
          <w:rPr>
            <w:rStyle w:val="ae"/>
            <w:color w:val="auto"/>
          </w:rPr>
          <w:t>Справка о текущей загруженности Участника (договорах, находящихся в исполнении) (форма 5)</w:t>
        </w:r>
        <w:r w:rsidR="00233E48" w:rsidRPr="00FB4A2A">
          <w:rPr>
            <w:webHidden/>
          </w:rPr>
          <w:tab/>
        </w:r>
        <w:r w:rsidR="00233E48" w:rsidRPr="00FB4A2A">
          <w:rPr>
            <w:webHidden/>
          </w:rPr>
          <w:fldChar w:fldCharType="begin"/>
        </w:r>
        <w:r w:rsidR="00233E48" w:rsidRPr="00FB4A2A">
          <w:rPr>
            <w:webHidden/>
          </w:rPr>
          <w:instrText xml:space="preserve"> PAGEREF _Toc503263113 \h </w:instrText>
        </w:r>
        <w:r w:rsidR="00233E48" w:rsidRPr="00FB4A2A">
          <w:rPr>
            <w:webHidden/>
          </w:rPr>
        </w:r>
        <w:r w:rsidR="00233E48" w:rsidRPr="00FB4A2A">
          <w:rPr>
            <w:webHidden/>
          </w:rPr>
          <w:fldChar w:fldCharType="separate"/>
        </w:r>
        <w:r w:rsidR="0052675D">
          <w:rPr>
            <w:webHidden/>
          </w:rPr>
          <w:t>56</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116" w:history="1">
        <w:r w:rsidR="00233E48" w:rsidRPr="00FB4A2A">
          <w:rPr>
            <w:rStyle w:val="ae"/>
            <w:color w:val="auto"/>
          </w:rPr>
          <w:t>4.6</w:t>
        </w:r>
        <w:r w:rsidR="00233E48" w:rsidRPr="00FB4A2A">
          <w:rPr>
            <w:rFonts w:asciiTheme="minorHAnsi" w:eastAsiaTheme="minorEastAsia" w:hAnsiTheme="minorHAnsi" w:cstheme="minorBidi"/>
            <w:sz w:val="22"/>
            <w:szCs w:val="22"/>
          </w:rPr>
          <w:tab/>
        </w:r>
        <w:r w:rsidR="00233E48" w:rsidRPr="00FB4A2A">
          <w:rPr>
            <w:rStyle w:val="ae"/>
            <w:color w:val="auto"/>
          </w:rPr>
          <w:t>Справка о материально-технических ресурсах (форма 6)</w:t>
        </w:r>
        <w:r w:rsidR="00233E48" w:rsidRPr="00FB4A2A">
          <w:rPr>
            <w:webHidden/>
          </w:rPr>
          <w:tab/>
        </w:r>
        <w:r w:rsidR="00233E48" w:rsidRPr="00FB4A2A">
          <w:rPr>
            <w:webHidden/>
          </w:rPr>
          <w:fldChar w:fldCharType="begin"/>
        </w:r>
        <w:r w:rsidR="00233E48" w:rsidRPr="00FB4A2A">
          <w:rPr>
            <w:webHidden/>
          </w:rPr>
          <w:instrText xml:space="preserve"> PAGEREF _Toc503263116 \h </w:instrText>
        </w:r>
        <w:r w:rsidR="00233E48" w:rsidRPr="00FB4A2A">
          <w:rPr>
            <w:webHidden/>
          </w:rPr>
        </w:r>
        <w:r w:rsidR="00233E48" w:rsidRPr="00FB4A2A">
          <w:rPr>
            <w:webHidden/>
          </w:rPr>
          <w:fldChar w:fldCharType="separate"/>
        </w:r>
        <w:r w:rsidR="0052675D">
          <w:rPr>
            <w:webHidden/>
          </w:rPr>
          <w:t>59</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119" w:history="1">
        <w:r w:rsidR="00233E48" w:rsidRPr="00FB4A2A">
          <w:rPr>
            <w:rStyle w:val="ae"/>
            <w:color w:val="auto"/>
          </w:rPr>
          <w:t>4.7</w:t>
        </w:r>
        <w:r w:rsidR="00233E48" w:rsidRPr="00FB4A2A">
          <w:rPr>
            <w:rFonts w:asciiTheme="minorHAnsi" w:eastAsiaTheme="minorEastAsia" w:hAnsiTheme="minorHAnsi" w:cstheme="minorBidi"/>
            <w:sz w:val="22"/>
            <w:szCs w:val="22"/>
          </w:rPr>
          <w:tab/>
        </w:r>
        <w:r w:rsidR="00233E48" w:rsidRPr="00FB4A2A">
          <w:rPr>
            <w:rStyle w:val="ae"/>
            <w:color w:val="auto"/>
          </w:rPr>
          <w:t>Справка о кадровых ресурсах (форма 7)</w:t>
        </w:r>
        <w:r w:rsidR="00233E48" w:rsidRPr="00FB4A2A">
          <w:rPr>
            <w:webHidden/>
          </w:rPr>
          <w:tab/>
        </w:r>
        <w:r w:rsidR="00233E48" w:rsidRPr="00FB4A2A">
          <w:rPr>
            <w:webHidden/>
          </w:rPr>
          <w:fldChar w:fldCharType="begin"/>
        </w:r>
        <w:r w:rsidR="00233E48" w:rsidRPr="00FB4A2A">
          <w:rPr>
            <w:webHidden/>
          </w:rPr>
          <w:instrText xml:space="preserve"> PAGEREF _Toc503263119 \h </w:instrText>
        </w:r>
        <w:r w:rsidR="00233E48" w:rsidRPr="00FB4A2A">
          <w:rPr>
            <w:webHidden/>
          </w:rPr>
        </w:r>
        <w:r w:rsidR="00233E48" w:rsidRPr="00FB4A2A">
          <w:rPr>
            <w:webHidden/>
          </w:rPr>
          <w:fldChar w:fldCharType="separate"/>
        </w:r>
        <w:r w:rsidR="0052675D">
          <w:rPr>
            <w:webHidden/>
          </w:rPr>
          <w:t>61</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122" w:history="1">
        <w:r w:rsidR="00233E48" w:rsidRPr="00FB4A2A">
          <w:rPr>
            <w:rStyle w:val="ae"/>
            <w:color w:val="auto"/>
          </w:rPr>
          <w:t>4.8</w:t>
        </w:r>
        <w:r w:rsidR="00233E48" w:rsidRPr="00FB4A2A">
          <w:rPr>
            <w:rFonts w:asciiTheme="minorHAnsi" w:eastAsiaTheme="minorEastAsia" w:hAnsiTheme="minorHAnsi" w:cstheme="minorBidi"/>
            <w:sz w:val="22"/>
            <w:szCs w:val="22"/>
          </w:rPr>
          <w:tab/>
        </w:r>
        <w:r w:rsidR="00233E48" w:rsidRPr="00FB4A2A">
          <w:rPr>
            <w:rStyle w:val="ae"/>
            <w:color w:val="auto"/>
          </w:rPr>
          <w:t>Соглашение на выполнение работ (форма 8)</w:t>
        </w:r>
        <w:r w:rsidR="00233E48" w:rsidRPr="00FB4A2A">
          <w:rPr>
            <w:webHidden/>
          </w:rPr>
          <w:tab/>
        </w:r>
        <w:r w:rsidR="00233E48" w:rsidRPr="00FB4A2A">
          <w:rPr>
            <w:webHidden/>
          </w:rPr>
          <w:fldChar w:fldCharType="begin"/>
        </w:r>
        <w:r w:rsidR="00233E48" w:rsidRPr="00FB4A2A">
          <w:rPr>
            <w:webHidden/>
          </w:rPr>
          <w:instrText xml:space="preserve"> PAGEREF _Toc503263122 \h </w:instrText>
        </w:r>
        <w:r w:rsidR="00233E48" w:rsidRPr="00FB4A2A">
          <w:rPr>
            <w:webHidden/>
          </w:rPr>
        </w:r>
        <w:r w:rsidR="00233E48" w:rsidRPr="00FB4A2A">
          <w:rPr>
            <w:webHidden/>
          </w:rPr>
          <w:fldChar w:fldCharType="separate"/>
        </w:r>
        <w:r w:rsidR="0052675D">
          <w:rPr>
            <w:webHidden/>
          </w:rPr>
          <w:t>65</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124" w:history="1">
        <w:r w:rsidR="00233E48" w:rsidRPr="00FB4A2A">
          <w:rPr>
            <w:rStyle w:val="ae"/>
            <w:color w:val="auto"/>
          </w:rPr>
          <w:t>4.9</w:t>
        </w:r>
        <w:r w:rsidR="00233E48" w:rsidRPr="00FB4A2A">
          <w:rPr>
            <w:rFonts w:asciiTheme="minorHAnsi" w:eastAsiaTheme="minorEastAsia" w:hAnsiTheme="minorHAnsi" w:cstheme="minorBidi"/>
            <w:sz w:val="22"/>
            <w:szCs w:val="22"/>
          </w:rPr>
          <w:tab/>
        </w:r>
        <w:r w:rsidR="00233E48" w:rsidRPr="00FB4A2A">
          <w:rPr>
            <w:rStyle w:val="ae"/>
            <w:color w:val="auto"/>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33E48" w:rsidRPr="00FB4A2A">
          <w:rPr>
            <w:webHidden/>
          </w:rPr>
          <w:tab/>
        </w:r>
        <w:r w:rsidR="00233E48" w:rsidRPr="00FB4A2A">
          <w:rPr>
            <w:webHidden/>
          </w:rPr>
          <w:fldChar w:fldCharType="begin"/>
        </w:r>
        <w:r w:rsidR="00233E48" w:rsidRPr="00FB4A2A">
          <w:rPr>
            <w:webHidden/>
          </w:rPr>
          <w:instrText xml:space="preserve"> PAGEREF _Toc503263124 \h </w:instrText>
        </w:r>
        <w:r w:rsidR="00233E48" w:rsidRPr="00FB4A2A">
          <w:rPr>
            <w:webHidden/>
          </w:rPr>
        </w:r>
        <w:r w:rsidR="00233E48" w:rsidRPr="00FB4A2A">
          <w:rPr>
            <w:webHidden/>
          </w:rPr>
          <w:fldChar w:fldCharType="separate"/>
        </w:r>
        <w:r w:rsidR="0052675D">
          <w:rPr>
            <w:webHidden/>
          </w:rPr>
          <w:t>66</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127" w:history="1">
        <w:r w:rsidR="00233E48" w:rsidRPr="00FB4A2A">
          <w:rPr>
            <w:rStyle w:val="ae"/>
            <w:color w:val="auto"/>
          </w:rPr>
          <w:t>4.10</w:t>
        </w:r>
        <w:r w:rsidR="00233E48" w:rsidRPr="00FB4A2A">
          <w:rPr>
            <w:rFonts w:asciiTheme="minorHAnsi" w:eastAsiaTheme="minorEastAsia" w:hAnsiTheme="minorHAnsi" w:cstheme="minorBidi"/>
            <w:sz w:val="22"/>
            <w:szCs w:val="22"/>
          </w:rPr>
          <w:tab/>
        </w:r>
        <w:r w:rsidR="00233E48" w:rsidRPr="00FB4A2A">
          <w:rPr>
            <w:rStyle w:val="ae"/>
            <w:color w:val="auto"/>
          </w:rPr>
          <w:t>Справка о цепочке собственников участника закупочной процедуры, включая бенефициаров (в том числе конечных) (форма 10)</w:t>
        </w:r>
        <w:r w:rsidR="00233E48" w:rsidRPr="00FB4A2A">
          <w:rPr>
            <w:webHidden/>
          </w:rPr>
          <w:tab/>
        </w:r>
        <w:r w:rsidR="00233E48" w:rsidRPr="00FB4A2A">
          <w:rPr>
            <w:webHidden/>
          </w:rPr>
          <w:fldChar w:fldCharType="begin"/>
        </w:r>
        <w:r w:rsidR="00233E48" w:rsidRPr="00FB4A2A">
          <w:rPr>
            <w:webHidden/>
          </w:rPr>
          <w:instrText xml:space="preserve"> PAGEREF _Toc503263127 \h </w:instrText>
        </w:r>
        <w:r w:rsidR="00233E48" w:rsidRPr="00FB4A2A">
          <w:rPr>
            <w:webHidden/>
          </w:rPr>
        </w:r>
        <w:r w:rsidR="00233E48" w:rsidRPr="00FB4A2A">
          <w:rPr>
            <w:webHidden/>
          </w:rPr>
          <w:fldChar w:fldCharType="separate"/>
        </w:r>
        <w:r w:rsidR="0052675D">
          <w:rPr>
            <w:webHidden/>
          </w:rPr>
          <w:t>68</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130" w:history="1">
        <w:r w:rsidR="00233E48" w:rsidRPr="00FB4A2A">
          <w:rPr>
            <w:rStyle w:val="ae"/>
            <w:color w:val="auto"/>
          </w:rPr>
          <w:t>4.11</w:t>
        </w:r>
        <w:r w:rsidR="00233E48" w:rsidRPr="00FB4A2A">
          <w:rPr>
            <w:rFonts w:asciiTheme="minorHAnsi" w:eastAsiaTheme="minorEastAsia" w:hAnsiTheme="minorHAnsi" w:cstheme="minorBidi"/>
            <w:sz w:val="22"/>
            <w:szCs w:val="22"/>
          </w:rPr>
          <w:tab/>
        </w:r>
        <w:r w:rsidR="00233E48" w:rsidRPr="00FB4A2A">
          <w:rPr>
            <w:rStyle w:val="ae"/>
            <w:color w:val="auto"/>
          </w:rPr>
          <w:t>Согласие на обработку персональных данных (форма 11)</w:t>
        </w:r>
        <w:r w:rsidR="00233E48" w:rsidRPr="00FB4A2A">
          <w:rPr>
            <w:webHidden/>
          </w:rPr>
          <w:tab/>
        </w:r>
        <w:r w:rsidR="00233E48" w:rsidRPr="00FB4A2A">
          <w:rPr>
            <w:webHidden/>
          </w:rPr>
          <w:fldChar w:fldCharType="begin"/>
        </w:r>
        <w:r w:rsidR="00233E48" w:rsidRPr="00FB4A2A">
          <w:rPr>
            <w:webHidden/>
          </w:rPr>
          <w:instrText xml:space="preserve"> PAGEREF _Toc503263130 \h </w:instrText>
        </w:r>
        <w:r w:rsidR="00233E48" w:rsidRPr="00FB4A2A">
          <w:rPr>
            <w:webHidden/>
          </w:rPr>
        </w:r>
        <w:r w:rsidR="00233E48" w:rsidRPr="00FB4A2A">
          <w:rPr>
            <w:webHidden/>
          </w:rPr>
          <w:fldChar w:fldCharType="separate"/>
        </w:r>
        <w:r w:rsidR="0052675D">
          <w:rPr>
            <w:webHidden/>
          </w:rPr>
          <w:t>72</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137" w:history="1">
        <w:r w:rsidR="00233E48" w:rsidRPr="00FB4A2A">
          <w:rPr>
            <w:rStyle w:val="ae"/>
            <w:color w:val="auto"/>
          </w:rPr>
          <w:t>4.12</w:t>
        </w:r>
        <w:r w:rsidR="00233E48" w:rsidRPr="00FB4A2A">
          <w:rPr>
            <w:rFonts w:asciiTheme="minorHAnsi" w:eastAsiaTheme="minorEastAsia" w:hAnsiTheme="minorHAnsi" w:cstheme="minorBidi"/>
            <w:sz w:val="22"/>
            <w:szCs w:val="22"/>
          </w:rPr>
          <w:tab/>
        </w:r>
        <w:r w:rsidR="00233E48" w:rsidRPr="00FB4A2A">
          <w:rPr>
            <w:rStyle w:val="ae"/>
            <w:color w:val="auto"/>
          </w:rPr>
          <w:t>Банковская гарантия обеспечения исполнения обязательств участника Открытого одноэтапного конкурса (форма 12)</w:t>
        </w:r>
        <w:r w:rsidR="00233E48" w:rsidRPr="00FB4A2A">
          <w:rPr>
            <w:webHidden/>
          </w:rPr>
          <w:tab/>
        </w:r>
        <w:r w:rsidR="00233E48" w:rsidRPr="00FB4A2A">
          <w:rPr>
            <w:webHidden/>
          </w:rPr>
          <w:fldChar w:fldCharType="begin"/>
        </w:r>
        <w:r w:rsidR="00233E48" w:rsidRPr="00FB4A2A">
          <w:rPr>
            <w:webHidden/>
          </w:rPr>
          <w:instrText xml:space="preserve"> PAGEREF _Toc503263137 \h </w:instrText>
        </w:r>
        <w:r w:rsidR="00233E48" w:rsidRPr="00FB4A2A">
          <w:rPr>
            <w:webHidden/>
          </w:rPr>
        </w:r>
        <w:r w:rsidR="00233E48" w:rsidRPr="00FB4A2A">
          <w:rPr>
            <w:webHidden/>
          </w:rPr>
          <w:fldChar w:fldCharType="separate"/>
        </w:r>
        <w:r w:rsidR="0052675D">
          <w:rPr>
            <w:webHidden/>
          </w:rPr>
          <w:t>75</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140" w:history="1">
        <w:r w:rsidR="00233E48" w:rsidRPr="00FB4A2A">
          <w:rPr>
            <w:rStyle w:val="ae"/>
            <w:color w:val="auto"/>
          </w:rPr>
          <w:t>4.13</w:t>
        </w:r>
        <w:r w:rsidR="00233E48" w:rsidRPr="00FB4A2A">
          <w:rPr>
            <w:rFonts w:asciiTheme="minorHAnsi" w:eastAsiaTheme="minorEastAsia" w:hAnsiTheme="minorHAnsi" w:cstheme="minorBidi"/>
            <w:sz w:val="22"/>
            <w:szCs w:val="22"/>
          </w:rPr>
          <w:tab/>
        </w:r>
        <w:r w:rsidR="00233E48" w:rsidRPr="00FB4A2A">
          <w:rPr>
            <w:rStyle w:val="ae"/>
            <w:color w:val="auto"/>
          </w:rPr>
          <w:t>Расписка сдачи-приемки Банковской гарантии (форма 13)</w:t>
        </w:r>
        <w:r w:rsidR="00233E48" w:rsidRPr="00FB4A2A">
          <w:rPr>
            <w:webHidden/>
          </w:rPr>
          <w:tab/>
        </w:r>
        <w:r w:rsidR="00233E48" w:rsidRPr="00FB4A2A">
          <w:rPr>
            <w:webHidden/>
          </w:rPr>
          <w:fldChar w:fldCharType="begin"/>
        </w:r>
        <w:r w:rsidR="00233E48" w:rsidRPr="00FB4A2A">
          <w:rPr>
            <w:webHidden/>
          </w:rPr>
          <w:instrText xml:space="preserve"> PAGEREF _Toc503263140 \h </w:instrText>
        </w:r>
        <w:r w:rsidR="00233E48" w:rsidRPr="00FB4A2A">
          <w:rPr>
            <w:webHidden/>
          </w:rPr>
        </w:r>
        <w:r w:rsidR="00233E48" w:rsidRPr="00FB4A2A">
          <w:rPr>
            <w:webHidden/>
          </w:rPr>
          <w:fldChar w:fldCharType="separate"/>
        </w:r>
        <w:r w:rsidR="0052675D">
          <w:rPr>
            <w:webHidden/>
          </w:rPr>
          <w:t>77</w:t>
        </w:r>
        <w:r w:rsidR="00233E48" w:rsidRPr="00FB4A2A">
          <w:rPr>
            <w:webHidden/>
          </w:rPr>
          <w:fldChar w:fldCharType="end"/>
        </w:r>
      </w:hyperlink>
    </w:p>
    <w:p w:rsidR="00233E48" w:rsidRPr="00FB4A2A" w:rsidRDefault="00284491" w:rsidP="00E33E01">
      <w:pPr>
        <w:pStyle w:val="20"/>
        <w:ind w:left="1134" w:hanging="567"/>
        <w:rPr>
          <w:rFonts w:asciiTheme="minorHAnsi" w:eastAsiaTheme="minorEastAsia" w:hAnsiTheme="minorHAnsi" w:cstheme="minorBidi"/>
          <w:sz w:val="22"/>
          <w:szCs w:val="22"/>
        </w:rPr>
      </w:pPr>
      <w:hyperlink w:anchor="_Toc503263143" w:history="1">
        <w:r w:rsidR="00233E48" w:rsidRPr="00FB4A2A">
          <w:rPr>
            <w:rStyle w:val="ae"/>
            <w:color w:val="auto"/>
          </w:rPr>
          <w:t>4.14</w:t>
        </w:r>
        <w:r w:rsidR="00233E48" w:rsidRPr="00FB4A2A">
          <w:rPr>
            <w:rFonts w:asciiTheme="minorHAnsi" w:eastAsiaTheme="minorEastAsia" w:hAnsiTheme="minorHAnsi" w:cstheme="minorBidi"/>
            <w:sz w:val="22"/>
            <w:szCs w:val="22"/>
          </w:rPr>
          <w:tab/>
        </w:r>
        <w:r w:rsidR="00233E48" w:rsidRPr="00FB4A2A">
          <w:rPr>
            <w:rStyle w:val="ae"/>
            <w:color w:val="auto"/>
          </w:rPr>
          <w:t>Согласие Участника налоговым органам на разглашение сведений, составляющих налоговую тайну (форма 14)</w:t>
        </w:r>
        <w:r w:rsidR="00233E48" w:rsidRPr="00FB4A2A">
          <w:rPr>
            <w:webHidden/>
          </w:rPr>
          <w:tab/>
        </w:r>
        <w:r w:rsidR="00233E48" w:rsidRPr="00FB4A2A">
          <w:rPr>
            <w:webHidden/>
          </w:rPr>
          <w:fldChar w:fldCharType="begin"/>
        </w:r>
        <w:r w:rsidR="00233E48" w:rsidRPr="00FB4A2A">
          <w:rPr>
            <w:webHidden/>
          </w:rPr>
          <w:instrText xml:space="preserve"> PAGEREF _Toc503263143 \h </w:instrText>
        </w:r>
        <w:r w:rsidR="00233E48" w:rsidRPr="00FB4A2A">
          <w:rPr>
            <w:webHidden/>
          </w:rPr>
        </w:r>
        <w:r w:rsidR="00233E48" w:rsidRPr="00FB4A2A">
          <w:rPr>
            <w:webHidden/>
          </w:rPr>
          <w:fldChar w:fldCharType="separate"/>
        </w:r>
        <w:r w:rsidR="0052675D">
          <w:rPr>
            <w:webHidden/>
          </w:rPr>
          <w:t>79</w:t>
        </w:r>
        <w:r w:rsidR="00233E48" w:rsidRPr="00FB4A2A">
          <w:rPr>
            <w:webHidden/>
          </w:rPr>
          <w:fldChar w:fldCharType="end"/>
        </w:r>
      </w:hyperlink>
    </w:p>
    <w:p w:rsidR="000D1809" w:rsidRPr="00FB4A2A"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FB4A2A">
        <w:rPr>
          <w:rFonts w:ascii="Times New Roman" w:hAnsi="Times New Roman"/>
          <w:b w:val="0"/>
          <w:bCs/>
          <w:sz w:val="24"/>
          <w:szCs w:val="24"/>
        </w:rPr>
        <w:lastRenderedPageBreak/>
        <w:fldChar w:fldCharType="end"/>
      </w:r>
      <w:bookmarkStart w:id="19" w:name="_Toc298234659"/>
      <w:bookmarkStart w:id="20" w:name="_Toc255985659"/>
      <w:bookmarkStart w:id="21" w:name="_Toc503263034"/>
      <w:r w:rsidR="000D1809" w:rsidRPr="00FB4A2A">
        <w:rPr>
          <w:rFonts w:ascii="Times New Roman" w:hAnsi="Times New Roman"/>
          <w:sz w:val="24"/>
          <w:szCs w:val="24"/>
        </w:rPr>
        <w:t xml:space="preserve">ОБЩИЕ </w:t>
      </w:r>
      <w:bookmarkEnd w:id="2"/>
      <w:bookmarkEnd w:id="3"/>
      <w:bookmarkEnd w:id="4"/>
      <w:bookmarkEnd w:id="5"/>
      <w:r w:rsidR="000D1809" w:rsidRPr="00FB4A2A">
        <w:rPr>
          <w:rFonts w:ascii="Times New Roman" w:hAnsi="Times New Roman"/>
          <w:sz w:val="24"/>
          <w:szCs w:val="24"/>
        </w:rPr>
        <w:t>ПОЛОЖЕНИЯ</w:t>
      </w:r>
      <w:bookmarkEnd w:id="6"/>
      <w:bookmarkEnd w:id="7"/>
      <w:bookmarkEnd w:id="8"/>
      <w:bookmarkEnd w:id="9"/>
      <w:bookmarkEnd w:id="10"/>
      <w:bookmarkEnd w:id="11"/>
      <w:bookmarkEnd w:id="12"/>
      <w:bookmarkEnd w:id="13"/>
      <w:bookmarkEnd w:id="14"/>
      <w:bookmarkEnd w:id="15"/>
      <w:bookmarkEnd w:id="16"/>
      <w:bookmarkEnd w:id="19"/>
      <w:bookmarkEnd w:id="20"/>
      <w:bookmarkEnd w:id="21"/>
    </w:p>
    <w:p w:rsidR="000D1809" w:rsidRPr="00FB4A2A"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03263035"/>
      <w:r w:rsidRPr="00FB4A2A">
        <w:rPr>
          <w:bCs/>
          <w:sz w:val="24"/>
          <w:szCs w:val="24"/>
        </w:rPr>
        <w:t>Общие сведения о конкурсе</w:t>
      </w:r>
      <w:bookmarkEnd w:id="22"/>
      <w:bookmarkEnd w:id="23"/>
      <w:bookmarkEnd w:id="24"/>
      <w:bookmarkEnd w:id="25"/>
      <w:bookmarkEnd w:id="26"/>
      <w:bookmarkEnd w:id="27"/>
      <w:bookmarkEnd w:id="28"/>
      <w:bookmarkEnd w:id="29"/>
    </w:p>
    <w:p w:rsidR="00C850B3" w:rsidRPr="00603866" w:rsidRDefault="006F6E8C" w:rsidP="000E1865">
      <w:pPr>
        <w:numPr>
          <w:ilvl w:val="2"/>
          <w:numId w:val="11"/>
        </w:numPr>
        <w:tabs>
          <w:tab w:val="num" w:pos="1620"/>
        </w:tabs>
        <w:autoSpaceDE w:val="0"/>
        <w:autoSpaceDN w:val="0"/>
        <w:adjustRightInd w:val="0"/>
        <w:spacing w:after="120"/>
        <w:ind w:left="0" w:firstLine="567"/>
        <w:rPr>
          <w:bCs/>
          <w:szCs w:val="24"/>
        </w:rPr>
      </w:pPr>
      <w:bookmarkStart w:id="30" w:name="_Ref302563524"/>
      <w:bookmarkStart w:id="31" w:name="_Ref305519796"/>
      <w:bookmarkStart w:id="32" w:name="_Ref306189618"/>
      <w:bookmarkStart w:id="33" w:name="_Ref441571244"/>
      <w:bookmarkStart w:id="34" w:name="_Ref502149527"/>
      <w:bookmarkStart w:id="35" w:name="_Ref55193512"/>
      <w:bookmarkStart w:id="36" w:name="Общие_сведения"/>
      <w:bookmarkStart w:id="37" w:name="_Ref93209175"/>
      <w:bookmarkEnd w:id="17"/>
      <w:r w:rsidRPr="00FB4A2A">
        <w:rPr>
          <w:bCs/>
          <w:iCs/>
          <w:szCs w:val="24"/>
        </w:rPr>
        <w:t xml:space="preserve">Заказчик, являющийся </w:t>
      </w:r>
      <w:r w:rsidR="000D1809" w:rsidRPr="00FB4A2A">
        <w:rPr>
          <w:bCs/>
          <w:iCs/>
          <w:szCs w:val="24"/>
        </w:rPr>
        <w:t>Организатор</w:t>
      </w:r>
      <w:r w:rsidRPr="00FB4A2A">
        <w:rPr>
          <w:bCs/>
          <w:iCs/>
          <w:szCs w:val="24"/>
        </w:rPr>
        <w:t>ом</w:t>
      </w:r>
      <w:r w:rsidR="000D1809" w:rsidRPr="00FB4A2A">
        <w:rPr>
          <w:bCs/>
          <w:iCs/>
          <w:szCs w:val="24"/>
        </w:rPr>
        <w:t xml:space="preserve"> </w:t>
      </w:r>
      <w:r w:rsidR="00845471" w:rsidRPr="00FB4A2A">
        <w:rPr>
          <w:iCs/>
          <w:szCs w:val="24"/>
        </w:rPr>
        <w:t xml:space="preserve">конкурса </w:t>
      </w:r>
      <w:r w:rsidR="00492FD1" w:rsidRPr="00FB4A2A">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w:t>
      </w:r>
      <w:r w:rsidR="00492FD1" w:rsidRPr="00D40CE6">
        <w:rPr>
          <w:iCs/>
          <w:szCs w:val="24"/>
        </w:rPr>
        <w:t xml:space="preserve">конкурентной политике и закупочной деятельности ПАО «МРСК Центра» </w:t>
      </w:r>
      <w:r w:rsidR="004431A1" w:rsidRPr="00D40CE6">
        <w:rPr>
          <w:snapToGrid w:val="0"/>
          <w:szCs w:val="24"/>
        </w:rPr>
        <w:t xml:space="preserve">Горностаева </w:t>
      </w:r>
      <w:r w:rsidR="00492FD1" w:rsidRPr="00D40CE6">
        <w:rPr>
          <w:iCs/>
          <w:szCs w:val="24"/>
        </w:rPr>
        <w:t xml:space="preserve">Т.В., контактные телефоны: (495) 747-92-92 (доб. 3123), </w:t>
      </w:r>
      <w:r w:rsidR="00492FD1" w:rsidRPr="00D40CE6">
        <w:rPr>
          <w:szCs w:val="24"/>
        </w:rPr>
        <w:t xml:space="preserve">адрес электронной почты: </w:t>
      </w:r>
      <w:r w:rsidR="00492FD1" w:rsidRPr="00D40CE6">
        <w:rPr>
          <w:iCs/>
          <w:szCs w:val="24"/>
        </w:rPr>
        <w:t xml:space="preserve"> </w:t>
      </w:r>
      <w:hyperlink r:id="rId15" w:history="1">
        <w:r w:rsidR="00794122" w:rsidRPr="00D40CE6">
          <w:rPr>
            <w:rStyle w:val="ae"/>
            <w:szCs w:val="24"/>
          </w:rPr>
          <w:t>Gornostaeva.TV@mrsk-1.ru</w:t>
        </w:r>
      </w:hyperlink>
      <w:r w:rsidR="00492FD1" w:rsidRPr="00D40CE6">
        <w:rPr>
          <w:iCs/>
          <w:szCs w:val="24"/>
        </w:rPr>
        <w:t>, ответственное лицо –</w:t>
      </w:r>
      <w:r w:rsidR="00492FD1" w:rsidRPr="00D40CE6">
        <w:rPr>
          <w:szCs w:val="24"/>
        </w:rPr>
        <w:t xml:space="preserve"> </w:t>
      </w:r>
      <w:r w:rsidR="00F5575A" w:rsidRPr="00D40CE6">
        <w:rPr>
          <w:szCs w:val="24"/>
        </w:rPr>
        <w:t>Остонен Инна Андреевна</w:t>
      </w:r>
      <w:r w:rsidR="001C4D51" w:rsidRPr="00D40CE6">
        <w:rPr>
          <w:szCs w:val="24"/>
        </w:rPr>
        <w:t>, контактные телефоны - (</w:t>
      </w:r>
      <w:r w:rsidR="00F5575A" w:rsidRPr="00D40CE6">
        <w:rPr>
          <w:szCs w:val="24"/>
        </w:rPr>
        <w:t>4722</w:t>
      </w:r>
      <w:r w:rsidR="001C4D51" w:rsidRPr="00D40CE6">
        <w:rPr>
          <w:szCs w:val="24"/>
        </w:rPr>
        <w:t xml:space="preserve">) </w:t>
      </w:r>
      <w:r w:rsidR="00F5575A" w:rsidRPr="00D40CE6">
        <w:rPr>
          <w:szCs w:val="24"/>
        </w:rPr>
        <w:t>30</w:t>
      </w:r>
      <w:r w:rsidR="001C4D51" w:rsidRPr="00D40CE6">
        <w:rPr>
          <w:szCs w:val="24"/>
        </w:rPr>
        <w:t>-</w:t>
      </w:r>
      <w:r w:rsidR="00F5575A" w:rsidRPr="00D40CE6">
        <w:rPr>
          <w:szCs w:val="24"/>
        </w:rPr>
        <w:t>41</w:t>
      </w:r>
      <w:r w:rsidR="001C4D51" w:rsidRPr="00D40CE6">
        <w:rPr>
          <w:szCs w:val="24"/>
        </w:rPr>
        <w:t>-</w:t>
      </w:r>
      <w:r w:rsidR="00F5575A" w:rsidRPr="00D40CE6">
        <w:rPr>
          <w:szCs w:val="24"/>
        </w:rPr>
        <w:t>53</w:t>
      </w:r>
      <w:r w:rsidR="001C4D51" w:rsidRPr="00D40CE6">
        <w:rPr>
          <w:szCs w:val="24"/>
        </w:rPr>
        <w:t xml:space="preserve">, адрес электронной почты: </w:t>
      </w:r>
      <w:hyperlink r:id="rId16" w:history="1">
        <w:r w:rsidR="00F5575A" w:rsidRPr="00D40CE6">
          <w:rPr>
            <w:rStyle w:val="ae"/>
            <w:lang w:val="en-US"/>
          </w:rPr>
          <w:t>Ostonen</w:t>
        </w:r>
        <w:r w:rsidR="00F5575A" w:rsidRPr="00D40CE6">
          <w:rPr>
            <w:rStyle w:val="ae"/>
          </w:rPr>
          <w:t>.</w:t>
        </w:r>
        <w:r w:rsidR="00F5575A" w:rsidRPr="00D40CE6">
          <w:rPr>
            <w:rStyle w:val="ae"/>
            <w:lang w:val="en-US"/>
          </w:rPr>
          <w:t>IA</w:t>
        </w:r>
        <w:r w:rsidR="00F5575A" w:rsidRPr="00D40CE6">
          <w:rPr>
            <w:rStyle w:val="ae"/>
          </w:rPr>
          <w:t>@mrsk-1.ru</w:t>
        </w:r>
      </w:hyperlink>
      <w:r w:rsidR="001C4D51" w:rsidRPr="00D40CE6">
        <w:rPr>
          <w:szCs w:val="24"/>
        </w:rPr>
        <w:t xml:space="preserve"> </w:t>
      </w:r>
      <w:r w:rsidR="00F1498C" w:rsidRPr="00D40CE6">
        <w:rPr>
          <w:bCs/>
          <w:szCs w:val="24"/>
        </w:rPr>
        <w:t xml:space="preserve">Извещением о проведении открытого конкурса, опубликованным </w:t>
      </w:r>
      <w:r w:rsidR="00F1498C" w:rsidRPr="00D40CE6">
        <w:rPr>
          <w:b/>
          <w:szCs w:val="24"/>
        </w:rPr>
        <w:t>«</w:t>
      </w:r>
      <w:r w:rsidR="00F5575A" w:rsidRPr="00D40CE6">
        <w:rPr>
          <w:b/>
          <w:szCs w:val="24"/>
        </w:rPr>
        <w:t>31</w:t>
      </w:r>
      <w:r w:rsidR="00F1498C" w:rsidRPr="00D40CE6">
        <w:rPr>
          <w:b/>
          <w:szCs w:val="24"/>
        </w:rPr>
        <w:t xml:space="preserve">» </w:t>
      </w:r>
      <w:r w:rsidR="00F5575A" w:rsidRPr="00D40CE6">
        <w:rPr>
          <w:b/>
          <w:szCs w:val="24"/>
        </w:rPr>
        <w:t>августа</w:t>
      </w:r>
      <w:r w:rsidR="00F1498C" w:rsidRPr="00D40CE6">
        <w:rPr>
          <w:b/>
          <w:szCs w:val="24"/>
        </w:rPr>
        <w:t xml:space="preserve"> 2018 г.</w:t>
      </w:r>
      <w:r w:rsidR="00F1498C" w:rsidRPr="00D40CE6">
        <w:rPr>
          <w:szCs w:val="24"/>
        </w:rPr>
        <w:t xml:space="preserve"> </w:t>
      </w:r>
      <w:r w:rsidR="00F1498C" w:rsidRPr="00D40CE6">
        <w:rPr>
          <w:bCs/>
          <w:szCs w:val="24"/>
        </w:rPr>
        <w:t xml:space="preserve">на официальном сайте </w:t>
      </w:r>
      <w:r w:rsidR="000F1D74" w:rsidRPr="00D40CE6">
        <w:rPr>
          <w:bCs/>
          <w:szCs w:val="24"/>
        </w:rPr>
        <w:t>(</w:t>
      </w:r>
      <w:hyperlink r:id="rId17" w:history="1">
        <w:r w:rsidR="00E93A86" w:rsidRPr="00D40CE6">
          <w:rPr>
            <w:rStyle w:val="ae"/>
            <w:szCs w:val="24"/>
          </w:rPr>
          <w:t>www.zakupki.gov.ru</w:t>
        </w:r>
      </w:hyperlink>
      <w:r w:rsidR="00807B8C" w:rsidRPr="00D40CE6">
        <w:rPr>
          <w:bCs/>
          <w:szCs w:val="24"/>
        </w:rPr>
        <w:t>)</w:t>
      </w:r>
      <w:r w:rsidR="00575F54" w:rsidRPr="00D40CE6">
        <w:rPr>
          <w:iCs/>
          <w:szCs w:val="24"/>
        </w:rPr>
        <w:t>, на</w:t>
      </w:r>
      <w:r w:rsidR="00575F54" w:rsidRPr="00D40CE6">
        <w:rPr>
          <w:bCs/>
          <w:szCs w:val="24"/>
        </w:rPr>
        <w:t xml:space="preserve"> сайте </w:t>
      </w:r>
      <w:r w:rsidR="00492FD1" w:rsidRPr="00D40CE6">
        <w:rPr>
          <w:iCs/>
          <w:szCs w:val="24"/>
        </w:rPr>
        <w:t>ПАО «МРСК Центра»</w:t>
      </w:r>
      <w:r w:rsidR="00492FD1" w:rsidRPr="00D40CE6">
        <w:rPr>
          <w:szCs w:val="24"/>
        </w:rPr>
        <w:t xml:space="preserve"> (</w:t>
      </w:r>
      <w:hyperlink r:id="rId18" w:history="1">
        <w:r w:rsidR="00954BF1" w:rsidRPr="00D40CE6">
          <w:rPr>
            <w:rStyle w:val="ae"/>
            <w:szCs w:val="24"/>
          </w:rPr>
          <w:t>www.mrsk-1.ru</w:t>
        </w:r>
      </w:hyperlink>
      <w:r w:rsidR="00492FD1" w:rsidRPr="00D40CE6">
        <w:rPr>
          <w:szCs w:val="24"/>
        </w:rPr>
        <w:t xml:space="preserve">), на сайте ЭТП, указанном в п. </w:t>
      </w:r>
      <w:r w:rsidR="000A775A" w:rsidRPr="00D40CE6">
        <w:fldChar w:fldCharType="begin"/>
      </w:r>
      <w:r w:rsidR="000A775A" w:rsidRPr="00D40CE6">
        <w:instrText xml:space="preserve"> REF _Ref441222499 \r \h  \* MERGEFORMAT </w:instrText>
      </w:r>
      <w:r w:rsidR="000A775A" w:rsidRPr="00D40CE6">
        <w:fldChar w:fldCharType="separate"/>
      </w:r>
      <w:r w:rsidR="00D40CE6" w:rsidRPr="00D40CE6">
        <w:rPr>
          <w:szCs w:val="24"/>
        </w:rPr>
        <w:t>1.1.2</w:t>
      </w:r>
      <w:r w:rsidR="000A775A" w:rsidRPr="00D40CE6">
        <w:fldChar w:fldCharType="end"/>
      </w:r>
      <w:r w:rsidR="00492FD1" w:rsidRPr="00D40CE6">
        <w:rPr>
          <w:szCs w:val="24"/>
        </w:rPr>
        <w:t xml:space="preserve"> настоящей Документации,</w:t>
      </w:r>
      <w:r w:rsidR="00492FD1" w:rsidRPr="00D40CE6">
        <w:rPr>
          <w:bCs/>
          <w:iCs/>
          <w:szCs w:val="24"/>
        </w:rPr>
        <w:t xml:space="preserve"> </w:t>
      </w:r>
      <w:r w:rsidR="00A836B7" w:rsidRPr="00D40CE6">
        <w:rPr>
          <w:bCs/>
          <w:iCs/>
          <w:szCs w:val="24"/>
        </w:rPr>
        <w:t>приг</w:t>
      </w:r>
      <w:r w:rsidR="00A836B7" w:rsidRPr="00D40CE6">
        <w:rPr>
          <w:bCs/>
          <w:szCs w:val="24"/>
        </w:rPr>
        <w:t>ласило юридических лиц</w:t>
      </w:r>
      <w:r w:rsidR="00492FD1" w:rsidRPr="00D40CE6">
        <w:rPr>
          <w:bCs/>
          <w:szCs w:val="24"/>
        </w:rPr>
        <w:t xml:space="preserve"> и</w:t>
      </w:r>
      <w:r w:rsidR="00A836B7" w:rsidRPr="00D40CE6">
        <w:rPr>
          <w:bCs/>
          <w:szCs w:val="24"/>
        </w:rPr>
        <w:t xml:space="preserve"> </w:t>
      </w:r>
      <w:r w:rsidR="00807B8C" w:rsidRPr="00D40CE6">
        <w:rPr>
          <w:bCs/>
          <w:szCs w:val="24"/>
        </w:rPr>
        <w:t>физических лиц</w:t>
      </w:r>
      <w:r w:rsidR="00575F54" w:rsidRPr="00D40CE6">
        <w:rPr>
          <w:bCs/>
          <w:szCs w:val="24"/>
        </w:rPr>
        <w:t>, в том числе</w:t>
      </w:r>
      <w:r w:rsidR="00A836B7" w:rsidRPr="00D40CE6">
        <w:rPr>
          <w:bCs/>
          <w:szCs w:val="24"/>
        </w:rPr>
        <w:t xml:space="preserve"> </w:t>
      </w:r>
      <w:r w:rsidR="00575F54" w:rsidRPr="00D40CE6">
        <w:rPr>
          <w:bCs/>
          <w:szCs w:val="24"/>
        </w:rPr>
        <w:t>индивидуальных предпринимателей</w:t>
      </w:r>
      <w:r w:rsidR="008B32DC" w:rsidRPr="00D40CE6">
        <w:rPr>
          <w:bCs/>
          <w:szCs w:val="24"/>
        </w:rPr>
        <w:t xml:space="preserve">, </w:t>
      </w:r>
      <w:r w:rsidR="008B32DC" w:rsidRPr="00D40CE6">
        <w:rPr>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w:t>
      </w:r>
      <w:r w:rsidR="008B32DC" w:rsidRPr="00FB4A2A">
        <w:rPr>
          <w:szCs w:val="24"/>
        </w:rPr>
        <w:t xml:space="preserve"> Российской Федерации от 24 июля 2007 г. N 209-ФЗ «О </w:t>
      </w:r>
      <w:r w:rsidR="008B32DC" w:rsidRPr="00603866">
        <w:rPr>
          <w:szCs w:val="24"/>
        </w:rPr>
        <w:t>развитии малого и среднего предпринимательства в Российской Федерации»)</w:t>
      </w:r>
      <w:r w:rsidR="00492FD1" w:rsidRPr="00603866">
        <w:rPr>
          <w:bCs/>
          <w:szCs w:val="24"/>
        </w:rPr>
        <w:t xml:space="preserve"> </w:t>
      </w:r>
      <w:r w:rsidR="00492FD1" w:rsidRPr="00603866">
        <w:rPr>
          <w:szCs w:val="24"/>
        </w:rPr>
        <w:t xml:space="preserve">(далее – </w:t>
      </w:r>
      <w:r w:rsidR="00492FD1" w:rsidRPr="00603866">
        <w:rPr>
          <w:bCs/>
          <w:szCs w:val="24"/>
        </w:rPr>
        <w:t>Участники)</w:t>
      </w:r>
      <w:r w:rsidR="00575F54" w:rsidRPr="00603866">
        <w:rPr>
          <w:bCs/>
          <w:szCs w:val="24"/>
        </w:rPr>
        <w:t xml:space="preserve">, </w:t>
      </w:r>
      <w:r w:rsidR="00A836B7" w:rsidRPr="00603866">
        <w:rPr>
          <w:bCs/>
          <w:szCs w:val="24"/>
        </w:rPr>
        <w:t xml:space="preserve">к участию в открытом одноэтапном конкурсе </w:t>
      </w:r>
      <w:bookmarkEnd w:id="30"/>
      <w:bookmarkEnd w:id="31"/>
      <w:bookmarkEnd w:id="32"/>
      <w:r w:rsidR="0045760E" w:rsidRPr="00603866">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0045760E" w:rsidRPr="00603866">
        <w:rPr>
          <w:szCs w:val="24"/>
        </w:rPr>
        <w:t>кВ</w:t>
      </w:r>
      <w:proofErr w:type="spellEnd"/>
      <w:r w:rsidR="0045760E" w:rsidRPr="00603866">
        <w:rPr>
          <w:szCs w:val="24"/>
        </w:rPr>
        <w:t xml:space="preserve"> (новое строительство, </w:t>
      </w:r>
      <w:proofErr w:type="spellStart"/>
      <w:r w:rsidR="0045760E" w:rsidRPr="00603866">
        <w:rPr>
          <w:szCs w:val="24"/>
        </w:rPr>
        <w:t>техперевооружение</w:t>
      </w:r>
      <w:proofErr w:type="spellEnd"/>
      <w:r w:rsidR="0045760E" w:rsidRPr="00603866">
        <w:rPr>
          <w:szCs w:val="24"/>
        </w:rPr>
        <w:t xml:space="preserve">,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w:t>
      </w:r>
      <w:r w:rsidR="00FF2E87" w:rsidRPr="00603866">
        <w:rPr>
          <w:szCs w:val="24"/>
        </w:rPr>
        <w:t xml:space="preserve">по ИПР в период 2018-2021 гг. и Ремонтной программы в период 2018-2021 гг. </w:t>
      </w:r>
      <w:r w:rsidR="0045760E" w:rsidRPr="00603866">
        <w:rPr>
          <w:szCs w:val="24"/>
        </w:rPr>
        <w:t xml:space="preserve">для нужд ПАО «МРСК Центра» </w:t>
      </w:r>
      <w:r w:rsidR="00492FD1" w:rsidRPr="00603866">
        <w:rPr>
          <w:szCs w:val="24"/>
        </w:rPr>
        <w:t>(</w:t>
      </w:r>
      <w:r w:rsidR="00603866" w:rsidRPr="00603866">
        <w:rPr>
          <w:szCs w:val="24"/>
        </w:rPr>
        <w:t>филиала «Липецкэнерго»</w:t>
      </w:r>
      <w:r w:rsidR="00492FD1" w:rsidRPr="00603866">
        <w:rPr>
          <w:szCs w:val="24"/>
        </w:rPr>
        <w:t>, расположенного по адресу: РФ, 398001,</w:t>
      </w:r>
      <w:r w:rsidR="00603866" w:rsidRPr="00603866">
        <w:rPr>
          <w:szCs w:val="24"/>
        </w:rPr>
        <w:t xml:space="preserve"> г. Липецк, ул. 50-лет НЛМК, 33</w:t>
      </w:r>
      <w:r w:rsidR="00492FD1" w:rsidRPr="00603866">
        <w:rPr>
          <w:szCs w:val="24"/>
        </w:rPr>
        <w:t>)</w:t>
      </w:r>
      <w:bookmarkEnd w:id="33"/>
      <w:r w:rsidR="0045760E" w:rsidRPr="00603866">
        <w:rPr>
          <w:szCs w:val="24"/>
        </w:rPr>
        <w:t>.</w:t>
      </w:r>
      <w:bookmarkEnd w:id="34"/>
    </w:p>
    <w:p w:rsidR="00B07614" w:rsidRPr="00603866" w:rsidRDefault="00B443E2" w:rsidP="000E1865">
      <w:pPr>
        <w:numPr>
          <w:ilvl w:val="2"/>
          <w:numId w:val="11"/>
        </w:numPr>
        <w:tabs>
          <w:tab w:val="num" w:pos="1620"/>
        </w:tabs>
        <w:autoSpaceDE w:val="0"/>
        <w:autoSpaceDN w:val="0"/>
        <w:adjustRightInd w:val="0"/>
        <w:spacing w:after="120"/>
        <w:ind w:left="0" w:firstLine="539"/>
        <w:rPr>
          <w:iCs/>
          <w:szCs w:val="24"/>
        </w:rPr>
      </w:pPr>
      <w:bookmarkStart w:id="38" w:name="_Ref441222499"/>
      <w:r w:rsidRPr="00603866">
        <w:rPr>
          <w:iCs/>
          <w:szCs w:val="24"/>
        </w:rPr>
        <w:t xml:space="preserve">Настоящий </w:t>
      </w:r>
      <w:r w:rsidR="009738FE" w:rsidRPr="00603866">
        <w:rPr>
          <w:iCs/>
          <w:szCs w:val="24"/>
        </w:rPr>
        <w:t>К</w:t>
      </w:r>
      <w:r w:rsidRPr="00603866">
        <w:rPr>
          <w:iCs/>
          <w:szCs w:val="24"/>
        </w:rPr>
        <w:t xml:space="preserve">онкурс проводится </w:t>
      </w:r>
      <w:r w:rsidR="0064467F" w:rsidRPr="00603866">
        <w:rPr>
          <w:bCs/>
          <w:szCs w:val="24"/>
        </w:rPr>
        <w:t xml:space="preserve">в соответствии с правилами и с использованием функционала </w:t>
      </w:r>
      <w:r w:rsidR="00492FD1" w:rsidRPr="00603866">
        <w:rPr>
          <w:szCs w:val="24"/>
        </w:rPr>
        <w:t>электронной торговой площадки ПАО «</w:t>
      </w:r>
      <w:proofErr w:type="spellStart"/>
      <w:r w:rsidR="00492FD1" w:rsidRPr="00603866">
        <w:rPr>
          <w:szCs w:val="24"/>
        </w:rPr>
        <w:t>Россети</w:t>
      </w:r>
      <w:proofErr w:type="spellEnd"/>
      <w:r w:rsidR="00492FD1" w:rsidRPr="00603866">
        <w:rPr>
          <w:szCs w:val="24"/>
        </w:rPr>
        <w:t xml:space="preserve">» </w:t>
      </w:r>
      <w:hyperlink r:id="rId19" w:history="1">
        <w:r w:rsidR="00492FD1" w:rsidRPr="00603866">
          <w:rPr>
            <w:rStyle w:val="ae"/>
            <w:szCs w:val="24"/>
          </w:rPr>
          <w:t>www.b2b-mrsk.ru</w:t>
        </w:r>
      </w:hyperlink>
      <w:r w:rsidR="00492FD1" w:rsidRPr="00603866">
        <w:rPr>
          <w:rStyle w:val="ae"/>
        </w:rPr>
        <w:t xml:space="preserve"> </w:t>
      </w:r>
      <w:r w:rsidR="00492FD1" w:rsidRPr="00603866">
        <w:rPr>
          <w:szCs w:val="24"/>
        </w:rPr>
        <w:t>(далее — ЭТП)</w:t>
      </w:r>
      <w:r w:rsidR="0051220A" w:rsidRPr="00603866">
        <w:rPr>
          <w:iCs/>
          <w:szCs w:val="24"/>
        </w:rPr>
        <w:t>.</w:t>
      </w:r>
      <w:bookmarkEnd w:id="38"/>
    </w:p>
    <w:bookmarkEnd w:id="35"/>
    <w:bookmarkEnd w:id="36"/>
    <w:p w:rsidR="00235F5A" w:rsidRPr="00603866" w:rsidRDefault="00492FD1" w:rsidP="000E1865">
      <w:pPr>
        <w:numPr>
          <w:ilvl w:val="2"/>
          <w:numId w:val="11"/>
        </w:numPr>
        <w:tabs>
          <w:tab w:val="num" w:pos="1620"/>
        </w:tabs>
        <w:autoSpaceDE w:val="0"/>
        <w:autoSpaceDN w:val="0"/>
        <w:adjustRightInd w:val="0"/>
        <w:spacing w:after="120"/>
        <w:ind w:left="0" w:firstLine="539"/>
        <w:rPr>
          <w:iCs/>
          <w:szCs w:val="24"/>
        </w:rPr>
      </w:pPr>
      <w:r w:rsidRPr="00603866">
        <w:rPr>
          <w:szCs w:val="24"/>
        </w:rPr>
        <w:t xml:space="preserve">Заказчик: </w:t>
      </w:r>
      <w:r w:rsidRPr="00603866">
        <w:rPr>
          <w:iCs/>
          <w:szCs w:val="24"/>
        </w:rPr>
        <w:t>ПАО «МРСК Центра».</w:t>
      </w:r>
    </w:p>
    <w:p w:rsidR="00492FD1" w:rsidRPr="00603866" w:rsidRDefault="003A08D1" w:rsidP="000E1865">
      <w:pPr>
        <w:numPr>
          <w:ilvl w:val="2"/>
          <w:numId w:val="11"/>
        </w:numPr>
        <w:tabs>
          <w:tab w:val="num" w:pos="1620"/>
        </w:tabs>
        <w:autoSpaceDE w:val="0"/>
        <w:autoSpaceDN w:val="0"/>
        <w:adjustRightInd w:val="0"/>
        <w:spacing w:after="120"/>
        <w:ind w:left="0" w:firstLine="539"/>
        <w:rPr>
          <w:szCs w:val="24"/>
        </w:rPr>
      </w:pPr>
      <w:bookmarkStart w:id="39" w:name="_Ref303323780"/>
      <w:r w:rsidRPr="00603866">
        <w:rPr>
          <w:iCs/>
          <w:szCs w:val="24"/>
        </w:rPr>
        <w:t>Предмет Конкурса</w:t>
      </w:r>
      <w:bookmarkEnd w:id="39"/>
      <w:r w:rsidR="00884077" w:rsidRPr="00603866">
        <w:rPr>
          <w:iCs/>
          <w:szCs w:val="24"/>
        </w:rPr>
        <w:t xml:space="preserve">: </w:t>
      </w:r>
      <w:r w:rsidR="00AE141C" w:rsidRPr="00603866">
        <w:rPr>
          <w:szCs w:val="24"/>
        </w:rPr>
        <w:t>право</w:t>
      </w:r>
      <w:r w:rsidR="00AE141C" w:rsidRPr="00603866">
        <w:rPr>
          <w:b/>
          <w:szCs w:val="24"/>
        </w:rPr>
        <w:t xml:space="preserve"> </w:t>
      </w:r>
      <w:r w:rsidR="00AE141C" w:rsidRPr="00603866">
        <w:rPr>
          <w:szCs w:val="24"/>
        </w:rPr>
        <w:t xml:space="preserve">заключения </w:t>
      </w:r>
      <w:r w:rsidR="0045760E" w:rsidRPr="00603866">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0045760E" w:rsidRPr="00603866">
        <w:rPr>
          <w:szCs w:val="24"/>
        </w:rPr>
        <w:t>кВ</w:t>
      </w:r>
      <w:proofErr w:type="spellEnd"/>
      <w:r w:rsidR="0045760E" w:rsidRPr="00603866">
        <w:rPr>
          <w:szCs w:val="24"/>
        </w:rPr>
        <w:t xml:space="preserve"> (новое строительство, </w:t>
      </w:r>
      <w:proofErr w:type="spellStart"/>
      <w:r w:rsidR="0045760E" w:rsidRPr="00603866">
        <w:rPr>
          <w:szCs w:val="24"/>
        </w:rPr>
        <w:t>техперевооружение</w:t>
      </w:r>
      <w:proofErr w:type="spellEnd"/>
      <w:r w:rsidR="0045760E" w:rsidRPr="00603866">
        <w:rPr>
          <w:szCs w:val="24"/>
        </w:rPr>
        <w:t xml:space="preserve">,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w:t>
      </w:r>
      <w:r w:rsidR="00FF2E87" w:rsidRPr="00603866">
        <w:rPr>
          <w:szCs w:val="24"/>
        </w:rPr>
        <w:t xml:space="preserve">по ИПР в период 2018-2021 гг. и Ремонтной программы в период 2018-2021 гг. </w:t>
      </w:r>
      <w:r w:rsidR="0045760E" w:rsidRPr="00603866">
        <w:rPr>
          <w:szCs w:val="24"/>
        </w:rPr>
        <w:t xml:space="preserve">для нужд ПАО «МРСК Центра» </w:t>
      </w:r>
      <w:r w:rsidR="00AE141C" w:rsidRPr="00603866">
        <w:rPr>
          <w:szCs w:val="24"/>
        </w:rPr>
        <w:t>(</w:t>
      </w:r>
      <w:r w:rsidR="00603866" w:rsidRPr="00603866">
        <w:rPr>
          <w:szCs w:val="24"/>
        </w:rPr>
        <w:t>филиала «Липецкэнерго»</w:t>
      </w:r>
      <w:r w:rsidR="00AE141C" w:rsidRPr="00603866">
        <w:rPr>
          <w:szCs w:val="24"/>
        </w:rPr>
        <w:t>)</w:t>
      </w:r>
      <w:r w:rsidR="00884077" w:rsidRPr="00603866">
        <w:rPr>
          <w:szCs w:val="24"/>
        </w:rPr>
        <w:t xml:space="preserve">, в </w:t>
      </w:r>
      <w:proofErr w:type="spellStart"/>
      <w:r w:rsidR="00884077" w:rsidRPr="00603866">
        <w:rPr>
          <w:szCs w:val="24"/>
        </w:rPr>
        <w:t>т.ч</w:t>
      </w:r>
      <w:proofErr w:type="spellEnd"/>
      <w:r w:rsidR="00884077" w:rsidRPr="00603866">
        <w:rPr>
          <w:szCs w:val="24"/>
        </w:rPr>
        <w:t>.:</w:t>
      </w:r>
    </w:p>
    <w:p w:rsidR="00AE141C" w:rsidRPr="00603866" w:rsidRDefault="00AE141C" w:rsidP="00AE141C">
      <w:pPr>
        <w:tabs>
          <w:tab w:val="num" w:pos="1620"/>
        </w:tabs>
        <w:autoSpaceDE w:val="0"/>
        <w:autoSpaceDN w:val="0"/>
        <w:adjustRightInd w:val="0"/>
        <w:spacing w:after="120"/>
        <w:ind w:firstLine="539"/>
        <w:rPr>
          <w:b/>
          <w:iCs/>
          <w:szCs w:val="24"/>
        </w:rPr>
      </w:pPr>
      <w:r w:rsidRPr="00603866">
        <w:rPr>
          <w:b/>
          <w:iCs/>
          <w:szCs w:val="24"/>
          <w:u w:val="single"/>
        </w:rPr>
        <w:t>Лот № </w:t>
      </w:r>
      <w:r w:rsidR="00603866" w:rsidRPr="00603866">
        <w:rPr>
          <w:b/>
          <w:iCs/>
          <w:szCs w:val="24"/>
          <w:u w:val="single"/>
        </w:rPr>
        <w:t>1</w:t>
      </w:r>
      <w:r w:rsidRPr="00603866">
        <w:rPr>
          <w:b/>
          <w:iCs/>
          <w:szCs w:val="24"/>
        </w:rPr>
        <w:t xml:space="preserve"> –</w:t>
      </w:r>
      <w:r w:rsidRPr="00603866">
        <w:rPr>
          <w:iCs/>
          <w:szCs w:val="24"/>
        </w:rPr>
        <w:t xml:space="preserve"> </w:t>
      </w:r>
      <w:r w:rsidR="00FF2E87" w:rsidRPr="00603866">
        <w:rPr>
          <w:rFonts w:eastAsia="Calibri"/>
          <w:szCs w:val="24"/>
          <w:lang w:eastAsia="en-US"/>
        </w:rPr>
        <w:t xml:space="preserve">Выполнение </w:t>
      </w:r>
      <w:r w:rsidR="00FF2E87" w:rsidRPr="00603866">
        <w:rPr>
          <w:szCs w:val="24"/>
        </w:rPr>
        <w:t xml:space="preserve">строительно-монтажных и пусконаладочных работ по объектам распределительных сетей 0,4 – 10 </w:t>
      </w:r>
      <w:proofErr w:type="spellStart"/>
      <w:r w:rsidR="00FF2E87" w:rsidRPr="00603866">
        <w:rPr>
          <w:szCs w:val="24"/>
        </w:rPr>
        <w:t>кВ</w:t>
      </w:r>
      <w:proofErr w:type="spellEnd"/>
      <w:r w:rsidR="00FF2E87" w:rsidRPr="00603866">
        <w:rPr>
          <w:szCs w:val="24"/>
        </w:rPr>
        <w:t xml:space="preserve"> (новое строительство, </w:t>
      </w:r>
      <w:proofErr w:type="spellStart"/>
      <w:r w:rsidR="00FF2E87" w:rsidRPr="00603866">
        <w:rPr>
          <w:szCs w:val="24"/>
        </w:rPr>
        <w:t>техперевооружение</w:t>
      </w:r>
      <w:proofErr w:type="spellEnd"/>
      <w:r w:rsidR="00FF2E87" w:rsidRPr="00603866">
        <w:rPr>
          <w:szCs w:val="24"/>
        </w:rPr>
        <w:t>,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603866">
        <w:rPr>
          <w:szCs w:val="24"/>
        </w:rPr>
        <w:t xml:space="preserve"> (филиала «Липецкэнерго»</w:t>
      </w:r>
      <w:r w:rsidR="00603866" w:rsidRPr="00603866">
        <w:rPr>
          <w:rFonts w:eastAsia="Calibri"/>
          <w:szCs w:val="24"/>
          <w:lang w:eastAsia="en-US"/>
        </w:rPr>
        <w:t>).</w:t>
      </w:r>
    </w:p>
    <w:p w:rsidR="00492FD1" w:rsidRPr="00603866" w:rsidRDefault="00492FD1" w:rsidP="00492FD1">
      <w:pPr>
        <w:tabs>
          <w:tab w:val="num" w:pos="1620"/>
        </w:tabs>
        <w:autoSpaceDE w:val="0"/>
        <w:autoSpaceDN w:val="0"/>
        <w:adjustRightInd w:val="0"/>
        <w:ind w:firstLine="0"/>
        <w:rPr>
          <w:szCs w:val="24"/>
        </w:rPr>
      </w:pPr>
      <w:r w:rsidRPr="00603866">
        <w:rPr>
          <w:szCs w:val="24"/>
        </w:rPr>
        <w:t xml:space="preserve">Количество лотов: </w:t>
      </w:r>
      <w:r w:rsidRPr="00603866">
        <w:rPr>
          <w:b/>
          <w:szCs w:val="24"/>
        </w:rPr>
        <w:t>1 (</w:t>
      </w:r>
      <w:r w:rsidR="00AE141C" w:rsidRPr="00603866">
        <w:rPr>
          <w:b/>
          <w:szCs w:val="24"/>
        </w:rPr>
        <w:t>один</w:t>
      </w:r>
      <w:r w:rsidRPr="00603866">
        <w:rPr>
          <w:b/>
          <w:szCs w:val="24"/>
        </w:rPr>
        <w:t>)</w:t>
      </w:r>
      <w:r w:rsidRPr="00603866">
        <w:rPr>
          <w:szCs w:val="24"/>
        </w:rPr>
        <w:t>.</w:t>
      </w:r>
    </w:p>
    <w:p w:rsidR="00492FD1" w:rsidRPr="00603866" w:rsidRDefault="00492FD1" w:rsidP="00492FD1">
      <w:pPr>
        <w:tabs>
          <w:tab w:val="num" w:pos="1620"/>
        </w:tabs>
        <w:autoSpaceDE w:val="0"/>
        <w:autoSpaceDN w:val="0"/>
        <w:adjustRightInd w:val="0"/>
        <w:spacing w:after="120"/>
        <w:ind w:firstLine="0"/>
        <w:rPr>
          <w:szCs w:val="24"/>
        </w:rPr>
      </w:pPr>
      <w:r w:rsidRPr="00603866">
        <w:rPr>
          <w:szCs w:val="24"/>
        </w:rPr>
        <w:t xml:space="preserve">Частичное </w:t>
      </w:r>
      <w:r w:rsidR="00B46E2F" w:rsidRPr="00603866">
        <w:rPr>
          <w:szCs w:val="24"/>
        </w:rPr>
        <w:t>выполнение работ</w:t>
      </w:r>
      <w:r w:rsidRPr="00603866">
        <w:rPr>
          <w:szCs w:val="24"/>
        </w:rPr>
        <w:t xml:space="preserve"> не допускается.</w:t>
      </w:r>
    </w:p>
    <w:p w:rsidR="00A27EDC" w:rsidRPr="00603866" w:rsidRDefault="00A27EDC" w:rsidP="000E1865">
      <w:pPr>
        <w:numPr>
          <w:ilvl w:val="2"/>
          <w:numId w:val="11"/>
        </w:numPr>
        <w:tabs>
          <w:tab w:val="num" w:pos="1620"/>
        </w:tabs>
        <w:autoSpaceDE w:val="0"/>
        <w:autoSpaceDN w:val="0"/>
        <w:adjustRightInd w:val="0"/>
        <w:spacing w:after="120"/>
        <w:ind w:left="0" w:firstLine="539"/>
        <w:rPr>
          <w:bCs/>
          <w:iCs/>
          <w:szCs w:val="24"/>
        </w:rPr>
      </w:pPr>
      <w:bookmarkStart w:id="40" w:name="_Ref502232512"/>
      <w:bookmarkStart w:id="41" w:name="_Ref441564571"/>
      <w:r w:rsidRPr="00603866">
        <w:rPr>
          <w:iCs/>
          <w:szCs w:val="24"/>
        </w:rPr>
        <w:t>По объектам в рамках вышеуказанн</w:t>
      </w:r>
      <w:r w:rsidR="00603866" w:rsidRPr="00603866">
        <w:rPr>
          <w:iCs/>
          <w:szCs w:val="24"/>
        </w:rPr>
        <w:t>ого</w:t>
      </w:r>
      <w:r w:rsidRPr="00603866">
        <w:rPr>
          <w:iCs/>
          <w:szCs w:val="24"/>
        </w:rPr>
        <w:t xml:space="preserve"> лот</w:t>
      </w:r>
      <w:r w:rsidR="00603866" w:rsidRPr="00603866">
        <w:rPr>
          <w:iCs/>
          <w:szCs w:val="24"/>
        </w:rPr>
        <w:t>а</w:t>
      </w:r>
      <w:r w:rsidRPr="00603866">
        <w:rPr>
          <w:iCs/>
          <w:szCs w:val="24"/>
        </w:rPr>
        <w:t xml:space="preserve">,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w:t>
      </w:r>
      <w:proofErr w:type="spellStart"/>
      <w:r w:rsidRPr="00603866">
        <w:rPr>
          <w:iCs/>
          <w:szCs w:val="24"/>
        </w:rPr>
        <w:t>техперевооружение</w:t>
      </w:r>
      <w:proofErr w:type="spellEnd"/>
      <w:r w:rsidRPr="00603866">
        <w:rPr>
          <w:iCs/>
          <w:szCs w:val="24"/>
        </w:rPr>
        <w:t>, реконструкция, выносы, ремонты; это основной перечень видов работ, но не окончательный их вариант):</w:t>
      </w:r>
      <w:bookmarkEnd w:id="40"/>
    </w:p>
    <w:tbl>
      <w:tblPr>
        <w:tblStyle w:val="afffff9"/>
        <w:tblW w:w="9782" w:type="dxa"/>
        <w:tblInd w:w="108" w:type="dxa"/>
        <w:tblLook w:val="0000" w:firstRow="0" w:lastRow="0" w:firstColumn="0" w:lastColumn="0" w:noHBand="0" w:noVBand="0"/>
      </w:tblPr>
      <w:tblGrid>
        <w:gridCol w:w="709"/>
        <w:gridCol w:w="9073"/>
      </w:tblGrid>
      <w:tr w:rsidR="00F1498C" w:rsidRPr="00FB4A2A" w:rsidTr="00F45588">
        <w:trPr>
          <w:trHeight w:val="113"/>
        </w:trPr>
        <w:tc>
          <w:tcPr>
            <w:tcW w:w="709" w:type="dxa"/>
            <w:vAlign w:val="center"/>
          </w:tcPr>
          <w:p w:rsidR="00A05CE0" w:rsidRPr="00FB4A2A" w:rsidRDefault="00A05CE0" w:rsidP="00F45588">
            <w:pPr>
              <w:ind w:right="-121" w:hanging="146"/>
              <w:jc w:val="center"/>
              <w:rPr>
                <w:b/>
                <w:snapToGrid w:val="0"/>
                <w:sz w:val="20"/>
              </w:rPr>
            </w:pPr>
            <w:r w:rsidRPr="00FB4A2A">
              <w:rPr>
                <w:b/>
                <w:snapToGrid w:val="0"/>
                <w:sz w:val="20"/>
              </w:rPr>
              <w:lastRenderedPageBreak/>
              <w:t>№</w:t>
            </w:r>
          </w:p>
          <w:p w:rsidR="00A05CE0" w:rsidRPr="00FB4A2A" w:rsidRDefault="00A05CE0" w:rsidP="00F45588">
            <w:pPr>
              <w:ind w:right="-121" w:hanging="146"/>
              <w:jc w:val="center"/>
              <w:rPr>
                <w:b/>
                <w:snapToGrid w:val="0"/>
                <w:sz w:val="20"/>
              </w:rPr>
            </w:pPr>
            <w:r w:rsidRPr="00FB4A2A">
              <w:rPr>
                <w:b/>
                <w:snapToGrid w:val="0"/>
                <w:sz w:val="20"/>
              </w:rPr>
              <w:t>п/п</w:t>
            </w:r>
          </w:p>
        </w:tc>
        <w:tc>
          <w:tcPr>
            <w:tcW w:w="9073" w:type="dxa"/>
            <w:vAlign w:val="center"/>
          </w:tcPr>
          <w:p w:rsidR="00A05CE0" w:rsidRPr="00FB4A2A" w:rsidRDefault="00A05CE0" w:rsidP="00F45588">
            <w:pPr>
              <w:keepNext/>
              <w:suppressAutoHyphens/>
              <w:spacing w:before="60"/>
              <w:jc w:val="center"/>
              <w:outlineLvl w:val="4"/>
              <w:rPr>
                <w:rFonts w:eastAsia="Arial Unicode MS"/>
                <w:b/>
                <w:bCs/>
                <w:snapToGrid w:val="0"/>
                <w:sz w:val="20"/>
              </w:rPr>
            </w:pPr>
            <w:r w:rsidRPr="00FB4A2A">
              <w:rPr>
                <w:rFonts w:eastAsia="Arial Unicode MS"/>
                <w:b/>
                <w:bCs/>
                <w:snapToGrid w:val="0"/>
                <w:sz w:val="20"/>
              </w:rPr>
              <w:t>Наименование работ</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1</w:t>
            </w:r>
          </w:p>
        </w:tc>
        <w:tc>
          <w:tcPr>
            <w:tcW w:w="9073" w:type="dxa"/>
          </w:tcPr>
          <w:p w:rsidR="00A05CE0" w:rsidRPr="00FB4A2A" w:rsidRDefault="00A05CE0" w:rsidP="00A05CE0">
            <w:pPr>
              <w:ind w:firstLine="0"/>
              <w:rPr>
                <w:bCs/>
                <w:snapToGrid w:val="0"/>
                <w:szCs w:val="24"/>
              </w:rPr>
            </w:pPr>
            <w:r w:rsidRPr="00FB4A2A">
              <w:rPr>
                <w:bCs/>
                <w:snapToGrid w:val="0"/>
                <w:szCs w:val="24"/>
              </w:rPr>
              <w:t xml:space="preserve">Ремонт ВЛ 0,4-10 </w:t>
            </w:r>
            <w:proofErr w:type="spellStart"/>
            <w:r w:rsidRPr="00FB4A2A">
              <w:rPr>
                <w:bCs/>
                <w:snapToGrid w:val="0"/>
                <w:szCs w:val="24"/>
              </w:rPr>
              <w:t>кВ</w:t>
            </w:r>
            <w:proofErr w:type="spellEnd"/>
            <w:r w:rsidRPr="00FB4A2A">
              <w:rPr>
                <w:bCs/>
                <w:snapToGrid w:val="0"/>
                <w:szCs w:val="24"/>
              </w:rPr>
              <w:t>, ТП, РП, РТП.</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2</w:t>
            </w:r>
          </w:p>
        </w:tc>
        <w:tc>
          <w:tcPr>
            <w:tcW w:w="9073" w:type="dxa"/>
          </w:tcPr>
          <w:p w:rsidR="00A05CE0" w:rsidRPr="00FB4A2A" w:rsidRDefault="00A05CE0" w:rsidP="00A05CE0">
            <w:pPr>
              <w:ind w:firstLine="0"/>
              <w:rPr>
                <w:bCs/>
                <w:snapToGrid w:val="0"/>
                <w:szCs w:val="24"/>
              </w:rPr>
            </w:pPr>
            <w:r w:rsidRPr="00FB4A2A">
              <w:rPr>
                <w:bCs/>
                <w:snapToGrid w:val="0"/>
                <w:szCs w:val="24"/>
              </w:rPr>
              <w:t xml:space="preserve">Ремонт КЛ 0,4-10 </w:t>
            </w:r>
            <w:proofErr w:type="spellStart"/>
            <w:r w:rsidRPr="00FB4A2A">
              <w:rPr>
                <w:bCs/>
                <w:snapToGrid w:val="0"/>
                <w:szCs w:val="24"/>
              </w:rPr>
              <w:t>кВ</w:t>
            </w:r>
            <w:proofErr w:type="spellEnd"/>
            <w:r w:rsidRPr="00FB4A2A">
              <w:rPr>
                <w:bCs/>
                <w:snapToGrid w:val="0"/>
                <w:szCs w:val="24"/>
              </w:rPr>
              <w:t xml:space="preserve">, в </w:t>
            </w:r>
            <w:proofErr w:type="spellStart"/>
            <w:r w:rsidRPr="00FB4A2A">
              <w:rPr>
                <w:bCs/>
                <w:snapToGrid w:val="0"/>
                <w:szCs w:val="24"/>
              </w:rPr>
              <w:t>т.ч</w:t>
            </w:r>
            <w:proofErr w:type="spellEnd"/>
            <w:r w:rsidRPr="00FB4A2A">
              <w:rPr>
                <w:bCs/>
                <w:snapToGrid w:val="0"/>
                <w:szCs w:val="24"/>
              </w:rPr>
              <w:t>. с восстановлением асфальтового покрытия и благоустройством территории</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3</w:t>
            </w:r>
          </w:p>
        </w:tc>
        <w:tc>
          <w:tcPr>
            <w:tcW w:w="9073" w:type="dxa"/>
          </w:tcPr>
          <w:p w:rsidR="00A05CE0" w:rsidRPr="00FB4A2A" w:rsidRDefault="00A05CE0" w:rsidP="00A05CE0">
            <w:pPr>
              <w:ind w:firstLine="0"/>
              <w:rPr>
                <w:bCs/>
                <w:snapToGrid w:val="0"/>
                <w:szCs w:val="24"/>
              </w:rPr>
            </w:pPr>
            <w:r w:rsidRPr="00FB4A2A">
              <w:rPr>
                <w:snapToGrid w:val="0"/>
                <w:szCs w:val="24"/>
              </w:rPr>
              <w:t xml:space="preserve">Реконструкция, техническое перевооружение, модернизация, новое строительство, вынос ВЛ, ВЛИ, ВЛЗ 0,4-10 </w:t>
            </w:r>
            <w:proofErr w:type="spellStart"/>
            <w:r w:rsidRPr="00FB4A2A">
              <w:rPr>
                <w:snapToGrid w:val="0"/>
                <w:szCs w:val="24"/>
              </w:rPr>
              <w:t>кВ</w:t>
            </w:r>
            <w:proofErr w:type="spellEnd"/>
            <w:r w:rsidRPr="00FB4A2A">
              <w:rPr>
                <w:snapToGrid w:val="0"/>
                <w:szCs w:val="24"/>
              </w:rPr>
              <w:t>, в том числе с применением деревянных опор, железобетонных опор и многогранных опор.</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4</w:t>
            </w:r>
          </w:p>
        </w:tc>
        <w:tc>
          <w:tcPr>
            <w:tcW w:w="9073" w:type="dxa"/>
          </w:tcPr>
          <w:p w:rsidR="00A05CE0" w:rsidRPr="00FB4A2A" w:rsidRDefault="00A05CE0" w:rsidP="00A05CE0">
            <w:pPr>
              <w:ind w:firstLine="0"/>
              <w:rPr>
                <w:bCs/>
                <w:snapToGrid w:val="0"/>
                <w:szCs w:val="24"/>
              </w:rPr>
            </w:pPr>
            <w:r w:rsidRPr="00FB4A2A">
              <w:rPr>
                <w:bCs/>
                <w:snapToGrid w:val="0"/>
                <w:szCs w:val="24"/>
              </w:rPr>
              <w:t xml:space="preserve">Реконструкция, техническое перевооружение, модернизация, новое строительство, вынос ВЛ, ВЛИ, ВЛЗ 0,4-10 </w:t>
            </w:r>
            <w:proofErr w:type="spellStart"/>
            <w:r w:rsidRPr="00FB4A2A">
              <w:rPr>
                <w:bCs/>
                <w:snapToGrid w:val="0"/>
                <w:szCs w:val="24"/>
              </w:rPr>
              <w:t>кВ</w:t>
            </w:r>
            <w:proofErr w:type="spellEnd"/>
            <w:r w:rsidRPr="00FB4A2A">
              <w:rPr>
                <w:bCs/>
                <w:snapToGrid w:val="0"/>
                <w:szCs w:val="24"/>
              </w:rPr>
              <w:t xml:space="preserve"> с установкой светильников уличного освещения.</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5</w:t>
            </w:r>
          </w:p>
        </w:tc>
        <w:tc>
          <w:tcPr>
            <w:tcW w:w="9073" w:type="dxa"/>
          </w:tcPr>
          <w:p w:rsidR="00A05CE0" w:rsidRPr="00FB4A2A" w:rsidRDefault="00A05CE0" w:rsidP="00A05CE0">
            <w:pPr>
              <w:ind w:firstLine="0"/>
              <w:rPr>
                <w:bCs/>
                <w:snapToGrid w:val="0"/>
                <w:szCs w:val="24"/>
              </w:rPr>
            </w:pPr>
            <w:r w:rsidRPr="00FB4A2A">
              <w:rPr>
                <w:bCs/>
                <w:snapToGrid w:val="0"/>
                <w:szCs w:val="24"/>
              </w:rPr>
              <w:t xml:space="preserve">Установка шкафов выносного учёта электроэнергии 10-0,4 </w:t>
            </w:r>
            <w:proofErr w:type="spellStart"/>
            <w:r w:rsidRPr="00FB4A2A">
              <w:rPr>
                <w:bCs/>
                <w:snapToGrid w:val="0"/>
                <w:szCs w:val="24"/>
              </w:rPr>
              <w:t>кВ.</w:t>
            </w:r>
            <w:proofErr w:type="spellEnd"/>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6</w:t>
            </w:r>
          </w:p>
        </w:tc>
        <w:tc>
          <w:tcPr>
            <w:tcW w:w="9073" w:type="dxa"/>
          </w:tcPr>
          <w:p w:rsidR="00A05CE0" w:rsidRPr="00FB4A2A" w:rsidRDefault="00A05CE0" w:rsidP="00A05CE0">
            <w:pPr>
              <w:ind w:firstLine="0"/>
              <w:rPr>
                <w:bCs/>
                <w:snapToGrid w:val="0"/>
                <w:szCs w:val="24"/>
              </w:rPr>
            </w:pPr>
            <w:r w:rsidRPr="00FB4A2A">
              <w:rPr>
                <w:snapToGrid w:val="0"/>
                <w:szCs w:val="24"/>
              </w:rPr>
              <w:t xml:space="preserve">Реконструкция, техническое перевооружение, модернизация, новое строительство, вынос КЛ 0,4-10 </w:t>
            </w:r>
            <w:proofErr w:type="spellStart"/>
            <w:r w:rsidRPr="00FB4A2A">
              <w:rPr>
                <w:snapToGrid w:val="0"/>
                <w:szCs w:val="24"/>
              </w:rPr>
              <w:t>кВ</w:t>
            </w:r>
            <w:proofErr w:type="spellEnd"/>
            <w:r w:rsidRPr="00FB4A2A">
              <w:rPr>
                <w:snapToGrid w:val="0"/>
                <w:szCs w:val="24"/>
              </w:rPr>
              <w:t xml:space="preserve">, включая монтаж соединительных и концевых муфт, в </w:t>
            </w:r>
            <w:proofErr w:type="spellStart"/>
            <w:r w:rsidRPr="00FB4A2A">
              <w:rPr>
                <w:snapToGrid w:val="0"/>
                <w:szCs w:val="24"/>
              </w:rPr>
              <w:t>т.ч</w:t>
            </w:r>
            <w:proofErr w:type="spellEnd"/>
            <w:r w:rsidRPr="00FB4A2A">
              <w:rPr>
                <w:snapToGrid w:val="0"/>
                <w:szCs w:val="24"/>
              </w:rPr>
              <w:t>. с восстановлением асфальтового покрытия и благоустройством территории.</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rPr>
            </w:pPr>
            <w:r w:rsidRPr="00FB4A2A">
              <w:rPr>
                <w:bCs/>
                <w:snapToGrid w:val="0"/>
                <w:szCs w:val="24"/>
              </w:rPr>
              <w:t>7</w:t>
            </w:r>
          </w:p>
        </w:tc>
        <w:tc>
          <w:tcPr>
            <w:tcW w:w="9073" w:type="dxa"/>
          </w:tcPr>
          <w:p w:rsidR="00A05CE0" w:rsidRPr="00FB4A2A" w:rsidRDefault="00A05CE0" w:rsidP="00A05CE0">
            <w:pPr>
              <w:ind w:firstLine="0"/>
              <w:rPr>
                <w:bCs/>
                <w:snapToGrid w:val="0"/>
                <w:szCs w:val="24"/>
              </w:rPr>
            </w:pPr>
            <w:r w:rsidRPr="00FB4A2A">
              <w:rPr>
                <w:snapToGrid w:val="0"/>
                <w:szCs w:val="24"/>
              </w:rPr>
              <w:t xml:space="preserve">Установка автоматических секционирующих пунктов 6-10 </w:t>
            </w:r>
            <w:proofErr w:type="spellStart"/>
            <w:r w:rsidRPr="00FB4A2A">
              <w:rPr>
                <w:snapToGrid w:val="0"/>
                <w:szCs w:val="24"/>
              </w:rPr>
              <w:t>кВ</w:t>
            </w:r>
            <w:proofErr w:type="spellEnd"/>
            <w:r w:rsidRPr="00FB4A2A">
              <w:rPr>
                <w:snapToGrid w:val="0"/>
                <w:szCs w:val="24"/>
              </w:rPr>
              <w:t xml:space="preserve"> (</w:t>
            </w:r>
            <w:proofErr w:type="spellStart"/>
            <w:r w:rsidRPr="00FB4A2A">
              <w:rPr>
                <w:snapToGrid w:val="0"/>
                <w:szCs w:val="24"/>
              </w:rPr>
              <w:t>реклоузеры</w:t>
            </w:r>
            <w:proofErr w:type="spellEnd"/>
            <w:r w:rsidRPr="00FB4A2A">
              <w:rPr>
                <w:snapToGrid w:val="0"/>
                <w:szCs w:val="24"/>
              </w:rPr>
              <w:t>).</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rPr>
            </w:pPr>
            <w:r w:rsidRPr="00FB4A2A">
              <w:rPr>
                <w:bCs/>
                <w:snapToGrid w:val="0"/>
                <w:szCs w:val="24"/>
              </w:rPr>
              <w:t>8</w:t>
            </w:r>
          </w:p>
        </w:tc>
        <w:tc>
          <w:tcPr>
            <w:tcW w:w="9073" w:type="dxa"/>
          </w:tcPr>
          <w:p w:rsidR="00A05CE0" w:rsidRPr="00FB4A2A" w:rsidRDefault="00A05CE0" w:rsidP="005D4F07">
            <w:pPr>
              <w:ind w:firstLine="0"/>
              <w:rPr>
                <w:bCs/>
                <w:snapToGrid w:val="0"/>
                <w:szCs w:val="24"/>
              </w:rPr>
            </w:pPr>
            <w:r w:rsidRPr="00FB4A2A">
              <w:rPr>
                <w:bCs/>
                <w:snapToGrid w:val="0"/>
                <w:szCs w:val="24"/>
              </w:rPr>
              <w:t>Установка разъединителей, предохранитель-разъединител</w:t>
            </w:r>
            <w:r w:rsidR="005D4F07" w:rsidRPr="00FB4A2A">
              <w:rPr>
                <w:bCs/>
                <w:snapToGrid w:val="0"/>
                <w:szCs w:val="24"/>
              </w:rPr>
              <w:t>ей</w:t>
            </w:r>
            <w:r w:rsidRPr="00FB4A2A">
              <w:rPr>
                <w:bCs/>
                <w:snapToGrid w:val="0"/>
                <w:szCs w:val="24"/>
              </w:rPr>
              <w:t>, выключателей нагрузки.</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rPr>
            </w:pPr>
            <w:r w:rsidRPr="00FB4A2A">
              <w:rPr>
                <w:bCs/>
                <w:snapToGrid w:val="0"/>
                <w:szCs w:val="24"/>
              </w:rPr>
              <w:t>9</w:t>
            </w:r>
          </w:p>
        </w:tc>
        <w:tc>
          <w:tcPr>
            <w:tcW w:w="9073" w:type="dxa"/>
          </w:tcPr>
          <w:p w:rsidR="00A05CE0" w:rsidRPr="00FB4A2A" w:rsidRDefault="00A05CE0" w:rsidP="00A05CE0">
            <w:pPr>
              <w:ind w:firstLine="0"/>
              <w:rPr>
                <w:bCs/>
                <w:snapToGrid w:val="0"/>
                <w:szCs w:val="24"/>
              </w:rPr>
            </w:pPr>
            <w:r w:rsidRPr="00FB4A2A">
              <w:rPr>
                <w:bCs/>
                <w:snapToGrid w:val="0"/>
                <w:szCs w:val="24"/>
              </w:rPr>
              <w:t xml:space="preserve">Установка вольтодобавочных трансформаторов 0,4-10 </w:t>
            </w:r>
            <w:proofErr w:type="spellStart"/>
            <w:r w:rsidRPr="00FB4A2A">
              <w:rPr>
                <w:bCs/>
                <w:snapToGrid w:val="0"/>
                <w:szCs w:val="24"/>
              </w:rPr>
              <w:t>кВ.</w:t>
            </w:r>
            <w:proofErr w:type="spellEnd"/>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rPr>
            </w:pPr>
            <w:r w:rsidRPr="00FB4A2A">
              <w:rPr>
                <w:bCs/>
                <w:snapToGrid w:val="0"/>
                <w:szCs w:val="24"/>
              </w:rPr>
              <w:t>10</w:t>
            </w:r>
          </w:p>
        </w:tc>
        <w:tc>
          <w:tcPr>
            <w:tcW w:w="9073" w:type="dxa"/>
          </w:tcPr>
          <w:p w:rsidR="00A05CE0" w:rsidRPr="00FB4A2A" w:rsidRDefault="00A05CE0" w:rsidP="00A05CE0">
            <w:pPr>
              <w:ind w:firstLine="0"/>
              <w:rPr>
                <w:bCs/>
                <w:snapToGrid w:val="0"/>
                <w:szCs w:val="24"/>
              </w:rPr>
            </w:pPr>
            <w:r w:rsidRPr="00FB4A2A">
              <w:rPr>
                <w:snapToGrid w:val="0"/>
                <w:szCs w:val="24"/>
              </w:rPr>
              <w:t xml:space="preserve">Установка столбовых, шкафных, </w:t>
            </w:r>
            <w:proofErr w:type="spellStart"/>
            <w:r w:rsidRPr="00FB4A2A">
              <w:rPr>
                <w:snapToGrid w:val="0"/>
                <w:szCs w:val="24"/>
              </w:rPr>
              <w:t>киосковых</w:t>
            </w:r>
            <w:proofErr w:type="spellEnd"/>
            <w:r w:rsidRPr="00FB4A2A">
              <w:rPr>
                <w:snapToGrid w:val="0"/>
                <w:szCs w:val="24"/>
              </w:rPr>
              <w:t>, мачтовых, блочных бетонных, кирпичных ТП, РП, РТП.</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rPr>
            </w:pPr>
            <w:r w:rsidRPr="00FB4A2A">
              <w:rPr>
                <w:bCs/>
                <w:snapToGrid w:val="0"/>
                <w:szCs w:val="24"/>
              </w:rPr>
              <w:t>11</w:t>
            </w:r>
          </w:p>
        </w:tc>
        <w:tc>
          <w:tcPr>
            <w:tcW w:w="9073" w:type="dxa"/>
          </w:tcPr>
          <w:p w:rsidR="00A05CE0" w:rsidRPr="00FB4A2A" w:rsidRDefault="00A05CE0" w:rsidP="00A05CE0">
            <w:pPr>
              <w:ind w:firstLine="0"/>
              <w:rPr>
                <w:bCs/>
                <w:snapToGrid w:val="0"/>
                <w:szCs w:val="24"/>
              </w:rPr>
            </w:pPr>
            <w:r w:rsidRPr="00FB4A2A">
              <w:rPr>
                <w:bCs/>
                <w:snapToGrid w:val="0"/>
                <w:szCs w:val="24"/>
              </w:rPr>
              <w:t xml:space="preserve">Замена ячеек 0,4-10 </w:t>
            </w:r>
            <w:proofErr w:type="spellStart"/>
            <w:r w:rsidRPr="00FB4A2A">
              <w:rPr>
                <w:bCs/>
                <w:snapToGrid w:val="0"/>
                <w:szCs w:val="24"/>
              </w:rPr>
              <w:t>кВ</w:t>
            </w:r>
            <w:proofErr w:type="spellEnd"/>
            <w:r w:rsidRPr="00FB4A2A">
              <w:rPr>
                <w:bCs/>
                <w:snapToGrid w:val="0"/>
                <w:szCs w:val="24"/>
              </w:rPr>
              <w:t xml:space="preserve"> в ТП, РП, РТП.</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rPr>
            </w:pPr>
            <w:r w:rsidRPr="00FB4A2A">
              <w:rPr>
                <w:bCs/>
                <w:snapToGrid w:val="0"/>
                <w:szCs w:val="24"/>
              </w:rPr>
              <w:t>12</w:t>
            </w:r>
          </w:p>
        </w:tc>
        <w:tc>
          <w:tcPr>
            <w:tcW w:w="9073" w:type="dxa"/>
          </w:tcPr>
          <w:p w:rsidR="00A05CE0" w:rsidRPr="00FB4A2A" w:rsidRDefault="00A05CE0" w:rsidP="00A05CE0">
            <w:pPr>
              <w:ind w:firstLine="0"/>
              <w:rPr>
                <w:bCs/>
                <w:snapToGrid w:val="0"/>
                <w:szCs w:val="24"/>
              </w:rPr>
            </w:pPr>
            <w:r w:rsidRPr="00FB4A2A">
              <w:rPr>
                <w:bCs/>
                <w:snapToGrid w:val="0"/>
                <w:szCs w:val="24"/>
              </w:rPr>
              <w:t xml:space="preserve">Замена силовых трансформаторов 10/0,4 </w:t>
            </w:r>
            <w:proofErr w:type="spellStart"/>
            <w:r w:rsidRPr="00FB4A2A">
              <w:rPr>
                <w:bCs/>
                <w:snapToGrid w:val="0"/>
                <w:szCs w:val="24"/>
              </w:rPr>
              <w:t>кВ.</w:t>
            </w:r>
            <w:proofErr w:type="spellEnd"/>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13</w:t>
            </w:r>
          </w:p>
        </w:tc>
        <w:tc>
          <w:tcPr>
            <w:tcW w:w="9073" w:type="dxa"/>
          </w:tcPr>
          <w:p w:rsidR="00A05CE0" w:rsidRPr="00FB4A2A" w:rsidRDefault="00A05CE0" w:rsidP="00A05CE0">
            <w:pPr>
              <w:ind w:firstLine="0"/>
              <w:rPr>
                <w:bCs/>
                <w:snapToGrid w:val="0"/>
                <w:szCs w:val="24"/>
              </w:rPr>
            </w:pPr>
            <w:r w:rsidRPr="00FB4A2A">
              <w:rPr>
                <w:bCs/>
                <w:snapToGrid w:val="0"/>
                <w:szCs w:val="24"/>
              </w:rPr>
              <w:t>Установка узлов учёта электроэнергии в ТП, РП, РТП.</w:t>
            </w:r>
          </w:p>
        </w:tc>
      </w:tr>
      <w:tr w:rsidR="00F1498C" w:rsidRPr="00FB4A2A" w:rsidTr="00F45588">
        <w:trPr>
          <w:trHeight w:val="20"/>
        </w:trPr>
        <w:tc>
          <w:tcPr>
            <w:tcW w:w="709" w:type="dxa"/>
          </w:tcPr>
          <w:p w:rsidR="00A05CE0" w:rsidRPr="00FB4A2A" w:rsidRDefault="007C7699" w:rsidP="00A05CE0">
            <w:pPr>
              <w:ind w:firstLine="0"/>
              <w:jc w:val="center"/>
              <w:rPr>
                <w:bCs/>
                <w:snapToGrid w:val="0"/>
                <w:szCs w:val="24"/>
              </w:rPr>
            </w:pPr>
            <w:r w:rsidRPr="00FB4A2A">
              <w:rPr>
                <w:bCs/>
                <w:snapToGrid w:val="0"/>
                <w:szCs w:val="24"/>
                <w:lang w:val="en-US"/>
              </w:rPr>
              <w:t>1</w:t>
            </w:r>
            <w:r w:rsidRPr="00FB4A2A">
              <w:rPr>
                <w:bCs/>
                <w:snapToGrid w:val="0"/>
                <w:szCs w:val="24"/>
              </w:rPr>
              <w:t>4</w:t>
            </w:r>
          </w:p>
        </w:tc>
        <w:tc>
          <w:tcPr>
            <w:tcW w:w="9073" w:type="dxa"/>
          </w:tcPr>
          <w:p w:rsidR="00A05CE0" w:rsidRPr="00FB4A2A" w:rsidRDefault="00A05CE0" w:rsidP="00A05CE0">
            <w:pPr>
              <w:ind w:firstLine="0"/>
              <w:rPr>
                <w:bCs/>
                <w:snapToGrid w:val="0"/>
                <w:szCs w:val="24"/>
              </w:rPr>
            </w:pPr>
            <w:r w:rsidRPr="00FB4A2A">
              <w:rPr>
                <w:bCs/>
                <w:snapToGrid w:val="0"/>
                <w:szCs w:val="24"/>
              </w:rPr>
              <w:t>Демонтажные работы.</w:t>
            </w:r>
          </w:p>
        </w:tc>
      </w:tr>
      <w:tr w:rsidR="00A05CE0" w:rsidRPr="00FB4A2A" w:rsidTr="00F45588">
        <w:trPr>
          <w:trHeight w:val="20"/>
        </w:trPr>
        <w:tc>
          <w:tcPr>
            <w:tcW w:w="709" w:type="dxa"/>
          </w:tcPr>
          <w:p w:rsidR="00A05CE0" w:rsidRPr="00FB4A2A" w:rsidRDefault="007C7699" w:rsidP="00A05CE0">
            <w:pPr>
              <w:ind w:firstLine="0"/>
              <w:jc w:val="center"/>
              <w:rPr>
                <w:bCs/>
                <w:snapToGrid w:val="0"/>
                <w:szCs w:val="24"/>
              </w:rPr>
            </w:pPr>
            <w:r w:rsidRPr="00FB4A2A">
              <w:rPr>
                <w:bCs/>
                <w:snapToGrid w:val="0"/>
                <w:szCs w:val="24"/>
                <w:lang w:val="en-US"/>
              </w:rPr>
              <w:t>1</w:t>
            </w:r>
            <w:r w:rsidRPr="00FB4A2A">
              <w:rPr>
                <w:bCs/>
                <w:snapToGrid w:val="0"/>
                <w:szCs w:val="24"/>
              </w:rPr>
              <w:t>5</w:t>
            </w:r>
          </w:p>
        </w:tc>
        <w:tc>
          <w:tcPr>
            <w:tcW w:w="9073" w:type="dxa"/>
          </w:tcPr>
          <w:p w:rsidR="00A05CE0" w:rsidRPr="00FB4A2A" w:rsidRDefault="00A05CE0" w:rsidP="00E01210">
            <w:pPr>
              <w:ind w:firstLine="0"/>
              <w:rPr>
                <w:bCs/>
                <w:snapToGrid w:val="0"/>
                <w:szCs w:val="24"/>
              </w:rPr>
            </w:pPr>
            <w:r w:rsidRPr="00FB4A2A">
              <w:rPr>
                <w:bCs/>
                <w:snapToGrid w:val="0"/>
                <w:szCs w:val="24"/>
              </w:rPr>
              <w:t xml:space="preserve">Выполнение </w:t>
            </w:r>
            <w:r w:rsidR="00E01210">
              <w:rPr>
                <w:bCs/>
                <w:snapToGrid w:val="0"/>
                <w:szCs w:val="24"/>
              </w:rPr>
              <w:t>проектных работ</w:t>
            </w:r>
            <w:r w:rsidRPr="00FB4A2A">
              <w:rPr>
                <w:bCs/>
                <w:snapToGrid w:val="0"/>
                <w:szCs w:val="24"/>
              </w:rPr>
              <w:t xml:space="preserve"> по объектам распределительных сетей 0,4-10 </w:t>
            </w:r>
            <w:proofErr w:type="spellStart"/>
            <w:r w:rsidRPr="00FB4A2A">
              <w:rPr>
                <w:bCs/>
                <w:snapToGrid w:val="0"/>
                <w:szCs w:val="24"/>
              </w:rPr>
              <w:t>кВ.</w:t>
            </w:r>
            <w:proofErr w:type="spellEnd"/>
          </w:p>
        </w:tc>
      </w:tr>
    </w:tbl>
    <w:p w:rsidR="00A27EDC" w:rsidRPr="00FB4A2A" w:rsidRDefault="00A27EDC" w:rsidP="00A27EDC">
      <w:pPr>
        <w:tabs>
          <w:tab w:val="num" w:pos="1620"/>
        </w:tabs>
        <w:autoSpaceDE w:val="0"/>
        <w:autoSpaceDN w:val="0"/>
        <w:adjustRightInd w:val="0"/>
        <w:spacing w:after="120"/>
        <w:rPr>
          <w:iCs/>
          <w:szCs w:val="24"/>
        </w:rPr>
      </w:pPr>
    </w:p>
    <w:p w:rsidR="00A27EDC" w:rsidRPr="00D40CE6" w:rsidRDefault="00A27EDC" w:rsidP="000E1865">
      <w:pPr>
        <w:numPr>
          <w:ilvl w:val="2"/>
          <w:numId w:val="11"/>
        </w:numPr>
        <w:tabs>
          <w:tab w:val="num" w:pos="1620"/>
        </w:tabs>
        <w:autoSpaceDE w:val="0"/>
        <w:autoSpaceDN w:val="0"/>
        <w:adjustRightInd w:val="0"/>
        <w:spacing w:after="120"/>
        <w:ind w:left="0" w:firstLine="539"/>
        <w:rPr>
          <w:bCs/>
          <w:iCs/>
          <w:szCs w:val="24"/>
        </w:rPr>
      </w:pPr>
      <w:r w:rsidRPr="00D40CE6">
        <w:rPr>
          <w:szCs w:val="24"/>
        </w:rPr>
        <w:t>По результатам настоящего конкурса буд</w:t>
      </w:r>
      <w:r w:rsidR="00776BBF" w:rsidRPr="00D40CE6">
        <w:rPr>
          <w:szCs w:val="24"/>
        </w:rPr>
        <w:t>у</w:t>
      </w:r>
      <w:r w:rsidR="00280CD5" w:rsidRPr="00D40CE6">
        <w:rPr>
          <w:szCs w:val="24"/>
        </w:rPr>
        <w:t>т</w:t>
      </w:r>
      <w:r w:rsidRPr="00D40CE6">
        <w:rPr>
          <w:szCs w:val="24"/>
        </w:rPr>
        <w:t xml:space="preserve"> </w:t>
      </w:r>
      <w:r w:rsidR="00776BBF" w:rsidRPr="00D40CE6">
        <w:rPr>
          <w:szCs w:val="24"/>
        </w:rPr>
        <w:t xml:space="preserve">определен(ы) </w:t>
      </w:r>
      <w:r w:rsidRPr="00D40CE6">
        <w:rPr>
          <w:szCs w:val="24"/>
        </w:rPr>
        <w:t>Победител</w:t>
      </w:r>
      <w:r w:rsidR="00776BBF" w:rsidRPr="00D40CE6">
        <w:rPr>
          <w:szCs w:val="24"/>
        </w:rPr>
        <w:t>ь(и)</w:t>
      </w:r>
      <w:r w:rsidRPr="00D40CE6">
        <w:rPr>
          <w:szCs w:val="24"/>
        </w:rPr>
        <w:t>, с которым</w:t>
      </w:r>
      <w:r w:rsidR="00776BBF" w:rsidRPr="00D40CE6">
        <w:rPr>
          <w:szCs w:val="24"/>
        </w:rPr>
        <w:t>(</w:t>
      </w:r>
      <w:r w:rsidRPr="00D40CE6">
        <w:rPr>
          <w:szCs w:val="24"/>
        </w:rPr>
        <w:t>и</w:t>
      </w:r>
      <w:r w:rsidR="00776BBF" w:rsidRPr="00D40CE6">
        <w:rPr>
          <w:szCs w:val="24"/>
        </w:rPr>
        <w:t>)</w:t>
      </w:r>
      <w:r w:rsidRPr="00D40CE6">
        <w:rPr>
          <w:szCs w:val="24"/>
        </w:rPr>
        <w:t xml:space="preserve"> буд</w:t>
      </w:r>
      <w:r w:rsidR="00776BBF" w:rsidRPr="00D40CE6">
        <w:rPr>
          <w:szCs w:val="24"/>
        </w:rPr>
        <w:t>ет(</w:t>
      </w:r>
      <w:proofErr w:type="spellStart"/>
      <w:r w:rsidRPr="00D40CE6">
        <w:rPr>
          <w:szCs w:val="24"/>
        </w:rPr>
        <w:t>ут</w:t>
      </w:r>
      <w:proofErr w:type="spellEnd"/>
      <w:r w:rsidR="00776BBF" w:rsidRPr="00D40CE6">
        <w:rPr>
          <w:szCs w:val="24"/>
        </w:rPr>
        <w:t>)</w:t>
      </w:r>
      <w:r w:rsidRPr="00D40CE6">
        <w:rPr>
          <w:szCs w:val="24"/>
        </w:rPr>
        <w:t xml:space="preserve"> заключен</w:t>
      </w:r>
      <w:r w:rsidR="00776BBF" w:rsidRPr="00D40CE6">
        <w:rPr>
          <w:szCs w:val="24"/>
        </w:rPr>
        <w:t>(</w:t>
      </w:r>
      <w:r w:rsidRPr="00D40CE6">
        <w:rPr>
          <w:szCs w:val="24"/>
        </w:rPr>
        <w:t>ы</w:t>
      </w:r>
      <w:r w:rsidR="00776BBF" w:rsidRPr="00D40CE6">
        <w:rPr>
          <w:szCs w:val="24"/>
        </w:rPr>
        <w:t>)</w:t>
      </w:r>
      <w:r w:rsidRPr="00D40CE6">
        <w:rPr>
          <w:szCs w:val="24"/>
        </w:rPr>
        <w:t xml:space="preserve"> </w:t>
      </w:r>
      <w:r w:rsidRPr="00D40CE6">
        <w:rPr>
          <w:iCs/>
          <w:szCs w:val="24"/>
        </w:rPr>
        <w:t>рамочн</w:t>
      </w:r>
      <w:r w:rsidR="00776BBF" w:rsidRPr="00D40CE6">
        <w:rPr>
          <w:iCs/>
          <w:szCs w:val="24"/>
        </w:rPr>
        <w:t>ое(</w:t>
      </w:r>
      <w:proofErr w:type="spellStart"/>
      <w:r w:rsidRPr="00D40CE6">
        <w:rPr>
          <w:iCs/>
          <w:szCs w:val="24"/>
        </w:rPr>
        <w:t>ые</w:t>
      </w:r>
      <w:proofErr w:type="spellEnd"/>
      <w:r w:rsidR="00776BBF" w:rsidRPr="00D40CE6">
        <w:rPr>
          <w:iCs/>
          <w:szCs w:val="24"/>
        </w:rPr>
        <w:t>)</w:t>
      </w:r>
      <w:r w:rsidRPr="00D40CE6">
        <w:rPr>
          <w:iCs/>
          <w:szCs w:val="24"/>
        </w:rPr>
        <w:t xml:space="preserve"> </w:t>
      </w:r>
      <w:r w:rsidRPr="00D40CE6">
        <w:rPr>
          <w:szCs w:val="24"/>
        </w:rPr>
        <w:t xml:space="preserve">соглашения </w:t>
      </w:r>
      <w:r w:rsidRPr="00D40CE6">
        <w:rPr>
          <w:bCs/>
          <w:szCs w:val="24"/>
        </w:rPr>
        <w:t xml:space="preserve">об участии в конкурентных </w:t>
      </w:r>
      <w:r w:rsidR="00280CD5" w:rsidRPr="00D40CE6">
        <w:rPr>
          <w:bCs/>
          <w:szCs w:val="24"/>
        </w:rPr>
        <w:t xml:space="preserve">закупочных </w:t>
      </w:r>
      <w:r w:rsidRPr="00D40CE6">
        <w:rPr>
          <w:bCs/>
          <w:szCs w:val="24"/>
        </w:rPr>
        <w:t xml:space="preserve">процедурах </w:t>
      </w:r>
      <w:r w:rsidRPr="00D40CE6">
        <w:rPr>
          <w:szCs w:val="24"/>
        </w:rPr>
        <w:t xml:space="preserve">и которые будут приглашаться к участию на ЭТП в </w:t>
      </w:r>
      <w:r w:rsidR="00374068" w:rsidRPr="00D40CE6">
        <w:rPr>
          <w:szCs w:val="24"/>
        </w:rPr>
        <w:t xml:space="preserve">конкурентных </w:t>
      </w:r>
      <w:r w:rsidRPr="00D40CE6">
        <w:rPr>
          <w:szCs w:val="24"/>
        </w:rPr>
        <w:t xml:space="preserve">закупочных процедурах на право заключения Договоров на </w:t>
      </w:r>
      <w:r w:rsidR="00E26639" w:rsidRPr="00D40CE6">
        <w:rPr>
          <w:bCs/>
          <w:iCs/>
          <w:szCs w:val="24"/>
        </w:rPr>
        <w:t>выполнение</w:t>
      </w:r>
      <w:r w:rsidRPr="00D40CE6">
        <w:rPr>
          <w:bCs/>
          <w:iCs/>
          <w:szCs w:val="24"/>
        </w:rPr>
        <w:t xml:space="preserve"> </w:t>
      </w:r>
      <w:r w:rsidR="00280CD5" w:rsidRPr="00D40CE6">
        <w:rPr>
          <w:bCs/>
          <w:iCs/>
          <w:szCs w:val="24"/>
        </w:rPr>
        <w:t xml:space="preserve">работ, указанных в п. </w:t>
      </w:r>
      <w:r w:rsidR="00280CD5" w:rsidRPr="00D40CE6">
        <w:rPr>
          <w:bCs/>
          <w:iCs/>
          <w:szCs w:val="24"/>
        </w:rPr>
        <w:fldChar w:fldCharType="begin"/>
      </w:r>
      <w:r w:rsidR="00280CD5" w:rsidRPr="00D40CE6">
        <w:rPr>
          <w:bCs/>
          <w:iCs/>
          <w:szCs w:val="24"/>
        </w:rPr>
        <w:instrText xml:space="preserve"> REF _Ref502232512 \r \h </w:instrText>
      </w:r>
      <w:r w:rsidR="004E0680" w:rsidRPr="00D40CE6">
        <w:rPr>
          <w:bCs/>
          <w:iCs/>
          <w:szCs w:val="24"/>
        </w:rPr>
        <w:instrText xml:space="preserve"> \* MERGEFORMAT </w:instrText>
      </w:r>
      <w:r w:rsidR="00280CD5" w:rsidRPr="00D40CE6">
        <w:rPr>
          <w:bCs/>
          <w:iCs/>
          <w:szCs w:val="24"/>
        </w:rPr>
      </w:r>
      <w:r w:rsidR="00280CD5" w:rsidRPr="00D40CE6">
        <w:rPr>
          <w:bCs/>
          <w:iCs/>
          <w:szCs w:val="24"/>
        </w:rPr>
        <w:fldChar w:fldCharType="separate"/>
      </w:r>
      <w:r w:rsidR="00D40CE6">
        <w:rPr>
          <w:bCs/>
          <w:iCs/>
          <w:szCs w:val="24"/>
        </w:rPr>
        <w:t>1.1.5</w:t>
      </w:r>
      <w:r w:rsidR="00280CD5" w:rsidRPr="00D40CE6">
        <w:rPr>
          <w:bCs/>
          <w:iCs/>
          <w:szCs w:val="24"/>
        </w:rPr>
        <w:fldChar w:fldCharType="end"/>
      </w:r>
      <w:r w:rsidR="00C502F9" w:rsidRPr="00D40CE6">
        <w:rPr>
          <w:bCs/>
          <w:iCs/>
          <w:szCs w:val="24"/>
        </w:rPr>
        <w:fldChar w:fldCharType="begin"/>
      </w:r>
      <w:r w:rsidR="00C502F9" w:rsidRPr="00D40CE6">
        <w:rPr>
          <w:bCs/>
          <w:iCs/>
          <w:szCs w:val="24"/>
        </w:rPr>
        <w:instrText xml:space="preserve"> REF _Ref502232512 \r \h </w:instrText>
      </w:r>
      <w:r w:rsidR="00F1498C" w:rsidRPr="00D40CE6">
        <w:rPr>
          <w:bCs/>
          <w:iCs/>
          <w:szCs w:val="24"/>
        </w:rPr>
        <w:instrText xml:space="preserve"> \* MERGEFORMAT </w:instrText>
      </w:r>
      <w:r w:rsidR="00C502F9" w:rsidRPr="00D40CE6">
        <w:rPr>
          <w:bCs/>
          <w:iCs/>
          <w:szCs w:val="24"/>
        </w:rPr>
      </w:r>
      <w:r w:rsidR="00C502F9" w:rsidRPr="00D40CE6">
        <w:rPr>
          <w:bCs/>
          <w:iCs/>
          <w:szCs w:val="24"/>
        </w:rPr>
        <w:fldChar w:fldCharType="separate"/>
      </w:r>
      <w:r w:rsidR="00D40CE6">
        <w:rPr>
          <w:bCs/>
          <w:iCs/>
          <w:szCs w:val="24"/>
        </w:rPr>
        <w:t>1.1.5</w:t>
      </w:r>
      <w:r w:rsidR="00C502F9" w:rsidRPr="00D40CE6">
        <w:rPr>
          <w:bCs/>
          <w:iCs/>
          <w:szCs w:val="24"/>
        </w:rPr>
        <w:fldChar w:fldCharType="end"/>
      </w:r>
      <w:r w:rsidRPr="00D40CE6">
        <w:rPr>
          <w:bCs/>
          <w:iCs/>
          <w:szCs w:val="24"/>
        </w:rPr>
        <w:t>.</w:t>
      </w:r>
      <w:r w:rsidR="00C502F9" w:rsidRPr="00D40CE6">
        <w:rPr>
          <w:bCs/>
          <w:iCs/>
          <w:szCs w:val="24"/>
        </w:rPr>
        <w:t xml:space="preserve"> </w:t>
      </w:r>
    </w:p>
    <w:p w:rsidR="006C1252" w:rsidRPr="00D40CE6" w:rsidRDefault="006C1252" w:rsidP="000E1865">
      <w:pPr>
        <w:numPr>
          <w:ilvl w:val="2"/>
          <w:numId w:val="11"/>
        </w:numPr>
        <w:tabs>
          <w:tab w:val="num" w:pos="1620"/>
        </w:tabs>
        <w:autoSpaceDE w:val="0"/>
        <w:autoSpaceDN w:val="0"/>
        <w:adjustRightInd w:val="0"/>
        <w:spacing w:after="120"/>
        <w:ind w:left="0" w:firstLine="539"/>
        <w:rPr>
          <w:szCs w:val="24"/>
        </w:rPr>
      </w:pPr>
      <w:r w:rsidRPr="00D40CE6">
        <w:rPr>
          <w:szCs w:val="24"/>
        </w:rPr>
        <w:t>Конкретный объем выполняемых работ (</w:t>
      </w:r>
      <w:r w:rsidR="00280CD5" w:rsidRPr="00D40CE6">
        <w:rPr>
          <w:szCs w:val="24"/>
        </w:rPr>
        <w:t xml:space="preserve">перечень работ, </w:t>
      </w:r>
      <w:r w:rsidRPr="00D40CE6">
        <w:rPr>
          <w:szCs w:val="24"/>
        </w:rPr>
        <w:t xml:space="preserve">место выполнения работ, </w:t>
      </w:r>
      <w:r w:rsidR="008003D2" w:rsidRPr="00D40CE6">
        <w:rPr>
          <w:szCs w:val="24"/>
        </w:rPr>
        <w:t xml:space="preserve">стоимость выполнения работ, </w:t>
      </w:r>
      <w:r w:rsidRPr="00D40CE6">
        <w:rPr>
          <w:szCs w:val="24"/>
        </w:rPr>
        <w:t xml:space="preserve">сроки выполнения работ и т.д.) будут указываться в конкурентных </w:t>
      </w:r>
      <w:r w:rsidR="00B07876" w:rsidRPr="00D40CE6">
        <w:rPr>
          <w:szCs w:val="24"/>
        </w:rPr>
        <w:t xml:space="preserve">закупочных </w:t>
      </w:r>
      <w:r w:rsidRPr="00D40CE6">
        <w:rPr>
          <w:szCs w:val="24"/>
        </w:rPr>
        <w:t>процедурах, проводимых Заказчиками по результатам настоящего открытого конкурса на право заключения рамочных соглашений.</w:t>
      </w:r>
    </w:p>
    <w:p w:rsidR="00EE0F9F" w:rsidRPr="00D40CE6" w:rsidRDefault="00D43E51" w:rsidP="000E1865">
      <w:pPr>
        <w:numPr>
          <w:ilvl w:val="2"/>
          <w:numId w:val="11"/>
        </w:numPr>
        <w:tabs>
          <w:tab w:val="num" w:pos="1620"/>
        </w:tabs>
        <w:autoSpaceDE w:val="0"/>
        <w:autoSpaceDN w:val="0"/>
        <w:adjustRightInd w:val="0"/>
        <w:spacing w:after="120"/>
        <w:ind w:left="0" w:firstLine="539"/>
        <w:rPr>
          <w:bCs/>
          <w:iCs/>
          <w:szCs w:val="24"/>
        </w:rPr>
      </w:pPr>
      <w:r w:rsidRPr="00D40CE6">
        <w:rPr>
          <w:iCs/>
          <w:szCs w:val="24"/>
        </w:rPr>
        <w:t>Срок действия рамочного соглашения по Лот</w:t>
      </w:r>
      <w:r w:rsidR="00603866" w:rsidRPr="00D40CE6">
        <w:rPr>
          <w:iCs/>
          <w:szCs w:val="24"/>
        </w:rPr>
        <w:t>у №1</w:t>
      </w:r>
      <w:r w:rsidRPr="00D40CE6">
        <w:rPr>
          <w:iCs/>
          <w:szCs w:val="24"/>
        </w:rPr>
        <w:t xml:space="preserve">: </w:t>
      </w:r>
      <w:r w:rsidRPr="00D40CE6">
        <w:rPr>
          <w:szCs w:val="24"/>
        </w:rPr>
        <w:t>с момента заключения рамочного соглашения до 31.12.20</w:t>
      </w:r>
      <w:r w:rsidR="00B002A7" w:rsidRPr="00D40CE6">
        <w:rPr>
          <w:szCs w:val="24"/>
        </w:rPr>
        <w:t>21</w:t>
      </w:r>
      <w:r w:rsidRPr="00D40CE6">
        <w:rPr>
          <w:szCs w:val="24"/>
        </w:rPr>
        <w:t xml:space="preserve"> года.</w:t>
      </w:r>
      <w:r w:rsidRPr="00D40CE6">
        <w:rPr>
          <w:iCs/>
          <w:szCs w:val="24"/>
        </w:rPr>
        <w:t xml:space="preserve"> </w:t>
      </w:r>
      <w:bookmarkEnd w:id="41"/>
    </w:p>
    <w:p w:rsidR="005D731A" w:rsidRPr="00D40CE6" w:rsidRDefault="00B46E2F" w:rsidP="000E1865">
      <w:pPr>
        <w:numPr>
          <w:ilvl w:val="2"/>
          <w:numId w:val="11"/>
        </w:numPr>
        <w:tabs>
          <w:tab w:val="num" w:pos="1620"/>
        </w:tabs>
        <w:autoSpaceDE w:val="0"/>
        <w:autoSpaceDN w:val="0"/>
        <w:adjustRightInd w:val="0"/>
        <w:spacing w:after="120"/>
        <w:ind w:left="0" w:firstLine="539"/>
        <w:rPr>
          <w:bCs/>
          <w:iCs/>
          <w:szCs w:val="24"/>
        </w:rPr>
      </w:pPr>
      <w:bookmarkStart w:id="42" w:name="_Ref440361495"/>
      <w:r w:rsidRPr="00D40CE6">
        <w:rPr>
          <w:szCs w:val="24"/>
        </w:rPr>
        <w:t xml:space="preserve">Выполнение работ Участником </w:t>
      </w:r>
      <w:r w:rsidR="00D43E51" w:rsidRPr="00D40CE6">
        <w:rPr>
          <w:szCs w:val="24"/>
        </w:rPr>
        <w:t xml:space="preserve">будет осуществляться </w:t>
      </w:r>
      <w:r w:rsidR="000153C7" w:rsidRPr="00D40CE6">
        <w:t xml:space="preserve">на объектах Заказчика </w:t>
      </w:r>
      <w:r w:rsidR="000153C7" w:rsidRPr="00D40CE6">
        <w:rPr>
          <w:szCs w:val="24"/>
        </w:rPr>
        <w:t>на территории Российской Федерации</w:t>
      </w:r>
      <w:r w:rsidRPr="00D40CE6">
        <w:rPr>
          <w:szCs w:val="24"/>
        </w:rPr>
        <w:t>.</w:t>
      </w:r>
      <w:bookmarkEnd w:id="42"/>
    </w:p>
    <w:p w:rsidR="006877B8" w:rsidRPr="00D40CE6" w:rsidRDefault="00B46E2F" w:rsidP="000E1865">
      <w:pPr>
        <w:numPr>
          <w:ilvl w:val="2"/>
          <w:numId w:val="11"/>
        </w:numPr>
        <w:tabs>
          <w:tab w:val="num" w:pos="1620"/>
        </w:tabs>
        <w:autoSpaceDE w:val="0"/>
        <w:autoSpaceDN w:val="0"/>
        <w:adjustRightInd w:val="0"/>
        <w:spacing w:after="120"/>
        <w:ind w:left="0" w:firstLine="539"/>
        <w:rPr>
          <w:bCs/>
          <w:szCs w:val="24"/>
        </w:rPr>
      </w:pPr>
      <w:bookmarkStart w:id="43" w:name="_Ref440270663"/>
      <w:r w:rsidRPr="00D40CE6">
        <w:rPr>
          <w:iCs/>
          <w:szCs w:val="24"/>
        </w:rPr>
        <w:t xml:space="preserve">Форма и порядок оплаты: </w:t>
      </w:r>
      <w:r w:rsidRPr="00D40CE6">
        <w:rPr>
          <w:szCs w:val="24"/>
        </w:rPr>
        <w:t xml:space="preserve">безналичный расчет, в течение 30 (тридцати) </w:t>
      </w:r>
      <w:r w:rsidR="008B32DC" w:rsidRPr="00D40CE6">
        <w:rPr>
          <w:iCs/>
          <w:szCs w:val="24"/>
        </w:rPr>
        <w:t xml:space="preserve">календарных </w:t>
      </w:r>
      <w:r w:rsidRPr="00D40CE6">
        <w:rPr>
          <w:szCs w:val="24"/>
        </w:rPr>
        <w:t>дней с момента подписания сторонами Акта приемки выполненных работ и предоставления счета-фактуры</w:t>
      </w:r>
      <w:bookmarkEnd w:id="43"/>
      <w:r w:rsidR="00776BBF" w:rsidRPr="00D40CE6">
        <w:rPr>
          <w:szCs w:val="24"/>
        </w:rPr>
        <w:t xml:space="preserve">, в конкурентных закупочных процедурах на право заключения Договоров на </w:t>
      </w:r>
      <w:r w:rsidR="00776BBF" w:rsidRPr="00D40CE6">
        <w:rPr>
          <w:bCs/>
          <w:iCs/>
          <w:szCs w:val="24"/>
        </w:rPr>
        <w:t xml:space="preserve">выполнение работ, указанных в п. </w:t>
      </w:r>
      <w:r w:rsidR="00776BBF" w:rsidRPr="00D40CE6">
        <w:rPr>
          <w:bCs/>
          <w:iCs/>
          <w:szCs w:val="24"/>
        </w:rPr>
        <w:fldChar w:fldCharType="begin"/>
      </w:r>
      <w:r w:rsidR="00776BBF" w:rsidRPr="00D40CE6">
        <w:rPr>
          <w:bCs/>
          <w:iCs/>
          <w:szCs w:val="24"/>
        </w:rPr>
        <w:instrText xml:space="preserve"> REF _Ref502232512 \r \h  \* MERGEFORMAT </w:instrText>
      </w:r>
      <w:r w:rsidR="00776BBF" w:rsidRPr="00D40CE6">
        <w:rPr>
          <w:bCs/>
          <w:iCs/>
          <w:szCs w:val="24"/>
        </w:rPr>
      </w:r>
      <w:r w:rsidR="00776BBF" w:rsidRPr="00D40CE6">
        <w:rPr>
          <w:bCs/>
          <w:iCs/>
          <w:szCs w:val="24"/>
        </w:rPr>
        <w:fldChar w:fldCharType="separate"/>
      </w:r>
      <w:r w:rsidR="00D40CE6">
        <w:rPr>
          <w:bCs/>
          <w:iCs/>
          <w:szCs w:val="24"/>
        </w:rPr>
        <w:t>1.1.5</w:t>
      </w:r>
      <w:r w:rsidR="00776BBF" w:rsidRPr="00D40CE6">
        <w:rPr>
          <w:bCs/>
          <w:iCs/>
          <w:szCs w:val="24"/>
        </w:rPr>
        <w:fldChar w:fldCharType="end"/>
      </w:r>
      <w:r w:rsidR="00776BBF" w:rsidRPr="00D40CE6">
        <w:rPr>
          <w:bCs/>
          <w:iCs/>
          <w:szCs w:val="24"/>
        </w:rPr>
        <w:fldChar w:fldCharType="begin"/>
      </w:r>
      <w:r w:rsidR="00776BBF" w:rsidRPr="00D40CE6">
        <w:rPr>
          <w:bCs/>
          <w:iCs/>
          <w:szCs w:val="24"/>
        </w:rPr>
        <w:instrText xml:space="preserve"> REF _Ref502232512 \r \h  \* MERGEFORMAT </w:instrText>
      </w:r>
      <w:r w:rsidR="00776BBF" w:rsidRPr="00D40CE6">
        <w:rPr>
          <w:bCs/>
          <w:iCs/>
          <w:szCs w:val="24"/>
        </w:rPr>
      </w:r>
      <w:r w:rsidR="00776BBF" w:rsidRPr="00D40CE6">
        <w:rPr>
          <w:bCs/>
          <w:iCs/>
          <w:szCs w:val="24"/>
        </w:rPr>
        <w:fldChar w:fldCharType="separate"/>
      </w:r>
      <w:r w:rsidR="00D40CE6">
        <w:rPr>
          <w:bCs/>
          <w:iCs/>
          <w:szCs w:val="24"/>
        </w:rPr>
        <w:t>1.1.5</w:t>
      </w:r>
      <w:r w:rsidR="00776BBF" w:rsidRPr="00D40CE6">
        <w:rPr>
          <w:bCs/>
          <w:iCs/>
          <w:szCs w:val="24"/>
        </w:rPr>
        <w:fldChar w:fldCharType="end"/>
      </w:r>
      <w:r w:rsidR="001E75C5" w:rsidRPr="00D40CE6">
        <w:rPr>
          <w:iCs/>
          <w:szCs w:val="24"/>
        </w:rPr>
        <w:t>.</w:t>
      </w:r>
    </w:p>
    <w:p w:rsidR="00A646B3" w:rsidRPr="00D40CE6" w:rsidRDefault="00A646B3" w:rsidP="000E1865">
      <w:pPr>
        <w:numPr>
          <w:ilvl w:val="2"/>
          <w:numId w:val="11"/>
        </w:numPr>
        <w:tabs>
          <w:tab w:val="num" w:pos="1620"/>
        </w:tabs>
        <w:autoSpaceDE w:val="0"/>
        <w:autoSpaceDN w:val="0"/>
        <w:adjustRightInd w:val="0"/>
        <w:spacing w:after="120"/>
        <w:ind w:left="0" w:firstLine="539"/>
        <w:rPr>
          <w:bCs/>
          <w:iCs/>
          <w:szCs w:val="24"/>
        </w:rPr>
      </w:pPr>
      <w:r w:rsidRPr="00D40CE6">
        <w:rPr>
          <w:bCs/>
          <w:iCs/>
          <w:szCs w:val="24"/>
        </w:rPr>
        <w:t xml:space="preserve">Порядок проведения </w:t>
      </w:r>
      <w:r w:rsidR="004D431C" w:rsidRPr="00D40CE6">
        <w:rPr>
          <w:bCs/>
          <w:iCs/>
          <w:szCs w:val="24"/>
        </w:rPr>
        <w:t>К</w:t>
      </w:r>
      <w:r w:rsidRPr="00D40CE6">
        <w:rPr>
          <w:bCs/>
          <w:iCs/>
          <w:szCs w:val="24"/>
        </w:rPr>
        <w:t>онкурса и участия в нем, а также инструкции по подготовке Конкурсных заявок</w:t>
      </w:r>
      <w:r w:rsidR="005D18F2" w:rsidRPr="00D40CE6">
        <w:rPr>
          <w:bCs/>
          <w:iCs/>
          <w:szCs w:val="24"/>
        </w:rPr>
        <w:t xml:space="preserve"> (далее – Заявка, Заявки)</w:t>
      </w:r>
      <w:r w:rsidRPr="00D40CE6">
        <w:rPr>
          <w:bCs/>
          <w:iCs/>
          <w:szCs w:val="24"/>
        </w:rPr>
        <w:t xml:space="preserve">, приведены в разделе </w:t>
      </w:r>
      <w:r w:rsidR="005A1486" w:rsidRPr="00D40CE6">
        <w:rPr>
          <w:bCs/>
          <w:iCs/>
          <w:szCs w:val="24"/>
        </w:rPr>
        <w:fldChar w:fldCharType="begin"/>
      </w:r>
      <w:r w:rsidR="001C4C6B" w:rsidRPr="00D40CE6">
        <w:rPr>
          <w:bCs/>
          <w:iCs/>
          <w:szCs w:val="24"/>
        </w:rPr>
        <w:instrText xml:space="preserve"> REF _Ref442254056 \r \h </w:instrText>
      </w:r>
      <w:r w:rsidR="009F6096" w:rsidRPr="00D40CE6">
        <w:rPr>
          <w:bCs/>
          <w:iCs/>
          <w:szCs w:val="24"/>
        </w:rPr>
        <w:instrText xml:space="preserve"> \* MERGEFORMAT </w:instrText>
      </w:r>
      <w:r w:rsidR="005A1486" w:rsidRPr="00D40CE6">
        <w:rPr>
          <w:bCs/>
          <w:iCs/>
          <w:szCs w:val="24"/>
        </w:rPr>
      </w:r>
      <w:r w:rsidR="005A1486" w:rsidRPr="00D40CE6">
        <w:rPr>
          <w:bCs/>
          <w:iCs/>
          <w:szCs w:val="24"/>
        </w:rPr>
        <w:fldChar w:fldCharType="separate"/>
      </w:r>
      <w:r w:rsidR="00D40CE6">
        <w:rPr>
          <w:bCs/>
          <w:iCs/>
          <w:szCs w:val="24"/>
        </w:rPr>
        <w:t>3</w:t>
      </w:r>
      <w:r w:rsidR="005A1486" w:rsidRPr="00D40CE6">
        <w:rPr>
          <w:bCs/>
          <w:iCs/>
          <w:szCs w:val="24"/>
        </w:rPr>
        <w:fldChar w:fldCharType="end"/>
      </w:r>
      <w:r w:rsidRPr="00D40CE6">
        <w:rPr>
          <w:bCs/>
          <w:iCs/>
          <w:szCs w:val="24"/>
        </w:rPr>
        <w:t xml:space="preserve"> (здесь и далее ссылки относятся к настоящей Конкурсной документации).</w:t>
      </w:r>
      <w:r w:rsidR="005D731A" w:rsidRPr="00D40CE6">
        <w:rPr>
          <w:szCs w:val="24"/>
        </w:rPr>
        <w:t xml:space="preserve"> </w:t>
      </w:r>
      <w:r w:rsidRPr="00D40CE6">
        <w:rPr>
          <w:bCs/>
          <w:iCs/>
          <w:szCs w:val="24"/>
        </w:rPr>
        <w:t xml:space="preserve">Проект </w:t>
      </w:r>
      <w:r w:rsidR="00D43E51" w:rsidRPr="00D40CE6">
        <w:rPr>
          <w:bCs/>
          <w:iCs/>
          <w:szCs w:val="24"/>
        </w:rPr>
        <w:t>рамочного соглашения</w:t>
      </w:r>
      <w:r w:rsidRPr="00D40CE6">
        <w:rPr>
          <w:bCs/>
          <w:iCs/>
          <w:szCs w:val="24"/>
        </w:rPr>
        <w:t xml:space="preserve">, </w:t>
      </w:r>
      <w:r w:rsidR="00D43E51" w:rsidRPr="00D40CE6">
        <w:rPr>
          <w:bCs/>
          <w:iCs/>
          <w:szCs w:val="24"/>
        </w:rPr>
        <w:t xml:space="preserve">заключаемого </w:t>
      </w:r>
      <w:r w:rsidRPr="00D40CE6">
        <w:rPr>
          <w:bCs/>
          <w:iCs/>
          <w:szCs w:val="24"/>
        </w:rPr>
        <w:t xml:space="preserve">по результатам </w:t>
      </w:r>
      <w:r w:rsidR="00D43E51" w:rsidRPr="00D40CE6">
        <w:rPr>
          <w:bCs/>
          <w:iCs/>
          <w:szCs w:val="24"/>
        </w:rPr>
        <w:t xml:space="preserve">данного </w:t>
      </w:r>
      <w:r w:rsidR="00584A7B" w:rsidRPr="00D40CE6">
        <w:rPr>
          <w:bCs/>
          <w:iCs/>
          <w:szCs w:val="24"/>
        </w:rPr>
        <w:t>К</w:t>
      </w:r>
      <w:r w:rsidRPr="00D40CE6">
        <w:rPr>
          <w:bCs/>
          <w:iCs/>
          <w:szCs w:val="24"/>
        </w:rPr>
        <w:t xml:space="preserve">онкурса, приведен в разделе </w:t>
      </w:r>
      <w:r w:rsidR="000A775A" w:rsidRPr="00D40CE6">
        <w:fldChar w:fldCharType="begin"/>
      </w:r>
      <w:r w:rsidR="000A775A" w:rsidRPr="00D40CE6">
        <w:instrText xml:space="preserve"> REF _Ref306189757 \r \h  \* MERGEFORMAT </w:instrText>
      </w:r>
      <w:r w:rsidR="000A775A" w:rsidRPr="00D40CE6">
        <w:fldChar w:fldCharType="separate"/>
      </w:r>
      <w:r w:rsidR="00D40CE6">
        <w:t>2</w:t>
      </w:r>
      <w:r w:rsidR="000A775A" w:rsidRPr="00D40CE6">
        <w:fldChar w:fldCharType="end"/>
      </w:r>
      <w:r w:rsidRPr="00D40CE6">
        <w:rPr>
          <w:bCs/>
          <w:iCs/>
          <w:szCs w:val="24"/>
        </w:rPr>
        <w:t xml:space="preserve">. Формы документов, которые необходимо подготовить и подать в составе </w:t>
      </w:r>
      <w:r w:rsidR="005D18F2" w:rsidRPr="00D40CE6">
        <w:rPr>
          <w:bCs/>
          <w:iCs/>
          <w:szCs w:val="24"/>
        </w:rPr>
        <w:t>Заявки</w:t>
      </w:r>
      <w:r w:rsidRPr="00D40CE6">
        <w:rPr>
          <w:bCs/>
          <w:iCs/>
          <w:szCs w:val="24"/>
        </w:rPr>
        <w:t>, приведены в</w:t>
      </w:r>
      <w:r w:rsidR="00B01D5C" w:rsidRPr="00D40CE6">
        <w:rPr>
          <w:bCs/>
          <w:iCs/>
          <w:szCs w:val="24"/>
        </w:rPr>
        <w:t xml:space="preserve"> разделе</w:t>
      </w:r>
      <w:r w:rsidRPr="00D40CE6">
        <w:rPr>
          <w:bCs/>
          <w:iCs/>
          <w:szCs w:val="24"/>
        </w:rPr>
        <w:t xml:space="preserve"> </w:t>
      </w:r>
      <w:r w:rsidR="00B54F0E" w:rsidRPr="00D40CE6">
        <w:rPr>
          <w:bCs/>
          <w:iCs/>
          <w:szCs w:val="24"/>
        </w:rPr>
        <w:fldChar w:fldCharType="begin"/>
      </w:r>
      <w:r w:rsidR="00B54F0E" w:rsidRPr="00D40CE6">
        <w:rPr>
          <w:bCs/>
          <w:iCs/>
          <w:szCs w:val="24"/>
        </w:rPr>
        <w:instrText xml:space="preserve"> REF _Ref440270602 \r \h </w:instrText>
      </w:r>
      <w:r w:rsidR="00F1498C" w:rsidRPr="00D40CE6">
        <w:rPr>
          <w:bCs/>
          <w:iCs/>
          <w:szCs w:val="24"/>
        </w:rPr>
        <w:instrText xml:space="preserve"> \* MERGEFORMAT </w:instrText>
      </w:r>
      <w:r w:rsidR="00B54F0E" w:rsidRPr="00D40CE6">
        <w:rPr>
          <w:bCs/>
          <w:iCs/>
          <w:szCs w:val="24"/>
        </w:rPr>
      </w:r>
      <w:r w:rsidR="00B54F0E" w:rsidRPr="00D40CE6">
        <w:rPr>
          <w:bCs/>
          <w:iCs/>
          <w:szCs w:val="24"/>
        </w:rPr>
        <w:fldChar w:fldCharType="separate"/>
      </w:r>
      <w:r w:rsidR="00D40CE6">
        <w:rPr>
          <w:bCs/>
          <w:iCs/>
          <w:szCs w:val="24"/>
        </w:rPr>
        <w:t>4</w:t>
      </w:r>
      <w:r w:rsidR="00B54F0E" w:rsidRPr="00D40CE6">
        <w:rPr>
          <w:bCs/>
          <w:iCs/>
          <w:szCs w:val="24"/>
        </w:rPr>
        <w:fldChar w:fldCharType="end"/>
      </w:r>
      <w:r w:rsidR="00584A7B" w:rsidRPr="00D40CE6">
        <w:rPr>
          <w:bCs/>
          <w:iCs/>
          <w:szCs w:val="24"/>
        </w:rPr>
        <w:t>.</w:t>
      </w:r>
    </w:p>
    <w:p w:rsidR="00293161" w:rsidRPr="00FB4A2A" w:rsidRDefault="00293161" w:rsidP="001C6CCB">
      <w:pPr>
        <w:tabs>
          <w:tab w:val="num" w:pos="1620"/>
        </w:tabs>
        <w:autoSpaceDE w:val="0"/>
        <w:autoSpaceDN w:val="0"/>
        <w:adjustRightInd w:val="0"/>
        <w:spacing w:after="120"/>
        <w:ind w:left="539" w:firstLine="0"/>
        <w:rPr>
          <w:bCs/>
          <w:iCs/>
          <w:szCs w:val="24"/>
        </w:rPr>
      </w:pPr>
    </w:p>
    <w:p w:rsidR="000D1809" w:rsidRPr="00FB4A2A"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4" w:name="_Toc55285336"/>
      <w:bookmarkStart w:id="45" w:name="_Toc55305370"/>
      <w:bookmarkStart w:id="46" w:name="_Ref55313246"/>
      <w:bookmarkStart w:id="47" w:name="_Ref56231140"/>
      <w:bookmarkStart w:id="48" w:name="_Ref56231144"/>
      <w:bookmarkStart w:id="49" w:name="_Toc57314617"/>
      <w:bookmarkStart w:id="50" w:name="_Toc69728943"/>
      <w:bookmarkStart w:id="51" w:name="_Toc98251655"/>
      <w:bookmarkStart w:id="52" w:name="_Toc298234661"/>
      <w:bookmarkStart w:id="53" w:name="_Toc255985661"/>
      <w:bookmarkStart w:id="54" w:name="_Toc503263036"/>
      <w:bookmarkStart w:id="55" w:name="_Toc518119237"/>
      <w:bookmarkEnd w:id="37"/>
      <w:r w:rsidRPr="00FB4A2A">
        <w:rPr>
          <w:bCs/>
          <w:sz w:val="24"/>
          <w:szCs w:val="24"/>
        </w:rPr>
        <w:lastRenderedPageBreak/>
        <w:t>Правовой статус документов</w:t>
      </w:r>
      <w:bookmarkEnd w:id="44"/>
      <w:bookmarkEnd w:id="45"/>
      <w:bookmarkEnd w:id="46"/>
      <w:bookmarkEnd w:id="47"/>
      <w:bookmarkEnd w:id="48"/>
      <w:bookmarkEnd w:id="49"/>
      <w:bookmarkEnd w:id="50"/>
      <w:bookmarkEnd w:id="51"/>
      <w:bookmarkEnd w:id="52"/>
      <w:bookmarkEnd w:id="53"/>
      <w:bookmarkEnd w:id="54"/>
    </w:p>
    <w:p w:rsidR="001F3463" w:rsidRPr="00FB4A2A" w:rsidRDefault="009D6EC5" w:rsidP="000E1865">
      <w:pPr>
        <w:pStyle w:val="Times12"/>
        <w:numPr>
          <w:ilvl w:val="2"/>
          <w:numId w:val="12"/>
        </w:numPr>
        <w:tabs>
          <w:tab w:val="clear" w:pos="1260"/>
          <w:tab w:val="num" w:pos="1620"/>
        </w:tabs>
        <w:spacing w:after="120"/>
        <w:ind w:left="0" w:firstLine="540"/>
        <w:rPr>
          <w:szCs w:val="24"/>
        </w:rPr>
      </w:pPr>
      <w:bookmarkStart w:id="56" w:name="_Toc55285339"/>
      <w:bookmarkStart w:id="57" w:name="_Toc55305373"/>
      <w:bookmarkStart w:id="58" w:name="_Toc57314619"/>
      <w:bookmarkStart w:id="59" w:name="_Toc69728944"/>
      <w:bookmarkStart w:id="60" w:name="_Toc66354324"/>
      <w:bookmarkEnd w:id="55"/>
      <w:r w:rsidRPr="00FB4A2A">
        <w:rPr>
          <w:szCs w:val="24"/>
        </w:rPr>
        <w:t>Конкурс проводится в соответствии с</w:t>
      </w:r>
      <w:r w:rsidR="005D731A" w:rsidRPr="00FB4A2A">
        <w:rPr>
          <w:bCs w:val="0"/>
          <w:szCs w:val="24"/>
        </w:rPr>
        <w:t xml:space="preserve"> Единым Стандартом закупок ПАО «</w:t>
      </w:r>
      <w:proofErr w:type="spellStart"/>
      <w:r w:rsidR="005D731A" w:rsidRPr="00FB4A2A">
        <w:rPr>
          <w:bCs w:val="0"/>
          <w:szCs w:val="24"/>
        </w:rPr>
        <w:t>Россети</w:t>
      </w:r>
      <w:proofErr w:type="spellEnd"/>
      <w:r w:rsidR="005D731A" w:rsidRPr="00FB4A2A">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FB4A2A">
        <w:rPr>
          <w:bCs w:val="0"/>
          <w:iCs/>
          <w:szCs w:val="24"/>
        </w:rPr>
        <w:t>.</w:t>
      </w:r>
    </w:p>
    <w:p w:rsidR="000D1809" w:rsidRPr="00FB4A2A" w:rsidRDefault="000D1809" w:rsidP="000E1865">
      <w:pPr>
        <w:pStyle w:val="Times12"/>
        <w:numPr>
          <w:ilvl w:val="2"/>
          <w:numId w:val="12"/>
        </w:numPr>
        <w:tabs>
          <w:tab w:val="clear" w:pos="1260"/>
          <w:tab w:val="num" w:pos="1620"/>
        </w:tabs>
        <w:spacing w:after="120"/>
        <w:ind w:left="0" w:firstLine="540"/>
        <w:rPr>
          <w:szCs w:val="24"/>
        </w:rPr>
      </w:pPr>
      <w:r w:rsidRPr="00FB4A2A">
        <w:rPr>
          <w:szCs w:val="24"/>
        </w:rPr>
        <w:t>Опубликованное в соответствии с п.</w:t>
      </w:r>
      <w:r w:rsidR="001328A8" w:rsidRPr="00FB4A2A">
        <w:rPr>
          <w:szCs w:val="24"/>
        </w:rPr>
        <w:t xml:space="preserve"> </w:t>
      </w:r>
      <w:r w:rsidR="000A775A" w:rsidRPr="00FB4A2A">
        <w:fldChar w:fldCharType="begin"/>
      </w:r>
      <w:r w:rsidR="000A775A" w:rsidRPr="00FB4A2A">
        <w:instrText xml:space="preserve"> REF _Ref302563524 \r \h  \* MERGEFORMAT </w:instrText>
      </w:r>
      <w:r w:rsidR="000A775A" w:rsidRPr="00FB4A2A">
        <w:fldChar w:fldCharType="separate"/>
      </w:r>
      <w:r w:rsidR="00D40CE6" w:rsidRPr="00D40CE6">
        <w:rPr>
          <w:szCs w:val="24"/>
        </w:rPr>
        <w:t>1.1.1</w:t>
      </w:r>
      <w:r w:rsidR="000A775A" w:rsidRPr="00FB4A2A">
        <w:fldChar w:fldCharType="end"/>
      </w:r>
      <w:r w:rsidRPr="00FB4A2A">
        <w:rPr>
          <w:szCs w:val="24"/>
        </w:rPr>
        <w:t xml:space="preserve">. </w:t>
      </w:r>
      <w:r w:rsidR="00584A7B" w:rsidRPr="00FB4A2A">
        <w:rPr>
          <w:szCs w:val="24"/>
        </w:rPr>
        <w:t>И</w:t>
      </w:r>
      <w:r w:rsidRPr="00FB4A2A">
        <w:rPr>
          <w:szCs w:val="24"/>
        </w:rPr>
        <w:t>звещение о проведении конкурса</w:t>
      </w:r>
      <w:r w:rsidR="009D6AD2" w:rsidRPr="00FB4A2A">
        <w:rPr>
          <w:szCs w:val="24"/>
        </w:rPr>
        <w:t>, являющ</w:t>
      </w:r>
      <w:r w:rsidR="0079395D" w:rsidRPr="00FB4A2A">
        <w:rPr>
          <w:szCs w:val="24"/>
        </w:rPr>
        <w:t>им</w:t>
      </w:r>
      <w:r w:rsidR="009D6AD2" w:rsidRPr="00FB4A2A">
        <w:rPr>
          <w:szCs w:val="24"/>
        </w:rPr>
        <w:t>ся неотъемлемой частью Конкурсной документации,</w:t>
      </w:r>
      <w:r w:rsidRPr="00FB4A2A">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FB4A2A" w:rsidRDefault="005D18F2" w:rsidP="000E1865">
      <w:pPr>
        <w:pStyle w:val="Times12"/>
        <w:numPr>
          <w:ilvl w:val="2"/>
          <w:numId w:val="12"/>
        </w:numPr>
        <w:tabs>
          <w:tab w:val="clear" w:pos="1260"/>
          <w:tab w:val="num" w:pos="1620"/>
        </w:tabs>
        <w:spacing w:after="120"/>
        <w:ind w:left="0" w:firstLine="540"/>
        <w:rPr>
          <w:szCs w:val="24"/>
        </w:rPr>
      </w:pPr>
      <w:r w:rsidRPr="00FB4A2A">
        <w:rPr>
          <w:szCs w:val="24"/>
        </w:rPr>
        <w:t>Заявка</w:t>
      </w:r>
      <w:r w:rsidR="000D1809" w:rsidRPr="00FB4A2A">
        <w:rPr>
          <w:szCs w:val="24"/>
        </w:rPr>
        <w:t xml:space="preserve"> Участника имеет правовой статус оферты и будет рассматриваться Организатором в соответствии с этим.</w:t>
      </w:r>
    </w:p>
    <w:p w:rsidR="000D1809" w:rsidRPr="00FB4A2A" w:rsidRDefault="00195150" w:rsidP="000E1865">
      <w:pPr>
        <w:pStyle w:val="Times12"/>
        <w:numPr>
          <w:ilvl w:val="2"/>
          <w:numId w:val="12"/>
        </w:numPr>
        <w:tabs>
          <w:tab w:val="clear" w:pos="1260"/>
          <w:tab w:val="num" w:pos="1620"/>
        </w:tabs>
        <w:spacing w:after="120"/>
        <w:ind w:left="0" w:firstLine="540"/>
        <w:rPr>
          <w:szCs w:val="24"/>
        </w:rPr>
      </w:pPr>
      <w:r w:rsidRPr="00FB4A2A">
        <w:rPr>
          <w:szCs w:val="24"/>
        </w:rPr>
        <w:t xml:space="preserve">Заключенные по результатам Конкурса и преддоговорных переговоров </w:t>
      </w:r>
      <w:r w:rsidRPr="00FB4A2A">
        <w:rPr>
          <w:iCs/>
          <w:szCs w:val="24"/>
        </w:rPr>
        <w:t>рамочные соглашения</w:t>
      </w:r>
      <w:r w:rsidRPr="00FB4A2A">
        <w:rPr>
          <w:szCs w:val="24"/>
        </w:rPr>
        <w:t xml:space="preserve"> фиксируют все достигнутые сторонами договоренности</w:t>
      </w:r>
      <w:r w:rsidR="000D1809" w:rsidRPr="00FB4A2A">
        <w:rPr>
          <w:szCs w:val="24"/>
        </w:rPr>
        <w:t>.</w:t>
      </w:r>
    </w:p>
    <w:p w:rsidR="000D1809" w:rsidRPr="00FB4A2A" w:rsidRDefault="000D1809" w:rsidP="000E1865">
      <w:pPr>
        <w:pStyle w:val="Times12"/>
        <w:numPr>
          <w:ilvl w:val="2"/>
          <w:numId w:val="12"/>
        </w:numPr>
        <w:tabs>
          <w:tab w:val="clear" w:pos="1260"/>
          <w:tab w:val="num" w:pos="1620"/>
        </w:tabs>
        <w:spacing w:after="120"/>
        <w:ind w:left="0" w:firstLine="540"/>
        <w:rPr>
          <w:szCs w:val="24"/>
        </w:rPr>
      </w:pPr>
      <w:bookmarkStart w:id="61" w:name="_Ref86827161"/>
      <w:r w:rsidRPr="00FB4A2A">
        <w:rPr>
          <w:szCs w:val="24"/>
        </w:rPr>
        <w:t xml:space="preserve">При определении условий </w:t>
      </w:r>
      <w:r w:rsidR="00195150" w:rsidRPr="00FB4A2A">
        <w:rPr>
          <w:szCs w:val="24"/>
        </w:rPr>
        <w:t xml:space="preserve">рамочного соглашения </w:t>
      </w:r>
      <w:r w:rsidRPr="00FB4A2A">
        <w:rPr>
          <w:szCs w:val="24"/>
        </w:rPr>
        <w:t>с Победителем используются следующие документы с</w:t>
      </w:r>
      <w:r w:rsidRPr="00FB4A2A">
        <w:rPr>
          <w:szCs w:val="24"/>
          <w:lang w:val="en-US"/>
        </w:rPr>
        <w:t> </w:t>
      </w:r>
      <w:r w:rsidRPr="00FB4A2A">
        <w:rPr>
          <w:szCs w:val="24"/>
        </w:rPr>
        <w:t>соблюдением указанной иерархии (в случае их противоречия):</w:t>
      </w:r>
      <w:bookmarkEnd w:id="61"/>
    </w:p>
    <w:p w:rsidR="000D1809" w:rsidRPr="00FB4A2A" w:rsidRDefault="000D1809" w:rsidP="00363FC9">
      <w:pPr>
        <w:pStyle w:val="a2"/>
        <w:numPr>
          <w:ilvl w:val="4"/>
          <w:numId w:val="9"/>
        </w:numPr>
        <w:tabs>
          <w:tab w:val="clear" w:pos="1701"/>
          <w:tab w:val="left" w:pos="1620"/>
        </w:tabs>
        <w:spacing w:after="120" w:line="240" w:lineRule="auto"/>
        <w:ind w:left="0" w:firstLine="1080"/>
        <w:rPr>
          <w:sz w:val="24"/>
          <w:szCs w:val="24"/>
        </w:rPr>
      </w:pPr>
      <w:r w:rsidRPr="00FB4A2A">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FB4A2A">
        <w:rPr>
          <w:sz w:val="24"/>
          <w:szCs w:val="24"/>
        </w:rPr>
        <w:t>Заявке</w:t>
      </w:r>
      <w:r w:rsidRPr="00FB4A2A">
        <w:rPr>
          <w:sz w:val="24"/>
          <w:szCs w:val="24"/>
        </w:rPr>
        <w:t xml:space="preserve"> Победителя);</w:t>
      </w:r>
    </w:p>
    <w:p w:rsidR="000D1809" w:rsidRPr="00FB4A2A" w:rsidRDefault="000D1809" w:rsidP="00363FC9">
      <w:pPr>
        <w:pStyle w:val="a2"/>
        <w:numPr>
          <w:ilvl w:val="4"/>
          <w:numId w:val="9"/>
        </w:numPr>
        <w:tabs>
          <w:tab w:val="clear" w:pos="1701"/>
          <w:tab w:val="left" w:pos="1620"/>
        </w:tabs>
        <w:spacing w:after="120" w:line="240" w:lineRule="auto"/>
        <w:ind w:left="0" w:firstLine="1080"/>
        <w:rPr>
          <w:sz w:val="24"/>
          <w:szCs w:val="24"/>
        </w:rPr>
      </w:pPr>
      <w:r w:rsidRPr="00FB4A2A">
        <w:rPr>
          <w:sz w:val="24"/>
          <w:szCs w:val="24"/>
        </w:rPr>
        <w:t>Извещение о проведении конкурса и настоящая Конкурсная документация со всеми дополнениями и разъяснениями;</w:t>
      </w:r>
    </w:p>
    <w:p w:rsidR="000D1809" w:rsidRPr="00FB4A2A" w:rsidRDefault="005D18F2" w:rsidP="00363FC9">
      <w:pPr>
        <w:pStyle w:val="a2"/>
        <w:numPr>
          <w:ilvl w:val="4"/>
          <w:numId w:val="9"/>
        </w:numPr>
        <w:tabs>
          <w:tab w:val="clear" w:pos="1701"/>
          <w:tab w:val="left" w:pos="1620"/>
        </w:tabs>
        <w:spacing w:after="120" w:line="240" w:lineRule="auto"/>
        <w:ind w:left="0" w:firstLine="1080"/>
        <w:rPr>
          <w:sz w:val="24"/>
          <w:szCs w:val="24"/>
        </w:rPr>
      </w:pPr>
      <w:r w:rsidRPr="00FB4A2A">
        <w:rPr>
          <w:sz w:val="24"/>
          <w:szCs w:val="24"/>
        </w:rPr>
        <w:t>Заявка</w:t>
      </w:r>
      <w:r w:rsidR="000D1809" w:rsidRPr="00FB4A2A">
        <w:rPr>
          <w:sz w:val="24"/>
          <w:szCs w:val="24"/>
        </w:rPr>
        <w:t xml:space="preserve"> Победителя со всеми дополнениями и разъяснениями.</w:t>
      </w:r>
    </w:p>
    <w:p w:rsidR="000D1809" w:rsidRPr="00FB4A2A" w:rsidRDefault="000D1809" w:rsidP="001C6CCB">
      <w:pPr>
        <w:pStyle w:val="afd"/>
        <w:numPr>
          <w:ilvl w:val="0"/>
          <w:numId w:val="0"/>
        </w:numPr>
        <w:tabs>
          <w:tab w:val="left" w:pos="1620"/>
        </w:tabs>
        <w:spacing w:after="120" w:line="240" w:lineRule="auto"/>
        <w:ind w:firstLine="567"/>
        <w:rPr>
          <w:sz w:val="24"/>
          <w:szCs w:val="24"/>
        </w:rPr>
      </w:pPr>
      <w:r w:rsidRPr="00FB4A2A">
        <w:rPr>
          <w:sz w:val="24"/>
          <w:szCs w:val="24"/>
        </w:rPr>
        <w:t>Иные документы Организатора и Участник</w:t>
      </w:r>
      <w:r w:rsidR="00E61048" w:rsidRPr="00FB4A2A">
        <w:rPr>
          <w:sz w:val="24"/>
          <w:szCs w:val="24"/>
        </w:rPr>
        <w:t>а</w:t>
      </w:r>
      <w:r w:rsidRPr="00FB4A2A">
        <w:rPr>
          <w:sz w:val="24"/>
          <w:szCs w:val="24"/>
        </w:rPr>
        <w:t xml:space="preserve"> не определяют права и обязанности сторон в связи с данным конкурсом.</w:t>
      </w:r>
    </w:p>
    <w:p w:rsidR="000D1809" w:rsidRPr="00FB4A2A" w:rsidRDefault="000D1809" w:rsidP="000E1865">
      <w:pPr>
        <w:pStyle w:val="Times12"/>
        <w:numPr>
          <w:ilvl w:val="2"/>
          <w:numId w:val="12"/>
        </w:numPr>
        <w:tabs>
          <w:tab w:val="clear" w:pos="1260"/>
          <w:tab w:val="num" w:pos="1620"/>
        </w:tabs>
        <w:spacing w:after="120"/>
        <w:ind w:left="0" w:firstLine="540"/>
        <w:rPr>
          <w:szCs w:val="24"/>
        </w:rPr>
      </w:pPr>
      <w:r w:rsidRPr="00FB4A2A">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FB4A2A" w:rsidRDefault="000D1809" w:rsidP="000E1865">
      <w:pPr>
        <w:pStyle w:val="Times12"/>
        <w:numPr>
          <w:ilvl w:val="2"/>
          <w:numId w:val="12"/>
        </w:numPr>
        <w:tabs>
          <w:tab w:val="clear" w:pos="1260"/>
          <w:tab w:val="num" w:pos="1620"/>
        </w:tabs>
        <w:spacing w:after="120"/>
        <w:ind w:left="0" w:firstLine="540"/>
        <w:rPr>
          <w:szCs w:val="24"/>
        </w:rPr>
      </w:pPr>
      <w:r w:rsidRPr="00FB4A2A">
        <w:rPr>
          <w:szCs w:val="24"/>
        </w:rPr>
        <w:t xml:space="preserve">Если в отношении сторон </w:t>
      </w:r>
      <w:r w:rsidR="00D72EFC" w:rsidRPr="00FB4A2A">
        <w:rPr>
          <w:szCs w:val="24"/>
        </w:rPr>
        <w:t>рамочного соглашения</w:t>
      </w:r>
      <w:r w:rsidRPr="00FB4A2A">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FB4A2A">
        <w:rPr>
          <w:szCs w:val="24"/>
        </w:rPr>
        <w:t xml:space="preserve">рамочного соглашения </w:t>
      </w:r>
      <w:r w:rsidRPr="00FB4A2A">
        <w:rPr>
          <w:szCs w:val="24"/>
        </w:rPr>
        <w:t xml:space="preserve">как ее часть) и </w:t>
      </w:r>
      <w:r w:rsidR="005D18F2" w:rsidRPr="00FB4A2A">
        <w:rPr>
          <w:szCs w:val="24"/>
        </w:rPr>
        <w:t>Заявка</w:t>
      </w:r>
      <w:r w:rsidRPr="00FB4A2A">
        <w:rPr>
          <w:szCs w:val="24"/>
        </w:rPr>
        <w:t xml:space="preserve"> Победителя будут считаться приоритетными по отношению к диспозитивным нормам указанных документов.</w:t>
      </w:r>
    </w:p>
    <w:p w:rsidR="00293161" w:rsidRPr="00FB4A2A" w:rsidRDefault="00293161" w:rsidP="001C6CCB">
      <w:pPr>
        <w:pStyle w:val="Times12"/>
        <w:spacing w:after="120"/>
        <w:ind w:left="540" w:firstLine="0"/>
        <w:rPr>
          <w:szCs w:val="24"/>
        </w:rPr>
      </w:pPr>
    </w:p>
    <w:p w:rsidR="009641E0" w:rsidRPr="00FB4A2A" w:rsidRDefault="009641E0" w:rsidP="000E1865">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62" w:name="_Toc115623382"/>
      <w:bookmarkStart w:id="63" w:name="_Toc298234662"/>
      <w:bookmarkStart w:id="64" w:name="_Toc255985662"/>
      <w:bookmarkStart w:id="65" w:name="_Toc503263037"/>
      <w:bookmarkStart w:id="66" w:name="_Toc55285340"/>
      <w:bookmarkStart w:id="67" w:name="_Toc55305374"/>
      <w:bookmarkStart w:id="68" w:name="_Toc57314620"/>
      <w:bookmarkStart w:id="69" w:name="_Toc69728945"/>
      <w:bookmarkStart w:id="70" w:name="_Toc98251656"/>
      <w:bookmarkEnd w:id="56"/>
      <w:bookmarkEnd w:id="57"/>
      <w:bookmarkEnd w:id="58"/>
      <w:bookmarkEnd w:id="59"/>
      <w:bookmarkEnd w:id="60"/>
      <w:r w:rsidRPr="00FB4A2A">
        <w:rPr>
          <w:bCs/>
          <w:sz w:val="24"/>
          <w:szCs w:val="24"/>
        </w:rPr>
        <w:t xml:space="preserve">Особые положения в связи с проведением конкурса </w:t>
      </w:r>
      <w:r w:rsidR="003F6AE2" w:rsidRPr="00FB4A2A">
        <w:rPr>
          <w:bCs/>
          <w:sz w:val="24"/>
          <w:szCs w:val="24"/>
        </w:rPr>
        <w:t>на ЭТП</w:t>
      </w:r>
      <w:bookmarkEnd w:id="62"/>
      <w:bookmarkEnd w:id="63"/>
      <w:bookmarkEnd w:id="64"/>
      <w:bookmarkEnd w:id="65"/>
    </w:p>
    <w:p w:rsidR="009641E0" w:rsidRPr="00FB4A2A" w:rsidRDefault="009641E0" w:rsidP="000E1865">
      <w:pPr>
        <w:widowControl/>
        <w:numPr>
          <w:ilvl w:val="2"/>
          <w:numId w:val="12"/>
        </w:numPr>
        <w:tabs>
          <w:tab w:val="clear" w:pos="1260"/>
          <w:tab w:val="num" w:pos="1620"/>
        </w:tabs>
        <w:spacing w:after="120"/>
        <w:ind w:left="0" w:firstLine="540"/>
        <w:rPr>
          <w:bCs/>
          <w:szCs w:val="24"/>
        </w:rPr>
      </w:pPr>
      <w:r w:rsidRPr="00FB4A2A">
        <w:rPr>
          <w:bCs/>
          <w:szCs w:val="24"/>
        </w:rPr>
        <w:t xml:space="preserve">Для участия в </w:t>
      </w:r>
      <w:r w:rsidR="00584A7B" w:rsidRPr="00FB4A2A">
        <w:rPr>
          <w:bCs/>
          <w:szCs w:val="24"/>
        </w:rPr>
        <w:t>К</w:t>
      </w:r>
      <w:r w:rsidRPr="00FB4A2A">
        <w:rPr>
          <w:bCs/>
          <w:szCs w:val="24"/>
        </w:rPr>
        <w:t xml:space="preserve">онкурсе </w:t>
      </w:r>
      <w:r w:rsidR="00211593" w:rsidRPr="00FB4A2A">
        <w:rPr>
          <w:bCs/>
          <w:szCs w:val="24"/>
        </w:rPr>
        <w:t>Участник</w:t>
      </w:r>
      <w:r w:rsidR="004B4C83" w:rsidRPr="00FB4A2A">
        <w:rPr>
          <w:bCs/>
          <w:szCs w:val="24"/>
        </w:rPr>
        <w:t xml:space="preserve"> </w:t>
      </w:r>
      <w:r w:rsidRPr="00FB4A2A">
        <w:rPr>
          <w:bCs/>
          <w:szCs w:val="24"/>
        </w:rPr>
        <w:t>долж</w:t>
      </w:r>
      <w:r w:rsidR="00211593" w:rsidRPr="00FB4A2A">
        <w:rPr>
          <w:bCs/>
          <w:szCs w:val="24"/>
        </w:rPr>
        <w:t>ен</w:t>
      </w:r>
      <w:r w:rsidRPr="00FB4A2A">
        <w:rPr>
          <w:bCs/>
          <w:szCs w:val="24"/>
        </w:rPr>
        <w:t xml:space="preserve"> быть </w:t>
      </w:r>
      <w:r w:rsidR="00356B10" w:rsidRPr="00FB4A2A">
        <w:rPr>
          <w:bCs/>
          <w:szCs w:val="24"/>
        </w:rPr>
        <w:t xml:space="preserve">зарегистрирован </w:t>
      </w:r>
      <w:r w:rsidRPr="00FB4A2A">
        <w:rPr>
          <w:bCs/>
          <w:szCs w:val="24"/>
        </w:rPr>
        <w:t xml:space="preserve">в системе </w:t>
      </w:r>
      <w:r w:rsidR="0081430D" w:rsidRPr="00FB4A2A">
        <w:rPr>
          <w:bCs/>
          <w:szCs w:val="24"/>
        </w:rPr>
        <w:t>ЭТП</w:t>
      </w:r>
      <w:r w:rsidR="00E61048" w:rsidRPr="00FB4A2A">
        <w:rPr>
          <w:bCs/>
          <w:szCs w:val="24"/>
        </w:rPr>
        <w:t xml:space="preserve"> </w:t>
      </w:r>
      <w:r w:rsidRPr="00FB4A2A">
        <w:rPr>
          <w:bCs/>
          <w:szCs w:val="24"/>
        </w:rPr>
        <w:t xml:space="preserve">в качестве </w:t>
      </w:r>
      <w:r w:rsidR="00211593" w:rsidRPr="00FB4A2A">
        <w:rPr>
          <w:bCs/>
          <w:szCs w:val="24"/>
        </w:rPr>
        <w:t>участника</w:t>
      </w:r>
      <w:r w:rsidR="00356B10" w:rsidRPr="00FB4A2A">
        <w:rPr>
          <w:bCs/>
          <w:szCs w:val="24"/>
        </w:rPr>
        <w:t xml:space="preserve"> </w:t>
      </w:r>
      <w:r w:rsidRPr="00FB4A2A">
        <w:rPr>
          <w:bCs/>
          <w:szCs w:val="24"/>
        </w:rPr>
        <w:t xml:space="preserve">данной системы, т.е. </w:t>
      </w:r>
      <w:r w:rsidR="00356B10" w:rsidRPr="00FB4A2A">
        <w:rPr>
          <w:bCs/>
          <w:szCs w:val="24"/>
        </w:rPr>
        <w:t xml:space="preserve">должен </w:t>
      </w:r>
      <w:r w:rsidRPr="00FB4A2A">
        <w:rPr>
          <w:bCs/>
          <w:szCs w:val="24"/>
        </w:rPr>
        <w:t>заключить соответствующий договор с оператором системы</w:t>
      </w:r>
      <w:r w:rsidR="00E61048" w:rsidRPr="00FB4A2A">
        <w:rPr>
          <w:bCs/>
          <w:szCs w:val="24"/>
        </w:rPr>
        <w:t xml:space="preserve"> в соответствии с правилами, условиями и порядком регистрации </w:t>
      </w:r>
      <w:r w:rsidR="0081430D" w:rsidRPr="00FB4A2A">
        <w:rPr>
          <w:bCs/>
          <w:szCs w:val="24"/>
        </w:rPr>
        <w:t>на ЭТП</w:t>
      </w:r>
      <w:r w:rsidR="00E61048" w:rsidRPr="00FB4A2A">
        <w:rPr>
          <w:bCs/>
          <w:szCs w:val="24"/>
        </w:rPr>
        <w:t xml:space="preserve">, а также </w:t>
      </w:r>
      <w:r w:rsidR="00356B10" w:rsidRPr="00FB4A2A">
        <w:rPr>
          <w:bCs/>
          <w:szCs w:val="24"/>
        </w:rPr>
        <w:t>долж</w:t>
      </w:r>
      <w:r w:rsidR="00211593" w:rsidRPr="00FB4A2A">
        <w:rPr>
          <w:bCs/>
          <w:szCs w:val="24"/>
        </w:rPr>
        <w:t>е</w:t>
      </w:r>
      <w:r w:rsidR="00356B10" w:rsidRPr="00FB4A2A">
        <w:rPr>
          <w:bCs/>
          <w:szCs w:val="24"/>
        </w:rPr>
        <w:t xml:space="preserve">н </w:t>
      </w:r>
      <w:r w:rsidR="00E61048" w:rsidRPr="00FB4A2A">
        <w:rPr>
          <w:bCs/>
          <w:szCs w:val="24"/>
        </w:rPr>
        <w:t xml:space="preserve">быть </w:t>
      </w:r>
      <w:r w:rsidR="00356B10" w:rsidRPr="00FB4A2A">
        <w:rPr>
          <w:bCs/>
          <w:szCs w:val="24"/>
        </w:rPr>
        <w:t xml:space="preserve">зарегистрирован </w:t>
      </w:r>
      <w:r w:rsidR="00E61048" w:rsidRPr="00FB4A2A">
        <w:rPr>
          <w:bCs/>
          <w:szCs w:val="24"/>
        </w:rPr>
        <w:t xml:space="preserve">системой </w:t>
      </w:r>
      <w:r w:rsidR="0081430D" w:rsidRPr="00FB4A2A">
        <w:rPr>
          <w:bCs/>
          <w:szCs w:val="24"/>
        </w:rPr>
        <w:t>ЭТП</w:t>
      </w:r>
      <w:r w:rsidR="00E61048" w:rsidRPr="00FB4A2A">
        <w:rPr>
          <w:bCs/>
          <w:szCs w:val="24"/>
        </w:rPr>
        <w:t xml:space="preserve"> в качестве Участника данного Конкурса в установленном порядке</w:t>
      </w:r>
      <w:r w:rsidRPr="00FB4A2A">
        <w:rPr>
          <w:bCs/>
          <w:szCs w:val="24"/>
        </w:rPr>
        <w:t>.</w:t>
      </w:r>
      <w:r w:rsidR="004B4C83" w:rsidRPr="00FB4A2A">
        <w:rPr>
          <w:bCs/>
          <w:szCs w:val="24"/>
        </w:rPr>
        <w:t xml:space="preserve"> </w:t>
      </w:r>
    </w:p>
    <w:p w:rsidR="006A22DC" w:rsidRPr="00FB4A2A" w:rsidRDefault="006A22DC" w:rsidP="000E1865">
      <w:pPr>
        <w:widowControl/>
        <w:numPr>
          <w:ilvl w:val="2"/>
          <w:numId w:val="12"/>
        </w:numPr>
        <w:tabs>
          <w:tab w:val="clear" w:pos="1260"/>
          <w:tab w:val="num" w:pos="1620"/>
        </w:tabs>
        <w:spacing w:after="120"/>
        <w:ind w:left="0" w:firstLine="540"/>
        <w:rPr>
          <w:bCs/>
          <w:szCs w:val="24"/>
        </w:rPr>
      </w:pPr>
      <w:r w:rsidRPr="00FB4A2A">
        <w:rPr>
          <w:bCs/>
          <w:szCs w:val="24"/>
        </w:rPr>
        <w:t xml:space="preserve">Участники должны подать </w:t>
      </w:r>
      <w:r w:rsidR="00211593" w:rsidRPr="00FB4A2A">
        <w:rPr>
          <w:bCs/>
          <w:szCs w:val="24"/>
        </w:rPr>
        <w:t>Заявки</w:t>
      </w:r>
      <w:r w:rsidRPr="00FB4A2A">
        <w:rPr>
          <w:bCs/>
          <w:szCs w:val="24"/>
        </w:rPr>
        <w:t xml:space="preserve"> в электронном виде через ЭТП (подраздел </w:t>
      </w:r>
      <w:r w:rsidR="000A775A" w:rsidRPr="00FB4A2A">
        <w:fldChar w:fldCharType="begin"/>
      </w:r>
      <w:r w:rsidR="000A775A" w:rsidRPr="00FB4A2A">
        <w:instrText xml:space="preserve"> REF _Ref303693387 \r \h  \* MERGEFORMAT </w:instrText>
      </w:r>
      <w:r w:rsidR="000A775A" w:rsidRPr="00FB4A2A">
        <w:fldChar w:fldCharType="separate"/>
      </w:r>
      <w:r w:rsidR="00D40CE6" w:rsidRPr="00D40CE6">
        <w:rPr>
          <w:bCs/>
          <w:szCs w:val="24"/>
        </w:rPr>
        <w:t>3.4.2</w:t>
      </w:r>
      <w:r w:rsidR="000A775A" w:rsidRPr="00FB4A2A">
        <w:fldChar w:fldCharType="end"/>
      </w:r>
      <w:r w:rsidRPr="00FB4A2A">
        <w:rPr>
          <w:bCs/>
          <w:szCs w:val="24"/>
        </w:rPr>
        <w:t>)</w:t>
      </w:r>
      <w:r w:rsidR="006265DC" w:rsidRPr="00FB4A2A">
        <w:rPr>
          <w:bCs/>
          <w:szCs w:val="24"/>
        </w:rPr>
        <w:t xml:space="preserve">, за исключением </w:t>
      </w:r>
      <w:r w:rsidR="009F6096" w:rsidRPr="00FB4A2A">
        <w:rPr>
          <w:szCs w:val="24"/>
        </w:rPr>
        <w:t xml:space="preserve">оригинала банковской гарантии (подраздел </w:t>
      </w:r>
      <w:r w:rsidR="009F6096" w:rsidRPr="00FB4A2A">
        <w:rPr>
          <w:szCs w:val="24"/>
        </w:rPr>
        <w:fldChar w:fldCharType="begin"/>
      </w:r>
      <w:r w:rsidR="009F6096" w:rsidRPr="00FB4A2A">
        <w:rPr>
          <w:szCs w:val="24"/>
        </w:rPr>
        <w:instrText xml:space="preserve"> REF _Ref461801664 \r \h  \* MERGEFORMAT </w:instrText>
      </w:r>
      <w:r w:rsidR="009F6096" w:rsidRPr="00FB4A2A">
        <w:rPr>
          <w:szCs w:val="24"/>
        </w:rPr>
      </w:r>
      <w:r w:rsidR="009F6096" w:rsidRPr="00FB4A2A">
        <w:rPr>
          <w:szCs w:val="24"/>
        </w:rPr>
        <w:fldChar w:fldCharType="separate"/>
      </w:r>
      <w:r w:rsidR="00D40CE6">
        <w:rPr>
          <w:szCs w:val="24"/>
        </w:rPr>
        <w:t>4.12</w:t>
      </w:r>
      <w:r w:rsidR="009F6096" w:rsidRPr="00FB4A2A">
        <w:rPr>
          <w:szCs w:val="24"/>
        </w:rPr>
        <w:fldChar w:fldCharType="end"/>
      </w:r>
      <w:r w:rsidR="009F6096" w:rsidRPr="00FB4A2A">
        <w:rPr>
          <w:szCs w:val="24"/>
        </w:rPr>
        <w:t xml:space="preserve">) и Расписки сдачи-приемки Банковской гарантии (подраздел </w:t>
      </w:r>
      <w:r w:rsidR="009F6096" w:rsidRPr="00FB4A2A">
        <w:rPr>
          <w:szCs w:val="24"/>
        </w:rPr>
        <w:fldChar w:fldCharType="begin"/>
      </w:r>
      <w:r w:rsidR="009F6096" w:rsidRPr="00FB4A2A">
        <w:rPr>
          <w:szCs w:val="24"/>
        </w:rPr>
        <w:instrText xml:space="preserve"> REF _Ref461801690 \r \h </w:instrText>
      </w:r>
      <w:r w:rsidR="00C2232A" w:rsidRPr="00FB4A2A">
        <w:rPr>
          <w:szCs w:val="24"/>
        </w:rPr>
        <w:instrText xml:space="preserve"> \* MERGEFORMAT </w:instrText>
      </w:r>
      <w:r w:rsidR="009F6096" w:rsidRPr="00FB4A2A">
        <w:rPr>
          <w:szCs w:val="24"/>
        </w:rPr>
      </w:r>
      <w:r w:rsidR="009F6096" w:rsidRPr="00FB4A2A">
        <w:rPr>
          <w:szCs w:val="24"/>
        </w:rPr>
        <w:fldChar w:fldCharType="separate"/>
      </w:r>
      <w:r w:rsidR="00D40CE6">
        <w:rPr>
          <w:szCs w:val="24"/>
        </w:rPr>
        <w:t>4.13</w:t>
      </w:r>
      <w:r w:rsidR="009F6096" w:rsidRPr="00FB4A2A">
        <w:rPr>
          <w:szCs w:val="24"/>
        </w:rPr>
        <w:fldChar w:fldCharType="end"/>
      </w:r>
      <w:r w:rsidR="009F6096" w:rsidRPr="00FB4A2A">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FB4A2A">
        <w:rPr>
          <w:bCs/>
          <w:szCs w:val="24"/>
        </w:rPr>
        <w:t>. При нарушении этого требования, Участник, по решению Конкурсной комиссии, будет не допущен к участию в Конкурсе.</w:t>
      </w:r>
    </w:p>
    <w:p w:rsidR="009641E0" w:rsidRPr="00FB4A2A" w:rsidRDefault="009641E0" w:rsidP="000E1865">
      <w:pPr>
        <w:widowControl/>
        <w:numPr>
          <w:ilvl w:val="2"/>
          <w:numId w:val="12"/>
        </w:numPr>
        <w:tabs>
          <w:tab w:val="clear" w:pos="1260"/>
          <w:tab w:val="num" w:pos="1620"/>
        </w:tabs>
        <w:spacing w:after="120"/>
        <w:ind w:left="0" w:firstLine="540"/>
        <w:rPr>
          <w:bCs/>
          <w:szCs w:val="24"/>
        </w:rPr>
      </w:pPr>
      <w:r w:rsidRPr="00FB4A2A">
        <w:rPr>
          <w:bCs/>
          <w:szCs w:val="24"/>
        </w:rPr>
        <w:lastRenderedPageBreak/>
        <w:t xml:space="preserve">Правила проведения процедур </w:t>
      </w:r>
      <w:r w:rsidR="00211593" w:rsidRPr="00FB4A2A">
        <w:rPr>
          <w:bCs/>
          <w:szCs w:val="24"/>
        </w:rPr>
        <w:t>Конкурса</w:t>
      </w:r>
      <w:r w:rsidRPr="00FB4A2A">
        <w:rPr>
          <w:bCs/>
          <w:szCs w:val="24"/>
        </w:rPr>
        <w:t xml:space="preserve"> через </w:t>
      </w:r>
      <w:r w:rsidR="0081430D" w:rsidRPr="00FB4A2A">
        <w:rPr>
          <w:bCs/>
          <w:szCs w:val="24"/>
        </w:rPr>
        <w:t>ЭТП</w:t>
      </w:r>
      <w:r w:rsidR="00F44AB8" w:rsidRPr="00FB4A2A">
        <w:rPr>
          <w:bCs/>
          <w:szCs w:val="24"/>
        </w:rPr>
        <w:t xml:space="preserve"> </w:t>
      </w:r>
      <w:r w:rsidRPr="00FB4A2A">
        <w:rPr>
          <w:bCs/>
          <w:szCs w:val="24"/>
        </w:rPr>
        <w:t xml:space="preserve">определяются </w:t>
      </w:r>
      <w:r w:rsidR="00965F56" w:rsidRPr="00FB4A2A">
        <w:rPr>
          <w:bCs/>
          <w:szCs w:val="24"/>
        </w:rPr>
        <w:t>правилами</w:t>
      </w:r>
      <w:r w:rsidRPr="00FB4A2A">
        <w:rPr>
          <w:bCs/>
          <w:szCs w:val="24"/>
        </w:rPr>
        <w:t xml:space="preserve"> ее работы.</w:t>
      </w:r>
    </w:p>
    <w:p w:rsidR="00E441EB" w:rsidRPr="00FB4A2A" w:rsidRDefault="00E441EB" w:rsidP="00E441EB">
      <w:pPr>
        <w:widowControl/>
        <w:spacing w:after="120"/>
        <w:ind w:left="540" w:firstLine="0"/>
        <w:rPr>
          <w:bCs/>
          <w:szCs w:val="24"/>
        </w:rPr>
      </w:pPr>
    </w:p>
    <w:p w:rsidR="000D1809" w:rsidRPr="00FB4A2A" w:rsidRDefault="000D1809" w:rsidP="000E1865">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71" w:name="_Toc298234663"/>
      <w:bookmarkStart w:id="72" w:name="_Toc255985663"/>
      <w:bookmarkStart w:id="73" w:name="_Toc503263038"/>
      <w:r w:rsidRPr="00FB4A2A">
        <w:rPr>
          <w:bCs/>
          <w:sz w:val="24"/>
          <w:szCs w:val="24"/>
        </w:rPr>
        <w:t>Обжалование</w:t>
      </w:r>
      <w:bookmarkEnd w:id="66"/>
      <w:bookmarkEnd w:id="67"/>
      <w:bookmarkEnd w:id="68"/>
      <w:bookmarkEnd w:id="69"/>
      <w:bookmarkEnd w:id="70"/>
      <w:bookmarkEnd w:id="71"/>
      <w:bookmarkEnd w:id="72"/>
      <w:bookmarkEnd w:id="73"/>
    </w:p>
    <w:p w:rsidR="000D1809" w:rsidRPr="00FB4A2A" w:rsidRDefault="007B42A7" w:rsidP="000E1865">
      <w:pPr>
        <w:widowControl/>
        <w:numPr>
          <w:ilvl w:val="2"/>
          <w:numId w:val="12"/>
        </w:numPr>
        <w:tabs>
          <w:tab w:val="clear" w:pos="1260"/>
          <w:tab w:val="num" w:pos="1620"/>
        </w:tabs>
        <w:spacing w:after="120"/>
        <w:ind w:left="0" w:firstLine="540"/>
        <w:rPr>
          <w:bCs/>
          <w:szCs w:val="24"/>
        </w:rPr>
      </w:pPr>
      <w:bookmarkStart w:id="74" w:name="_Ref86789831"/>
      <w:bookmarkStart w:id="75" w:name="_Toc55285338"/>
      <w:bookmarkStart w:id="76" w:name="_Toc55305372"/>
      <w:bookmarkStart w:id="77" w:name="_Toc57314621"/>
      <w:bookmarkStart w:id="78" w:name="_Toc69728946"/>
      <w:r w:rsidRPr="00FB4A2A">
        <w:rPr>
          <w:bCs/>
          <w:szCs w:val="24"/>
        </w:rPr>
        <w:t>Все споры и разногласия, возникающие в связи с проведением конкурса, в том</w:t>
      </w:r>
      <w:r w:rsidR="00382295" w:rsidRPr="00FB4A2A">
        <w:rPr>
          <w:bCs/>
          <w:szCs w:val="24"/>
        </w:rPr>
        <w:t> </w:t>
      </w:r>
      <w:r w:rsidRPr="00FB4A2A">
        <w:rPr>
          <w:bCs/>
          <w:szCs w:val="24"/>
        </w:rPr>
        <w:t>числе касающиеся исполнения Организатором и Участниками своих обязательств в</w:t>
      </w:r>
      <w:r w:rsidR="00382295" w:rsidRPr="00FB4A2A">
        <w:rPr>
          <w:bCs/>
          <w:szCs w:val="24"/>
        </w:rPr>
        <w:t> </w:t>
      </w:r>
      <w:r w:rsidRPr="00FB4A2A">
        <w:rPr>
          <w:bCs/>
          <w:szCs w:val="24"/>
        </w:rPr>
        <w:t xml:space="preserve">связи с проведением </w:t>
      </w:r>
      <w:r w:rsidR="00584A7B" w:rsidRPr="00FB4A2A">
        <w:rPr>
          <w:bCs/>
          <w:szCs w:val="24"/>
        </w:rPr>
        <w:t>К</w:t>
      </w:r>
      <w:r w:rsidRPr="00FB4A2A">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FB4A2A">
        <w:rPr>
          <w:bCs/>
          <w:szCs w:val="24"/>
        </w:rPr>
        <w:t xml:space="preserve">, </w:t>
      </w:r>
      <w:r w:rsidR="00356B10" w:rsidRPr="00FB4A2A">
        <w:rPr>
          <w:szCs w:val="24"/>
        </w:rPr>
        <w:t xml:space="preserve">при этом уполномоченным представителем </w:t>
      </w:r>
      <w:r w:rsidR="00976B1E" w:rsidRPr="00FB4A2A">
        <w:rPr>
          <w:szCs w:val="24"/>
        </w:rPr>
        <w:t>ПАО</w:t>
      </w:r>
      <w:r w:rsidR="00356B10" w:rsidRPr="00FB4A2A">
        <w:rPr>
          <w:szCs w:val="24"/>
        </w:rPr>
        <w:t xml:space="preserve"> «</w:t>
      </w:r>
      <w:r w:rsidR="000477FE" w:rsidRPr="00FB4A2A">
        <w:rPr>
          <w:szCs w:val="24"/>
        </w:rPr>
        <w:t>МРСК Центра</w:t>
      </w:r>
      <w:r w:rsidR="00356B10" w:rsidRPr="00FB4A2A">
        <w:rPr>
          <w:szCs w:val="24"/>
        </w:rPr>
        <w:t xml:space="preserve">» в рамках данного пункта выступает </w:t>
      </w:r>
      <w:r w:rsidR="0051220A" w:rsidRPr="00FB4A2A">
        <w:rPr>
          <w:szCs w:val="24"/>
        </w:rPr>
        <w:t>Конкурсная</w:t>
      </w:r>
      <w:r w:rsidR="003A08D1" w:rsidRPr="00FB4A2A">
        <w:rPr>
          <w:szCs w:val="24"/>
        </w:rPr>
        <w:t xml:space="preserve"> комиссия</w:t>
      </w:r>
      <w:r w:rsidRPr="00FB4A2A">
        <w:rPr>
          <w:bCs/>
          <w:szCs w:val="24"/>
        </w:rPr>
        <w:t>. Сторона, получившая претензию, должна направить другой стороне мотивированный ответ на претензию в течение</w:t>
      </w:r>
      <w:r w:rsidR="009750D4" w:rsidRPr="00FB4A2A">
        <w:rPr>
          <w:bCs/>
          <w:szCs w:val="24"/>
        </w:rPr>
        <w:t xml:space="preserve"> </w:t>
      </w:r>
      <w:r w:rsidR="003E2E5E" w:rsidRPr="00FB4A2A">
        <w:rPr>
          <w:bCs/>
          <w:szCs w:val="24"/>
        </w:rPr>
        <w:t xml:space="preserve">не </w:t>
      </w:r>
      <w:r w:rsidR="003E2E5E" w:rsidRPr="00FB4A2A">
        <w:rPr>
          <w:szCs w:val="24"/>
        </w:rPr>
        <w:t>более 10 рабочих дней</w:t>
      </w:r>
      <w:r w:rsidR="009750D4" w:rsidRPr="00FB4A2A">
        <w:rPr>
          <w:b/>
          <w:i/>
          <w:szCs w:val="24"/>
        </w:rPr>
        <w:t xml:space="preserve"> </w:t>
      </w:r>
      <w:r w:rsidRPr="00FB4A2A">
        <w:rPr>
          <w:bCs/>
          <w:szCs w:val="24"/>
        </w:rPr>
        <w:t>с момента ее получения.</w:t>
      </w:r>
      <w:bookmarkEnd w:id="74"/>
    </w:p>
    <w:p w:rsidR="00356B10" w:rsidRPr="00FB4A2A" w:rsidRDefault="00356B10" w:rsidP="000E1865">
      <w:pPr>
        <w:widowControl/>
        <w:numPr>
          <w:ilvl w:val="2"/>
          <w:numId w:val="12"/>
        </w:numPr>
        <w:spacing w:after="120"/>
        <w:ind w:left="0" w:firstLine="540"/>
        <w:rPr>
          <w:bCs/>
          <w:szCs w:val="24"/>
        </w:rPr>
      </w:pPr>
      <w:bookmarkStart w:id="79" w:name="_Ref306190125"/>
      <w:r w:rsidRPr="00FB4A2A">
        <w:rPr>
          <w:bCs/>
          <w:szCs w:val="24"/>
        </w:rPr>
        <w:t xml:space="preserve">Если претензионный порядок, указанный в п. </w:t>
      </w:r>
      <w:r w:rsidR="000A775A" w:rsidRPr="00FB4A2A">
        <w:fldChar w:fldCharType="begin"/>
      </w:r>
      <w:r w:rsidR="000A775A" w:rsidRPr="00FB4A2A">
        <w:instrText xml:space="preserve"> REF _Ref86789831 \r \h  \* MERGEFORMAT </w:instrText>
      </w:r>
      <w:r w:rsidR="000A775A" w:rsidRPr="00FB4A2A">
        <w:fldChar w:fldCharType="separate"/>
      </w:r>
      <w:r w:rsidR="00D40CE6" w:rsidRPr="00D40CE6">
        <w:rPr>
          <w:bCs/>
          <w:szCs w:val="24"/>
        </w:rPr>
        <w:t>1.4.1</w:t>
      </w:r>
      <w:r w:rsidR="000A775A" w:rsidRPr="00FB4A2A">
        <w:fldChar w:fldCharType="end"/>
      </w:r>
      <w:r w:rsidRPr="00FB4A2A">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FB4A2A">
        <w:rPr>
          <w:szCs w:val="24"/>
        </w:rPr>
        <w:t>Центральную закупочную комиссию ПАО «МРСК Центра»</w:t>
      </w:r>
      <w:r w:rsidRPr="00FB4A2A">
        <w:rPr>
          <w:bCs/>
          <w:szCs w:val="24"/>
        </w:rPr>
        <w:t>.</w:t>
      </w:r>
      <w:bookmarkEnd w:id="79"/>
    </w:p>
    <w:p w:rsidR="006A22DC" w:rsidRPr="00FB4A2A" w:rsidRDefault="006A22DC" w:rsidP="000E1865">
      <w:pPr>
        <w:widowControl/>
        <w:numPr>
          <w:ilvl w:val="2"/>
          <w:numId w:val="12"/>
        </w:numPr>
        <w:tabs>
          <w:tab w:val="clear" w:pos="1260"/>
          <w:tab w:val="num" w:pos="1620"/>
        </w:tabs>
        <w:spacing w:after="120"/>
        <w:ind w:left="0" w:firstLine="540"/>
        <w:rPr>
          <w:bCs/>
          <w:szCs w:val="24"/>
        </w:rPr>
      </w:pPr>
      <w:r w:rsidRPr="00FB4A2A">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FB4A2A" w:rsidRDefault="009D6AD2" w:rsidP="000E1865">
      <w:pPr>
        <w:widowControl/>
        <w:numPr>
          <w:ilvl w:val="2"/>
          <w:numId w:val="12"/>
        </w:numPr>
        <w:spacing w:after="120"/>
        <w:ind w:left="0" w:firstLine="540"/>
        <w:rPr>
          <w:bCs/>
          <w:szCs w:val="24"/>
        </w:rPr>
      </w:pPr>
      <w:r w:rsidRPr="00FB4A2A">
        <w:rPr>
          <w:bCs/>
          <w:szCs w:val="24"/>
        </w:rPr>
        <w:t>Участник вправе обжаловать в антимонопольн</w:t>
      </w:r>
      <w:r w:rsidR="000B5E19" w:rsidRPr="00FB4A2A">
        <w:rPr>
          <w:bCs/>
          <w:szCs w:val="24"/>
        </w:rPr>
        <w:t>ом</w:t>
      </w:r>
      <w:r w:rsidRPr="00FB4A2A">
        <w:rPr>
          <w:bCs/>
          <w:szCs w:val="24"/>
        </w:rPr>
        <w:t xml:space="preserve"> орган</w:t>
      </w:r>
      <w:r w:rsidR="000B5E19" w:rsidRPr="00FB4A2A">
        <w:rPr>
          <w:bCs/>
          <w:szCs w:val="24"/>
        </w:rPr>
        <w:t>е</w:t>
      </w:r>
      <w:r w:rsidRPr="00FB4A2A">
        <w:rPr>
          <w:bCs/>
          <w:szCs w:val="24"/>
        </w:rPr>
        <w:t xml:space="preserve"> действия (бездействия) Заказчика при закупке товаров, работ, услуг в случаях</w:t>
      </w:r>
      <w:r w:rsidR="008E0B4E" w:rsidRPr="00FB4A2A">
        <w:rPr>
          <w:bCs/>
          <w:szCs w:val="24"/>
        </w:rPr>
        <w:t>, предусмотренных Федеральным законом от 18.07.2011 № 223 «О закупках товаров, работ, услуг отдельными видами юридических лиц».</w:t>
      </w:r>
      <w:r w:rsidR="008E0B4E" w:rsidRPr="00FB4A2A" w:rsidDel="008E0B4E">
        <w:rPr>
          <w:bCs/>
          <w:szCs w:val="24"/>
        </w:rPr>
        <w:t xml:space="preserve"> </w:t>
      </w:r>
    </w:p>
    <w:p w:rsidR="003614B2" w:rsidRPr="00FB4A2A" w:rsidRDefault="000D1809" w:rsidP="000E1865">
      <w:pPr>
        <w:widowControl/>
        <w:numPr>
          <w:ilvl w:val="2"/>
          <w:numId w:val="12"/>
        </w:numPr>
        <w:spacing w:after="120"/>
        <w:ind w:left="0" w:firstLine="540"/>
        <w:rPr>
          <w:bCs/>
          <w:szCs w:val="24"/>
        </w:rPr>
      </w:pPr>
      <w:r w:rsidRPr="00FB4A2A">
        <w:rPr>
          <w:bCs/>
          <w:szCs w:val="24"/>
        </w:rPr>
        <w:t xml:space="preserve">Все споры и разногласия, возникающие в связи с проведением </w:t>
      </w:r>
      <w:r w:rsidR="00584A7B" w:rsidRPr="00FB4A2A">
        <w:rPr>
          <w:bCs/>
          <w:szCs w:val="24"/>
        </w:rPr>
        <w:t>К</w:t>
      </w:r>
      <w:r w:rsidRPr="00FB4A2A">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FB4A2A">
        <w:fldChar w:fldCharType="begin"/>
      </w:r>
      <w:r w:rsidR="000A775A" w:rsidRPr="00FB4A2A">
        <w:instrText xml:space="preserve"> REF _Ref306190125 \r \h  \* MERGEFORMAT </w:instrText>
      </w:r>
      <w:r w:rsidR="000A775A" w:rsidRPr="00FB4A2A">
        <w:fldChar w:fldCharType="separate"/>
      </w:r>
      <w:r w:rsidR="00D40CE6" w:rsidRPr="00D40CE6">
        <w:rPr>
          <w:bCs/>
          <w:szCs w:val="24"/>
        </w:rPr>
        <w:t>1.4.2</w:t>
      </w:r>
      <w:r w:rsidR="000A775A" w:rsidRPr="00FB4A2A">
        <w:fldChar w:fldCharType="end"/>
      </w:r>
      <w:r w:rsidRPr="00FB4A2A">
        <w:rPr>
          <w:bCs/>
          <w:szCs w:val="24"/>
        </w:rPr>
        <w:t>, могут быть решены в </w:t>
      </w:r>
      <w:r w:rsidR="003614B2" w:rsidRPr="00FB4A2A">
        <w:rPr>
          <w:bCs/>
          <w:szCs w:val="24"/>
        </w:rPr>
        <w:t xml:space="preserve">Третейском суде при </w:t>
      </w:r>
      <w:r w:rsidR="003C529F" w:rsidRPr="00FB4A2A">
        <w:rPr>
          <w:bCs/>
          <w:szCs w:val="24"/>
        </w:rPr>
        <w:t>Российском союзе промышленников и предпринимателей (г.</w:t>
      </w:r>
      <w:r w:rsidR="00231CCC" w:rsidRPr="00FB4A2A">
        <w:rPr>
          <w:bCs/>
          <w:szCs w:val="24"/>
        </w:rPr>
        <w:t xml:space="preserve"> </w:t>
      </w:r>
      <w:r w:rsidR="003C529F" w:rsidRPr="00FB4A2A">
        <w:rPr>
          <w:bCs/>
          <w:szCs w:val="24"/>
        </w:rPr>
        <w:t>Москва)</w:t>
      </w:r>
      <w:r w:rsidR="003614B2" w:rsidRPr="00FB4A2A">
        <w:rPr>
          <w:bCs/>
          <w:szCs w:val="24"/>
        </w:rPr>
        <w:t>, в соответствии с его правилами, действующими на дату подачи искового заявления.</w:t>
      </w:r>
    </w:p>
    <w:p w:rsidR="000D1809" w:rsidRPr="00FB4A2A" w:rsidRDefault="003C529F" w:rsidP="000E1865">
      <w:pPr>
        <w:widowControl/>
        <w:numPr>
          <w:ilvl w:val="2"/>
          <w:numId w:val="12"/>
        </w:numPr>
        <w:spacing w:after="120"/>
        <w:ind w:left="0" w:firstLine="540"/>
        <w:rPr>
          <w:bCs/>
          <w:szCs w:val="24"/>
        </w:rPr>
      </w:pPr>
      <w:r w:rsidRPr="00FB4A2A">
        <w:rPr>
          <w:bCs/>
          <w:szCs w:val="24"/>
        </w:rPr>
        <w:t>Вышеизложенное не ограничивает права сторон на обращение в суд в</w:t>
      </w:r>
      <w:r w:rsidR="008C4B1C" w:rsidRPr="00FB4A2A">
        <w:rPr>
          <w:bCs/>
          <w:szCs w:val="24"/>
        </w:rPr>
        <w:t> </w:t>
      </w:r>
      <w:r w:rsidRPr="00FB4A2A">
        <w:rPr>
          <w:bCs/>
          <w:szCs w:val="24"/>
        </w:rPr>
        <w:t>соответствии с действующим законодательством Российской Федерации</w:t>
      </w:r>
      <w:r w:rsidR="00243BB1" w:rsidRPr="00FB4A2A">
        <w:rPr>
          <w:bCs/>
          <w:szCs w:val="24"/>
        </w:rPr>
        <w:t>.</w:t>
      </w:r>
    </w:p>
    <w:p w:rsidR="00293161" w:rsidRPr="00FB4A2A" w:rsidRDefault="00293161" w:rsidP="001C6CCB">
      <w:pPr>
        <w:widowControl/>
        <w:spacing w:after="120"/>
        <w:ind w:left="540" w:firstLine="0"/>
        <w:rPr>
          <w:bCs/>
          <w:szCs w:val="24"/>
        </w:rPr>
      </w:pPr>
    </w:p>
    <w:p w:rsidR="000D1809" w:rsidRPr="00FB4A2A" w:rsidRDefault="000D1809" w:rsidP="000E1865">
      <w:pPr>
        <w:pStyle w:val="2"/>
        <w:keepNext/>
        <w:numPr>
          <w:ilvl w:val="1"/>
          <w:numId w:val="12"/>
        </w:numPr>
        <w:suppressAutoHyphens/>
        <w:spacing w:after="120" w:line="240" w:lineRule="auto"/>
        <w:ind w:left="1616" w:hanging="1077"/>
        <w:jc w:val="left"/>
        <w:rPr>
          <w:bCs/>
          <w:sz w:val="24"/>
          <w:szCs w:val="24"/>
        </w:rPr>
      </w:pPr>
      <w:bookmarkStart w:id="80" w:name="_Toc98251657"/>
      <w:bookmarkStart w:id="81" w:name="_Toc298234664"/>
      <w:bookmarkStart w:id="82" w:name="_Toc255985664"/>
      <w:bookmarkStart w:id="83" w:name="_Toc503263039"/>
      <w:r w:rsidRPr="00FB4A2A">
        <w:rPr>
          <w:bCs/>
          <w:sz w:val="24"/>
          <w:szCs w:val="24"/>
        </w:rPr>
        <w:t xml:space="preserve">Прочие </w:t>
      </w:r>
      <w:bookmarkEnd w:id="75"/>
      <w:bookmarkEnd w:id="76"/>
      <w:r w:rsidRPr="00FB4A2A">
        <w:rPr>
          <w:bCs/>
          <w:sz w:val="24"/>
          <w:szCs w:val="24"/>
        </w:rPr>
        <w:t>положения</w:t>
      </w:r>
      <w:bookmarkEnd w:id="77"/>
      <w:bookmarkEnd w:id="78"/>
      <w:bookmarkEnd w:id="80"/>
      <w:bookmarkEnd w:id="81"/>
      <w:bookmarkEnd w:id="82"/>
      <w:bookmarkEnd w:id="83"/>
    </w:p>
    <w:p w:rsidR="000D1809" w:rsidRPr="00FB4A2A" w:rsidRDefault="000D1809" w:rsidP="000E1865">
      <w:pPr>
        <w:widowControl/>
        <w:numPr>
          <w:ilvl w:val="2"/>
          <w:numId w:val="12"/>
        </w:numPr>
        <w:spacing w:after="120"/>
        <w:ind w:left="0" w:firstLine="540"/>
        <w:rPr>
          <w:bCs/>
          <w:szCs w:val="24"/>
        </w:rPr>
      </w:pPr>
      <w:r w:rsidRPr="00FB4A2A">
        <w:rPr>
          <w:bCs/>
          <w:szCs w:val="24"/>
        </w:rPr>
        <w:t xml:space="preserve">Участник самостоятельно несет все расходы, связанные с подготовкой и подачей </w:t>
      </w:r>
      <w:r w:rsidR="00211593" w:rsidRPr="00FB4A2A">
        <w:rPr>
          <w:bCs/>
          <w:szCs w:val="24"/>
        </w:rPr>
        <w:t>Заявки</w:t>
      </w:r>
      <w:r w:rsidRPr="00FB4A2A">
        <w:rPr>
          <w:bCs/>
          <w:szCs w:val="24"/>
        </w:rPr>
        <w:t xml:space="preserve">, а Организатор по этим расходам не отвечает и не имеет обязательств, независимо от хода и результатов </w:t>
      </w:r>
      <w:r w:rsidR="00584A7B" w:rsidRPr="00FB4A2A">
        <w:rPr>
          <w:bCs/>
          <w:szCs w:val="24"/>
        </w:rPr>
        <w:t>К</w:t>
      </w:r>
      <w:r w:rsidRPr="00FB4A2A">
        <w:rPr>
          <w:bCs/>
          <w:szCs w:val="24"/>
        </w:rPr>
        <w:t>онкурса, за исключением случаев, прямо предусмотренных действующим законодательством Российской Федерации.</w:t>
      </w:r>
    </w:p>
    <w:p w:rsidR="00517502" w:rsidRPr="00FB4A2A" w:rsidRDefault="00517502" w:rsidP="000E1865">
      <w:pPr>
        <w:widowControl/>
        <w:numPr>
          <w:ilvl w:val="2"/>
          <w:numId w:val="12"/>
        </w:numPr>
        <w:spacing w:after="120"/>
        <w:ind w:left="0" w:firstLine="540"/>
        <w:rPr>
          <w:bCs/>
          <w:szCs w:val="24"/>
        </w:rPr>
      </w:pPr>
      <w:r w:rsidRPr="00FB4A2A">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FB4A2A">
        <w:rPr>
          <w:szCs w:val="24"/>
        </w:rPr>
        <w:t>Заявки</w:t>
      </w:r>
      <w:r w:rsidRPr="00FB4A2A">
        <w:rPr>
          <w:szCs w:val="24"/>
        </w:rPr>
        <w:t>, не допускается.</w:t>
      </w:r>
    </w:p>
    <w:p w:rsidR="000D1809" w:rsidRPr="00FB4A2A" w:rsidRDefault="000D1809" w:rsidP="000E1865">
      <w:pPr>
        <w:widowControl/>
        <w:numPr>
          <w:ilvl w:val="2"/>
          <w:numId w:val="12"/>
        </w:numPr>
        <w:spacing w:after="120"/>
        <w:ind w:left="0" w:firstLine="540"/>
        <w:rPr>
          <w:bCs/>
          <w:szCs w:val="24"/>
        </w:rPr>
      </w:pPr>
      <w:r w:rsidRPr="00FB4A2A">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FB4A2A">
        <w:rPr>
          <w:bCs/>
          <w:szCs w:val="24"/>
        </w:rPr>
        <w:t xml:space="preserve">, </w:t>
      </w:r>
      <w:r w:rsidR="00172B32" w:rsidRPr="00FB4A2A">
        <w:rPr>
          <w:szCs w:val="24"/>
        </w:rPr>
        <w:t>а также разъяснения Организатора в случае направления Участниками запросов (в соответствии с п.</w:t>
      </w:r>
      <w:r w:rsidR="00172B32" w:rsidRPr="00FB4A2A" w:rsidDel="00D560EA">
        <w:rPr>
          <w:szCs w:val="24"/>
        </w:rPr>
        <w:t xml:space="preserve"> </w:t>
      </w:r>
      <w:r w:rsidR="005A1486" w:rsidRPr="00FB4A2A">
        <w:rPr>
          <w:szCs w:val="24"/>
        </w:rPr>
        <w:fldChar w:fldCharType="begin"/>
      </w:r>
      <w:r w:rsidR="00900BB1" w:rsidRPr="00FB4A2A">
        <w:rPr>
          <w:szCs w:val="24"/>
        </w:rPr>
        <w:instrText xml:space="preserve"> REF  _Ref496258342 \h \n </w:instrText>
      </w:r>
      <w:r w:rsidR="003E7E60" w:rsidRPr="00FB4A2A">
        <w:rPr>
          <w:szCs w:val="24"/>
        </w:rPr>
        <w:instrText xml:space="preserve"> \* MERGEFORMAT </w:instrText>
      </w:r>
      <w:r w:rsidR="005A1486" w:rsidRPr="00FB4A2A">
        <w:rPr>
          <w:szCs w:val="24"/>
        </w:rPr>
      </w:r>
      <w:r w:rsidR="005A1486" w:rsidRPr="00FB4A2A">
        <w:rPr>
          <w:szCs w:val="24"/>
        </w:rPr>
        <w:fldChar w:fldCharType="separate"/>
      </w:r>
      <w:r w:rsidR="00D40CE6">
        <w:rPr>
          <w:szCs w:val="24"/>
        </w:rPr>
        <w:t>3.5.1</w:t>
      </w:r>
      <w:r w:rsidR="005A1486" w:rsidRPr="00FB4A2A">
        <w:rPr>
          <w:szCs w:val="24"/>
        </w:rPr>
        <w:fldChar w:fldCharType="end"/>
      </w:r>
      <w:r w:rsidR="00900BB1" w:rsidRPr="00FB4A2A">
        <w:rPr>
          <w:szCs w:val="24"/>
        </w:rPr>
        <w:t xml:space="preserve"> </w:t>
      </w:r>
      <w:r w:rsidR="00172B32" w:rsidRPr="00FB4A2A">
        <w:rPr>
          <w:szCs w:val="24"/>
        </w:rPr>
        <w:t>настоящей Документации</w:t>
      </w:r>
      <w:r w:rsidRPr="00FB4A2A">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FB4A2A">
        <w:rPr>
          <w:bCs/>
          <w:szCs w:val="24"/>
        </w:rPr>
        <w:t>Заявки</w:t>
      </w:r>
      <w:r w:rsidRPr="00FB4A2A">
        <w:rPr>
          <w:bCs/>
          <w:szCs w:val="24"/>
        </w:rPr>
        <w:t>.</w:t>
      </w:r>
    </w:p>
    <w:p w:rsidR="000D1809" w:rsidRPr="00FB4A2A" w:rsidRDefault="000D1809" w:rsidP="000E1865">
      <w:pPr>
        <w:widowControl/>
        <w:numPr>
          <w:ilvl w:val="2"/>
          <w:numId w:val="12"/>
        </w:numPr>
        <w:spacing w:after="120"/>
        <w:ind w:left="0" w:firstLine="540"/>
        <w:rPr>
          <w:bCs/>
          <w:szCs w:val="24"/>
        </w:rPr>
      </w:pPr>
      <w:r w:rsidRPr="00FB4A2A">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FB4A2A">
        <w:rPr>
          <w:bCs/>
          <w:szCs w:val="24"/>
        </w:rPr>
        <w:t>Заявках</w:t>
      </w:r>
      <w:r w:rsidRPr="00FB4A2A">
        <w:rPr>
          <w:bCs/>
          <w:szCs w:val="24"/>
        </w:rPr>
        <w:t xml:space="preserve">. Предоставление этой </w:t>
      </w:r>
      <w:r w:rsidRPr="00FB4A2A">
        <w:rPr>
          <w:bCs/>
          <w:szCs w:val="24"/>
        </w:rPr>
        <w:lastRenderedPageBreak/>
        <w:t>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D40CE6" w:rsidRDefault="004E0C2C" w:rsidP="000E1865">
      <w:pPr>
        <w:widowControl/>
        <w:numPr>
          <w:ilvl w:val="2"/>
          <w:numId w:val="12"/>
        </w:numPr>
        <w:spacing w:after="120"/>
        <w:ind w:left="0" w:firstLine="540"/>
        <w:rPr>
          <w:bCs/>
          <w:szCs w:val="24"/>
        </w:rPr>
      </w:pPr>
      <w:r w:rsidRPr="00FB4A2A">
        <w:rPr>
          <w:bCs/>
          <w:szCs w:val="24"/>
        </w:rPr>
        <w:t>Конкурсная комиссия</w:t>
      </w:r>
      <w:r w:rsidR="003E2E5E" w:rsidRPr="00FB4A2A">
        <w:rPr>
          <w:bCs/>
          <w:szCs w:val="24"/>
        </w:rPr>
        <w:t xml:space="preserve"> </w:t>
      </w:r>
      <w:r w:rsidR="00113F79" w:rsidRPr="00FB4A2A">
        <w:rPr>
          <w:szCs w:val="24"/>
        </w:rPr>
        <w:t>отклонит</w:t>
      </w:r>
      <w:r w:rsidR="00113F79" w:rsidRPr="00FB4A2A">
        <w:rPr>
          <w:bCs/>
          <w:szCs w:val="24"/>
        </w:rPr>
        <w:t xml:space="preserve"> </w:t>
      </w:r>
      <w:r w:rsidR="00211593" w:rsidRPr="00FB4A2A">
        <w:rPr>
          <w:bCs/>
          <w:szCs w:val="24"/>
        </w:rPr>
        <w:t>Заявку</w:t>
      </w:r>
      <w:r w:rsidR="000D1809" w:rsidRPr="00FB4A2A">
        <w:rPr>
          <w:bCs/>
          <w:szCs w:val="24"/>
        </w:rPr>
        <w:t xml:space="preserve">,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0D1809" w:rsidRPr="00D40CE6">
        <w:rPr>
          <w:bCs/>
          <w:szCs w:val="24"/>
        </w:rPr>
        <w:t>Конкурсной комиссией решения по определению Победи</w:t>
      </w:r>
      <w:r w:rsidR="00211593" w:rsidRPr="00D40CE6">
        <w:rPr>
          <w:bCs/>
          <w:szCs w:val="24"/>
        </w:rPr>
        <w:t>теля</w:t>
      </w:r>
      <w:r w:rsidR="000D1809" w:rsidRPr="00D40CE6">
        <w:rPr>
          <w:bCs/>
          <w:szCs w:val="24"/>
        </w:rPr>
        <w:t>.</w:t>
      </w:r>
    </w:p>
    <w:p w:rsidR="000D1809" w:rsidRPr="00D40CE6" w:rsidRDefault="004E0C2C" w:rsidP="000E1865">
      <w:pPr>
        <w:widowControl/>
        <w:numPr>
          <w:ilvl w:val="2"/>
          <w:numId w:val="12"/>
        </w:numPr>
        <w:spacing w:after="120"/>
        <w:ind w:left="0" w:firstLine="540"/>
        <w:rPr>
          <w:bCs/>
          <w:szCs w:val="24"/>
        </w:rPr>
      </w:pPr>
      <w:r w:rsidRPr="00D40CE6">
        <w:rPr>
          <w:bCs/>
          <w:szCs w:val="24"/>
        </w:rPr>
        <w:t>Конкурсная комиссия</w:t>
      </w:r>
      <w:r w:rsidR="000D1809" w:rsidRPr="00D40CE6">
        <w:rPr>
          <w:bCs/>
          <w:szCs w:val="24"/>
        </w:rPr>
        <w:t xml:space="preserve"> </w:t>
      </w:r>
      <w:r w:rsidR="00113F79" w:rsidRPr="00D40CE6">
        <w:rPr>
          <w:szCs w:val="24"/>
        </w:rPr>
        <w:t>отклонит</w:t>
      </w:r>
      <w:r w:rsidR="00113F79" w:rsidRPr="00D40CE6">
        <w:rPr>
          <w:bCs/>
          <w:szCs w:val="24"/>
        </w:rPr>
        <w:t xml:space="preserve"> </w:t>
      </w:r>
      <w:r w:rsidR="00211593" w:rsidRPr="00D40CE6">
        <w:rPr>
          <w:bCs/>
          <w:szCs w:val="24"/>
        </w:rPr>
        <w:t>Заявки</w:t>
      </w:r>
      <w:r w:rsidR="000D1809" w:rsidRPr="00D40CE6">
        <w:rPr>
          <w:bCs/>
          <w:szCs w:val="24"/>
        </w:rPr>
        <w:t xml:space="preserve"> Участников, заключивших между собой какое-либо соглашение с целью повлиять на определение Победител</w:t>
      </w:r>
      <w:r w:rsidR="003E7E60" w:rsidRPr="00D40CE6">
        <w:rPr>
          <w:bCs/>
          <w:szCs w:val="24"/>
        </w:rPr>
        <w:t>ей</w:t>
      </w:r>
      <w:r w:rsidR="000D1809" w:rsidRPr="00D40CE6">
        <w:rPr>
          <w:bCs/>
          <w:szCs w:val="24"/>
        </w:rPr>
        <w:t>.</w:t>
      </w:r>
    </w:p>
    <w:p w:rsidR="002B1AA5" w:rsidRPr="00D40CE6" w:rsidRDefault="00B3766F" w:rsidP="000E1865">
      <w:pPr>
        <w:widowControl/>
        <w:numPr>
          <w:ilvl w:val="2"/>
          <w:numId w:val="12"/>
        </w:numPr>
        <w:spacing w:after="120"/>
        <w:ind w:left="0" w:firstLine="540"/>
        <w:rPr>
          <w:bCs/>
          <w:szCs w:val="24"/>
        </w:rPr>
      </w:pPr>
      <w:r w:rsidRPr="00D40CE6">
        <w:rPr>
          <w:szCs w:val="24"/>
        </w:rPr>
        <w:t>В случае наличия отрицательного заключения службы безопасности, Конкурсная комиссия вправе принять решение об отклонении Заявок Участников, аффилированных между собой</w:t>
      </w:r>
      <w:r w:rsidRPr="00D40CE6">
        <w:rPr>
          <w:color w:val="FF0000"/>
          <w:szCs w:val="24"/>
        </w:rPr>
        <w:t xml:space="preserve"> </w:t>
      </w:r>
      <w:r w:rsidRPr="00D40CE6">
        <w:rPr>
          <w:szCs w:val="24"/>
        </w:rPr>
        <w:t>(понятие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2B1AA5" w:rsidRPr="00D40CE6">
        <w:rPr>
          <w:bCs/>
          <w:szCs w:val="24"/>
        </w:rPr>
        <w:t>.</w:t>
      </w:r>
    </w:p>
    <w:p w:rsidR="009C4EAF" w:rsidRPr="00D40CE6" w:rsidRDefault="006B4519" w:rsidP="000E1865">
      <w:pPr>
        <w:widowControl/>
        <w:numPr>
          <w:ilvl w:val="2"/>
          <w:numId w:val="12"/>
        </w:numPr>
        <w:spacing w:after="120"/>
        <w:ind w:left="0" w:firstLine="540"/>
        <w:rPr>
          <w:bCs/>
          <w:szCs w:val="24"/>
        </w:rPr>
      </w:pPr>
      <w:bookmarkStart w:id="84" w:name="_Ref56220027"/>
      <w:r w:rsidRPr="00D40CE6">
        <w:rPr>
          <w:bCs/>
          <w:szCs w:val="24"/>
        </w:rPr>
        <w:t xml:space="preserve">Факт подачи </w:t>
      </w:r>
      <w:r w:rsidR="00211593" w:rsidRPr="00D40CE6">
        <w:rPr>
          <w:bCs/>
          <w:szCs w:val="24"/>
        </w:rPr>
        <w:t>Заявок</w:t>
      </w:r>
      <w:r w:rsidRPr="00D40CE6">
        <w:rPr>
          <w:bCs/>
          <w:szCs w:val="24"/>
        </w:rPr>
        <w:t xml:space="preserve"> </w:t>
      </w:r>
      <w:r w:rsidR="00435F13" w:rsidRPr="00D40CE6">
        <w:rPr>
          <w:bCs/>
          <w:szCs w:val="24"/>
        </w:rPr>
        <w:t>лицами</w:t>
      </w:r>
      <w:r w:rsidR="00AD7527" w:rsidRPr="00D40CE6">
        <w:rPr>
          <w:bCs/>
          <w:szCs w:val="24"/>
        </w:rPr>
        <w:t>,</w:t>
      </w:r>
      <w:r w:rsidR="00435F13" w:rsidRPr="00D40CE6">
        <w:rPr>
          <w:bCs/>
          <w:szCs w:val="24"/>
        </w:rPr>
        <w:t xml:space="preserve"> аффилированными</w:t>
      </w:r>
      <w:r w:rsidRPr="00D40CE6">
        <w:rPr>
          <w:bCs/>
          <w:szCs w:val="24"/>
        </w:rPr>
        <w:t xml:space="preserve"> с Заказчико</w:t>
      </w:r>
      <w:r w:rsidR="00AB68DE" w:rsidRPr="00D40CE6">
        <w:rPr>
          <w:bCs/>
          <w:szCs w:val="24"/>
        </w:rPr>
        <w:t>м и/или Организатором</w:t>
      </w:r>
      <w:r w:rsidR="00572268" w:rsidRPr="00D40CE6">
        <w:rPr>
          <w:bCs/>
          <w:szCs w:val="24"/>
        </w:rPr>
        <w:t>, и/или экспертом</w:t>
      </w:r>
      <w:r w:rsidRPr="00D40CE6">
        <w:rPr>
          <w:bCs/>
          <w:szCs w:val="24"/>
        </w:rPr>
        <w:t xml:space="preserve">, не является основанием для отклонения таких </w:t>
      </w:r>
      <w:r w:rsidR="00211593" w:rsidRPr="00D40CE6">
        <w:rPr>
          <w:bCs/>
          <w:szCs w:val="24"/>
        </w:rPr>
        <w:t>Заявок</w:t>
      </w:r>
      <w:r w:rsidRPr="00D40CE6">
        <w:rPr>
          <w:bCs/>
          <w:szCs w:val="24"/>
        </w:rPr>
        <w:t xml:space="preserve">, но является основанием для самоотвода </w:t>
      </w:r>
      <w:r w:rsidR="00572268" w:rsidRPr="00D40CE6">
        <w:rPr>
          <w:bCs/>
          <w:szCs w:val="24"/>
        </w:rPr>
        <w:t xml:space="preserve">соответственно члена конкурсной комиссии или эксперта, имеющих аффилированные связи с </w:t>
      </w:r>
      <w:r w:rsidR="007334CD" w:rsidRPr="00D40CE6">
        <w:rPr>
          <w:bCs/>
          <w:szCs w:val="24"/>
        </w:rPr>
        <w:t>У</w:t>
      </w:r>
      <w:r w:rsidR="00AD7527" w:rsidRPr="00D40CE6">
        <w:rPr>
          <w:bCs/>
          <w:szCs w:val="24"/>
        </w:rPr>
        <w:t>частником</w:t>
      </w:r>
      <w:r w:rsidR="00572268" w:rsidRPr="00D40CE6">
        <w:rPr>
          <w:bCs/>
          <w:szCs w:val="24"/>
        </w:rPr>
        <w:t>.</w:t>
      </w:r>
      <w:r w:rsidR="009C4EAF" w:rsidRPr="00D40CE6">
        <w:rPr>
          <w:bCs/>
          <w:szCs w:val="24"/>
        </w:rPr>
        <w:t xml:space="preserve"> В случае, если</w:t>
      </w:r>
      <w:r w:rsidR="00E93A86" w:rsidRPr="00D40CE6">
        <w:rPr>
          <w:bCs/>
          <w:szCs w:val="24"/>
        </w:rPr>
        <w:t xml:space="preserve"> установлен</w:t>
      </w:r>
      <w:r w:rsidR="00B161B6" w:rsidRPr="00D40CE6">
        <w:rPr>
          <w:bCs/>
          <w:szCs w:val="24"/>
        </w:rPr>
        <w:t xml:space="preserve"> </w:t>
      </w:r>
      <w:r w:rsidR="005920D9" w:rsidRPr="00D40CE6">
        <w:rPr>
          <w:bCs/>
          <w:szCs w:val="24"/>
        </w:rPr>
        <w:t xml:space="preserve">факт </w:t>
      </w:r>
      <w:proofErr w:type="spellStart"/>
      <w:r w:rsidR="005920D9" w:rsidRPr="00D40CE6">
        <w:rPr>
          <w:bCs/>
          <w:szCs w:val="24"/>
        </w:rPr>
        <w:t>аффилированности</w:t>
      </w:r>
      <w:proofErr w:type="spellEnd"/>
      <w:r w:rsidR="009C4EAF" w:rsidRPr="00D40CE6">
        <w:rPr>
          <w:bCs/>
          <w:szCs w:val="24"/>
        </w:rPr>
        <w:t xml:space="preserve">, </w:t>
      </w:r>
      <w:r w:rsidR="00692458" w:rsidRPr="00D40CE6">
        <w:rPr>
          <w:bCs/>
          <w:szCs w:val="24"/>
        </w:rPr>
        <w:t>Конкурсная</w:t>
      </w:r>
      <w:r w:rsidR="009C4EAF" w:rsidRPr="00D40CE6">
        <w:rPr>
          <w:bCs/>
          <w:szCs w:val="24"/>
        </w:rPr>
        <w:t xml:space="preserve"> комис</w:t>
      </w:r>
      <w:r w:rsidR="00692458" w:rsidRPr="00D40CE6">
        <w:rPr>
          <w:bCs/>
          <w:szCs w:val="24"/>
        </w:rPr>
        <w:t>сия</w:t>
      </w:r>
      <w:r w:rsidR="00E93A86" w:rsidRPr="00D40CE6">
        <w:rPr>
          <w:bCs/>
          <w:szCs w:val="24"/>
        </w:rPr>
        <w:t xml:space="preserve"> (или иное выявившее данный факт лицо)</w:t>
      </w:r>
      <w:r w:rsidR="00692458" w:rsidRPr="00D40CE6">
        <w:rPr>
          <w:bCs/>
          <w:szCs w:val="24"/>
        </w:rPr>
        <w:t xml:space="preserve"> информирует об этом </w:t>
      </w:r>
      <w:r w:rsidR="001F7993" w:rsidRPr="00D40CE6">
        <w:rPr>
          <w:bCs/>
          <w:szCs w:val="24"/>
        </w:rPr>
        <w:t>ЦЗО</w:t>
      </w:r>
      <w:r w:rsidR="004E0C2C" w:rsidRPr="00D40CE6">
        <w:rPr>
          <w:bCs/>
          <w:szCs w:val="24"/>
        </w:rPr>
        <w:t xml:space="preserve"> Общества</w:t>
      </w:r>
      <w:r w:rsidR="009C4EAF" w:rsidRPr="00D40CE6">
        <w:rPr>
          <w:bCs/>
          <w:szCs w:val="24"/>
        </w:rPr>
        <w:t xml:space="preserve"> и</w:t>
      </w:r>
      <w:r w:rsidR="00E93A86" w:rsidRPr="00D40CE6">
        <w:rPr>
          <w:bCs/>
          <w:szCs w:val="24"/>
        </w:rPr>
        <w:t>, при возможности,</w:t>
      </w:r>
      <w:r w:rsidR="009C4EAF" w:rsidRPr="00D40CE6">
        <w:rPr>
          <w:bCs/>
          <w:szCs w:val="24"/>
        </w:rPr>
        <w:t xml:space="preserve"> пересматривает принятые решения без учета голоса/мнения аффилированного </w:t>
      </w:r>
      <w:r w:rsidR="00692458" w:rsidRPr="00D40CE6">
        <w:rPr>
          <w:bCs/>
          <w:szCs w:val="24"/>
        </w:rPr>
        <w:t>лица</w:t>
      </w:r>
      <w:r w:rsidR="009C4EAF" w:rsidRPr="00D40CE6">
        <w:rPr>
          <w:bCs/>
          <w:szCs w:val="24"/>
        </w:rPr>
        <w:t xml:space="preserve">. </w:t>
      </w:r>
    </w:p>
    <w:p w:rsidR="000D1809" w:rsidRPr="00D40CE6" w:rsidRDefault="00B3766F" w:rsidP="000E1865">
      <w:pPr>
        <w:widowControl/>
        <w:numPr>
          <w:ilvl w:val="2"/>
          <w:numId w:val="12"/>
        </w:numPr>
        <w:spacing w:after="120"/>
        <w:ind w:left="0" w:firstLine="540"/>
        <w:rPr>
          <w:bCs/>
          <w:szCs w:val="24"/>
        </w:rPr>
      </w:pPr>
      <w:r w:rsidRPr="00D40CE6">
        <w:rPr>
          <w:bCs/>
          <w:szCs w:val="24"/>
        </w:rPr>
        <w:t xml:space="preserve">В соответствии с Извещением о проведении конкурса, Конкурсной документацией Организатор, по решению Конкурсной комиссии, имеет право отказаться от проведения Конкурса в любой момент </w:t>
      </w:r>
      <w:r w:rsidRPr="00D40CE6">
        <w:t>до наступления даты и времени окончания срока подачи заявок на участие в закупке</w:t>
      </w:r>
      <w:r w:rsidRPr="00D40CE6">
        <w:rPr>
          <w:bCs/>
          <w:szCs w:val="24"/>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ЭТП, получат соответствующие уведомления в порядке, установленным правилами данной системы.</w:t>
      </w:r>
      <w:r w:rsidRPr="00D40CE6">
        <w:t xml:space="preserve">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912741" w:rsidRPr="00D40CE6">
        <w:rPr>
          <w:bCs/>
          <w:szCs w:val="24"/>
        </w:rPr>
        <w:t>.</w:t>
      </w:r>
      <w:bookmarkEnd w:id="84"/>
    </w:p>
    <w:p w:rsidR="009E7C11" w:rsidRPr="00FB4A2A" w:rsidRDefault="009E7C11" w:rsidP="000E1865">
      <w:pPr>
        <w:widowControl/>
        <w:numPr>
          <w:ilvl w:val="2"/>
          <w:numId w:val="12"/>
        </w:numPr>
        <w:spacing w:after="120"/>
        <w:ind w:left="0" w:firstLine="540"/>
        <w:rPr>
          <w:bCs/>
          <w:szCs w:val="24"/>
        </w:rPr>
      </w:pPr>
      <w:r w:rsidRPr="00FB4A2A">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A854F0" w:rsidRPr="00FB4A2A" w:rsidRDefault="00A854F0" w:rsidP="000E1865">
      <w:pPr>
        <w:widowControl/>
        <w:numPr>
          <w:ilvl w:val="2"/>
          <w:numId w:val="12"/>
        </w:numPr>
        <w:spacing w:after="120"/>
        <w:ind w:left="0" w:firstLine="540"/>
        <w:rPr>
          <w:bCs/>
          <w:szCs w:val="24"/>
        </w:rPr>
      </w:pPr>
      <w:r w:rsidRPr="00D40CE6">
        <w:rPr>
          <w:szCs w:val="24"/>
        </w:rPr>
        <w:t>Невыполнение условий и требований, установленных настоящей</w:t>
      </w:r>
      <w:r w:rsidRPr="00FB4A2A">
        <w:rPr>
          <w:szCs w:val="24"/>
        </w:rPr>
        <w:t xml:space="preserve"> Документацией, ведет к отклонению Заявки Участника.</w:t>
      </w:r>
    </w:p>
    <w:p w:rsidR="003E2E5E" w:rsidRPr="00FB4A2A" w:rsidRDefault="003E2E5E" w:rsidP="000E1865">
      <w:pPr>
        <w:pStyle w:val="2"/>
        <w:keepNext/>
        <w:numPr>
          <w:ilvl w:val="1"/>
          <w:numId w:val="12"/>
        </w:numPr>
        <w:tabs>
          <w:tab w:val="num" w:pos="1134"/>
        </w:tabs>
        <w:suppressAutoHyphens/>
        <w:spacing w:after="120" w:line="240" w:lineRule="auto"/>
        <w:ind w:left="1616" w:hanging="1077"/>
        <w:jc w:val="left"/>
        <w:rPr>
          <w:bCs/>
          <w:sz w:val="24"/>
          <w:szCs w:val="24"/>
        </w:rPr>
      </w:pPr>
      <w:bookmarkStart w:id="85" w:name="_Ref56251782"/>
      <w:bookmarkStart w:id="86" w:name="_Toc57314669"/>
      <w:bookmarkStart w:id="87" w:name="_Toc69728983"/>
      <w:bookmarkStart w:id="88" w:name="_Toc176765520"/>
      <w:bookmarkStart w:id="89" w:name="_Toc217368853"/>
      <w:bookmarkStart w:id="90" w:name="_Toc233601966"/>
      <w:bookmarkStart w:id="91" w:name="_Toc242006501"/>
      <w:bookmarkStart w:id="92" w:name="_Toc262667670"/>
      <w:bookmarkStart w:id="93" w:name="_Toc270337564"/>
      <w:bookmarkStart w:id="94" w:name="_Toc423423495"/>
      <w:bookmarkStart w:id="95" w:name="_Toc441131041"/>
      <w:bookmarkStart w:id="96" w:name="_Toc503263040"/>
      <w:r w:rsidRPr="00FB4A2A">
        <w:rPr>
          <w:bCs/>
          <w:sz w:val="24"/>
          <w:szCs w:val="24"/>
        </w:rPr>
        <w:t xml:space="preserve">Закупка </w:t>
      </w:r>
      <w:r w:rsidR="00CC362B" w:rsidRPr="00FB4A2A">
        <w:rPr>
          <w:bCs/>
          <w:sz w:val="24"/>
          <w:szCs w:val="24"/>
        </w:rPr>
        <w:t>работ</w:t>
      </w:r>
      <w:r w:rsidRPr="00FB4A2A">
        <w:rPr>
          <w:bCs/>
          <w:sz w:val="24"/>
          <w:szCs w:val="24"/>
        </w:rPr>
        <w:t xml:space="preserve"> с разбиением заказа на лоты</w:t>
      </w:r>
      <w:bookmarkEnd w:id="85"/>
      <w:bookmarkEnd w:id="86"/>
      <w:bookmarkEnd w:id="87"/>
      <w:bookmarkEnd w:id="88"/>
      <w:bookmarkEnd w:id="89"/>
      <w:bookmarkEnd w:id="90"/>
      <w:bookmarkEnd w:id="91"/>
      <w:bookmarkEnd w:id="92"/>
      <w:bookmarkEnd w:id="93"/>
      <w:bookmarkEnd w:id="94"/>
      <w:bookmarkEnd w:id="95"/>
      <w:bookmarkEnd w:id="96"/>
    </w:p>
    <w:p w:rsidR="003E2E5E" w:rsidRPr="00FB4A2A" w:rsidRDefault="003E2E5E" w:rsidP="000E1865">
      <w:pPr>
        <w:widowControl/>
        <w:numPr>
          <w:ilvl w:val="2"/>
          <w:numId w:val="12"/>
        </w:numPr>
        <w:spacing w:after="120"/>
        <w:ind w:left="0" w:firstLine="540"/>
        <w:rPr>
          <w:szCs w:val="24"/>
        </w:rPr>
      </w:pPr>
      <w:bookmarkStart w:id="97" w:name="_Toc440361305"/>
      <w:bookmarkStart w:id="98" w:name="_Toc440376060"/>
      <w:bookmarkStart w:id="99" w:name="_Toc440376187"/>
      <w:bookmarkStart w:id="100" w:name="_Toc440382452"/>
      <w:bookmarkStart w:id="101" w:name="_Toc440447122"/>
      <w:bookmarkStart w:id="102" w:name="_Toc440632282"/>
      <w:bookmarkStart w:id="103" w:name="_Toc440875055"/>
      <w:bookmarkStart w:id="104" w:name="_Toc441131042"/>
      <w:r w:rsidRPr="00FB4A2A">
        <w:rPr>
          <w:bCs/>
          <w:szCs w:val="24"/>
        </w:rPr>
        <w:t>Участник</w:t>
      </w:r>
      <w:r w:rsidRPr="00FB4A2A">
        <w:rPr>
          <w:szCs w:val="24"/>
        </w:rPr>
        <w:t xml:space="preserve"> может подать </w:t>
      </w:r>
      <w:r w:rsidR="00211593" w:rsidRPr="00FB4A2A">
        <w:rPr>
          <w:szCs w:val="24"/>
        </w:rPr>
        <w:t>Заявку</w:t>
      </w:r>
      <w:r w:rsidRPr="00FB4A2A">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FB4A2A">
        <w:rPr>
          <w:szCs w:val="24"/>
        </w:rPr>
        <w:fldChar w:fldCharType="begin"/>
      </w:r>
      <w:r w:rsidR="00364698" w:rsidRPr="00FB4A2A">
        <w:rPr>
          <w:szCs w:val="24"/>
        </w:rPr>
        <w:instrText xml:space="preserve"> REF _Ref303323780 \r \h </w:instrText>
      </w:r>
      <w:r w:rsidR="009408C8" w:rsidRPr="00FB4A2A">
        <w:rPr>
          <w:szCs w:val="24"/>
        </w:rPr>
        <w:instrText xml:space="preserve"> \* MERGEFORMAT </w:instrText>
      </w:r>
      <w:r w:rsidR="005A1486" w:rsidRPr="00FB4A2A">
        <w:rPr>
          <w:szCs w:val="24"/>
        </w:rPr>
      </w:r>
      <w:r w:rsidR="005A1486" w:rsidRPr="00FB4A2A">
        <w:rPr>
          <w:szCs w:val="24"/>
        </w:rPr>
        <w:fldChar w:fldCharType="separate"/>
      </w:r>
      <w:r w:rsidR="00D40CE6">
        <w:rPr>
          <w:szCs w:val="24"/>
        </w:rPr>
        <w:t>1.1.4</w:t>
      </w:r>
      <w:r w:rsidR="005A1486" w:rsidRPr="00FB4A2A">
        <w:rPr>
          <w:szCs w:val="24"/>
        </w:rPr>
        <w:fldChar w:fldCharType="end"/>
      </w:r>
      <w:r w:rsidRPr="00FB4A2A">
        <w:rPr>
          <w:szCs w:val="24"/>
        </w:rPr>
        <w:t xml:space="preserve">. При этом не допускается разбиение отдельного лота на части, то есть подача </w:t>
      </w:r>
      <w:r w:rsidR="00211593" w:rsidRPr="00FB4A2A">
        <w:rPr>
          <w:szCs w:val="24"/>
        </w:rPr>
        <w:t>Заявки</w:t>
      </w:r>
      <w:r w:rsidRPr="00FB4A2A">
        <w:rPr>
          <w:szCs w:val="24"/>
        </w:rPr>
        <w:t xml:space="preserve"> на часть лота по отдельным его позициям или на часть объема лота.</w:t>
      </w:r>
      <w:bookmarkEnd w:id="97"/>
      <w:bookmarkEnd w:id="98"/>
      <w:bookmarkEnd w:id="99"/>
      <w:bookmarkEnd w:id="100"/>
      <w:bookmarkEnd w:id="101"/>
      <w:bookmarkEnd w:id="102"/>
      <w:bookmarkEnd w:id="103"/>
      <w:bookmarkEnd w:id="104"/>
      <w:r w:rsidRPr="00FB4A2A">
        <w:rPr>
          <w:szCs w:val="24"/>
        </w:rPr>
        <w:t xml:space="preserve"> </w:t>
      </w:r>
    </w:p>
    <w:p w:rsidR="003E2E5E" w:rsidRPr="00FB4A2A" w:rsidRDefault="003E2E5E" w:rsidP="000E1865">
      <w:pPr>
        <w:widowControl/>
        <w:numPr>
          <w:ilvl w:val="2"/>
          <w:numId w:val="12"/>
        </w:numPr>
        <w:spacing w:after="120"/>
        <w:ind w:left="0" w:firstLine="540"/>
        <w:rPr>
          <w:szCs w:val="24"/>
        </w:rPr>
      </w:pPr>
      <w:bookmarkStart w:id="105" w:name="_Toc440361306"/>
      <w:bookmarkStart w:id="106" w:name="_Toc440376061"/>
      <w:bookmarkStart w:id="107" w:name="_Toc440376188"/>
      <w:bookmarkStart w:id="108" w:name="_Toc440382453"/>
      <w:bookmarkStart w:id="109" w:name="_Toc440447123"/>
      <w:bookmarkStart w:id="110" w:name="_Toc440632283"/>
      <w:bookmarkStart w:id="111" w:name="_Toc440875056"/>
      <w:bookmarkStart w:id="112" w:name="_Toc441131043"/>
      <w:r w:rsidRPr="00FB4A2A">
        <w:rPr>
          <w:szCs w:val="24"/>
        </w:rPr>
        <w:t xml:space="preserve">В </w:t>
      </w:r>
      <w:r w:rsidRPr="00FB4A2A">
        <w:rPr>
          <w:bCs/>
          <w:szCs w:val="24"/>
        </w:rPr>
        <w:t>случае</w:t>
      </w:r>
      <w:r w:rsidRPr="00FB4A2A">
        <w:rPr>
          <w:szCs w:val="24"/>
        </w:rPr>
        <w:t xml:space="preserve"> подачи </w:t>
      </w:r>
      <w:r w:rsidR="00211593" w:rsidRPr="00FB4A2A">
        <w:rPr>
          <w:szCs w:val="24"/>
        </w:rPr>
        <w:t>Заявки</w:t>
      </w:r>
      <w:r w:rsidRPr="00FB4A2A">
        <w:rPr>
          <w:szCs w:val="24"/>
        </w:rPr>
        <w:t xml:space="preserve"> на несколько лотов в дополнение к требованиям подраздела </w:t>
      </w:r>
      <w:r w:rsidR="005A1486" w:rsidRPr="00FB4A2A">
        <w:rPr>
          <w:szCs w:val="24"/>
        </w:rPr>
        <w:fldChar w:fldCharType="begin"/>
      </w:r>
      <w:r w:rsidR="00364698" w:rsidRPr="00FB4A2A">
        <w:rPr>
          <w:szCs w:val="24"/>
        </w:rPr>
        <w:instrText xml:space="preserve"> REF _Ref441224325 \r \h </w:instrText>
      </w:r>
      <w:r w:rsidR="009408C8" w:rsidRPr="00FB4A2A">
        <w:rPr>
          <w:szCs w:val="24"/>
        </w:rPr>
        <w:instrText xml:space="preserve"> \* MERGEFORMAT </w:instrText>
      </w:r>
      <w:r w:rsidR="005A1486" w:rsidRPr="00FB4A2A">
        <w:rPr>
          <w:szCs w:val="24"/>
        </w:rPr>
      </w:r>
      <w:r w:rsidR="005A1486" w:rsidRPr="00FB4A2A">
        <w:rPr>
          <w:szCs w:val="24"/>
        </w:rPr>
        <w:fldChar w:fldCharType="separate"/>
      </w:r>
      <w:r w:rsidR="00D40CE6">
        <w:rPr>
          <w:szCs w:val="24"/>
        </w:rPr>
        <w:t>3.4</w:t>
      </w:r>
      <w:r w:rsidR="005A1486" w:rsidRPr="00FB4A2A">
        <w:rPr>
          <w:szCs w:val="24"/>
        </w:rPr>
        <w:fldChar w:fldCharType="end"/>
      </w:r>
      <w:r w:rsidRPr="00FB4A2A">
        <w:rPr>
          <w:szCs w:val="24"/>
        </w:rPr>
        <w:t xml:space="preserve"> должны быть соблюдены следующие требования:</w:t>
      </w:r>
      <w:bookmarkEnd w:id="105"/>
      <w:bookmarkEnd w:id="106"/>
      <w:bookmarkEnd w:id="107"/>
      <w:bookmarkEnd w:id="108"/>
      <w:bookmarkEnd w:id="109"/>
      <w:bookmarkEnd w:id="110"/>
      <w:bookmarkEnd w:id="111"/>
      <w:bookmarkEnd w:id="112"/>
    </w:p>
    <w:p w:rsidR="003E2E5E" w:rsidRPr="00FB4A2A"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3" w:name="_Toc440361307"/>
      <w:bookmarkStart w:id="114" w:name="_Toc440376062"/>
      <w:bookmarkStart w:id="115" w:name="_Toc440376189"/>
      <w:bookmarkStart w:id="116" w:name="_Toc440382454"/>
      <w:bookmarkStart w:id="117" w:name="_Toc440447124"/>
      <w:bookmarkStart w:id="118" w:name="_Toc440632284"/>
      <w:bookmarkStart w:id="119" w:name="_Toc440875057"/>
      <w:bookmarkStart w:id="120" w:name="_Toc441131044"/>
      <w:bookmarkStart w:id="121" w:name="_Toc441503227"/>
      <w:bookmarkStart w:id="122" w:name="_Toc441572018"/>
      <w:bookmarkStart w:id="123" w:name="_Toc441575110"/>
      <w:bookmarkStart w:id="124" w:name="_Toc442434771"/>
      <w:bookmarkStart w:id="125" w:name="_Toc442435610"/>
      <w:bookmarkStart w:id="126" w:name="_Toc462044730"/>
      <w:bookmarkStart w:id="127" w:name="_Toc462068433"/>
      <w:bookmarkStart w:id="128" w:name="_Toc463514123"/>
      <w:bookmarkStart w:id="129" w:name="_Toc469480331"/>
      <w:bookmarkStart w:id="130" w:name="_Toc471823121"/>
      <w:bookmarkStart w:id="131" w:name="_Toc498511982"/>
      <w:bookmarkStart w:id="132" w:name="_Toc503263041"/>
      <w:r w:rsidRPr="00FB4A2A">
        <w:rPr>
          <w:b w:val="0"/>
          <w:sz w:val="24"/>
          <w:szCs w:val="24"/>
        </w:rPr>
        <w:t xml:space="preserve">Письмо о подаче оферты (подраздел </w:t>
      </w:r>
      <w:r w:rsidR="000A775A" w:rsidRPr="00FB4A2A">
        <w:fldChar w:fldCharType="begin"/>
      </w:r>
      <w:r w:rsidR="000A775A" w:rsidRPr="00FB4A2A">
        <w:instrText xml:space="preserve"> REF _Ref55336310 \r \h  \* MERGEFORMAT </w:instrText>
      </w:r>
      <w:r w:rsidR="000A775A" w:rsidRPr="00FB4A2A">
        <w:fldChar w:fldCharType="separate"/>
      </w:r>
      <w:r w:rsidR="00D40CE6" w:rsidRPr="00D40CE6">
        <w:rPr>
          <w:bCs w:val="0"/>
          <w:sz w:val="24"/>
          <w:szCs w:val="24"/>
        </w:rPr>
        <w:t>4.1</w:t>
      </w:r>
      <w:r w:rsidR="000A775A" w:rsidRPr="00FB4A2A">
        <w:fldChar w:fldCharType="end"/>
      </w:r>
      <w:r w:rsidRPr="00FB4A2A">
        <w:rPr>
          <w:b w:val="0"/>
          <w:sz w:val="24"/>
          <w:szCs w:val="24"/>
        </w:rPr>
        <w:t>) должно содержать указание</w:t>
      </w:r>
      <w:r w:rsidR="00C32335" w:rsidRPr="00FB4A2A">
        <w:rPr>
          <w:b w:val="0"/>
          <w:sz w:val="24"/>
          <w:szCs w:val="24"/>
        </w:rPr>
        <w:t xml:space="preserve"> номера и названия каждого лота</w:t>
      </w:r>
      <w:r w:rsidRPr="00FB4A2A">
        <w:rPr>
          <w:b w:val="0"/>
          <w:sz w:val="24"/>
          <w:szCs w:val="24"/>
        </w:rPr>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3E2E5E" w:rsidRPr="00FB4A2A" w:rsidRDefault="003B7A55" w:rsidP="00B94157">
      <w:pPr>
        <w:pStyle w:val="3"/>
        <w:keepNext w:val="0"/>
        <w:widowControl w:val="0"/>
        <w:numPr>
          <w:ilvl w:val="3"/>
          <w:numId w:val="1"/>
        </w:numPr>
        <w:tabs>
          <w:tab w:val="clear" w:pos="360"/>
          <w:tab w:val="num" w:pos="0"/>
        </w:tabs>
        <w:ind w:left="709" w:firstLine="0"/>
        <w:jc w:val="both"/>
        <w:rPr>
          <w:b w:val="0"/>
          <w:sz w:val="24"/>
          <w:szCs w:val="24"/>
        </w:rPr>
      </w:pPr>
      <w:bookmarkStart w:id="133" w:name="_Toc440361308"/>
      <w:bookmarkStart w:id="134" w:name="_Toc440376063"/>
      <w:bookmarkStart w:id="135" w:name="_Toc440376190"/>
      <w:bookmarkStart w:id="136" w:name="_Toc440382455"/>
      <w:bookmarkStart w:id="137" w:name="_Toc440447125"/>
      <w:bookmarkStart w:id="138" w:name="_Toc440632285"/>
      <w:bookmarkStart w:id="139" w:name="_Toc440875058"/>
      <w:bookmarkStart w:id="140" w:name="_Toc441131045"/>
      <w:bookmarkStart w:id="141" w:name="_Toc441503228"/>
      <w:bookmarkStart w:id="142" w:name="_Toc441572019"/>
      <w:bookmarkStart w:id="143" w:name="_Toc441575111"/>
      <w:bookmarkStart w:id="144" w:name="_Toc442434772"/>
      <w:bookmarkStart w:id="145" w:name="_Toc442435611"/>
      <w:bookmarkStart w:id="146" w:name="_Toc462044731"/>
      <w:bookmarkStart w:id="147" w:name="_Toc462068434"/>
      <w:bookmarkStart w:id="148" w:name="_Toc463514124"/>
      <w:bookmarkStart w:id="149" w:name="_Toc469480332"/>
      <w:bookmarkStart w:id="150" w:name="_Toc471823122"/>
      <w:bookmarkStart w:id="151" w:name="_Toc498511983"/>
      <w:bookmarkStart w:id="152" w:name="_Toc503263042"/>
      <w:r w:rsidRPr="00FB4A2A">
        <w:rPr>
          <w:b w:val="0"/>
          <w:sz w:val="24"/>
          <w:szCs w:val="24"/>
        </w:rPr>
        <w:t>Протокол разногласий к проекту рамочного соглашения</w:t>
      </w:r>
      <w:r w:rsidR="003E2E5E" w:rsidRPr="00FB4A2A">
        <w:rPr>
          <w:b w:val="0"/>
          <w:sz w:val="24"/>
          <w:szCs w:val="24"/>
        </w:rPr>
        <w:t xml:space="preserve"> (подраздел </w:t>
      </w:r>
      <w:r w:rsidRPr="00FB4A2A">
        <w:fldChar w:fldCharType="begin"/>
      </w:r>
      <w:r w:rsidRPr="00FB4A2A">
        <w:rPr>
          <w:sz w:val="24"/>
          <w:szCs w:val="24"/>
        </w:rPr>
        <w:instrText xml:space="preserve"> REF _Ref502071675 \r \h </w:instrText>
      </w:r>
      <w:r w:rsidR="00B94157" w:rsidRPr="00FB4A2A">
        <w:instrText xml:space="preserve"> \* MERGEFORMAT </w:instrText>
      </w:r>
      <w:r w:rsidRPr="00FB4A2A">
        <w:fldChar w:fldCharType="separate"/>
      </w:r>
      <w:r w:rsidR="00D40CE6">
        <w:rPr>
          <w:sz w:val="24"/>
          <w:szCs w:val="24"/>
        </w:rPr>
        <w:t>4.2</w:t>
      </w:r>
      <w:r w:rsidRPr="00FB4A2A">
        <w:fldChar w:fldCharType="end"/>
      </w:r>
      <w:r w:rsidR="003E2E5E" w:rsidRPr="00FB4A2A">
        <w:rPr>
          <w:b w:val="0"/>
          <w:sz w:val="24"/>
          <w:szCs w:val="24"/>
        </w:rPr>
        <w:t xml:space="preserve">), </w:t>
      </w:r>
      <w:r w:rsidRPr="00FB4A2A">
        <w:rPr>
          <w:b w:val="0"/>
          <w:bCs w:val="0"/>
          <w:sz w:val="24"/>
          <w:szCs w:val="24"/>
        </w:rPr>
        <w:t>Соглашение на выполнение работ</w:t>
      </w:r>
      <w:r w:rsidRPr="00FB4A2A">
        <w:rPr>
          <w:b w:val="0"/>
          <w:sz w:val="24"/>
          <w:szCs w:val="24"/>
        </w:rPr>
        <w:t xml:space="preserve"> (подраздел </w:t>
      </w:r>
      <w:r w:rsidRPr="00FB4A2A">
        <w:fldChar w:fldCharType="begin"/>
      </w:r>
      <w:r w:rsidRPr="00FB4A2A">
        <w:rPr>
          <w:sz w:val="24"/>
          <w:szCs w:val="24"/>
        </w:rPr>
        <w:instrText xml:space="preserve"> REF _Ref502071969 \r \h </w:instrText>
      </w:r>
      <w:r w:rsidR="00B94157" w:rsidRPr="00FB4A2A">
        <w:instrText xml:space="preserve"> \* MERGEFORMAT </w:instrText>
      </w:r>
      <w:r w:rsidRPr="00FB4A2A">
        <w:fldChar w:fldCharType="separate"/>
      </w:r>
      <w:r w:rsidR="00D40CE6">
        <w:rPr>
          <w:sz w:val="24"/>
          <w:szCs w:val="24"/>
        </w:rPr>
        <w:t>4.8</w:t>
      </w:r>
      <w:r w:rsidRPr="00FB4A2A">
        <w:fldChar w:fldCharType="end"/>
      </w:r>
      <w:r w:rsidRPr="00FB4A2A">
        <w:rPr>
          <w:b w:val="0"/>
          <w:sz w:val="24"/>
          <w:szCs w:val="24"/>
        </w:rPr>
        <w:t>)</w:t>
      </w:r>
      <w:r w:rsidR="00E9233F" w:rsidRPr="00FB4A2A">
        <w:rPr>
          <w:b w:val="0"/>
          <w:sz w:val="24"/>
          <w:szCs w:val="24"/>
        </w:rPr>
        <w:t xml:space="preserve"> </w:t>
      </w:r>
      <w:r w:rsidR="003E2E5E" w:rsidRPr="00FB4A2A">
        <w:rPr>
          <w:b w:val="0"/>
          <w:sz w:val="24"/>
          <w:szCs w:val="24"/>
        </w:rPr>
        <w:t>должны быть подготовлены отдельно по каждому из лотов с указанием номера и названия лота.</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003E2E5E" w:rsidRPr="00FB4A2A">
        <w:rPr>
          <w:b w:val="0"/>
          <w:sz w:val="24"/>
          <w:szCs w:val="24"/>
        </w:rPr>
        <w:t xml:space="preserve"> </w:t>
      </w:r>
    </w:p>
    <w:p w:rsidR="003E2E5E" w:rsidRPr="00FB4A2A" w:rsidRDefault="003E2E5E" w:rsidP="000E1865">
      <w:pPr>
        <w:widowControl/>
        <w:numPr>
          <w:ilvl w:val="2"/>
          <w:numId w:val="12"/>
        </w:numPr>
        <w:spacing w:after="120"/>
        <w:ind w:left="0" w:firstLine="540"/>
        <w:rPr>
          <w:szCs w:val="24"/>
        </w:rPr>
      </w:pPr>
      <w:bookmarkStart w:id="153" w:name="_Toc440361309"/>
      <w:bookmarkStart w:id="154" w:name="_Toc440376064"/>
      <w:bookmarkStart w:id="155" w:name="_Toc440376191"/>
      <w:bookmarkStart w:id="156" w:name="_Toc440382456"/>
      <w:bookmarkStart w:id="157" w:name="_Toc440447126"/>
      <w:bookmarkStart w:id="158" w:name="_Toc440632286"/>
      <w:bookmarkStart w:id="159" w:name="_Toc440875059"/>
      <w:bookmarkStart w:id="160" w:name="_Toc441131046"/>
      <w:r w:rsidRPr="00FB4A2A">
        <w:rPr>
          <w:szCs w:val="24"/>
        </w:rPr>
        <w:lastRenderedPageBreak/>
        <w:t xml:space="preserve">Обеспечение исполнения обязательств Участника в соответствии с подразделом </w:t>
      </w:r>
      <w:r w:rsidR="005A1486" w:rsidRPr="00FB4A2A">
        <w:rPr>
          <w:szCs w:val="24"/>
        </w:rPr>
        <w:fldChar w:fldCharType="begin"/>
      </w:r>
      <w:r w:rsidR="00CB497B" w:rsidRPr="00FB4A2A">
        <w:rPr>
          <w:szCs w:val="24"/>
        </w:rPr>
        <w:instrText xml:space="preserve"> REF _Ref441581076 \r \h </w:instrText>
      </w:r>
      <w:r w:rsidR="009408C8" w:rsidRPr="00FB4A2A">
        <w:rPr>
          <w:szCs w:val="24"/>
        </w:rPr>
        <w:instrText xml:space="preserve"> \* MERGEFORMAT </w:instrText>
      </w:r>
      <w:r w:rsidR="005A1486" w:rsidRPr="00FB4A2A">
        <w:rPr>
          <w:szCs w:val="24"/>
        </w:rPr>
      </w:r>
      <w:r w:rsidR="005A1486" w:rsidRPr="00FB4A2A">
        <w:rPr>
          <w:szCs w:val="24"/>
        </w:rPr>
        <w:fldChar w:fldCharType="separate"/>
      </w:r>
      <w:r w:rsidR="00D40CE6">
        <w:rPr>
          <w:szCs w:val="24"/>
        </w:rPr>
        <w:t>3.4.8</w:t>
      </w:r>
      <w:r w:rsidR="005A1486" w:rsidRPr="00FB4A2A">
        <w:rPr>
          <w:szCs w:val="24"/>
        </w:rPr>
        <w:fldChar w:fldCharType="end"/>
      </w:r>
      <w:r w:rsidRPr="00FB4A2A">
        <w:rPr>
          <w:szCs w:val="24"/>
        </w:rPr>
        <w:t xml:space="preserve"> оформляется на сумму, равную суммарной стоимости </w:t>
      </w:r>
      <w:r w:rsidR="008003D2" w:rsidRPr="00FB4A2A">
        <w:rPr>
          <w:szCs w:val="24"/>
        </w:rPr>
        <w:t xml:space="preserve">обеспечения исполнения обязательств Участника </w:t>
      </w:r>
      <w:r w:rsidRPr="00FB4A2A">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FB4A2A">
        <w:rPr>
          <w:szCs w:val="24"/>
        </w:rPr>
        <w:t>Заявку</w:t>
      </w:r>
      <w:r w:rsidRPr="00FB4A2A">
        <w:rPr>
          <w:szCs w:val="24"/>
        </w:rPr>
        <w:t xml:space="preserve"> и по которым он был признан Победителем.</w:t>
      </w:r>
      <w:bookmarkEnd w:id="153"/>
      <w:bookmarkEnd w:id="154"/>
      <w:bookmarkEnd w:id="155"/>
      <w:bookmarkEnd w:id="156"/>
      <w:bookmarkEnd w:id="157"/>
      <w:bookmarkEnd w:id="158"/>
      <w:bookmarkEnd w:id="159"/>
      <w:bookmarkEnd w:id="160"/>
    </w:p>
    <w:p w:rsidR="003E2E5E" w:rsidRPr="00D40CE6" w:rsidRDefault="003E2E5E" w:rsidP="000E1865">
      <w:pPr>
        <w:widowControl/>
        <w:numPr>
          <w:ilvl w:val="2"/>
          <w:numId w:val="12"/>
        </w:numPr>
        <w:spacing w:after="120"/>
        <w:ind w:left="0" w:firstLine="540"/>
        <w:rPr>
          <w:bCs/>
          <w:szCs w:val="24"/>
        </w:rPr>
      </w:pPr>
      <w:bookmarkStart w:id="161" w:name="_Toc440361310"/>
      <w:bookmarkStart w:id="162" w:name="_Toc440376065"/>
      <w:bookmarkStart w:id="163" w:name="_Toc440376192"/>
      <w:bookmarkStart w:id="164" w:name="_Toc440382457"/>
      <w:bookmarkStart w:id="165" w:name="_Toc440447127"/>
      <w:bookmarkStart w:id="166" w:name="_Toc440632287"/>
      <w:bookmarkStart w:id="167" w:name="_Toc440875060"/>
      <w:bookmarkStart w:id="168" w:name="_Toc441131047"/>
      <w:r w:rsidRPr="00FB4A2A">
        <w:rPr>
          <w:szCs w:val="24"/>
        </w:rPr>
        <w:t xml:space="preserve">Оценка </w:t>
      </w:r>
      <w:r w:rsidRPr="00D40CE6">
        <w:rPr>
          <w:szCs w:val="24"/>
        </w:rPr>
        <w:t xml:space="preserve">заявок (подраздел </w:t>
      </w:r>
      <w:r w:rsidR="005A1486" w:rsidRPr="00D40CE6">
        <w:rPr>
          <w:szCs w:val="24"/>
        </w:rPr>
        <w:fldChar w:fldCharType="begin"/>
      </w:r>
      <w:r w:rsidR="00364698" w:rsidRPr="00D40CE6">
        <w:rPr>
          <w:szCs w:val="24"/>
        </w:rPr>
        <w:instrText xml:space="preserve"> REF _Ref441224431 \r \h </w:instrText>
      </w:r>
      <w:r w:rsidR="009408C8" w:rsidRPr="00D40CE6">
        <w:rPr>
          <w:szCs w:val="24"/>
        </w:rPr>
        <w:instrText xml:space="preserve"> \* MERGEFORMAT </w:instrText>
      </w:r>
      <w:r w:rsidR="005A1486" w:rsidRPr="00D40CE6">
        <w:rPr>
          <w:szCs w:val="24"/>
        </w:rPr>
      </w:r>
      <w:r w:rsidR="005A1486" w:rsidRPr="00D40CE6">
        <w:rPr>
          <w:szCs w:val="24"/>
        </w:rPr>
        <w:fldChar w:fldCharType="separate"/>
      </w:r>
      <w:r w:rsidR="00D40CE6">
        <w:rPr>
          <w:szCs w:val="24"/>
        </w:rPr>
        <w:t>3.9</w:t>
      </w:r>
      <w:r w:rsidR="005A1486" w:rsidRPr="00D40CE6">
        <w:rPr>
          <w:szCs w:val="24"/>
        </w:rPr>
        <w:fldChar w:fldCharType="end"/>
      </w:r>
      <w:r w:rsidRPr="00D40CE6">
        <w:rPr>
          <w:szCs w:val="24"/>
        </w:rPr>
        <w:t xml:space="preserve">) и подведение итогов </w:t>
      </w:r>
      <w:r w:rsidR="003874E5" w:rsidRPr="00D40CE6">
        <w:rPr>
          <w:szCs w:val="24"/>
        </w:rPr>
        <w:t>конкурса</w:t>
      </w:r>
      <w:r w:rsidRPr="00D40CE6">
        <w:rPr>
          <w:szCs w:val="24"/>
        </w:rPr>
        <w:t xml:space="preserve"> (подраздел </w:t>
      </w:r>
      <w:r w:rsidR="005A1486" w:rsidRPr="00D40CE6">
        <w:rPr>
          <w:szCs w:val="24"/>
        </w:rPr>
        <w:fldChar w:fldCharType="begin"/>
      </w:r>
      <w:r w:rsidR="00364698" w:rsidRPr="00D40CE6">
        <w:rPr>
          <w:szCs w:val="24"/>
        </w:rPr>
        <w:instrText xml:space="preserve"> REF _Ref441224447 \r \h </w:instrText>
      </w:r>
      <w:r w:rsidR="009408C8" w:rsidRPr="00D40CE6">
        <w:rPr>
          <w:szCs w:val="24"/>
        </w:rPr>
        <w:instrText xml:space="preserve"> \* MERGEFORMAT </w:instrText>
      </w:r>
      <w:r w:rsidR="005A1486" w:rsidRPr="00D40CE6">
        <w:rPr>
          <w:szCs w:val="24"/>
        </w:rPr>
      </w:r>
      <w:r w:rsidR="005A1486" w:rsidRPr="00D40CE6">
        <w:rPr>
          <w:szCs w:val="24"/>
        </w:rPr>
        <w:fldChar w:fldCharType="separate"/>
      </w:r>
      <w:r w:rsidR="00D40CE6">
        <w:rPr>
          <w:szCs w:val="24"/>
        </w:rPr>
        <w:t>3.11</w:t>
      </w:r>
      <w:r w:rsidR="005A1486" w:rsidRPr="00D40CE6">
        <w:rPr>
          <w:szCs w:val="24"/>
        </w:rPr>
        <w:fldChar w:fldCharType="end"/>
      </w:r>
      <w:r w:rsidRPr="00D40CE6">
        <w:rPr>
          <w:szCs w:val="24"/>
        </w:rPr>
        <w:t xml:space="preserve">) будет осуществляться раздельно и независимо по каждому из лотов. </w:t>
      </w:r>
      <w:bookmarkEnd w:id="161"/>
      <w:bookmarkEnd w:id="162"/>
      <w:bookmarkEnd w:id="163"/>
      <w:bookmarkEnd w:id="164"/>
      <w:bookmarkEnd w:id="165"/>
      <w:bookmarkEnd w:id="166"/>
      <w:bookmarkEnd w:id="167"/>
      <w:bookmarkEnd w:id="168"/>
      <w:r w:rsidR="003A6704" w:rsidRPr="00D40CE6">
        <w:rPr>
          <w:szCs w:val="24"/>
        </w:rPr>
        <w:t>По каждому из лотов буд</w:t>
      </w:r>
      <w:r w:rsidR="006510F4" w:rsidRPr="00D40CE6">
        <w:rPr>
          <w:szCs w:val="24"/>
        </w:rPr>
        <w:t>у</w:t>
      </w:r>
      <w:r w:rsidR="003A6704" w:rsidRPr="00D40CE6">
        <w:rPr>
          <w:szCs w:val="24"/>
        </w:rPr>
        <w:t>т определен</w:t>
      </w:r>
      <w:r w:rsidR="00D40CE6">
        <w:rPr>
          <w:szCs w:val="24"/>
        </w:rPr>
        <w:t>(</w:t>
      </w:r>
      <w:r w:rsidR="006510F4" w:rsidRPr="00D40CE6">
        <w:rPr>
          <w:szCs w:val="24"/>
        </w:rPr>
        <w:t>ы</w:t>
      </w:r>
      <w:r w:rsidR="00D40CE6">
        <w:rPr>
          <w:szCs w:val="24"/>
        </w:rPr>
        <w:t>)</w:t>
      </w:r>
      <w:r w:rsidR="003A6704" w:rsidRPr="00D40CE6">
        <w:rPr>
          <w:szCs w:val="24"/>
        </w:rPr>
        <w:t xml:space="preserve"> Победител</w:t>
      </w:r>
      <w:r w:rsidR="006510F4" w:rsidRPr="00D40CE6">
        <w:rPr>
          <w:szCs w:val="24"/>
        </w:rPr>
        <w:t>ь(и)</w:t>
      </w:r>
      <w:r w:rsidR="003A6704" w:rsidRPr="00D40CE6">
        <w:rPr>
          <w:szCs w:val="24"/>
        </w:rPr>
        <w:t>.</w:t>
      </w:r>
    </w:p>
    <w:p w:rsidR="00B94157" w:rsidRPr="00FB4A2A" w:rsidRDefault="00B94157" w:rsidP="00B94157">
      <w:pPr>
        <w:widowControl/>
        <w:spacing w:after="120"/>
        <w:rPr>
          <w:szCs w:val="24"/>
        </w:rPr>
      </w:pPr>
    </w:p>
    <w:p w:rsidR="005D18F2" w:rsidRPr="00FB4A2A" w:rsidRDefault="005D18F2" w:rsidP="00363FC9">
      <w:pPr>
        <w:pStyle w:val="1"/>
        <w:numPr>
          <w:ilvl w:val="0"/>
          <w:numId w:val="9"/>
        </w:numPr>
        <w:spacing w:before="0" w:after="120"/>
        <w:ind w:hanging="595"/>
        <w:jc w:val="center"/>
        <w:rPr>
          <w:rFonts w:ascii="Times New Roman" w:hAnsi="Times New Roman"/>
          <w:sz w:val="24"/>
          <w:szCs w:val="24"/>
        </w:rPr>
      </w:pPr>
      <w:bookmarkStart w:id="169" w:name="_Ref306189757"/>
      <w:bookmarkStart w:id="170" w:name="_Ref306199102"/>
      <w:bookmarkStart w:id="171" w:name="_Ref306200334"/>
      <w:bookmarkStart w:id="172" w:name="_Ref441571138"/>
      <w:bookmarkStart w:id="173" w:name="_Ref441571765"/>
      <w:bookmarkStart w:id="174" w:name="_Ref441571800"/>
      <w:bookmarkStart w:id="175" w:name="_Toc471823123"/>
      <w:bookmarkStart w:id="176" w:name="_Toc503263043"/>
      <w:bookmarkStart w:id="177" w:name="_Toc255985702"/>
      <w:bookmarkStart w:id="178" w:name="_Ref303250164"/>
      <w:bookmarkStart w:id="179" w:name="ДОГОВОР"/>
      <w:bookmarkStart w:id="180" w:name="_Toc298234707"/>
      <w:bookmarkStart w:id="181" w:name="_Ref55300680"/>
      <w:bookmarkStart w:id="182" w:name="_Toc55305378"/>
      <w:bookmarkStart w:id="183" w:name="_Toc57314640"/>
      <w:bookmarkStart w:id="184" w:name="_Toc69728963"/>
      <w:bookmarkStart w:id="185" w:name="_Toc98251712"/>
      <w:bookmarkStart w:id="186" w:name="_Toc298234665"/>
      <w:bookmarkStart w:id="187" w:name="_Toc255985665"/>
      <w:bookmarkStart w:id="188" w:name="ИНСТРУКЦИИ"/>
      <w:r w:rsidRPr="00FB4A2A">
        <w:rPr>
          <w:rFonts w:ascii="Times New Roman" w:hAnsi="Times New Roman"/>
          <w:sz w:val="24"/>
          <w:szCs w:val="24"/>
        </w:rPr>
        <w:lastRenderedPageBreak/>
        <w:t xml:space="preserve">ПРОЕКТ </w:t>
      </w:r>
      <w:bookmarkEnd w:id="169"/>
      <w:bookmarkEnd w:id="170"/>
      <w:bookmarkEnd w:id="171"/>
      <w:r w:rsidR="00C2232A" w:rsidRPr="00FB4A2A">
        <w:rPr>
          <w:rFonts w:ascii="Times New Roman" w:hAnsi="Times New Roman"/>
          <w:sz w:val="24"/>
          <w:szCs w:val="24"/>
        </w:rPr>
        <w:t>РАМОЧНОГО СОГЛАШЕНИЯ</w:t>
      </w:r>
      <w:r w:rsidRPr="00FB4A2A">
        <w:rPr>
          <w:rFonts w:ascii="Times New Roman" w:hAnsi="Times New Roman"/>
          <w:sz w:val="24"/>
          <w:szCs w:val="24"/>
        </w:rPr>
        <w:t xml:space="preserve">. </w:t>
      </w:r>
      <w:r w:rsidRPr="00FB4A2A">
        <w:rPr>
          <w:rFonts w:ascii="Times New Roman" w:hAnsi="Times New Roman"/>
          <w:caps/>
          <w:sz w:val="24"/>
          <w:szCs w:val="24"/>
        </w:rPr>
        <w:t xml:space="preserve">Антикоррупционная оговорка, включаемая в проект </w:t>
      </w:r>
      <w:r w:rsidR="00C2232A" w:rsidRPr="00FB4A2A">
        <w:rPr>
          <w:rFonts w:ascii="Times New Roman" w:hAnsi="Times New Roman"/>
          <w:sz w:val="24"/>
          <w:szCs w:val="24"/>
        </w:rPr>
        <w:t>РАМОЧНОГО СОГЛАШЕНИЯ</w:t>
      </w:r>
      <w:bookmarkEnd w:id="172"/>
      <w:bookmarkEnd w:id="173"/>
      <w:bookmarkEnd w:id="174"/>
      <w:bookmarkEnd w:id="175"/>
      <w:bookmarkEnd w:id="176"/>
      <w:r w:rsidRPr="00FB4A2A">
        <w:rPr>
          <w:rFonts w:ascii="Times New Roman" w:hAnsi="Times New Roman"/>
          <w:sz w:val="24"/>
          <w:szCs w:val="24"/>
        </w:rPr>
        <w:t xml:space="preserve"> </w:t>
      </w:r>
      <w:r w:rsidRPr="00FB4A2A">
        <w:rPr>
          <w:rFonts w:ascii="Times New Roman" w:hAnsi="Times New Roman"/>
          <w:sz w:val="24"/>
          <w:szCs w:val="24"/>
        </w:rPr>
        <w:br/>
      </w:r>
      <w:bookmarkEnd w:id="177"/>
      <w:bookmarkEnd w:id="178"/>
    </w:p>
    <w:p w:rsidR="005D18F2" w:rsidRPr="00FB4A2A"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9" w:name="_Toc441131049"/>
      <w:bookmarkStart w:id="190" w:name="_Toc503263044"/>
      <w:r w:rsidRPr="00FB4A2A">
        <w:rPr>
          <w:sz w:val="24"/>
          <w:szCs w:val="24"/>
        </w:rPr>
        <w:t xml:space="preserve">Проект </w:t>
      </w:r>
      <w:bookmarkEnd w:id="189"/>
      <w:r w:rsidR="00C2232A" w:rsidRPr="00FB4A2A">
        <w:rPr>
          <w:sz w:val="24"/>
          <w:szCs w:val="24"/>
        </w:rPr>
        <w:t>рамочного соглашения</w:t>
      </w:r>
      <w:bookmarkEnd w:id="190"/>
    </w:p>
    <w:p w:rsidR="005D18F2" w:rsidRPr="00FB4A2A" w:rsidRDefault="005D18F2" w:rsidP="00363FC9">
      <w:pPr>
        <w:pStyle w:val="3"/>
        <w:numPr>
          <w:ilvl w:val="2"/>
          <w:numId w:val="9"/>
        </w:numPr>
        <w:ind w:left="0" w:firstLine="709"/>
        <w:jc w:val="both"/>
        <w:rPr>
          <w:b w:val="0"/>
          <w:sz w:val="24"/>
          <w:szCs w:val="24"/>
        </w:rPr>
      </w:pPr>
      <w:bookmarkStart w:id="191" w:name="_Toc439238031"/>
      <w:bookmarkStart w:id="192" w:name="_Toc439238153"/>
      <w:bookmarkStart w:id="193" w:name="_Toc439252705"/>
      <w:bookmarkStart w:id="194" w:name="_Toc439323563"/>
      <w:bookmarkStart w:id="195" w:name="_Toc439323679"/>
      <w:bookmarkStart w:id="196" w:name="_Toc440361313"/>
      <w:bookmarkStart w:id="197" w:name="_Toc440376068"/>
      <w:bookmarkStart w:id="198" w:name="_Toc440376195"/>
      <w:bookmarkStart w:id="199" w:name="_Toc440382460"/>
      <w:bookmarkStart w:id="200" w:name="_Toc440447130"/>
      <w:bookmarkStart w:id="201" w:name="_Toc440632290"/>
      <w:bookmarkStart w:id="202" w:name="_Toc440875063"/>
      <w:bookmarkStart w:id="203" w:name="_Toc441131050"/>
      <w:bookmarkStart w:id="204" w:name="_Toc441503231"/>
      <w:bookmarkStart w:id="205" w:name="_Toc441572022"/>
      <w:bookmarkStart w:id="206" w:name="_Toc441575114"/>
      <w:bookmarkStart w:id="207" w:name="_Toc442434775"/>
      <w:bookmarkStart w:id="208" w:name="_Toc442435614"/>
      <w:bookmarkStart w:id="209" w:name="_Toc462044734"/>
      <w:bookmarkStart w:id="210" w:name="_Toc462068437"/>
      <w:bookmarkStart w:id="211" w:name="_Toc463514127"/>
      <w:bookmarkStart w:id="212" w:name="_Toc469480335"/>
      <w:bookmarkStart w:id="213" w:name="_Toc471823125"/>
      <w:bookmarkStart w:id="214" w:name="_Toc498511986"/>
      <w:bookmarkStart w:id="215" w:name="_Toc503263045"/>
      <w:r w:rsidRPr="00FB4A2A">
        <w:rPr>
          <w:b w:val="0"/>
          <w:sz w:val="24"/>
          <w:szCs w:val="24"/>
        </w:rPr>
        <w:t xml:space="preserve">Проект </w:t>
      </w:r>
      <w:r w:rsidR="00C2232A" w:rsidRPr="00FB4A2A">
        <w:rPr>
          <w:b w:val="0"/>
          <w:sz w:val="24"/>
          <w:szCs w:val="24"/>
        </w:rPr>
        <w:t xml:space="preserve">рамочного соглашения </w:t>
      </w:r>
      <w:r w:rsidRPr="00FB4A2A">
        <w:rPr>
          <w:b w:val="0"/>
          <w:sz w:val="24"/>
          <w:szCs w:val="24"/>
        </w:rPr>
        <w:t xml:space="preserve">на </w:t>
      </w:r>
      <w:r w:rsidR="00B46E2F" w:rsidRPr="00FB4A2A">
        <w:rPr>
          <w:b w:val="0"/>
          <w:sz w:val="24"/>
          <w:szCs w:val="24"/>
        </w:rPr>
        <w:t>выполнение работ</w:t>
      </w:r>
      <w:r w:rsidRPr="00FB4A2A">
        <w:rPr>
          <w:b w:val="0"/>
          <w:sz w:val="24"/>
          <w:szCs w:val="24"/>
        </w:rPr>
        <w:t xml:space="preserve"> изложен в Приложении №</w:t>
      </w:r>
      <w:r w:rsidR="00C2232A" w:rsidRPr="00FB4A2A">
        <w:rPr>
          <w:b w:val="0"/>
          <w:sz w:val="24"/>
          <w:szCs w:val="24"/>
        </w:rPr>
        <w:t>1</w:t>
      </w:r>
      <w:r w:rsidRPr="00FB4A2A">
        <w:rPr>
          <w:b w:val="0"/>
          <w:sz w:val="24"/>
          <w:szCs w:val="24"/>
        </w:rPr>
        <w:t xml:space="preserve"> к настоящей Документации.</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FB4A2A"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bookmarkStart w:id="240" w:name="_Toc503263046"/>
      <w:r w:rsidRPr="00FB4A2A">
        <w:rPr>
          <w:b w:val="0"/>
          <w:sz w:val="24"/>
          <w:szCs w:val="24"/>
        </w:rPr>
        <w:t xml:space="preserve">Участнику необходимо сформировать предполагаемый Протокол разногласий к проекту </w:t>
      </w:r>
      <w:r w:rsidR="00C2232A" w:rsidRPr="00FB4A2A">
        <w:rPr>
          <w:b w:val="0"/>
          <w:sz w:val="24"/>
          <w:szCs w:val="24"/>
        </w:rPr>
        <w:t xml:space="preserve">рамочного соглашения </w:t>
      </w:r>
      <w:r w:rsidRPr="00FB4A2A">
        <w:rPr>
          <w:b w:val="0"/>
          <w:sz w:val="24"/>
          <w:szCs w:val="24"/>
        </w:rPr>
        <w:t>по форме и в соответствии с инструкциями, приведенными в настоящей Документации (раздел</w:t>
      </w:r>
      <w:r w:rsidR="0060076B" w:rsidRPr="00FB4A2A">
        <w:rPr>
          <w:b w:val="0"/>
          <w:sz w:val="24"/>
          <w:szCs w:val="24"/>
        </w:rPr>
        <w:t xml:space="preserve"> </w:t>
      </w:r>
      <w:r w:rsidR="00C2232A" w:rsidRPr="00FB4A2A">
        <w:rPr>
          <w:sz w:val="24"/>
          <w:szCs w:val="24"/>
        </w:rPr>
        <w:fldChar w:fldCharType="begin"/>
      </w:r>
      <w:r w:rsidR="00C2232A" w:rsidRPr="00FB4A2A">
        <w:rPr>
          <w:sz w:val="24"/>
          <w:szCs w:val="24"/>
        </w:rPr>
        <w:instrText xml:space="preserve"> REF _Ref502073394 \r \h  \* MERGEFORMAT </w:instrText>
      </w:r>
      <w:r w:rsidR="00C2232A" w:rsidRPr="00FB4A2A">
        <w:rPr>
          <w:sz w:val="24"/>
          <w:szCs w:val="24"/>
        </w:rPr>
      </w:r>
      <w:r w:rsidR="00C2232A" w:rsidRPr="00FB4A2A">
        <w:rPr>
          <w:sz w:val="24"/>
          <w:szCs w:val="24"/>
        </w:rPr>
        <w:fldChar w:fldCharType="separate"/>
      </w:r>
      <w:r w:rsidR="00D40CE6">
        <w:rPr>
          <w:sz w:val="24"/>
          <w:szCs w:val="24"/>
        </w:rPr>
        <w:t>4.2</w:t>
      </w:r>
      <w:r w:rsidR="00C2232A" w:rsidRPr="00FB4A2A">
        <w:rPr>
          <w:sz w:val="24"/>
          <w:szCs w:val="24"/>
        </w:rPr>
        <w:fldChar w:fldCharType="end"/>
      </w:r>
      <w:r w:rsidR="00C2232A" w:rsidRPr="00FB4A2A">
        <w:rPr>
          <w:b w:val="0"/>
          <w:sz w:val="24"/>
          <w:szCs w:val="24"/>
        </w:rPr>
        <w:t>)</w:t>
      </w:r>
      <w:r w:rsidR="00C2307D" w:rsidRPr="00FB4A2A">
        <w:rPr>
          <w:b w:val="0"/>
          <w:sz w:val="24"/>
          <w:szCs w:val="24"/>
        </w:rPr>
        <w:t xml:space="preserve"> </w:t>
      </w:r>
      <w:r w:rsidRPr="00FB4A2A">
        <w:rPr>
          <w:b w:val="0"/>
          <w:sz w:val="24"/>
          <w:szCs w:val="24"/>
        </w:rPr>
        <w:t>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5D18F2" w:rsidRPr="00FB4A2A" w:rsidRDefault="005D18F2" w:rsidP="00363FC9">
      <w:pPr>
        <w:pStyle w:val="3"/>
        <w:numPr>
          <w:ilvl w:val="2"/>
          <w:numId w:val="9"/>
        </w:numPr>
        <w:ind w:left="0" w:firstLine="709"/>
        <w:jc w:val="both"/>
        <w:rPr>
          <w:b w:val="0"/>
          <w:sz w:val="24"/>
          <w:szCs w:val="24"/>
        </w:rPr>
      </w:pPr>
      <w:bookmarkStart w:id="241" w:name="_Toc439238033"/>
      <w:bookmarkStart w:id="242" w:name="_Toc439238155"/>
      <w:bookmarkStart w:id="243" w:name="_Toc439252707"/>
      <w:bookmarkStart w:id="244" w:name="_Toc439323565"/>
      <w:bookmarkStart w:id="245" w:name="_Toc439323681"/>
      <w:bookmarkStart w:id="246" w:name="_Toc440361315"/>
      <w:bookmarkStart w:id="247" w:name="_Toc440376070"/>
      <w:bookmarkStart w:id="248" w:name="_Toc440376197"/>
      <w:bookmarkStart w:id="249" w:name="_Toc440382462"/>
      <w:bookmarkStart w:id="250" w:name="_Toc440447132"/>
      <w:bookmarkStart w:id="251" w:name="_Toc440632292"/>
      <w:bookmarkStart w:id="252" w:name="_Toc440875065"/>
      <w:bookmarkStart w:id="253" w:name="_Toc441131052"/>
      <w:bookmarkStart w:id="254" w:name="_Toc441503233"/>
      <w:bookmarkStart w:id="255" w:name="_Toc441572024"/>
      <w:bookmarkStart w:id="256" w:name="_Toc441575116"/>
      <w:bookmarkStart w:id="257" w:name="_Toc442434777"/>
      <w:bookmarkStart w:id="258" w:name="_Toc442435616"/>
      <w:bookmarkStart w:id="259" w:name="_Toc462044736"/>
      <w:bookmarkStart w:id="260" w:name="_Toc462068439"/>
      <w:bookmarkStart w:id="261" w:name="_Toc463514129"/>
      <w:bookmarkStart w:id="262" w:name="_Toc469480337"/>
      <w:bookmarkStart w:id="263" w:name="_Toc471823127"/>
      <w:bookmarkStart w:id="264" w:name="_Toc498511988"/>
      <w:bookmarkStart w:id="265" w:name="_Toc503263047"/>
      <w:r w:rsidRPr="00FB4A2A">
        <w:rPr>
          <w:b w:val="0"/>
          <w:sz w:val="24"/>
          <w:szCs w:val="24"/>
        </w:rPr>
        <w:t xml:space="preserve">Настоящий проект </w:t>
      </w:r>
      <w:r w:rsidR="00C2232A" w:rsidRPr="00FB4A2A">
        <w:rPr>
          <w:b w:val="0"/>
          <w:sz w:val="24"/>
          <w:szCs w:val="24"/>
        </w:rPr>
        <w:t xml:space="preserve">рамочного соглашения </w:t>
      </w:r>
      <w:r w:rsidRPr="00FB4A2A">
        <w:rPr>
          <w:b w:val="0"/>
          <w:sz w:val="24"/>
          <w:szCs w:val="24"/>
        </w:rPr>
        <w:t xml:space="preserve">не является окончательным, редакция </w:t>
      </w:r>
      <w:r w:rsidR="00C2232A" w:rsidRPr="00FB4A2A">
        <w:rPr>
          <w:b w:val="0"/>
          <w:sz w:val="24"/>
          <w:szCs w:val="24"/>
        </w:rPr>
        <w:t xml:space="preserve">рамочного соглашения </w:t>
      </w:r>
      <w:r w:rsidRPr="00FB4A2A">
        <w:rPr>
          <w:b w:val="0"/>
          <w:sz w:val="24"/>
          <w:szCs w:val="24"/>
        </w:rPr>
        <w:t>может быть изменена Заказчиком.</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sidR="00601AB5" w:rsidRPr="00FB4A2A" w:rsidRDefault="00601AB5" w:rsidP="00601AB5">
      <w:pPr>
        <w:ind w:firstLine="709"/>
        <w:rPr>
          <w:lang w:val="x-none" w:eastAsia="x-none"/>
        </w:rPr>
      </w:pPr>
      <w:r w:rsidRPr="00FB4A2A">
        <w:rPr>
          <w:lang w:val="x-none" w:eastAsia="x-none"/>
        </w:rPr>
        <w:t xml:space="preserve">2.1.4 </w:t>
      </w:r>
      <w:r w:rsidRPr="00FB4A2A">
        <w:rPr>
          <w:lang w:val="x-none" w:eastAsia="x-none"/>
        </w:rPr>
        <w:tab/>
        <w:t>Заказчик вправе в одностороннем порядке расторгнуть Рамочное соглашение в следующих случаях:</w:t>
      </w:r>
    </w:p>
    <w:p w:rsidR="00601AB5" w:rsidRPr="00FB4A2A" w:rsidRDefault="00601AB5" w:rsidP="00601AB5">
      <w:pPr>
        <w:rPr>
          <w:lang w:val="x-none" w:eastAsia="x-none"/>
        </w:rPr>
      </w:pPr>
      <w:r w:rsidRPr="00FB4A2A">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FB4A2A" w:rsidRDefault="00601AB5" w:rsidP="00601AB5">
      <w:pPr>
        <w:rPr>
          <w:lang w:eastAsia="x-none"/>
        </w:rPr>
      </w:pPr>
      <w:r w:rsidRPr="00FB4A2A">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Pr="00FB4A2A">
        <w:rPr>
          <w:lang w:eastAsia="x-none"/>
        </w:rPr>
        <w:t>.</w:t>
      </w:r>
    </w:p>
    <w:p w:rsidR="00601AB5" w:rsidRPr="00FB4A2A" w:rsidRDefault="00601AB5" w:rsidP="00601AB5"/>
    <w:p w:rsidR="005D18F2" w:rsidRPr="00FB4A2A"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6" w:name="_Toc440875066"/>
      <w:bookmarkStart w:id="267" w:name="_Toc441131053"/>
      <w:bookmarkStart w:id="268" w:name="_Toc503263048"/>
      <w:r w:rsidRPr="00FB4A2A">
        <w:rPr>
          <w:sz w:val="24"/>
          <w:szCs w:val="24"/>
        </w:rPr>
        <w:t xml:space="preserve">Антикоррупционная оговорка, включаемая в проект </w:t>
      </w:r>
      <w:bookmarkEnd w:id="266"/>
      <w:bookmarkEnd w:id="267"/>
      <w:r w:rsidR="00C2232A" w:rsidRPr="00FB4A2A">
        <w:rPr>
          <w:sz w:val="24"/>
          <w:szCs w:val="24"/>
        </w:rPr>
        <w:t>рамочного соглашения</w:t>
      </w:r>
      <w:bookmarkEnd w:id="268"/>
    </w:p>
    <w:p w:rsidR="005D18F2" w:rsidRPr="00FB4A2A" w:rsidRDefault="005D18F2" w:rsidP="00363FC9">
      <w:pPr>
        <w:pStyle w:val="3"/>
        <w:numPr>
          <w:ilvl w:val="2"/>
          <w:numId w:val="9"/>
        </w:numPr>
        <w:ind w:left="0" w:firstLine="709"/>
        <w:jc w:val="both"/>
        <w:rPr>
          <w:b w:val="0"/>
          <w:sz w:val="24"/>
          <w:szCs w:val="24"/>
        </w:rPr>
      </w:pPr>
      <w:bookmarkStart w:id="269" w:name="_Toc439238157"/>
      <w:bookmarkStart w:id="270" w:name="_Toc439252709"/>
      <w:bookmarkStart w:id="271" w:name="_Toc439323567"/>
      <w:bookmarkStart w:id="272" w:name="_Toc439323683"/>
      <w:bookmarkStart w:id="273" w:name="_Toc440361317"/>
      <w:bookmarkStart w:id="274" w:name="_Toc440376072"/>
      <w:bookmarkStart w:id="275" w:name="_Toc440376199"/>
      <w:bookmarkStart w:id="276" w:name="_Toc440382464"/>
      <w:bookmarkStart w:id="277" w:name="_Toc440447134"/>
      <w:bookmarkStart w:id="278" w:name="_Toc440632294"/>
      <w:bookmarkStart w:id="279" w:name="_Toc440875067"/>
      <w:bookmarkStart w:id="280" w:name="_Toc441131054"/>
      <w:bookmarkStart w:id="281" w:name="_Toc441503235"/>
      <w:bookmarkStart w:id="282" w:name="_Toc441572026"/>
      <w:bookmarkStart w:id="283" w:name="_Toc441575118"/>
      <w:bookmarkStart w:id="284" w:name="_Toc442434779"/>
      <w:bookmarkStart w:id="285" w:name="_Toc442435618"/>
      <w:bookmarkStart w:id="286" w:name="_Toc462044738"/>
      <w:bookmarkStart w:id="287" w:name="_Toc462068441"/>
      <w:bookmarkStart w:id="288" w:name="_Toc463514131"/>
      <w:bookmarkStart w:id="289" w:name="_Toc469480339"/>
      <w:bookmarkStart w:id="290" w:name="_Toc471823129"/>
      <w:bookmarkStart w:id="291" w:name="_Toc498511990"/>
      <w:bookmarkStart w:id="292" w:name="_Toc503263049"/>
      <w:r w:rsidRPr="00FB4A2A">
        <w:rPr>
          <w:b w:val="0"/>
          <w:sz w:val="24"/>
          <w:szCs w:val="24"/>
        </w:rPr>
        <w:t xml:space="preserve">При подписании по результатам настоящего конкурса </w:t>
      </w:r>
      <w:r w:rsidR="00C2232A" w:rsidRPr="00FB4A2A">
        <w:rPr>
          <w:b w:val="0"/>
          <w:sz w:val="24"/>
          <w:szCs w:val="24"/>
        </w:rPr>
        <w:t xml:space="preserve">рамочного соглашения </w:t>
      </w:r>
      <w:r w:rsidRPr="00FB4A2A">
        <w:rPr>
          <w:b w:val="0"/>
          <w:sz w:val="24"/>
          <w:szCs w:val="24"/>
        </w:rPr>
        <w:t xml:space="preserve">между Заказчиком и </w:t>
      </w:r>
      <w:r w:rsidR="00764DC4" w:rsidRPr="00FB4A2A">
        <w:rPr>
          <w:b w:val="0"/>
          <w:sz w:val="24"/>
          <w:szCs w:val="24"/>
        </w:rPr>
        <w:t>Победителем</w:t>
      </w:r>
      <w:r w:rsidRPr="00FB4A2A">
        <w:rPr>
          <w:b w:val="0"/>
          <w:sz w:val="24"/>
          <w:szCs w:val="24"/>
        </w:rPr>
        <w:t xml:space="preserve">, в текст </w:t>
      </w:r>
      <w:r w:rsidR="00C2232A" w:rsidRPr="00FB4A2A">
        <w:rPr>
          <w:b w:val="0"/>
          <w:sz w:val="24"/>
          <w:szCs w:val="24"/>
        </w:rPr>
        <w:t xml:space="preserve">рамочного соглашения </w:t>
      </w:r>
      <w:r w:rsidRPr="00FB4A2A">
        <w:rPr>
          <w:b w:val="0"/>
          <w:sz w:val="24"/>
          <w:szCs w:val="24"/>
        </w:rPr>
        <w:t xml:space="preserve">должна быть включена Антикоррупционная оговорка (пункт. </w:t>
      </w:r>
      <w:r w:rsidR="000A775A" w:rsidRPr="00FB4A2A">
        <w:rPr>
          <w:b w:val="0"/>
        </w:rPr>
        <w:fldChar w:fldCharType="begin"/>
      </w:r>
      <w:r w:rsidR="000A775A" w:rsidRPr="00FB4A2A">
        <w:rPr>
          <w:b w:val="0"/>
        </w:rPr>
        <w:instrText xml:space="preserve"> REF _Ref440270867 \r \h  \* MERGEFORMAT </w:instrText>
      </w:r>
      <w:r w:rsidR="000A775A" w:rsidRPr="00FB4A2A">
        <w:rPr>
          <w:b w:val="0"/>
        </w:rPr>
      </w:r>
      <w:r w:rsidR="000A775A" w:rsidRPr="00FB4A2A">
        <w:rPr>
          <w:b w:val="0"/>
        </w:rPr>
        <w:fldChar w:fldCharType="separate"/>
      </w:r>
      <w:r w:rsidR="00D40CE6" w:rsidRPr="00D40CE6">
        <w:rPr>
          <w:b w:val="0"/>
          <w:sz w:val="24"/>
          <w:szCs w:val="24"/>
        </w:rPr>
        <w:t>2.2.3</w:t>
      </w:r>
      <w:r w:rsidR="000A775A" w:rsidRPr="00FB4A2A">
        <w:rPr>
          <w:b w:val="0"/>
        </w:rPr>
        <w:fldChar w:fldCharType="end"/>
      </w:r>
      <w:r w:rsidRPr="00FB4A2A">
        <w:rPr>
          <w:b w:val="0"/>
          <w:sz w:val="24"/>
          <w:szCs w:val="24"/>
        </w:rPr>
        <w: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5D18F2" w:rsidRPr="00FB4A2A" w:rsidRDefault="005D18F2" w:rsidP="00363FC9">
      <w:pPr>
        <w:pStyle w:val="3"/>
        <w:numPr>
          <w:ilvl w:val="2"/>
          <w:numId w:val="9"/>
        </w:numPr>
        <w:ind w:left="0" w:firstLine="709"/>
        <w:jc w:val="both"/>
        <w:rPr>
          <w:b w:val="0"/>
          <w:sz w:val="24"/>
          <w:szCs w:val="24"/>
        </w:rPr>
      </w:pPr>
      <w:bookmarkStart w:id="293" w:name="_Toc439238158"/>
      <w:bookmarkStart w:id="294" w:name="_Toc439252710"/>
      <w:bookmarkStart w:id="295" w:name="_Toc439323568"/>
      <w:bookmarkStart w:id="296" w:name="_Toc439323684"/>
      <w:bookmarkStart w:id="297" w:name="_Toc440361318"/>
      <w:bookmarkStart w:id="298" w:name="_Toc440376073"/>
      <w:bookmarkStart w:id="299" w:name="_Toc440376200"/>
      <w:bookmarkStart w:id="300" w:name="_Toc440382465"/>
      <w:bookmarkStart w:id="301" w:name="_Toc440447135"/>
      <w:bookmarkStart w:id="302" w:name="_Toc440632295"/>
      <w:bookmarkStart w:id="303" w:name="_Toc440875068"/>
      <w:bookmarkStart w:id="304" w:name="_Toc441131055"/>
      <w:bookmarkStart w:id="305" w:name="_Toc441503236"/>
      <w:bookmarkStart w:id="306" w:name="_Toc441572027"/>
      <w:bookmarkStart w:id="307" w:name="_Toc441575119"/>
      <w:bookmarkStart w:id="308" w:name="_Toc442434780"/>
      <w:bookmarkStart w:id="309" w:name="_Toc442435619"/>
      <w:bookmarkStart w:id="310" w:name="_Toc462044739"/>
      <w:bookmarkStart w:id="311" w:name="_Toc462068442"/>
      <w:bookmarkStart w:id="312" w:name="_Toc463514132"/>
      <w:bookmarkStart w:id="313" w:name="_Toc469480340"/>
      <w:bookmarkStart w:id="314" w:name="_Toc471823130"/>
      <w:bookmarkStart w:id="315" w:name="_Toc498511991"/>
      <w:bookmarkStart w:id="316" w:name="_Toc503263050"/>
      <w:r w:rsidRPr="00FB4A2A">
        <w:rPr>
          <w:b w:val="0"/>
          <w:sz w:val="24"/>
          <w:szCs w:val="24"/>
        </w:rPr>
        <w:t xml:space="preserve">Отказ </w:t>
      </w:r>
      <w:r w:rsidR="00764DC4" w:rsidRPr="00FB4A2A">
        <w:rPr>
          <w:b w:val="0"/>
          <w:sz w:val="24"/>
          <w:szCs w:val="24"/>
        </w:rPr>
        <w:t>Победителя</w:t>
      </w:r>
      <w:r w:rsidRPr="00FB4A2A">
        <w:rPr>
          <w:b w:val="0"/>
          <w:sz w:val="24"/>
          <w:szCs w:val="24"/>
        </w:rPr>
        <w:t xml:space="preserve"> от подписания </w:t>
      </w:r>
      <w:r w:rsidR="00C2232A" w:rsidRPr="00FB4A2A">
        <w:rPr>
          <w:b w:val="0"/>
          <w:sz w:val="24"/>
          <w:szCs w:val="24"/>
        </w:rPr>
        <w:t xml:space="preserve">рамочного соглашения </w:t>
      </w:r>
      <w:r w:rsidRPr="00FB4A2A">
        <w:rPr>
          <w:b w:val="0"/>
          <w:sz w:val="24"/>
          <w:szCs w:val="24"/>
        </w:rPr>
        <w:t>с включенной в текст Антикоррупционной оговоркой, приведет к утере данным Участником статуса Победителя.</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5D18F2" w:rsidRPr="00FB4A2A" w:rsidRDefault="005D18F2" w:rsidP="00363FC9">
      <w:pPr>
        <w:pStyle w:val="3"/>
        <w:numPr>
          <w:ilvl w:val="2"/>
          <w:numId w:val="9"/>
        </w:numPr>
        <w:ind w:left="0" w:firstLine="709"/>
        <w:jc w:val="both"/>
        <w:rPr>
          <w:b w:val="0"/>
          <w:sz w:val="24"/>
          <w:szCs w:val="24"/>
        </w:rPr>
      </w:pPr>
      <w:bookmarkStart w:id="317" w:name="_Toc439238159"/>
      <w:bookmarkStart w:id="318" w:name="_Toc439252711"/>
      <w:bookmarkStart w:id="319" w:name="_Toc439323569"/>
      <w:bookmarkStart w:id="320" w:name="_Toc439323685"/>
      <w:bookmarkStart w:id="321" w:name="_Ref440270867"/>
      <w:bookmarkStart w:id="322" w:name="_Toc440361319"/>
      <w:bookmarkStart w:id="323" w:name="_Toc440376074"/>
      <w:bookmarkStart w:id="324" w:name="_Toc440376201"/>
      <w:bookmarkStart w:id="325" w:name="_Toc440382466"/>
      <w:bookmarkStart w:id="326" w:name="_Toc440447136"/>
      <w:bookmarkStart w:id="327" w:name="_Toc440632296"/>
      <w:bookmarkStart w:id="328" w:name="_Toc440875069"/>
      <w:bookmarkStart w:id="329" w:name="_Toc441131056"/>
      <w:bookmarkStart w:id="330" w:name="_Toc441503237"/>
      <w:bookmarkStart w:id="331" w:name="_Toc441572028"/>
      <w:bookmarkStart w:id="332" w:name="_Toc441575120"/>
      <w:bookmarkStart w:id="333" w:name="_Toc442434781"/>
      <w:bookmarkStart w:id="334" w:name="_Toc442435620"/>
      <w:bookmarkStart w:id="335" w:name="_Toc462044740"/>
      <w:bookmarkStart w:id="336" w:name="_Toc462068443"/>
      <w:bookmarkStart w:id="337" w:name="_Toc463514133"/>
      <w:bookmarkStart w:id="338" w:name="_Toc469480341"/>
      <w:bookmarkStart w:id="339" w:name="_Toc471823131"/>
      <w:bookmarkStart w:id="340" w:name="_Toc498511992"/>
      <w:bookmarkStart w:id="341" w:name="_Toc503263051"/>
      <w:r w:rsidRPr="00FB4A2A">
        <w:rPr>
          <w:b w:val="0"/>
          <w:sz w:val="24"/>
          <w:szCs w:val="24"/>
        </w:rPr>
        <w:t>Текст Антикоррупционной оговорки:</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rsidR="005D18F2" w:rsidRPr="00FB4A2A" w:rsidRDefault="005D18F2" w:rsidP="005D18F2">
      <w:pPr>
        <w:jc w:val="center"/>
        <w:rPr>
          <w:b/>
          <w:i/>
          <w:szCs w:val="24"/>
        </w:rPr>
      </w:pPr>
    </w:p>
    <w:p w:rsidR="005D18F2" w:rsidRPr="00FB4A2A" w:rsidRDefault="005D18F2" w:rsidP="005D18F2">
      <w:pPr>
        <w:jc w:val="center"/>
        <w:rPr>
          <w:b/>
          <w:bCs/>
          <w:i/>
          <w:szCs w:val="24"/>
        </w:rPr>
      </w:pPr>
      <w:r w:rsidRPr="00FB4A2A">
        <w:rPr>
          <w:b/>
          <w:i/>
          <w:szCs w:val="24"/>
        </w:rPr>
        <w:t>АНТИКОРРУПЦИОННАЯ ОГОВОРКА</w:t>
      </w:r>
    </w:p>
    <w:p w:rsidR="00A21FFC" w:rsidRPr="00FB4A2A" w:rsidRDefault="00A21FFC" w:rsidP="00A21FFC">
      <w:pPr>
        <w:snapToGrid w:val="0"/>
        <w:ind w:firstLine="709"/>
        <w:rPr>
          <w:szCs w:val="24"/>
        </w:rPr>
      </w:pPr>
      <w:r w:rsidRPr="00FB4A2A">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FB4A2A" w:rsidRDefault="00A21FFC" w:rsidP="00A21FFC">
      <w:pPr>
        <w:snapToGrid w:val="0"/>
        <w:ind w:firstLine="709"/>
        <w:rPr>
          <w:szCs w:val="24"/>
        </w:rPr>
      </w:pPr>
      <w:r w:rsidRPr="00FB4A2A">
        <w:rPr>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B4A2A">
        <w:rPr>
          <w:szCs w:val="24"/>
        </w:rPr>
        <w:t>Россети</w:t>
      </w:r>
      <w:proofErr w:type="spellEnd"/>
      <w:r w:rsidRPr="00FB4A2A">
        <w:rPr>
          <w:szCs w:val="24"/>
        </w:rPr>
        <w:t>» и ПАО «МРСК Центра» (представлены в разделе «Антикоррупционная политика» на официальных сайтах: ПАО «</w:t>
      </w:r>
      <w:proofErr w:type="spellStart"/>
      <w:r w:rsidRPr="00FB4A2A">
        <w:rPr>
          <w:szCs w:val="24"/>
        </w:rPr>
        <w:t>Россети</w:t>
      </w:r>
      <w:proofErr w:type="spellEnd"/>
      <w:r w:rsidRPr="00FB4A2A">
        <w:rPr>
          <w:szCs w:val="24"/>
        </w:rPr>
        <w:t xml:space="preserve">» по адресу - </w:t>
      </w:r>
      <w:hyperlink r:id="rId20" w:history="1">
        <w:r w:rsidRPr="00FB4A2A">
          <w:rPr>
            <w:rStyle w:val="ae"/>
          </w:rPr>
          <w:t>http://www.rosseti.ru/about/anticorruptionpolicy/policy/index.php</w:t>
        </w:r>
      </w:hyperlink>
      <w:r w:rsidRPr="00FB4A2A">
        <w:rPr>
          <w:rStyle w:val="ae"/>
        </w:rPr>
        <w:t>,</w:t>
      </w:r>
      <w:r w:rsidRPr="00FB4A2A">
        <w:rPr>
          <w:szCs w:val="24"/>
        </w:rPr>
        <w:t xml:space="preserve"> ПАО «МРСК Центра» по адресу -</w:t>
      </w:r>
      <w:r w:rsidRPr="00FB4A2A">
        <w:rPr>
          <w:rFonts w:eastAsia="Calibri"/>
          <w:szCs w:val="24"/>
        </w:rPr>
        <w:t xml:space="preserve"> </w:t>
      </w:r>
      <w:r w:rsidRPr="00FB4A2A">
        <w:rPr>
          <w:rStyle w:val="ae"/>
        </w:rPr>
        <w:t>http://www.mrsk-1.ru/information/documents/internal/</w:t>
      </w:r>
      <w:r w:rsidRPr="00FB4A2A">
        <w:rPr>
          <w:szCs w:val="24"/>
        </w:rPr>
        <w:t>), - полностью принимает положения Антикоррупционной политики ПАО «</w:t>
      </w:r>
      <w:proofErr w:type="spellStart"/>
      <w:r w:rsidRPr="00FB4A2A">
        <w:rPr>
          <w:szCs w:val="24"/>
        </w:rPr>
        <w:t>Россети</w:t>
      </w:r>
      <w:proofErr w:type="spellEnd"/>
      <w:r w:rsidRPr="00FB4A2A">
        <w:rPr>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FB4A2A" w:rsidRDefault="00A21FFC" w:rsidP="00A21FFC">
      <w:pPr>
        <w:ind w:firstLine="709"/>
        <w:rPr>
          <w:szCs w:val="24"/>
        </w:rPr>
      </w:pPr>
      <w:r w:rsidRPr="00FB4A2A">
        <w:rPr>
          <w:szCs w:val="24"/>
        </w:rPr>
        <w:lastRenderedPageBreak/>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B4A2A">
        <w:rPr>
          <w:i/>
          <w:szCs w:val="24"/>
        </w:rPr>
        <w:t>.</w:t>
      </w:r>
    </w:p>
    <w:p w:rsidR="00A21FFC" w:rsidRPr="00FB4A2A" w:rsidRDefault="00A21FFC" w:rsidP="00A21FFC">
      <w:pPr>
        <w:autoSpaceDE w:val="0"/>
        <w:autoSpaceDN w:val="0"/>
        <w:adjustRightInd w:val="0"/>
        <w:ind w:firstLine="709"/>
        <w:rPr>
          <w:szCs w:val="24"/>
        </w:rPr>
      </w:pPr>
      <w:r w:rsidRPr="00FB4A2A">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FB4A2A">
        <w:rPr>
          <w:szCs w:val="24"/>
          <w:lang w:val="en-US"/>
        </w:rPr>
        <w:t> </w:t>
      </w:r>
      <w:r w:rsidRPr="00FB4A2A">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FB4A2A" w:rsidRDefault="00A21FFC" w:rsidP="00A21FFC">
      <w:pPr>
        <w:ind w:firstLine="709"/>
        <w:rPr>
          <w:szCs w:val="24"/>
        </w:rPr>
      </w:pPr>
      <w:r w:rsidRPr="00FB4A2A">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B4A2A">
        <w:rPr>
          <w:b/>
          <w:bCs/>
          <w:szCs w:val="24"/>
        </w:rPr>
        <w:t xml:space="preserve"> </w:t>
      </w:r>
      <w:r w:rsidRPr="00FB4A2A">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FB4A2A" w:rsidRDefault="00A21FFC" w:rsidP="00A21FFC">
      <w:pPr>
        <w:autoSpaceDE w:val="0"/>
        <w:autoSpaceDN w:val="0"/>
        <w:adjustRightInd w:val="0"/>
        <w:ind w:firstLine="709"/>
        <w:rPr>
          <w:szCs w:val="24"/>
        </w:rPr>
      </w:pPr>
      <w:r w:rsidRPr="00FB4A2A">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FB4A2A" w:rsidRDefault="00A21FFC" w:rsidP="00A21FFC">
      <w:pPr>
        <w:ind w:firstLine="709"/>
        <w:rPr>
          <w:szCs w:val="24"/>
        </w:rPr>
      </w:pPr>
      <w:r w:rsidRPr="00FB4A2A">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FB4A2A">
        <w:rPr>
          <w:spacing w:val="-2"/>
          <w:szCs w:val="24"/>
        </w:rPr>
        <w:t>Антикоррупционной оговорки, и обязательств воздерживаться от запрещенных</w:t>
      </w:r>
      <w:r w:rsidRPr="00FB4A2A">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FB4A2A" w:rsidRDefault="00A21FFC" w:rsidP="00A21FFC">
      <w:pPr>
        <w:ind w:firstLine="709"/>
        <w:rPr>
          <w:szCs w:val="24"/>
        </w:rPr>
      </w:pPr>
    </w:p>
    <w:p w:rsidR="00A21FFC" w:rsidRPr="00FB4A2A" w:rsidRDefault="00A21FFC" w:rsidP="00A21FFC">
      <w:pPr>
        <w:ind w:firstLine="709"/>
        <w:rPr>
          <w:szCs w:val="24"/>
        </w:rPr>
      </w:pPr>
    </w:p>
    <w:p w:rsidR="00A21FFC" w:rsidRPr="00FB4A2A" w:rsidRDefault="00A21FFC" w:rsidP="00A21FFC">
      <w:pPr>
        <w:ind w:firstLine="709"/>
        <w:rPr>
          <w:i/>
          <w:szCs w:val="24"/>
        </w:rPr>
      </w:pPr>
      <w:r w:rsidRPr="00FB4A2A">
        <w:rPr>
          <w:i/>
          <w:szCs w:val="24"/>
        </w:rPr>
        <w:t>* Наименование контрагента указывается в соответствии с договором (например, подрядчик, исполнитель, поставщик и пр.).</w:t>
      </w:r>
    </w:p>
    <w:p w:rsidR="00A21FFC" w:rsidRPr="00FB4A2A" w:rsidRDefault="00A21FFC" w:rsidP="00A21FFC">
      <w:pPr>
        <w:ind w:firstLine="709"/>
        <w:rPr>
          <w:i/>
          <w:szCs w:val="24"/>
        </w:rPr>
      </w:pPr>
      <w:r w:rsidRPr="00FB4A2A">
        <w:rPr>
          <w:szCs w:val="24"/>
        </w:rPr>
        <w:t>** </w:t>
      </w:r>
      <w:r w:rsidRPr="00FB4A2A">
        <w:rPr>
          <w:i/>
          <w:szCs w:val="24"/>
        </w:rPr>
        <w:t>Указывается наименование ПАО «</w:t>
      </w:r>
      <w:proofErr w:type="spellStart"/>
      <w:r w:rsidRPr="00FB4A2A">
        <w:rPr>
          <w:i/>
          <w:szCs w:val="24"/>
        </w:rPr>
        <w:t>Россети</w:t>
      </w:r>
      <w:proofErr w:type="spellEnd"/>
      <w:r w:rsidRPr="00FB4A2A">
        <w:rPr>
          <w:i/>
          <w:szCs w:val="24"/>
        </w:rPr>
        <w:t>» / ПАО «МРСК Центра» в соответствии с договором (например, заказчик, покупатель и пр.).</w:t>
      </w:r>
    </w:p>
    <w:p w:rsidR="00E14E11" w:rsidRPr="00FB4A2A" w:rsidRDefault="00E14E11" w:rsidP="00A21FFC">
      <w:pPr>
        <w:ind w:firstLine="709"/>
        <w:rPr>
          <w:i/>
          <w:szCs w:val="24"/>
        </w:rPr>
      </w:pPr>
    </w:p>
    <w:p w:rsidR="000D1809" w:rsidRPr="00FB4A2A" w:rsidRDefault="000D1809" w:rsidP="00363FC9">
      <w:pPr>
        <w:pStyle w:val="1"/>
        <w:numPr>
          <w:ilvl w:val="0"/>
          <w:numId w:val="9"/>
        </w:numPr>
        <w:spacing w:before="0" w:after="120"/>
        <w:ind w:hanging="595"/>
        <w:jc w:val="center"/>
        <w:rPr>
          <w:rFonts w:ascii="Times New Roman" w:hAnsi="Times New Roman"/>
          <w:sz w:val="24"/>
          <w:szCs w:val="24"/>
        </w:rPr>
      </w:pPr>
      <w:bookmarkStart w:id="342" w:name="_Toc254176582"/>
      <w:bookmarkStart w:id="343" w:name="_Toc255985704"/>
      <w:bookmarkStart w:id="344" w:name="_Toc254176583"/>
      <w:bookmarkStart w:id="345" w:name="_Toc255985705"/>
      <w:bookmarkStart w:id="346" w:name="_Toc254176584"/>
      <w:bookmarkStart w:id="347" w:name="_Toc255985706"/>
      <w:bookmarkStart w:id="348" w:name="_Toc254176589"/>
      <w:bookmarkStart w:id="349" w:name="_Toc255985711"/>
      <w:bookmarkStart w:id="350" w:name="_Toc254176602"/>
      <w:bookmarkStart w:id="351" w:name="_Toc255985724"/>
      <w:bookmarkStart w:id="352" w:name="_Toc254176609"/>
      <w:bookmarkStart w:id="353" w:name="_Toc255985731"/>
      <w:bookmarkStart w:id="354" w:name="_Toc254176611"/>
      <w:bookmarkStart w:id="355" w:name="_Toc255985733"/>
      <w:bookmarkStart w:id="356" w:name="_Toc254176621"/>
      <w:bookmarkStart w:id="357" w:name="_Toc255985743"/>
      <w:bookmarkStart w:id="358" w:name="_Toc254176624"/>
      <w:bookmarkStart w:id="359" w:name="_Toc255985746"/>
      <w:bookmarkStart w:id="360" w:name="_Toc254176633"/>
      <w:bookmarkStart w:id="361" w:name="_Toc255985755"/>
      <w:bookmarkStart w:id="362" w:name="_Toc254176635"/>
      <w:bookmarkStart w:id="363" w:name="_Toc255985757"/>
      <w:bookmarkStart w:id="364" w:name="_Toc254176638"/>
      <w:bookmarkStart w:id="365" w:name="_Toc255985760"/>
      <w:bookmarkStart w:id="366" w:name="_Toc254176639"/>
      <w:bookmarkStart w:id="367" w:name="_Toc255985761"/>
      <w:bookmarkStart w:id="368" w:name="_Toc254176645"/>
      <w:bookmarkStart w:id="369" w:name="_Toc255985767"/>
      <w:bookmarkStart w:id="370" w:name="_Toc254176648"/>
      <w:bookmarkStart w:id="371" w:name="_Toc255985770"/>
      <w:bookmarkStart w:id="372" w:name="_Toc254176674"/>
      <w:bookmarkStart w:id="373" w:name="_Toc255985796"/>
      <w:bookmarkStart w:id="374" w:name="_Toc254176683"/>
      <w:bookmarkStart w:id="375" w:name="_Toc255985805"/>
      <w:bookmarkStart w:id="376" w:name="_Toc254176691"/>
      <w:bookmarkStart w:id="377" w:name="_Toc255985813"/>
      <w:bookmarkStart w:id="378" w:name="_Toc254176700"/>
      <w:bookmarkStart w:id="379" w:name="_Toc255985822"/>
      <w:bookmarkStart w:id="380" w:name="_Toc254176709"/>
      <w:bookmarkStart w:id="381" w:name="_Toc255985831"/>
      <w:bookmarkStart w:id="382" w:name="_Toc254176710"/>
      <w:bookmarkStart w:id="383" w:name="_Toc255985832"/>
      <w:bookmarkStart w:id="384" w:name="_Toc254176725"/>
      <w:bookmarkStart w:id="385" w:name="_Toc255985847"/>
      <w:bookmarkStart w:id="386" w:name="_Toc254176736"/>
      <w:bookmarkStart w:id="387" w:name="_Toc255985858"/>
      <w:bookmarkStart w:id="388" w:name="_Toc254176743"/>
      <w:bookmarkStart w:id="389" w:name="_Toc255985865"/>
      <w:bookmarkStart w:id="390" w:name="_Toc254176749"/>
      <w:bookmarkStart w:id="391" w:name="_Toc255985871"/>
      <w:bookmarkStart w:id="392" w:name="_Toc254176751"/>
      <w:bookmarkStart w:id="393" w:name="_Toc255985873"/>
      <w:bookmarkStart w:id="394" w:name="_Toc254176766"/>
      <w:bookmarkStart w:id="395" w:name="_Toc255985888"/>
      <w:bookmarkStart w:id="396" w:name="_Toc254176768"/>
      <w:bookmarkStart w:id="397" w:name="_Toc255985890"/>
      <w:bookmarkStart w:id="398" w:name="_Toc254176772"/>
      <w:bookmarkStart w:id="399" w:name="_Toc255985894"/>
      <w:bookmarkStart w:id="400" w:name="_Toc254176776"/>
      <w:bookmarkStart w:id="401" w:name="_Toc255985898"/>
      <w:bookmarkStart w:id="402" w:name="_Toc254176791"/>
      <w:bookmarkStart w:id="403" w:name="_Toc255985913"/>
      <w:bookmarkStart w:id="404" w:name="_Toc254176803"/>
      <w:bookmarkStart w:id="405" w:name="_Toc255985925"/>
      <w:bookmarkStart w:id="406" w:name="_Toc254176822"/>
      <w:bookmarkStart w:id="407" w:name="_Toc255985944"/>
      <w:bookmarkStart w:id="408" w:name="_Toc254176823"/>
      <w:bookmarkStart w:id="409" w:name="_Toc255985945"/>
      <w:bookmarkStart w:id="410" w:name="_Toc254176826"/>
      <w:bookmarkStart w:id="411" w:name="_Toc255985948"/>
      <w:bookmarkStart w:id="412" w:name="_Toc254176827"/>
      <w:bookmarkStart w:id="413" w:name="_Toc255985949"/>
      <w:bookmarkStart w:id="414" w:name="_Toc254176832"/>
      <w:bookmarkStart w:id="415" w:name="_Toc255985954"/>
      <w:bookmarkStart w:id="416" w:name="_Toc254176851"/>
      <w:bookmarkStart w:id="417" w:name="_Toc255985973"/>
      <w:bookmarkStart w:id="418" w:name="_Toc254176853"/>
      <w:bookmarkStart w:id="419" w:name="_Toc255985975"/>
      <w:bookmarkStart w:id="420" w:name="_Toc254176858"/>
      <w:bookmarkStart w:id="421" w:name="_Toc255985980"/>
      <w:bookmarkStart w:id="422" w:name="_Toc254176861"/>
      <w:bookmarkStart w:id="423" w:name="_Toc255985983"/>
      <w:bookmarkStart w:id="424" w:name="_Toc254176868"/>
      <w:bookmarkStart w:id="425" w:name="_Toc255985990"/>
      <w:bookmarkStart w:id="426" w:name="_Toc254176869"/>
      <w:bookmarkStart w:id="427" w:name="_Toc255985991"/>
      <w:bookmarkStart w:id="428" w:name="_Toc254176874"/>
      <w:bookmarkStart w:id="429" w:name="_Toc255985996"/>
      <w:bookmarkStart w:id="430" w:name="_Toc254176875"/>
      <w:bookmarkStart w:id="431" w:name="_Toc255985997"/>
      <w:bookmarkStart w:id="432" w:name="_Toc254176880"/>
      <w:bookmarkStart w:id="433" w:name="_Toc255986002"/>
      <w:bookmarkStart w:id="434" w:name="_Toc254176881"/>
      <w:bookmarkStart w:id="435" w:name="_Toc255986003"/>
      <w:bookmarkStart w:id="436" w:name="_Toc254176922"/>
      <w:bookmarkStart w:id="437" w:name="_Toc255986044"/>
      <w:bookmarkStart w:id="438" w:name="_Toc254176925"/>
      <w:bookmarkStart w:id="439" w:name="_Toc255986047"/>
      <w:bookmarkStart w:id="440" w:name="_Toc254176926"/>
      <w:bookmarkStart w:id="441" w:name="_Toc255986048"/>
      <w:bookmarkStart w:id="442" w:name="_Toc254176939"/>
      <w:bookmarkStart w:id="443" w:name="_Toc255986061"/>
      <w:bookmarkStart w:id="444" w:name="_Toc254176953"/>
      <w:bookmarkStart w:id="445" w:name="_Toc255986075"/>
      <w:bookmarkStart w:id="446" w:name="_Toc254176962"/>
      <w:bookmarkStart w:id="447" w:name="_Toc255986084"/>
      <w:bookmarkStart w:id="448" w:name="_Toc254176963"/>
      <w:bookmarkStart w:id="449" w:name="_Toc255986085"/>
      <w:bookmarkStart w:id="450" w:name="_Toc254176992"/>
      <w:bookmarkStart w:id="451" w:name="_Toc255986114"/>
      <w:bookmarkStart w:id="452" w:name="_Toc254177022"/>
      <w:bookmarkStart w:id="453" w:name="_Toc255986144"/>
      <w:bookmarkStart w:id="454" w:name="_Toc254177026"/>
      <w:bookmarkStart w:id="455" w:name="_Toc255986148"/>
      <w:bookmarkStart w:id="456" w:name="_Toc254177027"/>
      <w:bookmarkStart w:id="457" w:name="_Toc255986149"/>
      <w:bookmarkStart w:id="458" w:name="_Toc254177029"/>
      <w:bookmarkStart w:id="459" w:name="_Toc255986151"/>
      <w:bookmarkStart w:id="460" w:name="_Toc254177038"/>
      <w:bookmarkStart w:id="461" w:name="_Toc255986160"/>
      <w:bookmarkStart w:id="462" w:name="_Toc254177039"/>
      <w:bookmarkStart w:id="463" w:name="_Toc255986161"/>
      <w:bookmarkStart w:id="464" w:name="_Toc254177040"/>
      <w:bookmarkStart w:id="465" w:name="_Toc255986162"/>
      <w:bookmarkStart w:id="466" w:name="_Toc254177086"/>
      <w:bookmarkStart w:id="467" w:name="_Toc255986208"/>
      <w:bookmarkStart w:id="468" w:name="_Toc254177087"/>
      <w:bookmarkStart w:id="469" w:name="_Toc255986209"/>
      <w:bookmarkStart w:id="470" w:name="_Toc254177089"/>
      <w:bookmarkStart w:id="471" w:name="_Toc255986211"/>
      <w:bookmarkStart w:id="472" w:name="_Toc254177095"/>
      <w:bookmarkStart w:id="473" w:name="_Toc255986217"/>
      <w:bookmarkStart w:id="474" w:name="_Toc254177096"/>
      <w:bookmarkStart w:id="475" w:name="_Toc255986218"/>
      <w:bookmarkStart w:id="476" w:name="_Toc254177099"/>
      <w:bookmarkStart w:id="477" w:name="_Toc255986221"/>
      <w:bookmarkStart w:id="478" w:name="_Toc254177100"/>
      <w:bookmarkStart w:id="479" w:name="_Toc255986222"/>
      <w:bookmarkStart w:id="480" w:name="_Toc254177101"/>
      <w:bookmarkStart w:id="481" w:name="_Toc255986223"/>
      <w:bookmarkStart w:id="482" w:name="_Toc254177102"/>
      <w:bookmarkStart w:id="483" w:name="_Toc255986224"/>
      <w:bookmarkStart w:id="484" w:name="_Toc252382046"/>
      <w:bookmarkStart w:id="485" w:name="_Toc252453629"/>
      <w:bookmarkStart w:id="486" w:name="_Toc254177103"/>
      <w:bookmarkStart w:id="487" w:name="_Toc255986225"/>
      <w:bookmarkStart w:id="488" w:name="_Toc252382299"/>
      <w:bookmarkStart w:id="489" w:name="_Toc252453882"/>
      <w:bookmarkStart w:id="490" w:name="_Toc254177356"/>
      <w:bookmarkStart w:id="491" w:name="_Toc255986478"/>
      <w:bookmarkStart w:id="492" w:name="_Toc252382300"/>
      <w:bookmarkStart w:id="493" w:name="_Toc252453883"/>
      <w:bookmarkStart w:id="494" w:name="_Toc254177357"/>
      <w:bookmarkStart w:id="495" w:name="_Toc255986479"/>
      <w:bookmarkStart w:id="496" w:name="_Toc252382302"/>
      <w:bookmarkStart w:id="497" w:name="_Toc252453885"/>
      <w:bookmarkStart w:id="498" w:name="_Toc254177359"/>
      <w:bookmarkStart w:id="499" w:name="_Toc255986481"/>
      <w:bookmarkStart w:id="500" w:name="_Toc252382320"/>
      <w:bookmarkStart w:id="501" w:name="_Toc252453903"/>
      <w:bookmarkStart w:id="502" w:name="_Toc254177377"/>
      <w:bookmarkStart w:id="503" w:name="_Toc255986499"/>
      <w:bookmarkStart w:id="504" w:name="_Toc252382327"/>
      <w:bookmarkStart w:id="505" w:name="_Toc252453910"/>
      <w:bookmarkStart w:id="506" w:name="_Toc254177384"/>
      <w:bookmarkStart w:id="507" w:name="_Toc255986506"/>
      <w:bookmarkStart w:id="508" w:name="_Toc252382344"/>
      <w:bookmarkStart w:id="509" w:name="_Toc252453927"/>
      <w:bookmarkStart w:id="510" w:name="_Toc254177401"/>
      <w:bookmarkStart w:id="511" w:name="_Toc255986523"/>
      <w:bookmarkStart w:id="512" w:name="_Toc252382409"/>
      <w:bookmarkStart w:id="513" w:name="_Toc252453992"/>
      <w:bookmarkStart w:id="514" w:name="_Toc254177466"/>
      <w:bookmarkStart w:id="515" w:name="_Toc255986588"/>
      <w:bookmarkStart w:id="516" w:name="_Toc252382410"/>
      <w:bookmarkStart w:id="517" w:name="_Toc252453993"/>
      <w:bookmarkStart w:id="518" w:name="_Toc254177467"/>
      <w:bookmarkStart w:id="519" w:name="_Toc255986589"/>
      <w:bookmarkStart w:id="520" w:name="_Toc252382414"/>
      <w:bookmarkStart w:id="521" w:name="_Toc252453997"/>
      <w:bookmarkStart w:id="522" w:name="_Toc254177471"/>
      <w:bookmarkStart w:id="523" w:name="_Toc255986593"/>
      <w:bookmarkStart w:id="524" w:name="_Toc252382418"/>
      <w:bookmarkStart w:id="525" w:name="_Toc252454001"/>
      <w:bookmarkStart w:id="526" w:name="_Toc254177475"/>
      <w:bookmarkStart w:id="527" w:name="_Toc255986597"/>
      <w:bookmarkStart w:id="528" w:name="_Toc252382421"/>
      <w:bookmarkStart w:id="529" w:name="_Toc252454004"/>
      <w:bookmarkStart w:id="530" w:name="_Toc254177478"/>
      <w:bookmarkStart w:id="531" w:name="_Toc255986600"/>
      <w:bookmarkStart w:id="532" w:name="_Toc252382442"/>
      <w:bookmarkStart w:id="533" w:name="_Toc252454025"/>
      <w:bookmarkStart w:id="534" w:name="_Toc254177499"/>
      <w:bookmarkStart w:id="535" w:name="_Toc255986621"/>
      <w:bookmarkStart w:id="536" w:name="_Toc252382488"/>
      <w:bookmarkStart w:id="537" w:name="_Toc252454071"/>
      <w:bookmarkStart w:id="538" w:name="_Toc254177545"/>
      <w:bookmarkStart w:id="539" w:name="_Toc255986667"/>
      <w:bookmarkStart w:id="540" w:name="_Toc252382509"/>
      <w:bookmarkStart w:id="541" w:name="_Toc252454092"/>
      <w:bookmarkStart w:id="542" w:name="_Toc254177566"/>
      <w:bookmarkStart w:id="543" w:name="_Toc255986688"/>
      <w:bookmarkStart w:id="544" w:name="_Toc252382530"/>
      <w:bookmarkStart w:id="545" w:name="_Toc252454113"/>
      <w:bookmarkStart w:id="546" w:name="_Toc254177587"/>
      <w:bookmarkStart w:id="547" w:name="_Toc255986709"/>
      <w:bookmarkStart w:id="548" w:name="_Toc252382593"/>
      <w:bookmarkStart w:id="549" w:name="_Toc252454176"/>
      <w:bookmarkStart w:id="550" w:name="_Toc254177650"/>
      <w:bookmarkStart w:id="551" w:name="_Toc255986772"/>
      <w:bookmarkStart w:id="552" w:name="_Toc252382614"/>
      <w:bookmarkStart w:id="553" w:name="_Toc252454197"/>
      <w:bookmarkStart w:id="554" w:name="_Toc254177671"/>
      <w:bookmarkStart w:id="555" w:name="_Toc255986793"/>
      <w:bookmarkStart w:id="556" w:name="_Toc252382635"/>
      <w:bookmarkStart w:id="557" w:name="_Toc252454218"/>
      <w:bookmarkStart w:id="558" w:name="_Toc254177692"/>
      <w:bookmarkStart w:id="559" w:name="_Toc255986814"/>
      <w:bookmarkStart w:id="560" w:name="_Toc252382656"/>
      <w:bookmarkStart w:id="561" w:name="_Toc252454239"/>
      <w:bookmarkStart w:id="562" w:name="_Toc254177713"/>
      <w:bookmarkStart w:id="563" w:name="_Toc255986835"/>
      <w:bookmarkStart w:id="564" w:name="_Toc252382677"/>
      <w:bookmarkStart w:id="565" w:name="_Toc252454260"/>
      <w:bookmarkStart w:id="566" w:name="_Toc254177734"/>
      <w:bookmarkStart w:id="567" w:name="_Toc255986856"/>
      <w:bookmarkStart w:id="568" w:name="_Toc252382718"/>
      <w:bookmarkStart w:id="569" w:name="_Toc252454301"/>
      <w:bookmarkStart w:id="570" w:name="_Toc254177775"/>
      <w:bookmarkStart w:id="571" w:name="_Toc255986897"/>
      <w:bookmarkStart w:id="572" w:name="_Toc252382719"/>
      <w:bookmarkStart w:id="573" w:name="_Toc252454302"/>
      <w:bookmarkStart w:id="574" w:name="_Toc254177776"/>
      <w:bookmarkStart w:id="575" w:name="_Toc255986898"/>
      <w:bookmarkStart w:id="576" w:name="_Toc252382725"/>
      <w:bookmarkStart w:id="577" w:name="_Toc252454308"/>
      <w:bookmarkStart w:id="578" w:name="_Toc254177782"/>
      <w:bookmarkStart w:id="579" w:name="_Toc255986904"/>
      <w:bookmarkStart w:id="580" w:name="_Toc252382727"/>
      <w:bookmarkStart w:id="581" w:name="_Toc252454310"/>
      <w:bookmarkStart w:id="582" w:name="_Toc254177784"/>
      <w:bookmarkStart w:id="583" w:name="_Toc255986906"/>
      <w:bookmarkStart w:id="584" w:name="_Toc252382730"/>
      <w:bookmarkStart w:id="585" w:name="_Toc252454313"/>
      <w:bookmarkStart w:id="586" w:name="_Toc254177787"/>
      <w:bookmarkStart w:id="587" w:name="_Toc255986909"/>
      <w:bookmarkStart w:id="588" w:name="_Toc252382731"/>
      <w:bookmarkStart w:id="589" w:name="_Toc252454314"/>
      <w:bookmarkStart w:id="590" w:name="_Toc254177788"/>
      <w:bookmarkStart w:id="591" w:name="_Toc255986910"/>
      <w:bookmarkStart w:id="592" w:name="_Toc252382737"/>
      <w:bookmarkStart w:id="593" w:name="_Toc252454320"/>
      <w:bookmarkStart w:id="594" w:name="_Toc254177794"/>
      <w:bookmarkStart w:id="595" w:name="_Toc255986916"/>
      <w:bookmarkStart w:id="596" w:name="_Toc252382738"/>
      <w:bookmarkStart w:id="597" w:name="_Toc252454321"/>
      <w:bookmarkStart w:id="598" w:name="_Toc254177795"/>
      <w:bookmarkStart w:id="599" w:name="_Toc255986917"/>
      <w:bookmarkStart w:id="600" w:name="_Toc252382740"/>
      <w:bookmarkStart w:id="601" w:name="_Toc252454323"/>
      <w:bookmarkStart w:id="602" w:name="_Toc254177797"/>
      <w:bookmarkStart w:id="603" w:name="_Toc255986919"/>
      <w:bookmarkStart w:id="604" w:name="_Toc252382743"/>
      <w:bookmarkStart w:id="605" w:name="_Toc252454326"/>
      <w:bookmarkStart w:id="606" w:name="_Toc254177800"/>
      <w:bookmarkStart w:id="607" w:name="_Toc255986922"/>
      <w:bookmarkStart w:id="608" w:name="_Toc252382747"/>
      <w:bookmarkStart w:id="609" w:name="_Toc252454330"/>
      <w:bookmarkStart w:id="610" w:name="_Toc254177804"/>
      <w:bookmarkStart w:id="611" w:name="_Toc255986926"/>
      <w:bookmarkStart w:id="612" w:name="_Toc252382751"/>
      <w:bookmarkStart w:id="613" w:name="_Toc252454334"/>
      <w:bookmarkStart w:id="614" w:name="_Toc254177808"/>
      <w:bookmarkStart w:id="615" w:name="_Toc255986930"/>
      <w:bookmarkStart w:id="616" w:name="_Toc252382778"/>
      <w:bookmarkStart w:id="617" w:name="_Toc252454361"/>
      <w:bookmarkStart w:id="618" w:name="_Toc254177835"/>
      <w:bookmarkStart w:id="619" w:name="_Toc255986957"/>
      <w:bookmarkStart w:id="620" w:name="_Toc252382782"/>
      <w:bookmarkStart w:id="621" w:name="_Toc252454365"/>
      <w:bookmarkStart w:id="622" w:name="_Toc254177839"/>
      <w:bookmarkStart w:id="623" w:name="_Toc255986961"/>
      <w:bookmarkStart w:id="624" w:name="_Toc252382785"/>
      <w:bookmarkStart w:id="625" w:name="_Toc252454368"/>
      <w:bookmarkStart w:id="626" w:name="_Toc254177842"/>
      <w:bookmarkStart w:id="627" w:name="_Toc255986964"/>
      <w:bookmarkStart w:id="628" w:name="_Toc252382786"/>
      <w:bookmarkStart w:id="629" w:name="_Toc252454369"/>
      <w:bookmarkStart w:id="630" w:name="_Toc254177843"/>
      <w:bookmarkStart w:id="631" w:name="_Toc255986965"/>
      <w:bookmarkStart w:id="632" w:name="_Toc252382791"/>
      <w:bookmarkStart w:id="633" w:name="_Toc252454374"/>
      <w:bookmarkStart w:id="634" w:name="_Toc254177848"/>
      <w:bookmarkStart w:id="635" w:name="_Toc255986970"/>
      <w:bookmarkStart w:id="636" w:name="_Toc252382794"/>
      <w:bookmarkStart w:id="637" w:name="_Toc252454377"/>
      <w:bookmarkStart w:id="638" w:name="_Toc254177851"/>
      <w:bookmarkStart w:id="639" w:name="_Toc255986973"/>
      <w:bookmarkStart w:id="640" w:name="_Toc252382802"/>
      <w:bookmarkStart w:id="641" w:name="_Toc252454385"/>
      <w:bookmarkStart w:id="642" w:name="_Toc254177859"/>
      <w:bookmarkStart w:id="643" w:name="_Toc255986981"/>
      <w:bookmarkStart w:id="644" w:name="_Toc252382803"/>
      <w:bookmarkStart w:id="645" w:name="_Toc252454386"/>
      <w:bookmarkStart w:id="646" w:name="_Toc254177860"/>
      <w:bookmarkStart w:id="647" w:name="_Toc255986982"/>
      <w:bookmarkStart w:id="648" w:name="_Toc252382809"/>
      <w:bookmarkStart w:id="649" w:name="_Toc252454392"/>
      <w:bookmarkStart w:id="650" w:name="_Toc254177866"/>
      <w:bookmarkStart w:id="651" w:name="_Toc255986988"/>
      <w:bookmarkStart w:id="652" w:name="_Toc252382811"/>
      <w:bookmarkStart w:id="653" w:name="_Toc252454394"/>
      <w:bookmarkStart w:id="654" w:name="_Toc254177868"/>
      <w:bookmarkStart w:id="655" w:name="_Toc255986990"/>
      <w:bookmarkStart w:id="656" w:name="_Toc252382820"/>
      <w:bookmarkStart w:id="657" w:name="_Toc252454403"/>
      <w:bookmarkStart w:id="658" w:name="_Toc254177877"/>
      <w:bookmarkStart w:id="659" w:name="_Toc255986999"/>
      <w:bookmarkStart w:id="660" w:name="_Toc252382827"/>
      <w:bookmarkStart w:id="661" w:name="_Toc252454410"/>
      <w:bookmarkStart w:id="662" w:name="_Toc254177884"/>
      <w:bookmarkStart w:id="663" w:name="_Toc255987006"/>
      <w:bookmarkStart w:id="664" w:name="_Toc252382834"/>
      <w:bookmarkStart w:id="665" w:name="_Toc252454417"/>
      <w:bookmarkStart w:id="666" w:name="_Toc254177891"/>
      <w:bookmarkStart w:id="667" w:name="_Toc255987013"/>
      <w:bookmarkStart w:id="668" w:name="_Toc252382841"/>
      <w:bookmarkStart w:id="669" w:name="_Toc252454424"/>
      <w:bookmarkStart w:id="670" w:name="_Toc254177898"/>
      <w:bookmarkStart w:id="671" w:name="_Toc255987020"/>
      <w:bookmarkStart w:id="672" w:name="_Toc252382848"/>
      <w:bookmarkStart w:id="673" w:name="_Toc252454431"/>
      <w:bookmarkStart w:id="674" w:name="_Toc254177905"/>
      <w:bookmarkStart w:id="675" w:name="_Toc255987027"/>
      <w:bookmarkStart w:id="676" w:name="_Toc252382855"/>
      <w:bookmarkStart w:id="677" w:name="_Toc252454438"/>
      <w:bookmarkStart w:id="678" w:name="_Toc254177912"/>
      <w:bookmarkStart w:id="679" w:name="_Toc255987034"/>
      <w:bookmarkStart w:id="680" w:name="_Toc252382856"/>
      <w:bookmarkStart w:id="681" w:name="_Toc252454439"/>
      <w:bookmarkStart w:id="682" w:name="_Toc254177913"/>
      <w:bookmarkStart w:id="683" w:name="_Toc255987035"/>
      <w:bookmarkStart w:id="684" w:name="_Toc252382857"/>
      <w:bookmarkStart w:id="685" w:name="_Toc252454440"/>
      <w:bookmarkStart w:id="686" w:name="_Toc254177914"/>
      <w:bookmarkStart w:id="687" w:name="_Toc255987036"/>
      <w:bookmarkStart w:id="688" w:name="_Toc252382858"/>
      <w:bookmarkStart w:id="689" w:name="_Toc252454441"/>
      <w:bookmarkStart w:id="690" w:name="_Toc254177915"/>
      <w:bookmarkStart w:id="691" w:name="_Toc255987037"/>
      <w:bookmarkStart w:id="692" w:name="_Toc252382859"/>
      <w:bookmarkStart w:id="693" w:name="_Toc252454442"/>
      <w:bookmarkStart w:id="694" w:name="_Toc254177916"/>
      <w:bookmarkStart w:id="695" w:name="_Toc255987038"/>
      <w:bookmarkStart w:id="696" w:name="_Toc252382860"/>
      <w:bookmarkStart w:id="697" w:name="_Toc252454443"/>
      <w:bookmarkStart w:id="698" w:name="_Toc254177917"/>
      <w:bookmarkStart w:id="699" w:name="_Toc255987039"/>
      <w:bookmarkStart w:id="700" w:name="_Toc252382861"/>
      <w:bookmarkStart w:id="701" w:name="_Toc252454444"/>
      <w:bookmarkStart w:id="702" w:name="_Toc254177918"/>
      <w:bookmarkStart w:id="703" w:name="_Toc255987040"/>
      <w:bookmarkStart w:id="704" w:name="_Toc252382862"/>
      <w:bookmarkStart w:id="705" w:name="_Toc252454445"/>
      <w:bookmarkStart w:id="706" w:name="_Toc254177919"/>
      <w:bookmarkStart w:id="707" w:name="_Toc255987041"/>
      <w:bookmarkStart w:id="708" w:name="_Toc252382863"/>
      <w:bookmarkStart w:id="709" w:name="_Toc252454446"/>
      <w:bookmarkStart w:id="710" w:name="_Toc254177920"/>
      <w:bookmarkStart w:id="711" w:name="_Toc255987042"/>
      <w:bookmarkStart w:id="712" w:name="_Toc252382864"/>
      <w:bookmarkStart w:id="713" w:name="_Toc252454447"/>
      <w:bookmarkStart w:id="714" w:name="_Toc254177921"/>
      <w:bookmarkStart w:id="715" w:name="_Toc255987043"/>
      <w:bookmarkStart w:id="716" w:name="_Toc252382865"/>
      <w:bookmarkStart w:id="717" w:name="_Toc252454448"/>
      <w:bookmarkStart w:id="718" w:name="_Toc254177922"/>
      <w:bookmarkStart w:id="719" w:name="_Toc255987044"/>
      <w:bookmarkStart w:id="720" w:name="_Toc252382868"/>
      <w:bookmarkStart w:id="721" w:name="_Toc252454451"/>
      <w:bookmarkStart w:id="722" w:name="_Toc254177925"/>
      <w:bookmarkStart w:id="723" w:name="_Toc255987047"/>
      <w:bookmarkStart w:id="724" w:name="_Toc252382870"/>
      <w:bookmarkStart w:id="725" w:name="_Toc252454453"/>
      <w:bookmarkStart w:id="726" w:name="_Toc254177927"/>
      <w:bookmarkStart w:id="727" w:name="_Toc255987049"/>
      <w:bookmarkStart w:id="728" w:name="_Toc252382872"/>
      <w:bookmarkStart w:id="729" w:name="_Toc252454455"/>
      <w:bookmarkStart w:id="730" w:name="_Toc254177929"/>
      <w:bookmarkStart w:id="731" w:name="_Toc255987051"/>
      <w:bookmarkStart w:id="732" w:name="_Toc252382874"/>
      <w:bookmarkStart w:id="733" w:name="_Toc252454457"/>
      <w:bookmarkStart w:id="734" w:name="_Toc254177931"/>
      <w:bookmarkStart w:id="735" w:name="_Toc255987053"/>
      <w:bookmarkStart w:id="736" w:name="_Toc252382879"/>
      <w:bookmarkStart w:id="737" w:name="_Toc252454462"/>
      <w:bookmarkStart w:id="738" w:name="_Toc254177936"/>
      <w:bookmarkStart w:id="739" w:name="_Toc255987058"/>
      <w:bookmarkStart w:id="740" w:name="_Toc252382882"/>
      <w:bookmarkStart w:id="741" w:name="_Toc252454465"/>
      <w:bookmarkStart w:id="742" w:name="_Toc254177939"/>
      <w:bookmarkStart w:id="743" w:name="_Toc255987061"/>
      <w:bookmarkStart w:id="744" w:name="_Toc252382883"/>
      <w:bookmarkStart w:id="745" w:name="_Toc252454466"/>
      <w:bookmarkStart w:id="746" w:name="_Toc254177940"/>
      <w:bookmarkStart w:id="747" w:name="_Toc255987062"/>
      <w:bookmarkStart w:id="748" w:name="_Toc252382884"/>
      <w:bookmarkStart w:id="749" w:name="_Toc252454467"/>
      <w:bookmarkStart w:id="750" w:name="_Toc254177941"/>
      <w:bookmarkStart w:id="751" w:name="_Toc255987063"/>
      <w:bookmarkStart w:id="752" w:name="_Toc252382887"/>
      <w:bookmarkStart w:id="753" w:name="_Toc252454470"/>
      <w:bookmarkStart w:id="754" w:name="_Toc254177944"/>
      <w:bookmarkStart w:id="755" w:name="_Toc255987066"/>
      <w:bookmarkStart w:id="756" w:name="_Toc252382888"/>
      <w:bookmarkStart w:id="757" w:name="_Toc252454471"/>
      <w:bookmarkStart w:id="758" w:name="_Toc254177945"/>
      <w:bookmarkStart w:id="759" w:name="_Toc255987067"/>
      <w:bookmarkStart w:id="760" w:name="_Toc252382889"/>
      <w:bookmarkStart w:id="761" w:name="_Toc252454472"/>
      <w:bookmarkStart w:id="762" w:name="_Toc254177946"/>
      <w:bookmarkStart w:id="763" w:name="_Toc255987068"/>
      <w:bookmarkStart w:id="764" w:name="_Toc252382890"/>
      <w:bookmarkStart w:id="765" w:name="_Toc252454473"/>
      <w:bookmarkStart w:id="766" w:name="_Toc254177947"/>
      <w:bookmarkStart w:id="767" w:name="_Toc255987069"/>
      <w:bookmarkStart w:id="768" w:name="_Ref442254056"/>
      <w:bookmarkStart w:id="769" w:name="_Toc503263052"/>
      <w:bookmarkEnd w:id="179"/>
      <w:bookmarkEnd w:id="180"/>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r w:rsidRPr="00FB4A2A">
        <w:rPr>
          <w:rFonts w:ascii="Times New Roman" w:hAnsi="Times New Roman"/>
          <w:sz w:val="24"/>
          <w:szCs w:val="24"/>
        </w:rPr>
        <w:lastRenderedPageBreak/>
        <w:t>ПОРЯДОК ПРОВЕДЕНИЯ КОНКУРСА. ИНСТРУКЦИИ ПО ПОДГОТОВКЕ КОНКУРСНЫХ ЗАЯВОК</w:t>
      </w:r>
      <w:bookmarkEnd w:id="181"/>
      <w:bookmarkEnd w:id="182"/>
      <w:bookmarkEnd w:id="183"/>
      <w:bookmarkEnd w:id="184"/>
      <w:bookmarkEnd w:id="185"/>
      <w:bookmarkEnd w:id="186"/>
      <w:bookmarkEnd w:id="187"/>
      <w:bookmarkEnd w:id="768"/>
      <w:bookmarkEnd w:id="769"/>
    </w:p>
    <w:p w:rsidR="000D1809" w:rsidRPr="00FB4A2A" w:rsidRDefault="000D1809" w:rsidP="00363FC9">
      <w:pPr>
        <w:pStyle w:val="2"/>
        <w:keepNext/>
        <w:numPr>
          <w:ilvl w:val="1"/>
          <w:numId w:val="9"/>
        </w:numPr>
        <w:tabs>
          <w:tab w:val="num" w:pos="1620"/>
        </w:tabs>
        <w:suppressAutoHyphens/>
        <w:spacing w:after="120" w:line="240" w:lineRule="auto"/>
        <w:jc w:val="left"/>
        <w:rPr>
          <w:bCs/>
          <w:sz w:val="24"/>
          <w:szCs w:val="24"/>
        </w:rPr>
      </w:pPr>
      <w:bookmarkStart w:id="770" w:name="_Ref440305687"/>
      <w:bookmarkStart w:id="771" w:name="_Toc518119235"/>
      <w:bookmarkStart w:id="772" w:name="_Toc55193148"/>
      <w:bookmarkStart w:id="773" w:name="_Toc55285342"/>
      <w:bookmarkStart w:id="774" w:name="_Toc55305379"/>
      <w:bookmarkStart w:id="775" w:name="_Toc57314641"/>
      <w:bookmarkStart w:id="776" w:name="_Toc69728964"/>
      <w:bookmarkStart w:id="777" w:name="_Toc98251713"/>
      <w:bookmarkStart w:id="778" w:name="_Toc298234666"/>
      <w:bookmarkStart w:id="779" w:name="_Toc255985666"/>
      <w:bookmarkStart w:id="780" w:name="_Toc503263053"/>
      <w:bookmarkEnd w:id="188"/>
      <w:r w:rsidRPr="00FB4A2A">
        <w:rPr>
          <w:bCs/>
          <w:sz w:val="24"/>
          <w:szCs w:val="24"/>
        </w:rPr>
        <w:t>Общий порядок проведения конкурса</w:t>
      </w:r>
      <w:bookmarkEnd w:id="770"/>
      <w:bookmarkEnd w:id="771"/>
      <w:bookmarkEnd w:id="772"/>
      <w:bookmarkEnd w:id="773"/>
      <w:bookmarkEnd w:id="774"/>
      <w:bookmarkEnd w:id="775"/>
      <w:bookmarkEnd w:id="776"/>
      <w:bookmarkEnd w:id="777"/>
      <w:bookmarkEnd w:id="778"/>
      <w:bookmarkEnd w:id="779"/>
      <w:bookmarkEnd w:id="780"/>
    </w:p>
    <w:p w:rsidR="000D1809" w:rsidRPr="00FB4A2A" w:rsidRDefault="000D1809" w:rsidP="000E1865">
      <w:pPr>
        <w:pStyle w:val="Times12"/>
        <w:numPr>
          <w:ilvl w:val="2"/>
          <w:numId w:val="45"/>
        </w:numPr>
        <w:spacing w:after="120"/>
        <w:ind w:left="0" w:firstLine="567"/>
        <w:rPr>
          <w:szCs w:val="24"/>
        </w:rPr>
      </w:pPr>
      <w:r w:rsidRPr="00FB4A2A">
        <w:rPr>
          <w:szCs w:val="24"/>
        </w:rPr>
        <w:t>Конкурс проводится в следующем порядке:</w:t>
      </w:r>
    </w:p>
    <w:p w:rsidR="000D1809" w:rsidRPr="00FB4A2A" w:rsidRDefault="000D1809" w:rsidP="000E1865">
      <w:pPr>
        <w:pStyle w:val="Times12"/>
        <w:numPr>
          <w:ilvl w:val="0"/>
          <w:numId w:val="10"/>
        </w:numPr>
        <w:spacing w:after="120"/>
        <w:rPr>
          <w:szCs w:val="24"/>
        </w:rPr>
      </w:pPr>
      <w:r w:rsidRPr="00FB4A2A">
        <w:rPr>
          <w:szCs w:val="24"/>
        </w:rPr>
        <w:t xml:space="preserve">Публикация Извещения о проведении конкурса </w:t>
      </w:r>
      <w:r w:rsidR="004D0F08" w:rsidRPr="00FB4A2A">
        <w:rPr>
          <w:szCs w:val="24"/>
        </w:rPr>
        <w:t>и</w:t>
      </w:r>
      <w:r w:rsidRPr="00FB4A2A">
        <w:rPr>
          <w:szCs w:val="24"/>
        </w:rPr>
        <w:t xml:space="preserve"> Конкурсной документации (п.</w:t>
      </w:r>
      <w:r w:rsidR="004D0F08" w:rsidRPr="00FB4A2A">
        <w:rPr>
          <w:szCs w:val="24"/>
        </w:rPr>
        <w:t> </w:t>
      </w:r>
      <w:r w:rsidR="000A775A" w:rsidRPr="00FB4A2A">
        <w:fldChar w:fldCharType="begin"/>
      </w:r>
      <w:r w:rsidR="000A775A" w:rsidRPr="00FB4A2A">
        <w:instrText xml:space="preserve"> REF _Ref303250835 \r \h  \* MERGEFORMAT </w:instrText>
      </w:r>
      <w:r w:rsidR="000A775A" w:rsidRPr="00FB4A2A">
        <w:fldChar w:fldCharType="separate"/>
      </w:r>
      <w:r w:rsidR="00D40CE6" w:rsidRPr="00D40CE6">
        <w:rPr>
          <w:szCs w:val="24"/>
        </w:rPr>
        <w:t>3.2</w:t>
      </w:r>
      <w:r w:rsidR="000A775A" w:rsidRPr="00FB4A2A">
        <w:fldChar w:fldCharType="end"/>
      </w:r>
      <w:r w:rsidRPr="00FB4A2A">
        <w:rPr>
          <w:szCs w:val="24"/>
        </w:rPr>
        <w:t>);</w:t>
      </w:r>
    </w:p>
    <w:p w:rsidR="000D1809" w:rsidRPr="00FB4A2A" w:rsidRDefault="00AB68DE" w:rsidP="000E1865">
      <w:pPr>
        <w:pStyle w:val="Times12"/>
        <w:numPr>
          <w:ilvl w:val="0"/>
          <w:numId w:val="10"/>
        </w:numPr>
        <w:spacing w:after="120"/>
        <w:rPr>
          <w:szCs w:val="24"/>
        </w:rPr>
      </w:pPr>
      <w:r w:rsidRPr="00FB4A2A">
        <w:rPr>
          <w:szCs w:val="24"/>
        </w:rPr>
        <w:t>П</w:t>
      </w:r>
      <w:r w:rsidR="004D0F08" w:rsidRPr="00FB4A2A">
        <w:rPr>
          <w:szCs w:val="24"/>
        </w:rPr>
        <w:t xml:space="preserve">редоставление Конкурсной документации </w:t>
      </w:r>
      <w:r w:rsidR="000D1809" w:rsidRPr="00FB4A2A">
        <w:rPr>
          <w:szCs w:val="24"/>
        </w:rPr>
        <w:t xml:space="preserve">(п. </w:t>
      </w:r>
      <w:r w:rsidR="000A775A" w:rsidRPr="00FB4A2A">
        <w:fldChar w:fldCharType="begin"/>
      </w:r>
      <w:r w:rsidR="000A775A" w:rsidRPr="00FB4A2A">
        <w:instrText xml:space="preserve"> REF _Ref306201530 \r \h  \* MERGEFORMAT </w:instrText>
      </w:r>
      <w:r w:rsidR="000A775A" w:rsidRPr="00FB4A2A">
        <w:fldChar w:fldCharType="separate"/>
      </w:r>
      <w:r w:rsidR="00D40CE6" w:rsidRPr="00D40CE6">
        <w:rPr>
          <w:szCs w:val="24"/>
        </w:rPr>
        <w:t>3.2.1</w:t>
      </w:r>
      <w:r w:rsidR="000A775A" w:rsidRPr="00FB4A2A">
        <w:fldChar w:fldCharType="end"/>
      </w:r>
      <w:r w:rsidR="000D1809" w:rsidRPr="00FB4A2A">
        <w:rPr>
          <w:szCs w:val="24"/>
        </w:rPr>
        <w:t>);</w:t>
      </w:r>
    </w:p>
    <w:p w:rsidR="000D1809" w:rsidRPr="00FB4A2A" w:rsidRDefault="000D1809" w:rsidP="000E1865">
      <w:pPr>
        <w:pStyle w:val="Times12"/>
        <w:numPr>
          <w:ilvl w:val="0"/>
          <w:numId w:val="10"/>
        </w:numPr>
        <w:spacing w:after="120"/>
        <w:rPr>
          <w:szCs w:val="24"/>
        </w:rPr>
      </w:pPr>
      <w:r w:rsidRPr="00FB4A2A">
        <w:rPr>
          <w:szCs w:val="24"/>
        </w:rPr>
        <w:t xml:space="preserve">Подготовка </w:t>
      </w:r>
      <w:r w:rsidR="00125FCE" w:rsidRPr="00FB4A2A">
        <w:rPr>
          <w:szCs w:val="24"/>
        </w:rPr>
        <w:t>Заявок</w:t>
      </w:r>
      <w:r w:rsidRPr="00FB4A2A">
        <w:rPr>
          <w:szCs w:val="24"/>
        </w:rPr>
        <w:t xml:space="preserve">, </w:t>
      </w:r>
      <w:r w:rsidR="005920D9" w:rsidRPr="00FB4A2A">
        <w:rPr>
          <w:szCs w:val="24"/>
        </w:rPr>
        <w:t xml:space="preserve">в </w:t>
      </w:r>
      <w:proofErr w:type="spellStart"/>
      <w:r w:rsidR="005920D9" w:rsidRPr="00FB4A2A">
        <w:rPr>
          <w:szCs w:val="24"/>
        </w:rPr>
        <w:t>т.ч</w:t>
      </w:r>
      <w:proofErr w:type="spellEnd"/>
      <w:r w:rsidR="005920D9" w:rsidRPr="00FB4A2A">
        <w:rPr>
          <w:szCs w:val="24"/>
        </w:rPr>
        <w:t xml:space="preserve">. </w:t>
      </w:r>
      <w:r w:rsidRPr="00FB4A2A">
        <w:rPr>
          <w:szCs w:val="24"/>
        </w:rPr>
        <w:t>разъяснение Организатором Конкурсной документации, если необходимо (п.</w:t>
      </w:r>
      <w:r w:rsidR="00F63797" w:rsidRPr="00FB4A2A">
        <w:rPr>
          <w:szCs w:val="24"/>
        </w:rPr>
        <w:t xml:space="preserve"> </w:t>
      </w:r>
      <w:r w:rsidR="0081430D" w:rsidRPr="00FB4A2A">
        <w:rPr>
          <w:szCs w:val="24"/>
        </w:rPr>
        <w:t>п.</w:t>
      </w:r>
      <w:r w:rsidRPr="00FB4A2A">
        <w:rPr>
          <w:szCs w:val="24"/>
        </w:rPr>
        <w:t xml:space="preserve"> </w:t>
      </w:r>
      <w:r w:rsidR="000A775A" w:rsidRPr="00FB4A2A">
        <w:fldChar w:fldCharType="begin"/>
      </w:r>
      <w:r w:rsidR="000A775A" w:rsidRPr="00FB4A2A">
        <w:instrText xml:space="preserve"> REF _Ref306190446 \r \h  \* MERGEFORMAT </w:instrText>
      </w:r>
      <w:r w:rsidR="000A775A" w:rsidRPr="00FB4A2A">
        <w:fldChar w:fldCharType="separate"/>
      </w:r>
      <w:r w:rsidR="00D40CE6" w:rsidRPr="00D40CE6">
        <w:rPr>
          <w:szCs w:val="24"/>
        </w:rPr>
        <w:t>3.4</w:t>
      </w:r>
      <w:r w:rsidR="000A775A" w:rsidRPr="00FB4A2A">
        <w:fldChar w:fldCharType="end"/>
      </w:r>
      <w:r w:rsidR="0081430D" w:rsidRPr="00FB4A2A">
        <w:rPr>
          <w:szCs w:val="24"/>
        </w:rPr>
        <w:t xml:space="preserve">- </w:t>
      </w:r>
      <w:r w:rsidR="000A775A" w:rsidRPr="00FB4A2A">
        <w:fldChar w:fldCharType="begin"/>
      </w:r>
      <w:r w:rsidR="000A775A" w:rsidRPr="00FB4A2A">
        <w:instrText xml:space="preserve"> REF _Ref306190495 \r \h  \* MERGEFORMAT </w:instrText>
      </w:r>
      <w:r w:rsidR="000A775A" w:rsidRPr="00FB4A2A">
        <w:fldChar w:fldCharType="separate"/>
      </w:r>
      <w:r w:rsidR="00D40CE6" w:rsidRPr="00D40CE6">
        <w:rPr>
          <w:szCs w:val="24"/>
        </w:rPr>
        <w:t>3.5</w:t>
      </w:r>
      <w:r w:rsidR="000A775A" w:rsidRPr="00FB4A2A">
        <w:fldChar w:fldCharType="end"/>
      </w:r>
      <w:r w:rsidRPr="00FB4A2A">
        <w:rPr>
          <w:szCs w:val="24"/>
        </w:rPr>
        <w:t xml:space="preserve">); </w:t>
      </w:r>
    </w:p>
    <w:p w:rsidR="000D1809" w:rsidRPr="00FB4A2A" w:rsidRDefault="000D1809" w:rsidP="000E1865">
      <w:pPr>
        <w:pStyle w:val="Times12"/>
        <w:numPr>
          <w:ilvl w:val="0"/>
          <w:numId w:val="10"/>
        </w:numPr>
        <w:spacing w:after="120"/>
        <w:rPr>
          <w:szCs w:val="24"/>
        </w:rPr>
      </w:pPr>
      <w:r w:rsidRPr="00FB4A2A">
        <w:rPr>
          <w:szCs w:val="24"/>
        </w:rPr>
        <w:t xml:space="preserve">Подача </w:t>
      </w:r>
      <w:r w:rsidR="00125FCE" w:rsidRPr="00FB4A2A">
        <w:rPr>
          <w:szCs w:val="24"/>
        </w:rPr>
        <w:t>Заявок</w:t>
      </w:r>
      <w:r w:rsidRPr="00FB4A2A">
        <w:rPr>
          <w:szCs w:val="24"/>
        </w:rPr>
        <w:t xml:space="preserve"> и их прием (п. </w:t>
      </w:r>
      <w:r w:rsidR="000A775A" w:rsidRPr="00FB4A2A">
        <w:fldChar w:fldCharType="begin"/>
      </w:r>
      <w:r w:rsidR="000A775A" w:rsidRPr="00FB4A2A">
        <w:instrText xml:space="preserve"> REF _Ref55280443 \r \h  \* MERGEFORMAT </w:instrText>
      </w:r>
      <w:r w:rsidR="000A775A" w:rsidRPr="00FB4A2A">
        <w:fldChar w:fldCharType="separate"/>
      </w:r>
      <w:r w:rsidR="00D40CE6" w:rsidRPr="00D40CE6">
        <w:rPr>
          <w:szCs w:val="24"/>
        </w:rPr>
        <w:t>3.6</w:t>
      </w:r>
      <w:r w:rsidR="000A775A" w:rsidRPr="00FB4A2A">
        <w:fldChar w:fldCharType="end"/>
      </w:r>
      <w:r w:rsidRPr="00FB4A2A">
        <w:rPr>
          <w:szCs w:val="24"/>
        </w:rPr>
        <w:t>);</w:t>
      </w:r>
      <w:r w:rsidR="00B54F0E" w:rsidRPr="00FB4A2A">
        <w:rPr>
          <w:szCs w:val="24"/>
        </w:rPr>
        <w:t xml:space="preserve"> </w:t>
      </w:r>
    </w:p>
    <w:p w:rsidR="00B17B1A" w:rsidRPr="00FB4A2A" w:rsidRDefault="00C80268" w:rsidP="000E1865">
      <w:pPr>
        <w:pStyle w:val="Times12"/>
        <w:numPr>
          <w:ilvl w:val="0"/>
          <w:numId w:val="10"/>
        </w:numPr>
        <w:spacing w:after="120"/>
        <w:rPr>
          <w:szCs w:val="24"/>
        </w:rPr>
      </w:pPr>
      <w:r w:rsidRPr="00FB4A2A">
        <w:rPr>
          <w:szCs w:val="24"/>
        </w:rPr>
        <w:t>Изменение и о</w:t>
      </w:r>
      <w:r w:rsidR="00B17B1A" w:rsidRPr="00FB4A2A">
        <w:rPr>
          <w:szCs w:val="24"/>
        </w:rPr>
        <w:t xml:space="preserve">тзыв </w:t>
      </w:r>
      <w:r w:rsidR="00125FCE" w:rsidRPr="00FB4A2A">
        <w:rPr>
          <w:szCs w:val="24"/>
        </w:rPr>
        <w:t>Заявок</w:t>
      </w:r>
      <w:r w:rsidR="00B17B1A" w:rsidRPr="00FB4A2A">
        <w:rPr>
          <w:szCs w:val="24"/>
        </w:rPr>
        <w:t xml:space="preserve"> (п.</w:t>
      </w:r>
      <w:r w:rsidR="000A775A" w:rsidRPr="00FB4A2A">
        <w:fldChar w:fldCharType="begin"/>
      </w:r>
      <w:r w:rsidR="000A775A" w:rsidRPr="00FB4A2A">
        <w:instrText xml:space="preserve"> REF _Ref306191383 \r \h  \* MERGEFORMAT </w:instrText>
      </w:r>
      <w:r w:rsidR="000A775A" w:rsidRPr="00FB4A2A">
        <w:fldChar w:fldCharType="separate"/>
      </w:r>
      <w:r w:rsidR="00D40CE6" w:rsidRPr="00D40CE6">
        <w:rPr>
          <w:szCs w:val="24"/>
        </w:rPr>
        <w:t>3.7</w:t>
      </w:r>
      <w:r w:rsidR="000A775A" w:rsidRPr="00FB4A2A">
        <w:fldChar w:fldCharType="end"/>
      </w:r>
      <w:r w:rsidR="00B17B1A" w:rsidRPr="00FB4A2A">
        <w:rPr>
          <w:szCs w:val="24"/>
        </w:rPr>
        <w:t>);</w:t>
      </w:r>
    </w:p>
    <w:p w:rsidR="000D1809" w:rsidRPr="00FB4A2A" w:rsidRDefault="000D1809" w:rsidP="000E1865">
      <w:pPr>
        <w:pStyle w:val="Times12"/>
        <w:numPr>
          <w:ilvl w:val="0"/>
          <w:numId w:val="10"/>
        </w:numPr>
        <w:spacing w:after="120"/>
        <w:rPr>
          <w:szCs w:val="24"/>
        </w:rPr>
      </w:pPr>
      <w:r w:rsidRPr="00FB4A2A">
        <w:rPr>
          <w:szCs w:val="24"/>
        </w:rPr>
        <w:t xml:space="preserve">Вскрытие поступивших на конкурс конвертов с </w:t>
      </w:r>
      <w:r w:rsidR="00764388" w:rsidRPr="00FB4A2A">
        <w:rPr>
          <w:szCs w:val="24"/>
        </w:rPr>
        <w:t>Заявками</w:t>
      </w:r>
      <w:r w:rsidRPr="00FB4A2A">
        <w:rPr>
          <w:szCs w:val="24"/>
        </w:rPr>
        <w:t xml:space="preserve"> (п. </w:t>
      </w:r>
      <w:r w:rsidR="000A775A" w:rsidRPr="00FB4A2A">
        <w:fldChar w:fldCharType="begin"/>
      </w:r>
      <w:r w:rsidR="000A775A" w:rsidRPr="00FB4A2A">
        <w:instrText xml:space="preserve"> REF _Ref306191426 \r \h  \* MERGEFORMAT </w:instrText>
      </w:r>
      <w:r w:rsidR="000A775A" w:rsidRPr="00FB4A2A">
        <w:fldChar w:fldCharType="separate"/>
      </w:r>
      <w:r w:rsidR="00D40CE6" w:rsidRPr="00D40CE6">
        <w:rPr>
          <w:szCs w:val="24"/>
        </w:rPr>
        <w:t>3.8</w:t>
      </w:r>
      <w:r w:rsidR="000A775A" w:rsidRPr="00FB4A2A">
        <w:fldChar w:fldCharType="end"/>
      </w:r>
      <w:r w:rsidRPr="00FB4A2A">
        <w:rPr>
          <w:szCs w:val="24"/>
        </w:rPr>
        <w:t>);</w:t>
      </w:r>
    </w:p>
    <w:p w:rsidR="000D1809" w:rsidRPr="00FB4A2A" w:rsidRDefault="006E2640" w:rsidP="000E1865">
      <w:pPr>
        <w:pStyle w:val="Times12"/>
        <w:numPr>
          <w:ilvl w:val="0"/>
          <w:numId w:val="10"/>
        </w:numPr>
        <w:spacing w:after="120"/>
        <w:rPr>
          <w:szCs w:val="24"/>
        </w:rPr>
      </w:pPr>
      <w:r w:rsidRPr="00FB4A2A">
        <w:rPr>
          <w:szCs w:val="24"/>
        </w:rPr>
        <w:t>Сопоставление</w:t>
      </w:r>
      <w:r w:rsidR="00D84C95" w:rsidRPr="00FB4A2A">
        <w:rPr>
          <w:szCs w:val="24"/>
        </w:rPr>
        <w:t xml:space="preserve"> и о</w:t>
      </w:r>
      <w:r w:rsidR="000D1809" w:rsidRPr="00FB4A2A">
        <w:rPr>
          <w:szCs w:val="24"/>
        </w:rPr>
        <w:t xml:space="preserve">ценка </w:t>
      </w:r>
      <w:r w:rsidR="00764388" w:rsidRPr="00FB4A2A">
        <w:rPr>
          <w:szCs w:val="24"/>
        </w:rPr>
        <w:t>Заявок</w:t>
      </w:r>
      <w:r w:rsidR="000D1809" w:rsidRPr="00FB4A2A">
        <w:rPr>
          <w:szCs w:val="24"/>
        </w:rPr>
        <w:t xml:space="preserve"> (п. </w:t>
      </w:r>
      <w:r w:rsidR="000A775A" w:rsidRPr="00FB4A2A">
        <w:fldChar w:fldCharType="begin"/>
      </w:r>
      <w:r w:rsidR="000A775A" w:rsidRPr="00FB4A2A">
        <w:instrText xml:space="preserve"> REF _Ref306191468 \r \h  \* MERGEFORMAT </w:instrText>
      </w:r>
      <w:r w:rsidR="000A775A" w:rsidRPr="00FB4A2A">
        <w:fldChar w:fldCharType="separate"/>
      </w:r>
      <w:r w:rsidR="00D40CE6" w:rsidRPr="00D40CE6">
        <w:rPr>
          <w:szCs w:val="24"/>
        </w:rPr>
        <w:t>3.9</w:t>
      </w:r>
      <w:r w:rsidR="000A775A" w:rsidRPr="00FB4A2A">
        <w:fldChar w:fldCharType="end"/>
      </w:r>
      <w:r w:rsidR="000D1809" w:rsidRPr="00FB4A2A">
        <w:rPr>
          <w:szCs w:val="24"/>
        </w:rPr>
        <w:t>);</w:t>
      </w:r>
    </w:p>
    <w:p w:rsidR="000D1809" w:rsidRPr="00FB4A2A" w:rsidRDefault="000D1809" w:rsidP="000E1865">
      <w:pPr>
        <w:pStyle w:val="Times12"/>
        <w:numPr>
          <w:ilvl w:val="0"/>
          <w:numId w:val="10"/>
        </w:numPr>
        <w:spacing w:after="120"/>
        <w:rPr>
          <w:szCs w:val="24"/>
        </w:rPr>
      </w:pPr>
      <w:r w:rsidRPr="00FB4A2A">
        <w:rPr>
          <w:szCs w:val="24"/>
        </w:rPr>
        <w:t xml:space="preserve">Подведение итогов </w:t>
      </w:r>
      <w:r w:rsidR="005816F3" w:rsidRPr="00FB4A2A">
        <w:rPr>
          <w:szCs w:val="24"/>
        </w:rPr>
        <w:t>К</w:t>
      </w:r>
      <w:r w:rsidRPr="00FB4A2A">
        <w:rPr>
          <w:szCs w:val="24"/>
        </w:rPr>
        <w:t>онкурса</w:t>
      </w:r>
      <w:r w:rsidR="00F712DF" w:rsidRPr="00FB4A2A">
        <w:rPr>
          <w:szCs w:val="24"/>
        </w:rPr>
        <w:t xml:space="preserve">. Определение </w:t>
      </w:r>
      <w:r w:rsidR="005816F3" w:rsidRPr="00FB4A2A">
        <w:rPr>
          <w:szCs w:val="24"/>
        </w:rPr>
        <w:t>П</w:t>
      </w:r>
      <w:r w:rsidR="00F712DF" w:rsidRPr="00FB4A2A">
        <w:rPr>
          <w:szCs w:val="24"/>
        </w:rPr>
        <w:t>обедител</w:t>
      </w:r>
      <w:r w:rsidR="00D462A8" w:rsidRPr="00FB4A2A">
        <w:rPr>
          <w:szCs w:val="24"/>
        </w:rPr>
        <w:t>ей</w:t>
      </w:r>
      <w:r w:rsidR="00F712DF" w:rsidRPr="00FB4A2A">
        <w:rPr>
          <w:szCs w:val="24"/>
        </w:rPr>
        <w:t xml:space="preserve"> </w:t>
      </w:r>
      <w:r w:rsidRPr="00FB4A2A">
        <w:rPr>
          <w:szCs w:val="24"/>
        </w:rPr>
        <w:t xml:space="preserve">(п. </w:t>
      </w:r>
      <w:r w:rsidR="000A775A" w:rsidRPr="00FB4A2A">
        <w:fldChar w:fldCharType="begin"/>
      </w:r>
      <w:r w:rsidR="000A775A" w:rsidRPr="00FB4A2A">
        <w:instrText xml:space="preserve"> REF _Ref306191581 \r \h  \* MERGEFORMAT </w:instrText>
      </w:r>
      <w:r w:rsidR="000A775A" w:rsidRPr="00FB4A2A">
        <w:fldChar w:fldCharType="separate"/>
      </w:r>
      <w:r w:rsidR="00D40CE6" w:rsidRPr="00D40CE6">
        <w:rPr>
          <w:szCs w:val="24"/>
        </w:rPr>
        <w:t>3.11</w:t>
      </w:r>
      <w:r w:rsidR="000A775A" w:rsidRPr="00FB4A2A">
        <w:fldChar w:fldCharType="end"/>
      </w:r>
      <w:r w:rsidRPr="00FB4A2A">
        <w:rPr>
          <w:szCs w:val="24"/>
        </w:rPr>
        <w:t>)</w:t>
      </w:r>
      <w:r w:rsidR="00B9117B" w:rsidRPr="00FB4A2A">
        <w:rPr>
          <w:szCs w:val="24"/>
        </w:rPr>
        <w:t xml:space="preserve"> </w:t>
      </w:r>
      <w:r w:rsidR="003C02F5" w:rsidRPr="00FB4A2A">
        <w:rPr>
          <w:szCs w:val="24"/>
        </w:rPr>
        <w:t xml:space="preserve">или признание </w:t>
      </w:r>
      <w:r w:rsidR="005816F3" w:rsidRPr="00FB4A2A">
        <w:rPr>
          <w:szCs w:val="24"/>
        </w:rPr>
        <w:t>К</w:t>
      </w:r>
      <w:r w:rsidR="003C02F5" w:rsidRPr="00FB4A2A">
        <w:rPr>
          <w:szCs w:val="24"/>
        </w:rPr>
        <w:t>онкурса несостоявшимся (</w:t>
      </w:r>
      <w:r w:rsidR="0081430D" w:rsidRPr="00FB4A2A">
        <w:rPr>
          <w:szCs w:val="24"/>
        </w:rPr>
        <w:t xml:space="preserve">п. </w:t>
      </w:r>
      <w:r w:rsidR="000A775A" w:rsidRPr="00FB4A2A">
        <w:fldChar w:fldCharType="begin"/>
      </w:r>
      <w:r w:rsidR="000A775A" w:rsidRPr="00FB4A2A">
        <w:instrText xml:space="preserve"> REF _Ref303251044 \r \h  \* MERGEFORMAT </w:instrText>
      </w:r>
      <w:r w:rsidR="000A775A" w:rsidRPr="00FB4A2A">
        <w:fldChar w:fldCharType="separate"/>
      </w:r>
      <w:r w:rsidR="00D40CE6" w:rsidRPr="00D40CE6">
        <w:rPr>
          <w:szCs w:val="24"/>
        </w:rPr>
        <w:t>3.12</w:t>
      </w:r>
      <w:r w:rsidR="000A775A" w:rsidRPr="00FB4A2A">
        <w:fldChar w:fldCharType="end"/>
      </w:r>
      <w:r w:rsidR="003C02F5" w:rsidRPr="00FB4A2A">
        <w:rPr>
          <w:szCs w:val="24"/>
        </w:rPr>
        <w:t>);</w:t>
      </w:r>
    </w:p>
    <w:p w:rsidR="000D1809" w:rsidRPr="00FB4A2A" w:rsidRDefault="000D1809" w:rsidP="000E1865">
      <w:pPr>
        <w:pStyle w:val="Times12"/>
        <w:numPr>
          <w:ilvl w:val="0"/>
          <w:numId w:val="10"/>
        </w:numPr>
        <w:tabs>
          <w:tab w:val="left" w:pos="5925"/>
        </w:tabs>
        <w:spacing w:after="120"/>
        <w:rPr>
          <w:szCs w:val="24"/>
        </w:rPr>
      </w:pPr>
      <w:r w:rsidRPr="00FB4A2A">
        <w:rPr>
          <w:szCs w:val="24"/>
        </w:rPr>
        <w:t xml:space="preserve">Проведение преддоговорных переговоров (при необходимости) и подписание </w:t>
      </w:r>
      <w:r w:rsidR="00D462A8" w:rsidRPr="00FB4A2A">
        <w:rPr>
          <w:szCs w:val="24"/>
        </w:rPr>
        <w:t>рамочных соглашений</w:t>
      </w:r>
      <w:r w:rsidRPr="00FB4A2A">
        <w:rPr>
          <w:szCs w:val="24"/>
        </w:rPr>
        <w:t xml:space="preserve"> (п. </w:t>
      </w:r>
      <w:r w:rsidR="000A775A" w:rsidRPr="00FB4A2A">
        <w:fldChar w:fldCharType="begin"/>
      </w:r>
      <w:r w:rsidR="000A775A" w:rsidRPr="00FB4A2A">
        <w:instrText xml:space="preserve"> REF _Ref306191775 \r \h  \* MERGEFORMAT </w:instrText>
      </w:r>
      <w:r w:rsidR="000A775A" w:rsidRPr="00FB4A2A">
        <w:fldChar w:fldCharType="separate"/>
      </w:r>
      <w:r w:rsidR="00D40CE6" w:rsidRPr="00D40CE6">
        <w:rPr>
          <w:szCs w:val="24"/>
        </w:rPr>
        <w:t>3.13</w:t>
      </w:r>
      <w:r w:rsidR="000A775A" w:rsidRPr="00FB4A2A">
        <w:fldChar w:fldCharType="end"/>
      </w:r>
      <w:r w:rsidRPr="00FB4A2A">
        <w:rPr>
          <w:szCs w:val="24"/>
        </w:rPr>
        <w:t>);</w:t>
      </w:r>
    </w:p>
    <w:p w:rsidR="00B17B1A" w:rsidRPr="00FB4A2A" w:rsidRDefault="00B17B1A" w:rsidP="000E1865">
      <w:pPr>
        <w:pStyle w:val="Times12"/>
        <w:numPr>
          <w:ilvl w:val="0"/>
          <w:numId w:val="10"/>
        </w:numPr>
        <w:tabs>
          <w:tab w:val="left" w:pos="5925"/>
        </w:tabs>
        <w:spacing w:after="120"/>
        <w:rPr>
          <w:szCs w:val="24"/>
        </w:rPr>
      </w:pPr>
      <w:bookmarkStart w:id="781" w:name="_Toc171333909"/>
      <w:r w:rsidRPr="00FB4A2A">
        <w:rPr>
          <w:szCs w:val="24"/>
        </w:rPr>
        <w:t xml:space="preserve">Уведомление о результатах </w:t>
      </w:r>
      <w:r w:rsidR="005816F3" w:rsidRPr="00FB4A2A">
        <w:rPr>
          <w:szCs w:val="24"/>
        </w:rPr>
        <w:t>К</w:t>
      </w:r>
      <w:r w:rsidRPr="00FB4A2A">
        <w:rPr>
          <w:szCs w:val="24"/>
        </w:rPr>
        <w:t>онкурса</w:t>
      </w:r>
      <w:bookmarkEnd w:id="781"/>
      <w:r w:rsidR="00C901E1" w:rsidRPr="00FB4A2A">
        <w:rPr>
          <w:szCs w:val="24"/>
        </w:rPr>
        <w:t xml:space="preserve"> (п.</w:t>
      </w:r>
      <w:r w:rsidR="000A775A" w:rsidRPr="00FB4A2A">
        <w:fldChar w:fldCharType="begin"/>
      </w:r>
      <w:r w:rsidR="000A775A" w:rsidRPr="00FB4A2A">
        <w:instrText xml:space="preserve"> REF _Ref306191812 \r \h  \* MERGEFORMAT </w:instrText>
      </w:r>
      <w:r w:rsidR="000A775A" w:rsidRPr="00FB4A2A">
        <w:fldChar w:fldCharType="separate"/>
      </w:r>
      <w:r w:rsidR="00D40CE6" w:rsidRPr="00D40CE6">
        <w:rPr>
          <w:szCs w:val="24"/>
        </w:rPr>
        <w:t>3.14</w:t>
      </w:r>
      <w:r w:rsidR="000A775A" w:rsidRPr="00FB4A2A">
        <w:fldChar w:fldCharType="end"/>
      </w:r>
      <w:r w:rsidRPr="00FB4A2A">
        <w:rPr>
          <w:szCs w:val="24"/>
        </w:rPr>
        <w:t>)</w:t>
      </w:r>
      <w:r w:rsidR="00E93A86" w:rsidRPr="00FB4A2A">
        <w:rPr>
          <w:szCs w:val="24"/>
        </w:rPr>
        <w:t>.</w:t>
      </w:r>
    </w:p>
    <w:p w:rsidR="00356B10" w:rsidRPr="00FB4A2A" w:rsidRDefault="004E0C2C" w:rsidP="000E1865">
      <w:pPr>
        <w:pStyle w:val="Times12"/>
        <w:numPr>
          <w:ilvl w:val="2"/>
          <w:numId w:val="45"/>
        </w:numPr>
        <w:spacing w:after="120"/>
        <w:ind w:left="0" w:firstLine="567"/>
        <w:rPr>
          <w:szCs w:val="24"/>
        </w:rPr>
      </w:pPr>
      <w:r w:rsidRPr="00FB4A2A">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FB4A2A">
        <w:rPr>
          <w:szCs w:val="24"/>
        </w:rPr>
        <w:fldChar w:fldCharType="begin"/>
      </w:r>
      <w:r w:rsidR="00233CE1" w:rsidRPr="00FB4A2A">
        <w:rPr>
          <w:szCs w:val="24"/>
        </w:rPr>
        <w:instrText xml:space="preserve"> REF _Ref441571244 \r \h </w:instrText>
      </w:r>
      <w:r w:rsidR="00F1498C" w:rsidRPr="00FB4A2A">
        <w:rPr>
          <w:szCs w:val="24"/>
        </w:rPr>
        <w:instrText xml:space="preserve"> \* MERGEFORMAT </w:instrText>
      </w:r>
      <w:r w:rsidR="005A1486" w:rsidRPr="00FB4A2A">
        <w:rPr>
          <w:szCs w:val="24"/>
        </w:rPr>
      </w:r>
      <w:r w:rsidR="005A1486" w:rsidRPr="00FB4A2A">
        <w:rPr>
          <w:szCs w:val="24"/>
        </w:rPr>
        <w:fldChar w:fldCharType="separate"/>
      </w:r>
      <w:r w:rsidR="00D40CE6">
        <w:rPr>
          <w:szCs w:val="24"/>
        </w:rPr>
        <w:t>1.1.1</w:t>
      </w:r>
      <w:r w:rsidR="005A1486" w:rsidRPr="00FB4A2A">
        <w:rPr>
          <w:szCs w:val="24"/>
        </w:rPr>
        <w:fldChar w:fldCharType="end"/>
      </w:r>
      <w:r w:rsidR="00233CE1" w:rsidRPr="00FB4A2A">
        <w:rPr>
          <w:szCs w:val="24"/>
        </w:rPr>
        <w:t xml:space="preserve"> </w:t>
      </w:r>
      <w:r w:rsidRPr="00FB4A2A">
        <w:rPr>
          <w:szCs w:val="24"/>
        </w:rPr>
        <w:t>настоящей Документации сведения/документы, указанные ниже</w:t>
      </w:r>
      <w:r w:rsidR="00356B10" w:rsidRPr="00FB4A2A">
        <w:rPr>
          <w:szCs w:val="24"/>
        </w:rPr>
        <w:t>:</w:t>
      </w:r>
    </w:p>
    <w:p w:rsidR="00356B10" w:rsidRPr="00D40CE6" w:rsidRDefault="00356B10" w:rsidP="000E1865">
      <w:pPr>
        <w:pStyle w:val="Times12"/>
        <w:numPr>
          <w:ilvl w:val="0"/>
          <w:numId w:val="24"/>
        </w:numPr>
        <w:spacing w:after="120"/>
        <w:rPr>
          <w:szCs w:val="24"/>
        </w:rPr>
      </w:pPr>
      <w:r w:rsidRPr="00FB4A2A">
        <w:rPr>
          <w:szCs w:val="24"/>
        </w:rPr>
        <w:t xml:space="preserve">изменения, вносимые в </w:t>
      </w:r>
      <w:r w:rsidRPr="00D40CE6">
        <w:rPr>
          <w:szCs w:val="24"/>
        </w:rPr>
        <w:t>Извещение о проведении конкурса, в Конкурсную документацию – не позднее 3 дней со дня принятия решения о внесении таких изменений;</w:t>
      </w:r>
    </w:p>
    <w:p w:rsidR="00356B10" w:rsidRPr="00D40CE6" w:rsidRDefault="00B3766F" w:rsidP="000E1865">
      <w:pPr>
        <w:pStyle w:val="Times12"/>
        <w:numPr>
          <w:ilvl w:val="0"/>
          <w:numId w:val="24"/>
        </w:numPr>
        <w:spacing w:after="120"/>
        <w:rPr>
          <w:szCs w:val="24"/>
        </w:rPr>
      </w:pPr>
      <w:r w:rsidRPr="00D40CE6">
        <w:rPr>
          <w:szCs w:val="24"/>
        </w:rPr>
        <w:t>разъяснения Извещения о проведении Конкурса, Конкурсной документации – не позднее 3 (трех) рабочих дней с даты поступления запроса</w:t>
      </w:r>
      <w:r w:rsidR="00356B10" w:rsidRPr="00D40CE6">
        <w:rPr>
          <w:szCs w:val="24"/>
        </w:rPr>
        <w:t>;</w:t>
      </w:r>
    </w:p>
    <w:p w:rsidR="00356B10" w:rsidRPr="00D40CE6" w:rsidRDefault="00356B10" w:rsidP="000E1865">
      <w:pPr>
        <w:pStyle w:val="Times12"/>
        <w:numPr>
          <w:ilvl w:val="0"/>
          <w:numId w:val="24"/>
        </w:numPr>
        <w:spacing w:after="120"/>
        <w:rPr>
          <w:szCs w:val="24"/>
        </w:rPr>
      </w:pPr>
      <w:r w:rsidRPr="00D40CE6">
        <w:rPr>
          <w:szCs w:val="24"/>
        </w:rPr>
        <w:t xml:space="preserve">отказ от проведения </w:t>
      </w:r>
      <w:r w:rsidR="005816F3" w:rsidRPr="00D40CE6">
        <w:rPr>
          <w:szCs w:val="24"/>
        </w:rPr>
        <w:t>К</w:t>
      </w:r>
      <w:r w:rsidRPr="00D40CE6">
        <w:rPr>
          <w:szCs w:val="24"/>
        </w:rPr>
        <w:t xml:space="preserve">онкурса – не позднее 3 дней со дня принятия решения об отказе от проведения </w:t>
      </w:r>
      <w:r w:rsidR="005816F3" w:rsidRPr="00D40CE6">
        <w:rPr>
          <w:szCs w:val="24"/>
        </w:rPr>
        <w:t>Конкурса</w:t>
      </w:r>
      <w:r w:rsidRPr="00D40CE6">
        <w:rPr>
          <w:szCs w:val="24"/>
        </w:rPr>
        <w:t>;</w:t>
      </w:r>
    </w:p>
    <w:p w:rsidR="00356B10" w:rsidRPr="00D40CE6" w:rsidRDefault="00356B10" w:rsidP="000E1865">
      <w:pPr>
        <w:pStyle w:val="Times12"/>
        <w:numPr>
          <w:ilvl w:val="0"/>
          <w:numId w:val="24"/>
        </w:numPr>
        <w:spacing w:after="120"/>
        <w:rPr>
          <w:szCs w:val="24"/>
        </w:rPr>
      </w:pPr>
      <w:r w:rsidRPr="00D40CE6">
        <w:rPr>
          <w:szCs w:val="24"/>
        </w:rPr>
        <w:t xml:space="preserve">уведомление о продлении срока подачи </w:t>
      </w:r>
      <w:r w:rsidR="005816F3" w:rsidRPr="00D40CE6">
        <w:rPr>
          <w:szCs w:val="24"/>
        </w:rPr>
        <w:t>З</w:t>
      </w:r>
      <w:r w:rsidRPr="00D40CE6">
        <w:rPr>
          <w:szCs w:val="24"/>
        </w:rPr>
        <w:t>аявок – не позднее 1 дня со дня принятия решения о таком продлении;</w:t>
      </w:r>
    </w:p>
    <w:p w:rsidR="00356B10" w:rsidRPr="00FB4A2A" w:rsidRDefault="00356B10" w:rsidP="000E1865">
      <w:pPr>
        <w:pStyle w:val="Times12"/>
        <w:numPr>
          <w:ilvl w:val="0"/>
          <w:numId w:val="24"/>
        </w:numPr>
        <w:spacing w:after="120"/>
        <w:rPr>
          <w:szCs w:val="24"/>
        </w:rPr>
      </w:pPr>
      <w:r w:rsidRPr="00FB4A2A">
        <w:rPr>
          <w:szCs w:val="24"/>
        </w:rPr>
        <w:t xml:space="preserve">протоколы, составляемые в процессе проведения </w:t>
      </w:r>
      <w:r w:rsidR="005816F3" w:rsidRPr="00FB4A2A">
        <w:rPr>
          <w:szCs w:val="24"/>
        </w:rPr>
        <w:t>К</w:t>
      </w:r>
      <w:r w:rsidRPr="00FB4A2A">
        <w:rPr>
          <w:szCs w:val="24"/>
        </w:rPr>
        <w:t>онкурса и подписанны</w:t>
      </w:r>
      <w:r w:rsidR="00220E82" w:rsidRPr="00FB4A2A">
        <w:rPr>
          <w:szCs w:val="24"/>
        </w:rPr>
        <w:t>е</w:t>
      </w:r>
      <w:r w:rsidRPr="00FB4A2A">
        <w:rPr>
          <w:szCs w:val="24"/>
        </w:rPr>
        <w:t xml:space="preserve"> </w:t>
      </w:r>
      <w:r w:rsidR="00FD05EC" w:rsidRPr="00FB4A2A">
        <w:rPr>
          <w:szCs w:val="24"/>
        </w:rPr>
        <w:t>членами</w:t>
      </w:r>
      <w:r w:rsidR="00C62B30" w:rsidRPr="00FB4A2A">
        <w:rPr>
          <w:szCs w:val="24"/>
        </w:rPr>
        <w:t xml:space="preserve"> </w:t>
      </w:r>
      <w:r w:rsidRPr="00FB4A2A">
        <w:rPr>
          <w:szCs w:val="24"/>
        </w:rPr>
        <w:t xml:space="preserve">Конкурсной комиссии – не позднее 3 дней со дня подписания таких </w:t>
      </w:r>
      <w:r w:rsidR="005816F3" w:rsidRPr="00FB4A2A">
        <w:rPr>
          <w:szCs w:val="24"/>
        </w:rPr>
        <w:t>П</w:t>
      </w:r>
      <w:r w:rsidRPr="00FB4A2A">
        <w:rPr>
          <w:szCs w:val="24"/>
        </w:rPr>
        <w:t>ротоколов.</w:t>
      </w:r>
    </w:p>
    <w:p w:rsidR="000D1809" w:rsidRPr="00FB4A2A" w:rsidRDefault="000D1809" w:rsidP="001C6CCB">
      <w:pPr>
        <w:pStyle w:val="Times12"/>
        <w:spacing w:after="120"/>
        <w:jc w:val="center"/>
        <w:rPr>
          <w:b/>
          <w:bCs w:val="0"/>
          <w:szCs w:val="24"/>
        </w:rPr>
      </w:pPr>
      <w:bookmarkStart w:id="782" w:name="_Ref55280418"/>
      <w:bookmarkStart w:id="783" w:name="_Toc55285343"/>
      <w:bookmarkStart w:id="784" w:name="_Toc55305380"/>
      <w:bookmarkStart w:id="785" w:name="_Toc57314642"/>
      <w:bookmarkStart w:id="786" w:name="_Toc69728965"/>
      <w:bookmarkStart w:id="787" w:name="_Toc98251714"/>
    </w:p>
    <w:p w:rsidR="000D1809" w:rsidRPr="00FB4A2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788" w:name="_Toc298234667"/>
      <w:bookmarkStart w:id="789" w:name="_Toc255985667"/>
      <w:bookmarkStart w:id="790" w:name="_Ref303250835"/>
      <w:bookmarkStart w:id="791" w:name="_Toc503263054"/>
      <w:r w:rsidRPr="00FB4A2A">
        <w:rPr>
          <w:bCs/>
          <w:sz w:val="24"/>
          <w:szCs w:val="24"/>
        </w:rPr>
        <w:t>Публикация Извещения о проведении конкурса</w:t>
      </w:r>
      <w:bookmarkEnd w:id="782"/>
      <w:bookmarkEnd w:id="783"/>
      <w:bookmarkEnd w:id="784"/>
      <w:bookmarkEnd w:id="785"/>
      <w:bookmarkEnd w:id="786"/>
      <w:bookmarkEnd w:id="787"/>
      <w:bookmarkEnd w:id="788"/>
      <w:bookmarkEnd w:id="789"/>
      <w:r w:rsidR="00D84C95" w:rsidRPr="00FB4A2A">
        <w:rPr>
          <w:bCs/>
          <w:sz w:val="24"/>
          <w:szCs w:val="24"/>
        </w:rPr>
        <w:t xml:space="preserve"> и Конкурсной документации</w:t>
      </w:r>
      <w:bookmarkEnd w:id="790"/>
      <w:bookmarkEnd w:id="791"/>
    </w:p>
    <w:p w:rsidR="000D1809" w:rsidRPr="00FB4A2A" w:rsidRDefault="000D1809" w:rsidP="00363FC9">
      <w:pPr>
        <w:pStyle w:val="Times12"/>
        <w:numPr>
          <w:ilvl w:val="2"/>
          <w:numId w:val="9"/>
        </w:numPr>
        <w:spacing w:after="120"/>
        <w:ind w:left="0" w:firstLine="567"/>
        <w:rPr>
          <w:szCs w:val="24"/>
        </w:rPr>
      </w:pPr>
      <w:bookmarkStart w:id="792" w:name="_Ref306201530"/>
      <w:r w:rsidRPr="00FB4A2A">
        <w:rPr>
          <w:szCs w:val="24"/>
        </w:rPr>
        <w:t xml:space="preserve">Извещение о проведении конкурса </w:t>
      </w:r>
      <w:r w:rsidR="00D84C95" w:rsidRPr="00FB4A2A">
        <w:rPr>
          <w:szCs w:val="24"/>
        </w:rPr>
        <w:t>и Конкурсная документация</w:t>
      </w:r>
      <w:r w:rsidRPr="00FB4A2A">
        <w:rPr>
          <w:szCs w:val="24"/>
        </w:rPr>
        <w:t xml:space="preserve"> </w:t>
      </w:r>
      <w:bookmarkEnd w:id="792"/>
      <w:r w:rsidR="004E0C2C" w:rsidRPr="00FB4A2A">
        <w:rPr>
          <w:szCs w:val="24"/>
        </w:rPr>
        <w:t>опубликованы в порядке, указанном в п.</w:t>
      </w:r>
      <w:r w:rsidR="00233CE1" w:rsidRPr="00FB4A2A">
        <w:rPr>
          <w:szCs w:val="24"/>
        </w:rPr>
        <w:t xml:space="preserve"> </w:t>
      </w:r>
      <w:r w:rsidR="005A1486" w:rsidRPr="00FB4A2A">
        <w:rPr>
          <w:szCs w:val="24"/>
        </w:rPr>
        <w:fldChar w:fldCharType="begin"/>
      </w:r>
      <w:r w:rsidR="00233CE1" w:rsidRPr="00FB4A2A">
        <w:rPr>
          <w:szCs w:val="24"/>
        </w:rPr>
        <w:instrText xml:space="preserve"> REF _Ref441571244 \r \h </w:instrText>
      </w:r>
      <w:r w:rsidR="000B38C7" w:rsidRPr="00FB4A2A">
        <w:rPr>
          <w:szCs w:val="24"/>
        </w:rPr>
        <w:instrText xml:space="preserve"> \* MERGEFORMAT </w:instrText>
      </w:r>
      <w:r w:rsidR="005A1486" w:rsidRPr="00FB4A2A">
        <w:rPr>
          <w:szCs w:val="24"/>
        </w:rPr>
      </w:r>
      <w:r w:rsidR="005A1486" w:rsidRPr="00FB4A2A">
        <w:rPr>
          <w:szCs w:val="24"/>
        </w:rPr>
        <w:fldChar w:fldCharType="separate"/>
      </w:r>
      <w:r w:rsidR="00D40CE6">
        <w:rPr>
          <w:szCs w:val="24"/>
        </w:rPr>
        <w:t>1.1.1</w:t>
      </w:r>
      <w:r w:rsidR="005A1486" w:rsidRPr="00FB4A2A">
        <w:rPr>
          <w:szCs w:val="24"/>
        </w:rPr>
        <w:fldChar w:fldCharType="end"/>
      </w:r>
      <w:r w:rsidR="004E0C2C" w:rsidRPr="00FB4A2A">
        <w:rPr>
          <w:szCs w:val="24"/>
        </w:rPr>
        <w:t xml:space="preserve"> и любое лицо может получить данные документы из указанных информационных источников без взимания платы.</w:t>
      </w:r>
    </w:p>
    <w:p w:rsidR="000D1809" w:rsidRPr="00FB4A2A" w:rsidRDefault="000D1809" w:rsidP="00363FC9">
      <w:pPr>
        <w:pStyle w:val="Times12"/>
        <w:numPr>
          <w:ilvl w:val="2"/>
          <w:numId w:val="9"/>
        </w:numPr>
        <w:spacing w:after="120"/>
        <w:ind w:left="0" w:firstLine="567"/>
        <w:rPr>
          <w:szCs w:val="24"/>
        </w:rPr>
      </w:pPr>
      <w:r w:rsidRPr="00FB4A2A">
        <w:rPr>
          <w:szCs w:val="24"/>
        </w:rPr>
        <w:t>Иные публикации не являются официальными и не влекут для Организатора конкурса никаких последствий.</w:t>
      </w:r>
    </w:p>
    <w:p w:rsidR="00CC49D3" w:rsidRPr="00FB4A2A" w:rsidRDefault="00CC49D3" w:rsidP="001C6CCB">
      <w:pPr>
        <w:pStyle w:val="Times12"/>
        <w:spacing w:after="120"/>
        <w:ind w:left="567" w:firstLine="0"/>
        <w:rPr>
          <w:szCs w:val="24"/>
        </w:rPr>
      </w:pPr>
    </w:p>
    <w:p w:rsidR="000D1809" w:rsidRPr="00FB4A2A" w:rsidRDefault="000D1809" w:rsidP="00363FC9">
      <w:pPr>
        <w:pStyle w:val="2"/>
        <w:keepNext/>
        <w:numPr>
          <w:ilvl w:val="1"/>
          <w:numId w:val="9"/>
        </w:numPr>
        <w:suppressAutoHyphens/>
        <w:spacing w:after="120" w:line="240" w:lineRule="auto"/>
        <w:ind w:left="1620" w:hanging="1080"/>
        <w:jc w:val="left"/>
        <w:rPr>
          <w:b w:val="0"/>
          <w:sz w:val="24"/>
          <w:szCs w:val="24"/>
        </w:rPr>
      </w:pPr>
      <w:bookmarkStart w:id="793" w:name="_Toc298234669"/>
      <w:bookmarkStart w:id="794" w:name="_Toc255985669"/>
      <w:bookmarkStart w:id="795" w:name="_Ref303250860"/>
      <w:bookmarkStart w:id="796" w:name="_Ref306190343"/>
      <w:bookmarkStart w:id="797" w:name="_Ref441500379"/>
      <w:bookmarkStart w:id="798" w:name="_Ref502130624"/>
      <w:bookmarkStart w:id="799" w:name="_Ref502321616"/>
      <w:bookmarkStart w:id="800" w:name="_Toc503263055"/>
      <w:bookmarkStart w:id="801" w:name="_Ref55280436"/>
      <w:bookmarkStart w:id="802" w:name="_Toc55285345"/>
      <w:bookmarkStart w:id="803" w:name="_Toc55305382"/>
      <w:bookmarkStart w:id="804" w:name="_Toc57314644"/>
      <w:bookmarkStart w:id="805" w:name="_Toc69728967"/>
      <w:bookmarkStart w:id="806" w:name="_Toc98251716"/>
      <w:r w:rsidRPr="00FB4A2A">
        <w:rPr>
          <w:sz w:val="24"/>
          <w:szCs w:val="24"/>
        </w:rPr>
        <w:lastRenderedPageBreak/>
        <w:t>Требования к Участник</w:t>
      </w:r>
      <w:r w:rsidR="00A06EBB" w:rsidRPr="00FB4A2A">
        <w:rPr>
          <w:sz w:val="24"/>
          <w:szCs w:val="24"/>
        </w:rPr>
        <w:t>у</w:t>
      </w:r>
      <w:r w:rsidRPr="00FB4A2A">
        <w:rPr>
          <w:sz w:val="24"/>
          <w:szCs w:val="24"/>
        </w:rPr>
        <w:t xml:space="preserve"> конкурса. Подтверждение соответствия предъявляемым требованиям</w:t>
      </w:r>
      <w:bookmarkEnd w:id="793"/>
      <w:bookmarkEnd w:id="794"/>
      <w:bookmarkEnd w:id="795"/>
      <w:bookmarkEnd w:id="796"/>
      <w:bookmarkEnd w:id="797"/>
      <w:bookmarkEnd w:id="798"/>
      <w:bookmarkEnd w:id="799"/>
      <w:bookmarkEnd w:id="800"/>
    </w:p>
    <w:p w:rsidR="000D1809" w:rsidRPr="00FB4A2A" w:rsidRDefault="000D1809" w:rsidP="00363FC9">
      <w:pPr>
        <w:pStyle w:val="3"/>
        <w:numPr>
          <w:ilvl w:val="2"/>
          <w:numId w:val="9"/>
        </w:numPr>
        <w:tabs>
          <w:tab w:val="num" w:pos="1620"/>
        </w:tabs>
        <w:spacing w:before="0"/>
        <w:ind w:left="1620" w:hanging="1080"/>
        <w:rPr>
          <w:sz w:val="24"/>
          <w:szCs w:val="24"/>
        </w:rPr>
      </w:pPr>
      <w:bookmarkStart w:id="807" w:name="_Toc90385071"/>
      <w:bookmarkStart w:id="808" w:name="_Ref93090116"/>
      <w:bookmarkStart w:id="809" w:name="_Toc98251726"/>
      <w:bookmarkStart w:id="810" w:name="_Toc298234670"/>
      <w:bookmarkStart w:id="811" w:name="_Toc255985670"/>
      <w:bookmarkStart w:id="812" w:name="_Ref302978249"/>
      <w:bookmarkStart w:id="813" w:name="_Ref303252160"/>
      <w:bookmarkStart w:id="814" w:name="_Ref303252167"/>
      <w:bookmarkStart w:id="815" w:name="_Ref306193615"/>
      <w:bookmarkStart w:id="816" w:name="_Ref306193661"/>
      <w:bookmarkStart w:id="817" w:name="_Ref441492458"/>
      <w:bookmarkStart w:id="818" w:name="_Ref441499156"/>
      <w:bookmarkStart w:id="819" w:name="_Toc441503242"/>
      <w:bookmarkStart w:id="820" w:name="_Toc441572033"/>
      <w:bookmarkStart w:id="821" w:name="_Toc441575125"/>
      <w:bookmarkStart w:id="822" w:name="_Ref441583649"/>
      <w:bookmarkStart w:id="823" w:name="_Toc442434786"/>
      <w:bookmarkStart w:id="824" w:name="_Toc442435625"/>
      <w:bookmarkStart w:id="825" w:name="_Ref461807201"/>
      <w:bookmarkStart w:id="826" w:name="_Toc462044745"/>
      <w:bookmarkStart w:id="827" w:name="_Toc462068448"/>
      <w:bookmarkStart w:id="828" w:name="_Toc463514138"/>
      <w:bookmarkStart w:id="829" w:name="_Toc469480354"/>
      <w:bookmarkStart w:id="830" w:name="_Toc471823144"/>
      <w:bookmarkStart w:id="831" w:name="_Toc498512005"/>
      <w:bookmarkStart w:id="832" w:name="_Toc503263056"/>
      <w:r w:rsidRPr="00FB4A2A">
        <w:rPr>
          <w:sz w:val="24"/>
          <w:szCs w:val="24"/>
        </w:rPr>
        <w:t>Требования к Участникам конкурса</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rsidR="008175C8" w:rsidRPr="00FB4A2A" w:rsidRDefault="008175C8" w:rsidP="00363FC9">
      <w:pPr>
        <w:pStyle w:val="Times12"/>
        <w:numPr>
          <w:ilvl w:val="3"/>
          <w:numId w:val="9"/>
        </w:numPr>
        <w:spacing w:after="120"/>
        <w:ind w:left="0" w:firstLine="567"/>
        <w:rPr>
          <w:szCs w:val="24"/>
        </w:rPr>
      </w:pPr>
      <w:bookmarkStart w:id="833" w:name="_Ref303252151"/>
      <w:bookmarkStart w:id="834" w:name="_Ref306193986"/>
      <w:bookmarkStart w:id="835" w:name="_Ref96669809"/>
      <w:r w:rsidRPr="00FB4A2A">
        <w:rPr>
          <w:szCs w:val="24"/>
        </w:rPr>
        <w:t xml:space="preserve">Участвовать в Конкурсе </w:t>
      </w:r>
      <w:r w:rsidR="00764388" w:rsidRPr="00FB4A2A">
        <w:rPr>
          <w:bCs w:val="0"/>
          <w:szCs w:val="24"/>
        </w:rPr>
        <w:t>может любое юридическое, физическое лицо (в т. ч. индивидуальный предприниматель)</w:t>
      </w:r>
      <w:r w:rsidR="008B32DC" w:rsidRPr="00FB4A2A">
        <w:rPr>
          <w:bCs w:val="0"/>
          <w:szCs w:val="24"/>
        </w:rPr>
        <w:t xml:space="preserve">, </w:t>
      </w:r>
      <w:r w:rsidR="008B32DC" w:rsidRPr="00FB4A2A">
        <w:rPr>
          <w:szCs w:val="24"/>
        </w:rPr>
        <w:t>являющееся субъектом малого и среднего предпринимательства</w:t>
      </w:r>
      <w:r w:rsidR="00764388" w:rsidRPr="00FB4A2A">
        <w:rPr>
          <w:bCs w:val="0"/>
          <w:szCs w:val="24"/>
        </w:rPr>
        <w:t xml:space="preserve">. </w:t>
      </w:r>
      <w:bookmarkEnd w:id="833"/>
      <w:r w:rsidR="006C73B7" w:rsidRPr="00FB4A2A">
        <w:rPr>
          <w:szCs w:val="24"/>
        </w:rPr>
        <w:t xml:space="preserve">При проведении </w:t>
      </w:r>
      <w:r w:rsidR="003C49D0" w:rsidRPr="00FB4A2A">
        <w:rPr>
          <w:szCs w:val="24"/>
        </w:rPr>
        <w:t>К</w:t>
      </w:r>
      <w:r w:rsidR="006C73B7" w:rsidRPr="00FB4A2A">
        <w:rPr>
          <w:szCs w:val="24"/>
        </w:rPr>
        <w:t xml:space="preserve">онкурса на ЭТП, такое лицо должно быть зарегистрировано на соответствующей ЭТП в качестве </w:t>
      </w:r>
      <w:r w:rsidR="00764388" w:rsidRPr="00FB4A2A">
        <w:rPr>
          <w:szCs w:val="24"/>
        </w:rPr>
        <w:t>участника</w:t>
      </w:r>
      <w:r w:rsidR="006C73B7" w:rsidRPr="00FB4A2A">
        <w:rPr>
          <w:szCs w:val="24"/>
        </w:rPr>
        <w:t xml:space="preserve"> ЭТП, а также в качестве </w:t>
      </w:r>
      <w:r w:rsidR="003C49D0" w:rsidRPr="00FB4A2A">
        <w:rPr>
          <w:szCs w:val="24"/>
        </w:rPr>
        <w:t>У</w:t>
      </w:r>
      <w:r w:rsidR="006C73B7" w:rsidRPr="00FB4A2A">
        <w:rPr>
          <w:szCs w:val="24"/>
        </w:rPr>
        <w:t>частника проводимого конкурса.</w:t>
      </w:r>
      <w:bookmarkEnd w:id="834"/>
    </w:p>
    <w:p w:rsidR="000D1809" w:rsidRPr="00FB4A2A" w:rsidRDefault="000D1809" w:rsidP="00363FC9">
      <w:pPr>
        <w:pStyle w:val="Times12"/>
        <w:numPr>
          <w:ilvl w:val="3"/>
          <w:numId w:val="9"/>
        </w:numPr>
        <w:spacing w:after="120"/>
        <w:ind w:left="0" w:firstLine="540"/>
        <w:rPr>
          <w:szCs w:val="24"/>
        </w:rPr>
      </w:pPr>
      <w:bookmarkStart w:id="836" w:name="_Ref302978265"/>
      <w:r w:rsidRPr="00FB4A2A">
        <w:rPr>
          <w:szCs w:val="24"/>
        </w:rPr>
        <w:t>Чтобы претендовать на победу в Конкурсе и получ</w:t>
      </w:r>
      <w:r w:rsidR="002F4A4E" w:rsidRPr="00FB4A2A">
        <w:rPr>
          <w:szCs w:val="24"/>
        </w:rPr>
        <w:t>ить</w:t>
      </w:r>
      <w:r w:rsidRPr="00FB4A2A">
        <w:rPr>
          <w:szCs w:val="24"/>
        </w:rPr>
        <w:t xml:space="preserve"> прав</w:t>
      </w:r>
      <w:r w:rsidR="002F4A4E" w:rsidRPr="00FB4A2A">
        <w:rPr>
          <w:szCs w:val="24"/>
        </w:rPr>
        <w:t>о</w:t>
      </w:r>
      <w:r w:rsidRPr="00FB4A2A">
        <w:rPr>
          <w:szCs w:val="24"/>
        </w:rPr>
        <w:t xml:space="preserve"> заключить</w:t>
      </w:r>
      <w:r w:rsidR="002F4A4E" w:rsidRPr="00FB4A2A">
        <w:rPr>
          <w:szCs w:val="24"/>
        </w:rPr>
        <w:t xml:space="preserve"> с Заказчиком</w:t>
      </w:r>
      <w:r w:rsidRPr="00FB4A2A">
        <w:rPr>
          <w:szCs w:val="24"/>
        </w:rPr>
        <w:t xml:space="preserve"> </w:t>
      </w:r>
      <w:r w:rsidR="00D56EE4" w:rsidRPr="00FB4A2A">
        <w:rPr>
          <w:szCs w:val="24"/>
        </w:rPr>
        <w:t>рамочное соглашение</w:t>
      </w:r>
      <w:r w:rsidRPr="00FB4A2A">
        <w:rPr>
          <w:szCs w:val="24"/>
        </w:rPr>
        <w:t>, Участник конкурса должен отвечать следующим требованиям</w:t>
      </w:r>
      <w:bookmarkEnd w:id="835"/>
      <w:r w:rsidRPr="00FB4A2A">
        <w:rPr>
          <w:szCs w:val="24"/>
        </w:rPr>
        <w:t>:</w:t>
      </w:r>
      <w:bookmarkEnd w:id="836"/>
    </w:p>
    <w:p w:rsidR="00764388" w:rsidRPr="00FB4A2A" w:rsidRDefault="00764388" w:rsidP="000E1865">
      <w:pPr>
        <w:numPr>
          <w:ilvl w:val="0"/>
          <w:numId w:val="23"/>
        </w:numPr>
        <w:tabs>
          <w:tab w:val="left" w:pos="0"/>
          <w:tab w:val="left" w:pos="1134"/>
        </w:tabs>
        <w:spacing w:line="264" w:lineRule="auto"/>
        <w:ind w:left="1134" w:hanging="567"/>
        <w:rPr>
          <w:szCs w:val="24"/>
        </w:rPr>
      </w:pPr>
      <w:bookmarkStart w:id="837" w:name="_Ref306032455"/>
      <w:r w:rsidRPr="00FB4A2A">
        <w:rPr>
          <w:bCs/>
          <w:szCs w:val="24"/>
        </w:rPr>
        <w:t xml:space="preserve">должен </w:t>
      </w:r>
      <w:bookmarkStart w:id="838" w:name="_Ref303669099"/>
      <w:r w:rsidRPr="00FB4A2A">
        <w:rPr>
          <w:bCs/>
          <w:szCs w:val="24"/>
        </w:rPr>
        <w:t xml:space="preserve">обладать гражданской правоспособностью в полном объеме для заключения </w:t>
      </w:r>
      <w:r w:rsidR="00C31D61" w:rsidRPr="00FB4A2A">
        <w:rPr>
          <w:bCs/>
          <w:szCs w:val="24"/>
        </w:rPr>
        <w:t xml:space="preserve">рамочного соглашения </w:t>
      </w:r>
      <w:r w:rsidRPr="00FB4A2A">
        <w:rPr>
          <w:bCs/>
          <w:szCs w:val="24"/>
        </w:rPr>
        <w:t xml:space="preserve">и </w:t>
      </w:r>
      <w:r w:rsidRPr="00FB4A2A">
        <w:rPr>
          <w:szCs w:val="24"/>
        </w:rPr>
        <w:t>исполнения</w:t>
      </w:r>
      <w:r w:rsidRPr="00FB4A2A">
        <w:rPr>
          <w:bCs/>
          <w:szCs w:val="24"/>
        </w:rPr>
        <w:t xml:space="preserve"> </w:t>
      </w:r>
      <w:r w:rsidR="00C31D61" w:rsidRPr="00FB4A2A">
        <w:rPr>
          <w:bCs/>
          <w:szCs w:val="24"/>
        </w:rPr>
        <w:t xml:space="preserve">Договоров, </w:t>
      </w:r>
      <w:r w:rsidR="00C31D61" w:rsidRPr="00FB4A2A">
        <w:rPr>
          <w:szCs w:val="24"/>
        </w:rPr>
        <w:t xml:space="preserve">заключенных по результатам конкурентных закупочных процедур, проведённых на основании рамочного соглашения </w:t>
      </w:r>
      <w:r w:rsidRPr="00FB4A2A">
        <w:rPr>
          <w:szCs w:val="24"/>
        </w:rPr>
        <w:t>(физическое лицо – обладать дееспособностью в полном объеме для заключения</w:t>
      </w:r>
      <w:r w:rsidR="00C31D61" w:rsidRPr="00FB4A2A">
        <w:rPr>
          <w:szCs w:val="24"/>
        </w:rPr>
        <w:t xml:space="preserve"> </w:t>
      </w:r>
      <w:r w:rsidR="00C31D61" w:rsidRPr="00FB4A2A">
        <w:rPr>
          <w:bCs/>
          <w:szCs w:val="24"/>
        </w:rPr>
        <w:t>рамочного соглашения</w:t>
      </w:r>
      <w:r w:rsidRPr="00FB4A2A">
        <w:rPr>
          <w:szCs w:val="24"/>
        </w:rPr>
        <w:t xml:space="preserve"> и исполнения </w:t>
      </w:r>
      <w:r w:rsidR="00C31D61" w:rsidRPr="00FB4A2A">
        <w:rPr>
          <w:bCs/>
          <w:szCs w:val="24"/>
        </w:rPr>
        <w:t xml:space="preserve">Договоров, </w:t>
      </w:r>
      <w:r w:rsidR="00C31D61" w:rsidRPr="00FB4A2A">
        <w:rPr>
          <w:szCs w:val="24"/>
        </w:rPr>
        <w:t>заключенных по результатам конкурентных закупочных процедур, проведённых на основании рамочного соглашения</w:t>
      </w:r>
      <w:r w:rsidRPr="00FB4A2A">
        <w:rPr>
          <w:szCs w:val="24"/>
        </w:rPr>
        <w:t xml:space="preserve">) (должен быть зарегистрирован в установленном порядке); </w:t>
      </w:r>
      <w:bookmarkEnd w:id="837"/>
      <w:bookmarkEnd w:id="838"/>
    </w:p>
    <w:p w:rsidR="00764388" w:rsidRPr="00FB4A2A" w:rsidRDefault="00764388" w:rsidP="000E1865">
      <w:pPr>
        <w:numPr>
          <w:ilvl w:val="0"/>
          <w:numId w:val="23"/>
        </w:numPr>
        <w:tabs>
          <w:tab w:val="left" w:pos="0"/>
          <w:tab w:val="left" w:pos="1134"/>
        </w:tabs>
        <w:spacing w:line="264" w:lineRule="auto"/>
        <w:ind w:left="1134" w:hanging="567"/>
        <w:rPr>
          <w:bCs/>
          <w:szCs w:val="24"/>
        </w:rPr>
      </w:pPr>
      <w:r w:rsidRPr="00FB4A2A">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FB4A2A">
        <w:rPr>
          <w:bCs/>
          <w:szCs w:val="24"/>
        </w:rPr>
        <w:t>водства, на имущество Участника</w:t>
      </w:r>
      <w:r w:rsidRPr="00FB4A2A">
        <w:rPr>
          <w:bCs/>
          <w:szCs w:val="24"/>
        </w:rPr>
        <w:t xml:space="preserve"> не должен быть наложен арест, </w:t>
      </w:r>
      <w:r w:rsidRPr="00FB4A2A">
        <w:rPr>
          <w:szCs w:val="24"/>
        </w:rPr>
        <w:t>экономическая</w:t>
      </w:r>
      <w:r w:rsidRPr="00FB4A2A">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FB4A2A" w:rsidRDefault="00B002A7" w:rsidP="000E1865">
      <w:pPr>
        <w:numPr>
          <w:ilvl w:val="0"/>
          <w:numId w:val="23"/>
        </w:numPr>
        <w:tabs>
          <w:tab w:val="left" w:pos="0"/>
          <w:tab w:val="left" w:pos="1134"/>
        </w:tabs>
        <w:spacing w:line="264" w:lineRule="auto"/>
        <w:ind w:left="1134" w:hanging="567"/>
        <w:rPr>
          <w:szCs w:val="24"/>
        </w:rPr>
      </w:pPr>
      <w:r w:rsidRPr="00FB4A2A">
        <w:rPr>
          <w:szCs w:val="24"/>
        </w:rPr>
        <w:t xml:space="preserve">не быть включенным в </w:t>
      </w:r>
      <w:r w:rsidRPr="00FB4A2A">
        <w:rPr>
          <w:rFonts w:eastAsia="Arial Unicode MS"/>
          <w:szCs w:val="24"/>
        </w:rPr>
        <w:t>Реестр</w:t>
      </w:r>
      <w:r w:rsidRPr="00FB4A2A">
        <w:rPr>
          <w:szCs w:val="24"/>
        </w:rPr>
        <w:t xml:space="preserve"> недобросовестных поставщиков</w:t>
      </w:r>
      <w:r w:rsidRPr="00FB4A2A">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FB4A2A">
        <w:rPr>
          <w:szCs w:val="24"/>
        </w:rPr>
        <w:t xml:space="preserve"> либо в </w:t>
      </w:r>
      <w:r w:rsidRPr="00FB4A2A">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rsidR="00D13F1E" w:rsidRPr="00FB4A2A" w:rsidRDefault="00D13F1E" w:rsidP="000E1865">
      <w:pPr>
        <w:numPr>
          <w:ilvl w:val="0"/>
          <w:numId w:val="23"/>
        </w:numPr>
        <w:tabs>
          <w:tab w:val="left" w:pos="0"/>
          <w:tab w:val="left" w:pos="1134"/>
        </w:tabs>
        <w:spacing w:line="264" w:lineRule="auto"/>
        <w:ind w:left="1134" w:hanging="567"/>
        <w:rPr>
          <w:szCs w:val="24"/>
        </w:rPr>
      </w:pPr>
      <w:r w:rsidRPr="00FB4A2A">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D13F1E" w:rsidRPr="00FB4A2A" w:rsidRDefault="00D13F1E" w:rsidP="000E1865">
      <w:pPr>
        <w:numPr>
          <w:ilvl w:val="0"/>
          <w:numId w:val="23"/>
        </w:numPr>
        <w:tabs>
          <w:tab w:val="left" w:pos="0"/>
          <w:tab w:val="left" w:pos="1134"/>
        </w:tabs>
        <w:spacing w:line="264" w:lineRule="auto"/>
        <w:ind w:left="1134" w:hanging="567"/>
        <w:rPr>
          <w:szCs w:val="24"/>
        </w:rPr>
      </w:pPr>
      <w:bookmarkStart w:id="839" w:name="_Ref504736776"/>
      <w:r w:rsidRPr="00FB4A2A">
        <w:rPr>
          <w:szCs w:val="24"/>
        </w:rPr>
        <w:t>должен подтвердить свою кредитоспособность для приобретения материалов и оборудования наличием на банковском счёте или кредитной линии не менее 10 млн. руб.</w:t>
      </w:r>
      <w:r w:rsidR="003B37F8" w:rsidRPr="00FB4A2A">
        <w:rPr>
          <w:szCs w:val="24"/>
        </w:rPr>
        <w:t xml:space="preserve"> </w:t>
      </w:r>
      <w:r w:rsidRPr="00FB4A2A">
        <w:rPr>
          <w:szCs w:val="24"/>
        </w:rPr>
        <w:t>(</w:t>
      </w:r>
      <w:r w:rsidR="00EC6493" w:rsidRPr="00FB4A2A">
        <w:rPr>
          <w:szCs w:val="24"/>
        </w:rPr>
        <w:t xml:space="preserve">документальное подтверждение: </w:t>
      </w:r>
      <w:r w:rsidRPr="00FB4A2A">
        <w:rPr>
          <w:szCs w:val="24"/>
        </w:rPr>
        <w:t xml:space="preserve">выписка с банковского счёта </w:t>
      </w:r>
      <w:r w:rsidR="00EC6493" w:rsidRPr="00FB4A2A">
        <w:rPr>
          <w:szCs w:val="24"/>
        </w:rPr>
        <w:t>У</w:t>
      </w:r>
      <w:r w:rsidRPr="00FB4A2A">
        <w:rPr>
          <w:szCs w:val="24"/>
        </w:rPr>
        <w:t>частника</w:t>
      </w:r>
      <w:r w:rsidR="003B37F8" w:rsidRPr="00FB4A2A">
        <w:rPr>
          <w:szCs w:val="24"/>
        </w:rPr>
        <w:t>, выданная и заверенная банком не ранее</w:t>
      </w:r>
      <w:r w:rsidR="006A065B" w:rsidRPr="00FB4A2A">
        <w:rPr>
          <w:szCs w:val="24"/>
        </w:rPr>
        <w:t>,</w:t>
      </w:r>
      <w:r w:rsidR="003B37F8" w:rsidRPr="00FB4A2A">
        <w:rPr>
          <w:szCs w:val="24"/>
        </w:rPr>
        <w:t xml:space="preserve"> чем за 20 (двадцать) дней до срока окончания приема Заявок</w:t>
      </w:r>
      <w:r w:rsidRPr="00FB4A2A">
        <w:rPr>
          <w:szCs w:val="24"/>
        </w:rPr>
        <w:t xml:space="preserve"> либо </w:t>
      </w:r>
      <w:r w:rsidR="003B37F8" w:rsidRPr="00FB4A2A">
        <w:rPr>
          <w:szCs w:val="24"/>
        </w:rPr>
        <w:t xml:space="preserve">действующий </w:t>
      </w:r>
      <w:r w:rsidRPr="00FB4A2A">
        <w:rPr>
          <w:szCs w:val="24"/>
        </w:rPr>
        <w:t>кредитный договор с банком</w:t>
      </w:r>
      <w:r w:rsidR="00EC6493" w:rsidRPr="00FB4A2A">
        <w:rPr>
          <w:szCs w:val="24"/>
        </w:rPr>
        <w:t>, который</w:t>
      </w:r>
      <w:r w:rsidRPr="00FB4A2A">
        <w:rPr>
          <w:szCs w:val="24"/>
        </w:rPr>
        <w:t xml:space="preserve"> </w:t>
      </w:r>
      <w:r w:rsidR="00EC6493" w:rsidRPr="00FB4A2A">
        <w:rPr>
          <w:szCs w:val="24"/>
        </w:rPr>
        <w:t xml:space="preserve">должен входить в рейтинг первых 5-ти (пяти) банков, опубликованных на сайте </w:t>
      </w:r>
      <w:r w:rsidR="00EC6493" w:rsidRPr="00FB4A2A">
        <w:rPr>
          <w:rStyle w:val="ae"/>
        </w:rPr>
        <w:t>www.banki.ru</w:t>
      </w:r>
      <w:r w:rsidR="00EC6493" w:rsidRPr="00FB4A2A">
        <w:rPr>
          <w:szCs w:val="24"/>
        </w:rPr>
        <w:t xml:space="preserve"> </w:t>
      </w:r>
      <w:r w:rsidR="00EC6493" w:rsidRPr="00FB4A2A">
        <w:rPr>
          <w:szCs w:val="24"/>
          <w:u w:val="single"/>
        </w:rPr>
        <w:t>(</w:t>
      </w:r>
      <w:r w:rsidR="00EC6493" w:rsidRPr="00FB4A2A">
        <w:rPr>
          <w:rStyle w:val="ae"/>
        </w:rPr>
        <w:t>http://www.banki.ru/banks/rating/</w:t>
      </w:r>
      <w:r w:rsidR="00EC6493" w:rsidRPr="00FB4A2A">
        <w:rPr>
          <w:szCs w:val="24"/>
          <w:u w:val="single"/>
        </w:rPr>
        <w:t>)</w:t>
      </w:r>
      <w:r w:rsidRPr="00FB4A2A">
        <w:rPr>
          <w:szCs w:val="24"/>
        </w:rPr>
        <w:t>);</w:t>
      </w:r>
      <w:bookmarkEnd w:id="839"/>
    </w:p>
    <w:p w:rsidR="00F7438F" w:rsidRPr="00FB4A2A" w:rsidRDefault="00F7438F" w:rsidP="000E1865">
      <w:pPr>
        <w:numPr>
          <w:ilvl w:val="0"/>
          <w:numId w:val="23"/>
        </w:numPr>
        <w:tabs>
          <w:tab w:val="left" w:pos="0"/>
          <w:tab w:val="left" w:pos="1134"/>
        </w:tabs>
        <w:spacing w:line="264" w:lineRule="auto"/>
        <w:ind w:left="1134" w:hanging="567"/>
        <w:rPr>
          <w:szCs w:val="24"/>
        </w:rPr>
      </w:pPr>
      <w:bookmarkStart w:id="840" w:name="_Ref489431265"/>
      <w:r w:rsidRPr="00FB4A2A">
        <w:rPr>
          <w:szCs w:val="24"/>
        </w:rPr>
        <w:t>должен иметь соответствующие разрешающие документы, лицензии на выполнение видов деятельности</w:t>
      </w:r>
      <w:r w:rsidR="00D91C87" w:rsidRPr="00FB4A2A">
        <w:rPr>
          <w:szCs w:val="24"/>
        </w:rPr>
        <w:t xml:space="preserve">, указанных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D40CE6">
        <w:rPr>
          <w:bCs/>
          <w:iCs/>
          <w:szCs w:val="24"/>
        </w:rPr>
        <w:t>1.1.5</w:t>
      </w:r>
      <w:r w:rsidR="00C502F9" w:rsidRPr="00FB4A2A">
        <w:rPr>
          <w:bCs/>
          <w:iCs/>
          <w:szCs w:val="24"/>
        </w:rPr>
        <w:fldChar w:fldCharType="end"/>
      </w:r>
      <w:r w:rsidR="00D91C87" w:rsidRPr="00FB4A2A">
        <w:rPr>
          <w:szCs w:val="24"/>
        </w:rPr>
        <w:t xml:space="preserve"> данной конкурсной документации </w:t>
      </w:r>
      <w:r w:rsidRPr="00FB4A2A">
        <w:rPr>
          <w:szCs w:val="24"/>
        </w:rPr>
        <w:t xml:space="preserve">(в случае, если наличие данных разрешающих документов необходимо для выполнения работ, </w:t>
      </w:r>
      <w:r w:rsidR="00D91C87" w:rsidRPr="00FB4A2A">
        <w:rPr>
          <w:szCs w:val="24"/>
        </w:rPr>
        <w:t xml:space="preserve">указанных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D40CE6">
        <w:rPr>
          <w:bCs/>
          <w:iCs/>
          <w:szCs w:val="24"/>
        </w:rPr>
        <w:t>1.1.5</w:t>
      </w:r>
      <w:r w:rsidR="00C502F9" w:rsidRPr="00FB4A2A">
        <w:rPr>
          <w:bCs/>
          <w:iCs/>
          <w:szCs w:val="24"/>
        </w:rPr>
        <w:fldChar w:fldCharType="end"/>
      </w:r>
      <w:r w:rsidR="00C502F9" w:rsidRPr="00FB4A2A">
        <w:rPr>
          <w:bCs/>
          <w:iCs/>
          <w:szCs w:val="24"/>
        </w:rPr>
        <w:t xml:space="preserve"> </w:t>
      </w:r>
      <w:r w:rsidR="00D91C87" w:rsidRPr="00FB4A2A">
        <w:rPr>
          <w:szCs w:val="24"/>
        </w:rPr>
        <w:t>данной конкурсной документации</w:t>
      </w:r>
      <w:r w:rsidRPr="00FB4A2A">
        <w:rPr>
          <w:szCs w:val="24"/>
        </w:rPr>
        <w:t>, в соответствии с требованиями законодательства Российской Федерации);</w:t>
      </w:r>
      <w:bookmarkEnd w:id="840"/>
    </w:p>
    <w:p w:rsidR="00F7438F" w:rsidRPr="00FB4A2A" w:rsidRDefault="00FE0765" w:rsidP="000E1865">
      <w:pPr>
        <w:numPr>
          <w:ilvl w:val="0"/>
          <w:numId w:val="23"/>
        </w:numPr>
        <w:tabs>
          <w:tab w:val="left" w:pos="0"/>
          <w:tab w:val="left" w:pos="1134"/>
        </w:tabs>
        <w:spacing w:line="264" w:lineRule="auto"/>
        <w:ind w:left="1134" w:hanging="567"/>
        <w:rPr>
          <w:szCs w:val="24"/>
        </w:rPr>
      </w:pPr>
      <w:bookmarkStart w:id="841" w:name="_Ref489516346"/>
      <w:r w:rsidRPr="00FB4A2A">
        <w:rPr>
          <w:szCs w:val="24"/>
        </w:rPr>
        <w:t>для выполнения работ по рамочному соглашению</w:t>
      </w:r>
      <w:r w:rsidR="00F7438F" w:rsidRPr="00FB4A2A">
        <w:rPr>
          <w:szCs w:val="24"/>
        </w:rPr>
        <w:t xml:space="preserve"> должны выполняться следующие требования:</w:t>
      </w:r>
      <w:bookmarkEnd w:id="841"/>
    </w:p>
    <w:p w:rsidR="00F7438F" w:rsidRPr="00FB4A2A"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FB4A2A">
        <w:rPr>
          <w:rFonts w:ascii="Times New Roman" w:hAnsi="Times New Roman"/>
          <w:sz w:val="24"/>
          <w:szCs w:val="24"/>
        </w:rPr>
        <w:lastRenderedPageBreak/>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FB4A2A"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FB4A2A">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FB4A2A"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FB4A2A">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FB4A2A" w:rsidRDefault="00C31D61" w:rsidP="000E1865">
      <w:pPr>
        <w:widowControl/>
        <w:numPr>
          <w:ilvl w:val="0"/>
          <w:numId w:val="23"/>
        </w:numPr>
        <w:spacing w:line="264" w:lineRule="auto"/>
        <w:ind w:left="1134" w:hanging="567"/>
        <w:rPr>
          <w:szCs w:val="24"/>
        </w:rPr>
      </w:pPr>
      <w:bookmarkStart w:id="842" w:name="_Ref503532324"/>
      <w:r w:rsidRPr="00FB4A2A">
        <w:rPr>
          <w:szCs w:val="24"/>
        </w:rPr>
        <w:t>должен иметь</w:t>
      </w:r>
      <w:r w:rsidRPr="00FB4A2A">
        <w:rPr>
          <w:rFonts w:eastAsia="Calibri"/>
          <w:szCs w:val="24"/>
        </w:rPr>
        <w:t xml:space="preserve"> положительные отзывы (рекомендации) заказчиков (генеральных подрядчиков, поставщиков) </w:t>
      </w:r>
      <w:r w:rsidR="0031768C" w:rsidRPr="00FB4A2A">
        <w:rPr>
          <w:rFonts w:eastAsia="Calibri"/>
          <w:szCs w:val="24"/>
        </w:rPr>
        <w:t xml:space="preserve">является при прочих равных </w:t>
      </w:r>
      <w:r w:rsidR="009401D6" w:rsidRPr="00FB4A2A">
        <w:rPr>
          <w:rFonts w:eastAsia="Calibri"/>
          <w:szCs w:val="24"/>
        </w:rPr>
        <w:t>условиях</w:t>
      </w:r>
      <w:r w:rsidR="0031768C" w:rsidRPr="00FB4A2A">
        <w:rPr>
          <w:rFonts w:eastAsia="Calibri"/>
          <w:szCs w:val="24"/>
        </w:rPr>
        <w:t xml:space="preserve"> преимуществом Участника Конкурса </w:t>
      </w:r>
      <w:r w:rsidR="00CB0CA1" w:rsidRPr="00FB4A2A">
        <w:rPr>
          <w:rFonts w:eastAsia="Calibri"/>
          <w:szCs w:val="24"/>
        </w:rPr>
        <w:t>(</w:t>
      </w:r>
      <w:r w:rsidR="00B002A7" w:rsidRPr="00FB4A2A">
        <w:rPr>
          <w:rFonts w:eastAsia="Calibri"/>
          <w:szCs w:val="24"/>
        </w:rPr>
        <w:t>желательное условие</w:t>
      </w:r>
      <w:r w:rsidR="00CB0CA1" w:rsidRPr="00FB4A2A">
        <w:rPr>
          <w:rFonts w:eastAsia="Calibri"/>
          <w:szCs w:val="24"/>
        </w:rPr>
        <w:t>)</w:t>
      </w:r>
      <w:r w:rsidRPr="00FB4A2A">
        <w:rPr>
          <w:rFonts w:eastAsia="Calibri"/>
          <w:szCs w:val="24"/>
        </w:rPr>
        <w:t>;</w:t>
      </w:r>
      <w:bookmarkEnd w:id="842"/>
    </w:p>
    <w:p w:rsidR="00C31D61" w:rsidRPr="00FB4A2A" w:rsidRDefault="00C31D61" w:rsidP="000E1865">
      <w:pPr>
        <w:widowControl/>
        <w:numPr>
          <w:ilvl w:val="0"/>
          <w:numId w:val="23"/>
        </w:numPr>
        <w:spacing w:line="264" w:lineRule="auto"/>
        <w:ind w:left="1134" w:hanging="567"/>
        <w:rPr>
          <w:szCs w:val="24"/>
        </w:rPr>
      </w:pPr>
      <w:r w:rsidRPr="00FB4A2A">
        <w:rPr>
          <w:rFonts w:eastAsia="Calibri"/>
        </w:rPr>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FB4A2A">
        <w:rPr>
          <w:rFonts w:eastAsia="Calibri"/>
          <w:szCs w:val="24"/>
        </w:rPr>
        <w:t>ограничении монополистической деятельности;</w:t>
      </w:r>
    </w:p>
    <w:p w:rsidR="00C31D61" w:rsidRPr="00FB4A2A" w:rsidRDefault="00C31D61" w:rsidP="000E1865">
      <w:pPr>
        <w:widowControl/>
        <w:numPr>
          <w:ilvl w:val="0"/>
          <w:numId w:val="23"/>
        </w:numPr>
        <w:spacing w:line="264" w:lineRule="auto"/>
        <w:ind w:left="1134" w:hanging="567"/>
        <w:rPr>
          <w:szCs w:val="24"/>
        </w:rPr>
      </w:pPr>
      <w:r w:rsidRPr="00FB4A2A">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p>
    <w:p w:rsidR="00AF128D" w:rsidRPr="00FB4A2A" w:rsidRDefault="00107930" w:rsidP="009355C3">
      <w:pPr>
        <w:widowControl/>
        <w:numPr>
          <w:ilvl w:val="0"/>
          <w:numId w:val="23"/>
        </w:numPr>
        <w:spacing w:after="120" w:line="264" w:lineRule="auto"/>
        <w:ind w:left="1134" w:hanging="567"/>
        <w:rPr>
          <w:szCs w:val="24"/>
        </w:rPr>
      </w:pPr>
      <w:bookmarkStart w:id="843" w:name="_Ref503532344"/>
      <w:r w:rsidRPr="00FB4A2A">
        <w:rPr>
          <w:szCs w:val="24"/>
        </w:rPr>
        <w:t>должен иметь</w:t>
      </w:r>
      <w:r w:rsidRPr="00FB4A2A">
        <w:rPr>
          <w:rFonts w:eastAsia="Calibri"/>
          <w:szCs w:val="24"/>
        </w:rPr>
        <w:t xml:space="preserve"> </w:t>
      </w:r>
      <w:r w:rsidR="00E351C4" w:rsidRPr="00FB4A2A">
        <w:rPr>
          <w:rFonts w:eastAsia="Calibri"/>
          <w:szCs w:val="24"/>
        </w:rPr>
        <w:t xml:space="preserve">не менее одной </w:t>
      </w:r>
      <w:r w:rsidRPr="00FB4A2A">
        <w:rPr>
          <w:rFonts w:eastAsia="Calibri"/>
          <w:szCs w:val="24"/>
        </w:rPr>
        <w:t>собственн</w:t>
      </w:r>
      <w:r w:rsidR="00E351C4" w:rsidRPr="00FB4A2A">
        <w:rPr>
          <w:rFonts w:eastAsia="Calibri"/>
          <w:szCs w:val="24"/>
        </w:rPr>
        <w:t>ой</w:t>
      </w:r>
      <w:r w:rsidRPr="00FB4A2A">
        <w:rPr>
          <w:rFonts w:eastAsia="Calibri"/>
          <w:szCs w:val="24"/>
        </w:rPr>
        <w:t xml:space="preserve"> или арендованн</w:t>
      </w:r>
      <w:r w:rsidR="00E351C4" w:rsidRPr="00FB4A2A">
        <w:rPr>
          <w:rFonts w:eastAsia="Calibri"/>
          <w:szCs w:val="24"/>
        </w:rPr>
        <w:t>ой</w:t>
      </w:r>
      <w:r w:rsidRPr="00FB4A2A">
        <w:rPr>
          <w:rFonts w:eastAsia="Calibri"/>
          <w:szCs w:val="24"/>
        </w:rPr>
        <w:t xml:space="preserve"> </w:t>
      </w:r>
      <w:r w:rsidR="00E351C4" w:rsidRPr="00FB4A2A">
        <w:rPr>
          <w:rFonts w:eastAsia="Calibri"/>
          <w:szCs w:val="24"/>
        </w:rPr>
        <w:t xml:space="preserve">производственной базы, расположенной на территории присутствия филиалов ПАО «МРСК Центра» </w:t>
      </w:r>
      <w:r w:rsidR="001A19EB" w:rsidRPr="00FB4A2A">
        <w:rPr>
          <w:rFonts w:eastAsia="Calibri"/>
          <w:szCs w:val="24"/>
        </w:rPr>
        <w:t xml:space="preserve">(документально подтверждено: свидетельство </w:t>
      </w:r>
      <w:r w:rsidR="00A15F96" w:rsidRPr="00FB4A2A">
        <w:rPr>
          <w:rFonts w:eastAsia="Calibri"/>
          <w:szCs w:val="24"/>
        </w:rPr>
        <w:t xml:space="preserve">(выписка) </w:t>
      </w:r>
      <w:r w:rsidR="001A19EB" w:rsidRPr="00FB4A2A">
        <w:rPr>
          <w:rFonts w:eastAsia="Calibri"/>
          <w:szCs w:val="24"/>
        </w:rPr>
        <w:t>о собственности, д</w:t>
      </w:r>
      <w:r w:rsidR="001A19EB" w:rsidRPr="00FB4A2A">
        <w:rPr>
          <w:rFonts w:eastAsia="Calibri"/>
          <w:szCs w:val="24"/>
          <w:lang w:eastAsia="en-US"/>
        </w:rPr>
        <w:t>оговор на право пользования</w:t>
      </w:r>
      <w:r w:rsidR="009355C3" w:rsidRPr="00FB4A2A">
        <w:rPr>
          <w:rFonts w:eastAsia="Calibri"/>
          <w:szCs w:val="24"/>
          <w:lang w:eastAsia="en-US"/>
        </w:rPr>
        <w:t xml:space="preserve"> - необходимо подтвердить наличие производственных баз на территории присутствия каждого филиала ПАО «МРСК Центра», на которые заявляется Участник</w:t>
      </w:r>
      <w:r w:rsidR="001A19EB" w:rsidRPr="00FB4A2A">
        <w:rPr>
          <w:rFonts w:eastAsia="Calibri"/>
          <w:szCs w:val="24"/>
        </w:rPr>
        <w:t>)</w:t>
      </w:r>
      <w:r w:rsidR="0014313B" w:rsidRPr="00FB4A2A">
        <w:rPr>
          <w:rFonts w:eastAsia="Calibri"/>
          <w:szCs w:val="24"/>
        </w:rPr>
        <w:t>;</w:t>
      </w:r>
    </w:p>
    <w:p w:rsidR="00990428" w:rsidRPr="00603866" w:rsidRDefault="00107930" w:rsidP="000209EF">
      <w:pPr>
        <w:widowControl/>
        <w:numPr>
          <w:ilvl w:val="0"/>
          <w:numId w:val="23"/>
        </w:numPr>
        <w:spacing w:line="264" w:lineRule="auto"/>
        <w:rPr>
          <w:szCs w:val="24"/>
        </w:rPr>
      </w:pPr>
      <w:bookmarkStart w:id="844" w:name="_Ref504736823"/>
      <w:bookmarkEnd w:id="843"/>
      <w:r w:rsidRPr="00FB4A2A">
        <w:rPr>
          <w:rFonts w:eastAsia="Calibri"/>
        </w:rPr>
        <w:t xml:space="preserve">должен иметь опыт </w:t>
      </w:r>
      <w:r w:rsidRPr="00FB4A2A">
        <w:rPr>
          <w:rFonts w:eastAsia="Calibri"/>
          <w:szCs w:val="24"/>
        </w:rPr>
        <w:t xml:space="preserve">выполнения аналогичных видов работ, выполненных собственными силами, за </w:t>
      </w:r>
      <w:r w:rsidR="0007748D" w:rsidRPr="00FB4A2A">
        <w:rPr>
          <w:rFonts w:eastAsia="Calibri"/>
          <w:szCs w:val="24"/>
        </w:rPr>
        <w:t>2017</w:t>
      </w:r>
      <w:r w:rsidRPr="00FB4A2A">
        <w:rPr>
          <w:rFonts w:eastAsia="Calibri"/>
          <w:szCs w:val="24"/>
        </w:rPr>
        <w:t xml:space="preserve"> год (</w:t>
      </w:r>
      <w:r w:rsidRPr="00FB4A2A">
        <w:rPr>
          <w:szCs w:val="24"/>
        </w:rPr>
        <w:t xml:space="preserve">под термином </w:t>
      </w:r>
      <w:r w:rsidRPr="00FB4A2A">
        <w:rPr>
          <w:rFonts w:eastAsia="Calibri"/>
        </w:rPr>
        <w:t xml:space="preserve">аналогичных видов работ </w:t>
      </w:r>
      <w:r w:rsidRPr="00FB4A2A">
        <w:rPr>
          <w:szCs w:val="24"/>
        </w:rPr>
        <w:t xml:space="preserve">понимаются договоры на выполнение </w:t>
      </w:r>
      <w:r w:rsidR="000209EF" w:rsidRPr="00FB4A2A">
        <w:rPr>
          <w:szCs w:val="24"/>
        </w:rPr>
        <w:t xml:space="preserve">строительно-монтажных и пусконаладочных работ по объектам распределительных сетей 0,4 – 10 </w:t>
      </w:r>
      <w:proofErr w:type="spellStart"/>
      <w:r w:rsidR="000209EF" w:rsidRPr="00FB4A2A">
        <w:rPr>
          <w:szCs w:val="24"/>
        </w:rPr>
        <w:t>кВ</w:t>
      </w:r>
      <w:proofErr w:type="spellEnd"/>
      <w:r w:rsidR="000209EF" w:rsidRPr="00FB4A2A">
        <w:rPr>
          <w:szCs w:val="24"/>
        </w:rPr>
        <w:t>, а также работ «под ключ» по объектам технологического присоединения, включающих проектирование и поставку оборудования</w:t>
      </w:r>
      <w:r w:rsidRPr="00FB4A2A">
        <w:rPr>
          <w:szCs w:val="24"/>
        </w:rPr>
        <w:t>)</w:t>
      </w:r>
      <w:r w:rsidRPr="00FB4A2A">
        <w:rPr>
          <w:rFonts w:eastAsia="Calibri"/>
        </w:rPr>
        <w:t xml:space="preserve"> в объёме не </w:t>
      </w:r>
      <w:r w:rsidRPr="00FB4A2A">
        <w:rPr>
          <w:rFonts w:eastAsia="Calibri"/>
          <w:szCs w:val="24"/>
        </w:rPr>
        <w:t>менее (документальное</w:t>
      </w:r>
      <w:r w:rsidR="00747BE1" w:rsidRPr="00FB4A2A">
        <w:rPr>
          <w:rFonts w:eastAsia="Calibri"/>
          <w:szCs w:val="24"/>
        </w:rPr>
        <w:t xml:space="preserve"> </w:t>
      </w:r>
      <w:r w:rsidR="00747BE1" w:rsidRPr="00603866">
        <w:rPr>
          <w:rFonts w:eastAsia="Calibri"/>
          <w:szCs w:val="24"/>
        </w:rPr>
        <w:t>подтверждение:</w:t>
      </w:r>
      <w:r w:rsidRPr="00603866">
        <w:rPr>
          <w:rFonts w:eastAsia="Calibri"/>
          <w:szCs w:val="24"/>
        </w:rPr>
        <w:t xml:space="preserve"> </w:t>
      </w:r>
      <w:r w:rsidR="00747BE1" w:rsidRPr="00603866">
        <w:rPr>
          <w:rFonts w:eastAsia="Calibri"/>
          <w:szCs w:val="24"/>
        </w:rPr>
        <w:t>Справка о перечне и годовых объемах выполненных аналогичных договоров с приложением форм</w:t>
      </w:r>
      <w:r w:rsidRPr="00603866">
        <w:rPr>
          <w:rFonts w:eastAsia="Calibri"/>
          <w:szCs w:val="24"/>
        </w:rPr>
        <w:t xml:space="preserve"> КС-3)</w:t>
      </w:r>
      <w:r w:rsidR="00995B1C" w:rsidRPr="00603866">
        <w:rPr>
          <w:rFonts w:eastAsia="Calibri"/>
          <w:szCs w:val="24"/>
        </w:rPr>
        <w:t>:</w:t>
      </w:r>
      <w:bookmarkEnd w:id="844"/>
    </w:p>
    <w:tbl>
      <w:tblPr>
        <w:tblStyle w:val="afffff9"/>
        <w:tblW w:w="0" w:type="auto"/>
        <w:tblInd w:w="1809" w:type="dxa"/>
        <w:tblLook w:val="04A0" w:firstRow="1" w:lastRow="0" w:firstColumn="1" w:lastColumn="0" w:noHBand="0" w:noVBand="1"/>
      </w:tblPr>
      <w:tblGrid>
        <w:gridCol w:w="4282"/>
        <w:gridCol w:w="3402"/>
      </w:tblGrid>
      <w:tr w:rsidR="00F1498C" w:rsidRPr="00603866" w:rsidTr="00AD165B">
        <w:tc>
          <w:tcPr>
            <w:tcW w:w="4282" w:type="dxa"/>
          </w:tcPr>
          <w:p w:rsidR="00AD165B" w:rsidRPr="00603866" w:rsidRDefault="00AD165B" w:rsidP="00AD165B">
            <w:pPr>
              <w:pStyle w:val="Times12"/>
              <w:tabs>
                <w:tab w:val="left" w:pos="993"/>
              </w:tabs>
              <w:ind w:firstLine="0"/>
              <w:rPr>
                <w:rFonts w:eastAsia="Calibri"/>
                <w:szCs w:val="24"/>
              </w:rPr>
            </w:pPr>
            <w:r w:rsidRPr="00603866">
              <w:rPr>
                <w:rFonts w:eastAsia="Calibri"/>
                <w:szCs w:val="24"/>
              </w:rPr>
              <w:t>Филиал «Липецкэнерго» (Лот №6)</w:t>
            </w:r>
          </w:p>
        </w:tc>
        <w:tc>
          <w:tcPr>
            <w:tcW w:w="3402" w:type="dxa"/>
          </w:tcPr>
          <w:p w:rsidR="00AD165B" w:rsidRPr="00603866" w:rsidRDefault="00AD165B" w:rsidP="00AD165B">
            <w:pPr>
              <w:pStyle w:val="Times12"/>
              <w:tabs>
                <w:tab w:val="left" w:pos="993"/>
              </w:tabs>
              <w:ind w:firstLine="0"/>
              <w:rPr>
                <w:rFonts w:eastAsia="Calibri"/>
                <w:szCs w:val="24"/>
              </w:rPr>
            </w:pPr>
            <w:r w:rsidRPr="00603866">
              <w:rPr>
                <w:rFonts w:eastAsia="Calibri"/>
                <w:szCs w:val="24"/>
              </w:rPr>
              <w:t>200 млн. руб. без НДС</w:t>
            </w:r>
          </w:p>
        </w:tc>
      </w:tr>
    </w:tbl>
    <w:p w:rsidR="00E43839" w:rsidRPr="00603866" w:rsidRDefault="00E43839" w:rsidP="00990428">
      <w:pPr>
        <w:widowControl/>
        <w:spacing w:line="264" w:lineRule="auto"/>
        <w:rPr>
          <w:rFonts w:eastAsia="Calibri"/>
          <w:szCs w:val="24"/>
        </w:rPr>
      </w:pPr>
    </w:p>
    <w:p w:rsidR="0070509D" w:rsidRPr="00FB4A2A" w:rsidRDefault="0070509D" w:rsidP="0070509D">
      <w:pPr>
        <w:widowControl/>
        <w:spacing w:line="264" w:lineRule="auto"/>
        <w:rPr>
          <w:rFonts w:eastAsia="Calibri"/>
          <w:szCs w:val="24"/>
        </w:rPr>
      </w:pPr>
      <w:r w:rsidRPr="00603866">
        <w:rPr>
          <w:rFonts w:eastAsia="Calibri"/>
          <w:szCs w:val="24"/>
        </w:rPr>
        <w:t>Документально подтверждённом опытом</w:t>
      </w:r>
      <w:r w:rsidRPr="00FB4A2A">
        <w:rPr>
          <w:rFonts w:eastAsia="Calibri"/>
          <w:szCs w:val="24"/>
        </w:rPr>
        <w:t xml:space="preserve"> выполнения аналогичных видов работ являются предоставленные в составе Заявки Участника формы КС-3, подтверждающие факт выполнения договоров, указанных в «Справке о перечне и годовых объемах выполненных аналогичных договоров» </w:t>
      </w:r>
      <w:r w:rsidRPr="00FB4A2A">
        <w:rPr>
          <w:rFonts w:eastAsia="Calibri"/>
        </w:rPr>
        <w:t xml:space="preserve">в объёме не </w:t>
      </w:r>
      <w:r w:rsidRPr="00FB4A2A">
        <w:rPr>
          <w:rFonts w:eastAsia="Calibri"/>
          <w:szCs w:val="24"/>
        </w:rPr>
        <w:t>менее вышеуказанного.</w:t>
      </w:r>
    </w:p>
    <w:p w:rsidR="00213FEA" w:rsidRPr="00FB4A2A" w:rsidRDefault="00213FEA" w:rsidP="000656D5">
      <w:pPr>
        <w:widowControl/>
        <w:spacing w:line="264" w:lineRule="auto"/>
        <w:rPr>
          <w:szCs w:val="24"/>
        </w:rPr>
      </w:pPr>
      <w:bookmarkStart w:id="845" w:name="_Ref503532401"/>
    </w:p>
    <w:p w:rsidR="000656D5" w:rsidRPr="00FB4A2A" w:rsidRDefault="006D72C6" w:rsidP="000E1865">
      <w:pPr>
        <w:widowControl/>
        <w:numPr>
          <w:ilvl w:val="0"/>
          <w:numId w:val="23"/>
        </w:numPr>
        <w:spacing w:line="264" w:lineRule="auto"/>
        <w:ind w:left="1134" w:hanging="567"/>
        <w:rPr>
          <w:szCs w:val="24"/>
        </w:rPr>
      </w:pPr>
      <w:bookmarkStart w:id="846" w:name="_Ref504736861"/>
      <w:r w:rsidRPr="00FB4A2A">
        <w:rPr>
          <w:szCs w:val="24"/>
        </w:rPr>
        <w:t>д</w:t>
      </w:r>
      <w:r w:rsidR="000656D5" w:rsidRPr="00FB4A2A">
        <w:rPr>
          <w:szCs w:val="24"/>
        </w:rPr>
        <w:t>олжен иметь</w:t>
      </w:r>
      <w:r w:rsidR="007703BE" w:rsidRPr="00FB4A2A">
        <w:rPr>
          <w:szCs w:val="24"/>
        </w:rPr>
        <w:t xml:space="preserve"> </w:t>
      </w:r>
      <w:r w:rsidR="005177A8" w:rsidRPr="00FB4A2A">
        <w:rPr>
          <w:szCs w:val="24"/>
        </w:rPr>
        <w:t>собственные</w:t>
      </w:r>
      <w:r w:rsidR="005177A8" w:rsidRPr="00FB4A2A">
        <w:rPr>
          <w:b/>
          <w:szCs w:val="24"/>
        </w:rPr>
        <w:t xml:space="preserve"> </w:t>
      </w:r>
      <w:r w:rsidR="000656D5" w:rsidRPr="00FB4A2A">
        <w:rPr>
          <w:szCs w:val="24"/>
        </w:rPr>
        <w:t>ресурсные возможности для выполнения работ</w:t>
      </w:r>
      <w:r w:rsidR="001A19EB" w:rsidRPr="00FB4A2A">
        <w:rPr>
          <w:szCs w:val="24"/>
        </w:rPr>
        <w:t xml:space="preserve">, указанных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D40CE6">
        <w:rPr>
          <w:bCs/>
          <w:iCs/>
          <w:szCs w:val="24"/>
        </w:rPr>
        <w:t>1.1.5</w:t>
      </w:r>
      <w:r w:rsidR="00C502F9" w:rsidRPr="00FB4A2A">
        <w:rPr>
          <w:bCs/>
          <w:iCs/>
          <w:szCs w:val="24"/>
        </w:rPr>
        <w:fldChar w:fldCharType="end"/>
      </w:r>
      <w:r w:rsidR="00C502F9" w:rsidRPr="00FB4A2A">
        <w:rPr>
          <w:bCs/>
          <w:iCs/>
          <w:szCs w:val="24"/>
        </w:rPr>
        <w:t xml:space="preserve"> </w:t>
      </w:r>
      <w:r w:rsidR="001A19EB" w:rsidRPr="00FB4A2A">
        <w:rPr>
          <w:szCs w:val="24"/>
        </w:rPr>
        <w:t>данной конкурсной документации</w:t>
      </w:r>
      <w:r w:rsidR="000656D5" w:rsidRPr="00FB4A2A">
        <w:rPr>
          <w:szCs w:val="24"/>
        </w:rPr>
        <w:t xml:space="preserve"> и подтвердить документально, а именно:</w:t>
      </w:r>
      <w:bookmarkEnd w:id="846"/>
      <w:r w:rsidR="000656D5" w:rsidRPr="00FB4A2A">
        <w:rPr>
          <w:szCs w:val="24"/>
        </w:rPr>
        <w:t xml:space="preserve"> </w:t>
      </w:r>
    </w:p>
    <w:p w:rsidR="000656D5" w:rsidRPr="00FB4A2A" w:rsidRDefault="000656D5" w:rsidP="00620E74">
      <w:pPr>
        <w:tabs>
          <w:tab w:val="left" w:pos="993"/>
        </w:tabs>
        <w:snapToGrid w:val="0"/>
        <w:spacing w:before="120" w:after="120"/>
        <w:ind w:firstLine="567"/>
        <w:rPr>
          <w:b/>
          <w:i/>
          <w:szCs w:val="24"/>
          <w:u w:val="single"/>
        </w:rPr>
      </w:pPr>
      <w:r w:rsidRPr="00FB4A2A">
        <w:rPr>
          <w:b/>
          <w:i/>
          <w:szCs w:val="24"/>
          <w:u w:val="single"/>
        </w:rPr>
        <w:t xml:space="preserve">- для выполнения строительно-монтажных </w:t>
      </w:r>
      <w:r w:rsidR="007703BE" w:rsidRPr="00FB4A2A">
        <w:rPr>
          <w:b/>
          <w:i/>
          <w:szCs w:val="24"/>
          <w:u w:val="single"/>
        </w:rPr>
        <w:t xml:space="preserve">и пусконаладочных </w:t>
      </w:r>
      <w:r w:rsidRPr="00FB4A2A">
        <w:rPr>
          <w:b/>
          <w:i/>
          <w:szCs w:val="24"/>
          <w:u w:val="single"/>
        </w:rPr>
        <w:t xml:space="preserve">работ: </w:t>
      </w:r>
    </w:p>
    <w:p w:rsidR="000656D5" w:rsidRPr="00FB4A2A" w:rsidRDefault="000656D5" w:rsidP="00466D7E">
      <w:pPr>
        <w:tabs>
          <w:tab w:val="left" w:pos="993"/>
        </w:tabs>
        <w:ind w:left="927" w:firstLine="0"/>
        <w:rPr>
          <w:szCs w:val="24"/>
        </w:rPr>
      </w:pPr>
      <w:r w:rsidRPr="00FB4A2A">
        <w:rPr>
          <w:szCs w:val="24"/>
        </w:rPr>
        <w:t>-</w:t>
      </w:r>
      <w:r w:rsidRPr="00FB4A2A">
        <w:rPr>
          <w:b/>
          <w:szCs w:val="24"/>
        </w:rPr>
        <w:t>Требования к кадровым ресурсам</w:t>
      </w:r>
      <w:r w:rsidR="00451D15" w:rsidRPr="00FB4A2A">
        <w:rPr>
          <w:b/>
          <w:szCs w:val="24"/>
        </w:rPr>
        <w:t>:</w:t>
      </w:r>
      <w:r w:rsidR="009401D6" w:rsidRPr="00FB4A2A">
        <w:rPr>
          <w:b/>
          <w:szCs w:val="24"/>
        </w:rPr>
        <w:t xml:space="preserve"> </w:t>
      </w:r>
      <w:r w:rsidRPr="00FB4A2A">
        <w:rPr>
          <w:szCs w:val="24"/>
        </w:rPr>
        <w:t xml:space="preserve">не менее 30 человек </w:t>
      </w:r>
      <w:r w:rsidR="00466D7E" w:rsidRPr="00FB4A2A">
        <w:rPr>
          <w:szCs w:val="24"/>
        </w:rPr>
        <w:t>(</w:t>
      </w:r>
      <w:r w:rsidR="00A15F96" w:rsidRPr="00FB4A2A">
        <w:rPr>
          <w:szCs w:val="24"/>
        </w:rPr>
        <w:t xml:space="preserve">с предоставлением </w:t>
      </w:r>
      <w:r w:rsidR="00FF2183">
        <w:rPr>
          <w:szCs w:val="24"/>
        </w:rPr>
        <w:t xml:space="preserve">копий </w:t>
      </w:r>
      <w:r w:rsidR="00FF2183" w:rsidRPr="00FB4A2A">
        <w:rPr>
          <w:szCs w:val="24"/>
        </w:rPr>
        <w:t xml:space="preserve">трудовых книжек </w:t>
      </w:r>
      <w:r w:rsidR="00FF2183">
        <w:rPr>
          <w:szCs w:val="24"/>
        </w:rPr>
        <w:t>(</w:t>
      </w:r>
      <w:r w:rsidR="00466D7E" w:rsidRPr="00FB4A2A">
        <w:rPr>
          <w:szCs w:val="24"/>
        </w:rPr>
        <w:t xml:space="preserve">выписок из трудовых книжек), подтверждающих квалификацию и стаж работы персонала, привлекаемого для выполнения Договора, и копии </w:t>
      </w:r>
      <w:r w:rsidR="009401D6" w:rsidRPr="00FB4A2A">
        <w:rPr>
          <w:szCs w:val="24"/>
        </w:rPr>
        <w:t>сведени</w:t>
      </w:r>
      <w:r w:rsidR="00466D7E" w:rsidRPr="00FB4A2A">
        <w:rPr>
          <w:szCs w:val="24"/>
        </w:rPr>
        <w:t>й</w:t>
      </w:r>
      <w:r w:rsidR="009401D6" w:rsidRPr="00FB4A2A">
        <w:rPr>
          <w:szCs w:val="24"/>
        </w:rPr>
        <w:t xml:space="preserve"> о среднесписочной численности работников за 2017 год, форма по КНД 1110018 с отметкой налогового органа о приемке отчёта)</w:t>
      </w:r>
      <w:r w:rsidR="00A15F96" w:rsidRPr="00FB4A2A">
        <w:rPr>
          <w:szCs w:val="24"/>
        </w:rPr>
        <w:t>, в том числе присутствие:</w:t>
      </w:r>
    </w:p>
    <w:tbl>
      <w:tblPr>
        <w:tblStyle w:val="afffff9"/>
        <w:tblW w:w="0" w:type="auto"/>
        <w:tblInd w:w="1101" w:type="dxa"/>
        <w:tblLook w:val="04A0" w:firstRow="1" w:lastRow="0" w:firstColumn="1" w:lastColumn="0" w:noHBand="0" w:noVBand="1"/>
      </w:tblPr>
      <w:tblGrid>
        <w:gridCol w:w="7087"/>
        <w:gridCol w:w="2126"/>
      </w:tblGrid>
      <w:tr w:rsidR="00A15F96" w:rsidRPr="00FB4A2A" w:rsidTr="00A23F30">
        <w:tc>
          <w:tcPr>
            <w:tcW w:w="7087" w:type="dxa"/>
            <w:vAlign w:val="bottom"/>
          </w:tcPr>
          <w:p w:rsidR="00A15F96" w:rsidRPr="00FB4A2A" w:rsidRDefault="00A15F96" w:rsidP="00A15F96">
            <w:pPr>
              <w:ind w:firstLine="0"/>
              <w:rPr>
                <w:b/>
                <w:bCs/>
                <w:color w:val="000000"/>
                <w:sz w:val="22"/>
                <w:szCs w:val="22"/>
              </w:rPr>
            </w:pPr>
            <w:r w:rsidRPr="00FB4A2A">
              <w:rPr>
                <w:b/>
                <w:bCs/>
                <w:color w:val="000000"/>
                <w:sz w:val="22"/>
                <w:szCs w:val="22"/>
              </w:rPr>
              <w:t>Персонал</w:t>
            </w:r>
          </w:p>
        </w:tc>
        <w:tc>
          <w:tcPr>
            <w:tcW w:w="2126" w:type="dxa"/>
            <w:vAlign w:val="bottom"/>
          </w:tcPr>
          <w:p w:rsidR="00A15F96" w:rsidRPr="00FB4A2A" w:rsidRDefault="00A15F96" w:rsidP="00A15F96">
            <w:pPr>
              <w:ind w:firstLine="0"/>
              <w:rPr>
                <w:b/>
                <w:bCs/>
                <w:color w:val="000000"/>
                <w:sz w:val="22"/>
                <w:szCs w:val="22"/>
              </w:rPr>
            </w:pPr>
            <w:r w:rsidRPr="00FB4A2A">
              <w:rPr>
                <w:b/>
                <w:bCs/>
                <w:color w:val="000000"/>
                <w:sz w:val="22"/>
                <w:szCs w:val="22"/>
              </w:rPr>
              <w:t>Минимально, чел</w:t>
            </w:r>
            <w:r w:rsidR="00A23F30" w:rsidRPr="00FB4A2A">
              <w:rPr>
                <w:b/>
                <w:bCs/>
                <w:color w:val="000000"/>
                <w:sz w:val="22"/>
                <w:szCs w:val="22"/>
              </w:rPr>
              <w:t>.</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Производители работ</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1</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Мастер</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3</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 xml:space="preserve">электромонтажники - </w:t>
            </w:r>
            <w:proofErr w:type="spellStart"/>
            <w:r w:rsidRPr="00FB4A2A">
              <w:rPr>
                <w:color w:val="000000"/>
                <w:sz w:val="22"/>
                <w:szCs w:val="22"/>
              </w:rPr>
              <w:t>линейщики</w:t>
            </w:r>
            <w:proofErr w:type="spellEnd"/>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14</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lastRenderedPageBreak/>
              <w:t>специалист по вторичным коммутациям</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2</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 xml:space="preserve">электромонтажники - </w:t>
            </w:r>
            <w:proofErr w:type="spellStart"/>
            <w:r w:rsidRPr="00FB4A2A">
              <w:rPr>
                <w:color w:val="000000"/>
                <w:sz w:val="22"/>
                <w:szCs w:val="22"/>
              </w:rPr>
              <w:t>подстанционщики</w:t>
            </w:r>
            <w:proofErr w:type="spellEnd"/>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3</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Специалисты по средствам связи и ВОЛС</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1</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инженер электротехнической лаборатории</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3</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ИТР</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3</w:t>
            </w:r>
          </w:p>
        </w:tc>
      </w:tr>
    </w:tbl>
    <w:p w:rsidR="00A15F96" w:rsidRPr="00FB4A2A" w:rsidRDefault="00A15F96" w:rsidP="00466D7E">
      <w:pPr>
        <w:tabs>
          <w:tab w:val="left" w:pos="993"/>
        </w:tabs>
        <w:ind w:left="927" w:firstLine="0"/>
        <w:rPr>
          <w:szCs w:val="24"/>
        </w:rPr>
      </w:pPr>
    </w:p>
    <w:p w:rsidR="000656D5" w:rsidRPr="00FB4A2A" w:rsidRDefault="000656D5" w:rsidP="003A33A2">
      <w:pPr>
        <w:tabs>
          <w:tab w:val="left" w:pos="993"/>
        </w:tabs>
        <w:ind w:left="927" w:firstLine="0"/>
        <w:rPr>
          <w:szCs w:val="24"/>
        </w:rPr>
      </w:pPr>
      <w:r w:rsidRPr="00FB4A2A">
        <w:rPr>
          <w:b/>
          <w:szCs w:val="24"/>
        </w:rPr>
        <w:t>-Требование к материально техническим ресурсам</w:t>
      </w:r>
      <w:r w:rsidR="00000C05" w:rsidRPr="00FB4A2A">
        <w:rPr>
          <w:b/>
          <w:szCs w:val="24"/>
        </w:rPr>
        <w:t xml:space="preserve"> (</w:t>
      </w:r>
      <w:r w:rsidR="00000C05" w:rsidRPr="00FB4A2A">
        <w:rPr>
          <w:szCs w:val="24"/>
        </w:rPr>
        <w:t>автомобили и спецтехника</w:t>
      </w:r>
      <w:r w:rsidR="00000C05" w:rsidRPr="00FB4A2A">
        <w:rPr>
          <w:b/>
          <w:szCs w:val="24"/>
        </w:rPr>
        <w:t>)</w:t>
      </w:r>
      <w:r w:rsidRPr="00FB4A2A">
        <w:rPr>
          <w:b/>
          <w:szCs w:val="24"/>
        </w:rPr>
        <w:t xml:space="preserve">: </w:t>
      </w:r>
      <w:r w:rsidRPr="00FB4A2A">
        <w:rPr>
          <w:szCs w:val="24"/>
        </w:rPr>
        <w:t xml:space="preserve">не </w:t>
      </w:r>
      <w:r w:rsidRPr="00D40CE6">
        <w:rPr>
          <w:szCs w:val="24"/>
        </w:rPr>
        <w:t xml:space="preserve">менее </w:t>
      </w:r>
      <w:r w:rsidR="00A23F30" w:rsidRPr="00D40CE6">
        <w:rPr>
          <w:szCs w:val="24"/>
        </w:rPr>
        <w:t>2</w:t>
      </w:r>
      <w:r w:rsidRPr="00D40CE6">
        <w:rPr>
          <w:szCs w:val="24"/>
        </w:rPr>
        <w:t>0 единиц</w:t>
      </w:r>
      <w:r w:rsidR="000A286A" w:rsidRPr="00D40CE6">
        <w:rPr>
          <w:szCs w:val="24"/>
        </w:rPr>
        <w:t xml:space="preserve"> </w:t>
      </w:r>
      <w:r w:rsidR="00466D7E" w:rsidRPr="00D40CE6">
        <w:rPr>
          <w:szCs w:val="24"/>
        </w:rPr>
        <w:t xml:space="preserve">(с предоставлением копий </w:t>
      </w:r>
      <w:r w:rsidR="00D97965" w:rsidRPr="00D40CE6">
        <w:rPr>
          <w:rFonts w:eastAsia="Calibri"/>
          <w:szCs w:val="24"/>
          <w:lang w:eastAsia="en-US"/>
        </w:rPr>
        <w:t>паспортов транспортных средств или свидетельств</w:t>
      </w:r>
      <w:r w:rsidR="00D97965" w:rsidRPr="00D97965">
        <w:rPr>
          <w:rFonts w:eastAsia="Calibri"/>
          <w:szCs w:val="24"/>
          <w:lang w:eastAsia="en-US"/>
        </w:rPr>
        <w:t xml:space="preserve"> о регистрации транспортных средств</w:t>
      </w:r>
      <w:r w:rsidR="000A286A" w:rsidRPr="00FB4A2A">
        <w:rPr>
          <w:rFonts w:eastAsia="Calibri"/>
          <w:szCs w:val="24"/>
        </w:rPr>
        <w:t>)</w:t>
      </w:r>
      <w:r w:rsidR="00A23F30" w:rsidRPr="00FB4A2A">
        <w:rPr>
          <w:szCs w:val="24"/>
        </w:rPr>
        <w:t>,  том числе:</w:t>
      </w:r>
    </w:p>
    <w:tbl>
      <w:tblPr>
        <w:tblStyle w:val="afffff9"/>
        <w:tblW w:w="0" w:type="auto"/>
        <w:tblInd w:w="1101" w:type="dxa"/>
        <w:tblLook w:val="04A0" w:firstRow="1" w:lastRow="0" w:firstColumn="1" w:lastColumn="0" w:noHBand="0" w:noVBand="1"/>
      </w:tblPr>
      <w:tblGrid>
        <w:gridCol w:w="7087"/>
        <w:gridCol w:w="2126"/>
      </w:tblGrid>
      <w:tr w:rsidR="00A23F30" w:rsidRPr="00FB4A2A" w:rsidTr="00F5575A">
        <w:tc>
          <w:tcPr>
            <w:tcW w:w="7087" w:type="dxa"/>
            <w:vAlign w:val="bottom"/>
          </w:tcPr>
          <w:p w:rsidR="00A23F30" w:rsidRPr="00FB4A2A" w:rsidRDefault="00A23F30" w:rsidP="00F5575A">
            <w:pPr>
              <w:ind w:firstLine="0"/>
              <w:rPr>
                <w:b/>
                <w:bCs/>
                <w:color w:val="000000"/>
                <w:sz w:val="22"/>
                <w:szCs w:val="22"/>
              </w:rPr>
            </w:pPr>
            <w:r w:rsidRPr="00FB4A2A">
              <w:rPr>
                <w:b/>
                <w:bCs/>
                <w:color w:val="000000"/>
                <w:sz w:val="22"/>
                <w:szCs w:val="22"/>
              </w:rPr>
              <w:t>Автомобили и спецтехника</w:t>
            </w:r>
          </w:p>
        </w:tc>
        <w:tc>
          <w:tcPr>
            <w:tcW w:w="2126" w:type="dxa"/>
            <w:vAlign w:val="bottom"/>
          </w:tcPr>
          <w:p w:rsidR="00A23F30" w:rsidRPr="00FB4A2A" w:rsidRDefault="00A23F30" w:rsidP="00A23F30">
            <w:pPr>
              <w:ind w:firstLine="0"/>
              <w:rPr>
                <w:b/>
                <w:bCs/>
                <w:color w:val="000000"/>
                <w:sz w:val="22"/>
                <w:szCs w:val="22"/>
              </w:rPr>
            </w:pPr>
            <w:r w:rsidRPr="00FB4A2A">
              <w:rPr>
                <w:b/>
                <w:bCs/>
                <w:color w:val="000000"/>
                <w:sz w:val="22"/>
                <w:szCs w:val="22"/>
              </w:rPr>
              <w:t>Минимально, ед.</w:t>
            </w:r>
          </w:p>
        </w:tc>
      </w:tr>
      <w:tr w:rsidR="00A23F30" w:rsidRPr="00FB4A2A" w:rsidTr="00F5575A">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Трактор</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1</w:t>
            </w:r>
          </w:p>
        </w:tc>
      </w:tr>
      <w:tr w:rsidR="00A23F30" w:rsidRPr="00FB4A2A" w:rsidTr="00F5575A">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краны автомобильные</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1</w:t>
            </w:r>
          </w:p>
        </w:tc>
      </w:tr>
      <w:tr w:rsidR="00A23F30" w:rsidRPr="00FB4A2A" w:rsidTr="00F5575A">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вышки подъемные</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2</w:t>
            </w:r>
          </w:p>
        </w:tc>
      </w:tr>
      <w:tr w:rsidR="00A23F30" w:rsidRPr="00FB4A2A" w:rsidTr="00F5575A">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буровые машины</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3</w:t>
            </w:r>
          </w:p>
        </w:tc>
      </w:tr>
      <w:tr w:rsidR="00A23F30" w:rsidRPr="00FB4A2A" w:rsidTr="00F5575A">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компрессоры и генераторы</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3</w:t>
            </w:r>
          </w:p>
        </w:tc>
      </w:tr>
      <w:tr w:rsidR="00A23F30" w:rsidRPr="00FB4A2A" w:rsidTr="00F5575A">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 xml:space="preserve">агрегаты сварочные и </w:t>
            </w:r>
            <w:proofErr w:type="spellStart"/>
            <w:r w:rsidRPr="00FB4A2A">
              <w:rPr>
                <w:color w:val="000000"/>
                <w:sz w:val="22"/>
                <w:szCs w:val="22"/>
              </w:rPr>
              <w:t>опрессовочные</w:t>
            </w:r>
            <w:proofErr w:type="spellEnd"/>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5</w:t>
            </w:r>
          </w:p>
        </w:tc>
      </w:tr>
      <w:tr w:rsidR="00A23F30" w:rsidRPr="00FB4A2A" w:rsidTr="00F5575A">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специальное транспортное средство для транспортировки опор</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1</w:t>
            </w:r>
          </w:p>
        </w:tc>
      </w:tr>
      <w:tr w:rsidR="00A23F30" w:rsidRPr="00FB4A2A" w:rsidTr="00F5575A">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бригадные машины</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4</w:t>
            </w:r>
          </w:p>
        </w:tc>
      </w:tr>
    </w:tbl>
    <w:p w:rsidR="00A23F30" w:rsidRPr="00FB4A2A" w:rsidRDefault="00A23F30" w:rsidP="003A33A2">
      <w:pPr>
        <w:tabs>
          <w:tab w:val="left" w:pos="993"/>
        </w:tabs>
        <w:ind w:left="927" w:firstLine="0"/>
        <w:rPr>
          <w:szCs w:val="24"/>
        </w:rPr>
      </w:pPr>
    </w:p>
    <w:p w:rsidR="000656D5" w:rsidRPr="00FB4A2A" w:rsidRDefault="000656D5" w:rsidP="00AB2D1A">
      <w:pPr>
        <w:tabs>
          <w:tab w:val="left" w:pos="993"/>
        </w:tabs>
        <w:snapToGrid w:val="0"/>
        <w:spacing w:before="240" w:after="120"/>
        <w:ind w:firstLine="567"/>
        <w:rPr>
          <w:b/>
          <w:bCs/>
          <w:i/>
          <w:szCs w:val="24"/>
          <w:u w:val="single"/>
        </w:rPr>
      </w:pPr>
      <w:r w:rsidRPr="00FB4A2A">
        <w:rPr>
          <w:b/>
          <w:i/>
          <w:szCs w:val="24"/>
          <w:u w:val="single"/>
        </w:rPr>
        <w:t>-для выполнения ПИР:</w:t>
      </w:r>
    </w:p>
    <w:p w:rsidR="00A23F30" w:rsidRPr="00FB4A2A" w:rsidRDefault="000656D5" w:rsidP="00A23F30">
      <w:pPr>
        <w:tabs>
          <w:tab w:val="left" w:pos="993"/>
        </w:tabs>
        <w:ind w:left="927" w:firstLine="0"/>
        <w:rPr>
          <w:szCs w:val="24"/>
        </w:rPr>
      </w:pPr>
      <w:r w:rsidRPr="00FB4A2A">
        <w:rPr>
          <w:b/>
          <w:szCs w:val="24"/>
        </w:rPr>
        <w:t>-Требования к кадровым</w:t>
      </w:r>
      <w:r w:rsidR="00620E74" w:rsidRPr="00FB4A2A">
        <w:rPr>
          <w:b/>
          <w:szCs w:val="24"/>
        </w:rPr>
        <w:t xml:space="preserve"> </w:t>
      </w:r>
      <w:r w:rsidRPr="00FB4A2A">
        <w:rPr>
          <w:b/>
          <w:szCs w:val="24"/>
        </w:rPr>
        <w:t xml:space="preserve">ресурсам: </w:t>
      </w:r>
      <w:r w:rsidRPr="00FB4A2A">
        <w:rPr>
          <w:szCs w:val="24"/>
        </w:rPr>
        <w:t xml:space="preserve">не менее 3 человек </w:t>
      </w:r>
      <w:r w:rsidR="00466D7E" w:rsidRPr="00FB4A2A">
        <w:rPr>
          <w:szCs w:val="24"/>
        </w:rPr>
        <w:t>(с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2017 год, форма по КНД 1110018 с отметкой налогового органа о приемке отчёта)</w:t>
      </w:r>
      <w:r w:rsidR="00A23F30" w:rsidRPr="00FB4A2A">
        <w:rPr>
          <w:szCs w:val="24"/>
        </w:rPr>
        <w:t>, в том числе присутствие:</w:t>
      </w:r>
    </w:p>
    <w:tbl>
      <w:tblPr>
        <w:tblStyle w:val="afffff9"/>
        <w:tblW w:w="0" w:type="auto"/>
        <w:tblInd w:w="1101" w:type="dxa"/>
        <w:tblLook w:val="04A0" w:firstRow="1" w:lastRow="0" w:firstColumn="1" w:lastColumn="0" w:noHBand="0" w:noVBand="1"/>
      </w:tblPr>
      <w:tblGrid>
        <w:gridCol w:w="7087"/>
        <w:gridCol w:w="2126"/>
      </w:tblGrid>
      <w:tr w:rsidR="00A23F30" w:rsidRPr="00FB4A2A" w:rsidTr="00F5575A">
        <w:tc>
          <w:tcPr>
            <w:tcW w:w="7087" w:type="dxa"/>
            <w:vAlign w:val="bottom"/>
          </w:tcPr>
          <w:p w:rsidR="00A23F30" w:rsidRPr="00FB4A2A" w:rsidRDefault="00A23F30" w:rsidP="00F5575A">
            <w:pPr>
              <w:ind w:firstLine="0"/>
              <w:rPr>
                <w:b/>
                <w:bCs/>
                <w:color w:val="000000"/>
                <w:sz w:val="22"/>
                <w:szCs w:val="22"/>
              </w:rPr>
            </w:pPr>
            <w:r w:rsidRPr="00FB4A2A">
              <w:rPr>
                <w:b/>
                <w:bCs/>
                <w:color w:val="000000"/>
                <w:sz w:val="22"/>
                <w:szCs w:val="22"/>
              </w:rPr>
              <w:t>Персонал</w:t>
            </w:r>
          </w:p>
        </w:tc>
        <w:tc>
          <w:tcPr>
            <w:tcW w:w="2126" w:type="dxa"/>
            <w:vAlign w:val="bottom"/>
          </w:tcPr>
          <w:p w:rsidR="00A23F30" w:rsidRPr="00FB4A2A" w:rsidRDefault="00A23F30" w:rsidP="00F5575A">
            <w:pPr>
              <w:ind w:firstLine="0"/>
              <w:rPr>
                <w:b/>
                <w:bCs/>
                <w:color w:val="000000"/>
                <w:sz w:val="22"/>
                <w:szCs w:val="22"/>
              </w:rPr>
            </w:pPr>
            <w:r w:rsidRPr="00FB4A2A">
              <w:rPr>
                <w:b/>
                <w:bCs/>
                <w:color w:val="000000"/>
                <w:sz w:val="22"/>
                <w:szCs w:val="22"/>
              </w:rPr>
              <w:t>Минимально, чел.</w:t>
            </w:r>
          </w:p>
        </w:tc>
      </w:tr>
      <w:tr w:rsidR="00A23F30" w:rsidRPr="00FB4A2A" w:rsidTr="00F5575A">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Технические руководители и ГИП</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1</w:t>
            </w:r>
          </w:p>
        </w:tc>
      </w:tr>
      <w:tr w:rsidR="00A23F30" w:rsidRPr="00FB4A2A" w:rsidTr="00F5575A">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Ведущие инженеры, инженеры по категориям, сметчики</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2</w:t>
            </w:r>
          </w:p>
        </w:tc>
      </w:tr>
    </w:tbl>
    <w:p w:rsidR="000656D5" w:rsidRPr="00FB4A2A" w:rsidRDefault="000656D5" w:rsidP="003A33A2">
      <w:pPr>
        <w:tabs>
          <w:tab w:val="left" w:pos="993"/>
        </w:tabs>
        <w:ind w:left="927" w:firstLine="0"/>
        <w:rPr>
          <w:b/>
          <w:szCs w:val="24"/>
        </w:rPr>
      </w:pPr>
    </w:p>
    <w:p w:rsidR="000656D5" w:rsidRPr="00FB4A2A" w:rsidRDefault="000656D5" w:rsidP="003A33A2">
      <w:pPr>
        <w:tabs>
          <w:tab w:val="left" w:pos="993"/>
        </w:tabs>
        <w:ind w:left="927" w:firstLine="0"/>
        <w:rPr>
          <w:szCs w:val="24"/>
        </w:rPr>
      </w:pPr>
      <w:r w:rsidRPr="00FB4A2A">
        <w:rPr>
          <w:szCs w:val="24"/>
        </w:rPr>
        <w:t xml:space="preserve">- </w:t>
      </w:r>
      <w:r w:rsidR="005177A8" w:rsidRPr="00FB4A2A">
        <w:rPr>
          <w:b/>
          <w:szCs w:val="24"/>
        </w:rPr>
        <w:t xml:space="preserve">Требование к материально техническим ресурсам: </w:t>
      </w:r>
      <w:r w:rsidRPr="00FB4A2A">
        <w:rPr>
          <w:szCs w:val="24"/>
        </w:rPr>
        <w:t>иметь в собственности или в аренде достаточное количество аппаратного обеспечения, в том числе не менее 3 оборудованных рабочих мест инженера-проектировщика, оборудование для печати и сканирования чертежей форматов А4-А0, а также лицензионное программное обеспечение «Система автоматизированного проектирования»</w:t>
      </w:r>
      <w:r w:rsidR="00BA219D" w:rsidRPr="00FB4A2A">
        <w:rPr>
          <w:szCs w:val="24"/>
        </w:rPr>
        <w:t xml:space="preserve"> </w:t>
      </w:r>
      <w:r w:rsidR="00466D7E" w:rsidRPr="00FB4A2A">
        <w:rPr>
          <w:szCs w:val="24"/>
        </w:rPr>
        <w:t xml:space="preserve"> и программный комплекс для со</w:t>
      </w:r>
      <w:r w:rsidR="00BA219D" w:rsidRPr="00FB4A2A">
        <w:rPr>
          <w:szCs w:val="24"/>
        </w:rPr>
        <w:t>ставления сметной документации</w:t>
      </w:r>
      <w:r w:rsidRPr="00FB4A2A">
        <w:rPr>
          <w:szCs w:val="24"/>
        </w:rPr>
        <w:t>.</w:t>
      </w:r>
    </w:p>
    <w:p w:rsidR="009051C4" w:rsidRPr="00FB4A2A" w:rsidRDefault="009051C4" w:rsidP="003A33A2">
      <w:pPr>
        <w:tabs>
          <w:tab w:val="left" w:pos="993"/>
        </w:tabs>
        <w:ind w:left="927" w:firstLine="0"/>
        <w:rPr>
          <w:b/>
          <w:szCs w:val="24"/>
        </w:rPr>
      </w:pPr>
    </w:p>
    <w:bookmarkEnd w:id="845"/>
    <w:p w:rsidR="00F93F1C" w:rsidRPr="00FB4A2A" w:rsidRDefault="00F93F1C" w:rsidP="000E1865">
      <w:pPr>
        <w:widowControl/>
        <w:numPr>
          <w:ilvl w:val="0"/>
          <w:numId w:val="23"/>
        </w:numPr>
        <w:spacing w:line="264" w:lineRule="auto"/>
        <w:ind w:left="1134" w:hanging="567"/>
        <w:rPr>
          <w:szCs w:val="24"/>
        </w:rPr>
      </w:pPr>
      <w:r w:rsidRPr="00FB4A2A">
        <w:rPr>
          <w:rFonts w:eastAsia="Calibri"/>
        </w:rPr>
        <w:t xml:space="preserve">должен </w:t>
      </w:r>
      <w:r w:rsidRPr="00FB4A2A">
        <w:rPr>
          <w:szCs w:val="24"/>
        </w:rPr>
        <w:t>иметь</w:t>
      </w:r>
      <w:r w:rsidRPr="00FB4A2A">
        <w:rPr>
          <w:rFonts w:eastAsia="Calibri"/>
        </w:rPr>
        <w:t xml:space="preserve"> комплект документов по охране труда и технике безопасности при производстве работ, аттестационной комиссии, документов об аттестации персонала (предоставить в формате *-</w:t>
      </w:r>
      <w:proofErr w:type="spellStart"/>
      <w:r w:rsidRPr="00FB4A2A">
        <w:rPr>
          <w:rFonts w:eastAsia="Calibri"/>
        </w:rPr>
        <w:t>pdf</w:t>
      </w:r>
      <w:proofErr w:type="spellEnd"/>
      <w:r w:rsidRPr="00FB4A2A">
        <w:rPr>
          <w:rFonts w:eastAsia="Calibri"/>
        </w:rPr>
        <w:t>).</w:t>
      </w:r>
    </w:p>
    <w:p w:rsidR="00F93F1C" w:rsidRPr="00FB4A2A" w:rsidRDefault="00F93F1C" w:rsidP="000E1865">
      <w:pPr>
        <w:widowControl/>
        <w:numPr>
          <w:ilvl w:val="0"/>
          <w:numId w:val="23"/>
        </w:numPr>
        <w:spacing w:line="264" w:lineRule="auto"/>
        <w:ind w:left="1134" w:hanging="567"/>
        <w:rPr>
          <w:szCs w:val="24"/>
        </w:rPr>
      </w:pPr>
      <w:bookmarkStart w:id="847" w:name="_Ref503532432"/>
      <w:r w:rsidRPr="00FB4A2A">
        <w:rPr>
          <w:rFonts w:eastAsia="Calibri"/>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w:t>
      </w:r>
      <w:r w:rsidR="0072626B" w:rsidRPr="00FB4A2A">
        <w:rPr>
          <w:rFonts w:eastAsia="Calibri"/>
        </w:rPr>
        <w:t>его</w:t>
      </w:r>
      <w:r w:rsidRPr="00FB4A2A">
        <w:rPr>
          <w:rFonts w:eastAsia="Calibri"/>
        </w:rPr>
        <w:t xml:space="preserve"> </w:t>
      </w:r>
      <w:r w:rsidR="0072626B" w:rsidRPr="00FB4A2A">
        <w:rPr>
          <w:rFonts w:eastAsia="Calibri"/>
        </w:rPr>
        <w:t>конкурса</w:t>
      </w:r>
      <w:r w:rsidRPr="00FB4A2A">
        <w:rPr>
          <w:rFonts w:eastAsia="Calibri"/>
        </w:rPr>
        <w:t xml:space="preserve">, и что имеющиеся обязательства по иным договорам в стадии исполнения не являются препятствием для выполнения данных работ; </w:t>
      </w:r>
      <w:bookmarkEnd w:id="847"/>
    </w:p>
    <w:p w:rsidR="00F93F1C" w:rsidRPr="00FB4A2A" w:rsidRDefault="0072626B" w:rsidP="000E1865">
      <w:pPr>
        <w:widowControl/>
        <w:numPr>
          <w:ilvl w:val="0"/>
          <w:numId w:val="23"/>
        </w:numPr>
        <w:spacing w:line="264" w:lineRule="auto"/>
        <w:ind w:left="1134" w:hanging="567"/>
        <w:rPr>
          <w:szCs w:val="24"/>
        </w:rPr>
      </w:pPr>
      <w:bookmarkStart w:id="848" w:name="_Ref505349557"/>
      <w:r w:rsidRPr="00FB4A2A">
        <w:rPr>
          <w:rFonts w:eastAsia="Calibri"/>
        </w:rPr>
        <w:t>обязан предоставлять гарантию на выполненные строительно-монтажные и пусконаладочные работы не менее 2-х лет;</w:t>
      </w:r>
      <w:bookmarkEnd w:id="848"/>
    </w:p>
    <w:p w:rsidR="0072626B" w:rsidRPr="00FB4A2A" w:rsidRDefault="00AD165B" w:rsidP="000E1865">
      <w:pPr>
        <w:widowControl/>
        <w:numPr>
          <w:ilvl w:val="0"/>
          <w:numId w:val="23"/>
        </w:numPr>
        <w:spacing w:line="264" w:lineRule="auto"/>
        <w:ind w:left="1134" w:hanging="567"/>
        <w:rPr>
          <w:szCs w:val="24"/>
        </w:rPr>
      </w:pPr>
      <w:r w:rsidRPr="00FB4A2A">
        <w:rPr>
          <w:rFonts w:eastAsia="Calibri"/>
          <w:szCs w:val="24"/>
        </w:rPr>
        <w:t>должен удовлетворять требованиям типового порядка осуществления строительного контроля на объектах электросетевого комплекса (</w:t>
      </w:r>
      <w:r w:rsidRPr="00FB4A2A">
        <w:rPr>
          <w:szCs w:val="24"/>
        </w:rPr>
        <w:t xml:space="preserve">Осуществление строительного контроля на приоритетных инвестиционных объектах электросетевого комплекса ПАО «МРСК Центра», </w:t>
      </w:r>
      <w:r w:rsidRPr="00FB4A2A">
        <w:rPr>
          <w:rFonts w:eastAsia="Calibri"/>
          <w:szCs w:val="24"/>
        </w:rPr>
        <w:t xml:space="preserve">распоряжение ПАО «МРСК Центра» </w:t>
      </w:r>
      <w:r w:rsidRPr="00FB4A2A">
        <w:rPr>
          <w:szCs w:val="24"/>
        </w:rPr>
        <w:t>03.12.2014 № ЦА-21/175-р</w:t>
      </w:r>
      <w:r w:rsidR="00BC4B70" w:rsidRPr="00FB4A2A">
        <w:rPr>
          <w:szCs w:val="24"/>
        </w:rPr>
        <w:t xml:space="preserve">, </w:t>
      </w:r>
      <w:r w:rsidR="00BC4B70" w:rsidRPr="00FB4A2A">
        <w:rPr>
          <w:szCs w:val="24"/>
        </w:rPr>
        <w:lastRenderedPageBreak/>
        <w:t>распоряжение ПАО «</w:t>
      </w:r>
      <w:proofErr w:type="spellStart"/>
      <w:r w:rsidR="00BC4B70" w:rsidRPr="00FB4A2A">
        <w:rPr>
          <w:szCs w:val="24"/>
        </w:rPr>
        <w:t>Россети</w:t>
      </w:r>
      <w:proofErr w:type="spellEnd"/>
      <w:r w:rsidR="00BC4B70" w:rsidRPr="00FB4A2A">
        <w:rPr>
          <w:szCs w:val="24"/>
        </w:rPr>
        <w:t>» №362р от 25.08.2014г.</w:t>
      </w:r>
      <w:r w:rsidRPr="00FB4A2A">
        <w:rPr>
          <w:rFonts w:eastAsia="Calibri"/>
          <w:szCs w:val="24"/>
        </w:rPr>
        <w:t xml:space="preserve"> – Приложение №2 к настоящей Документации) (информационное письмо в произвольной форме)</w:t>
      </w:r>
      <w:r w:rsidR="0072626B" w:rsidRPr="00FB4A2A">
        <w:rPr>
          <w:rFonts w:eastAsia="Calibri"/>
          <w:szCs w:val="24"/>
        </w:rPr>
        <w:t>;</w:t>
      </w:r>
    </w:p>
    <w:p w:rsidR="0072626B" w:rsidRPr="00FB4A2A" w:rsidRDefault="0072626B" w:rsidP="000E1865">
      <w:pPr>
        <w:widowControl/>
        <w:numPr>
          <w:ilvl w:val="0"/>
          <w:numId w:val="23"/>
        </w:numPr>
        <w:spacing w:line="264" w:lineRule="auto"/>
        <w:ind w:left="1134" w:hanging="567"/>
        <w:rPr>
          <w:szCs w:val="24"/>
        </w:rPr>
      </w:pPr>
      <w:bookmarkStart w:id="849" w:name="_Ref503532465"/>
      <w:r w:rsidRPr="00FB4A2A">
        <w:rPr>
          <w:rFonts w:eastAsia="Calibri"/>
        </w:rPr>
        <w:t>должен иметь собственную или арендованную электротехническую лабораторию и лабораторию неразрушающего контроля</w:t>
      </w:r>
      <w:r w:rsidR="00107930" w:rsidRPr="00FB4A2A">
        <w:rPr>
          <w:rFonts w:eastAsia="Calibri"/>
        </w:rPr>
        <w:t xml:space="preserve">, </w:t>
      </w:r>
      <w:r w:rsidR="00107930" w:rsidRPr="00FB4A2A">
        <w:rPr>
          <w:rFonts w:eastAsia="Calibri"/>
          <w:szCs w:val="24"/>
        </w:rPr>
        <w:t>необходимых для выполнения подрядных работ</w:t>
      </w:r>
      <w:r w:rsidRPr="00FB4A2A">
        <w:rPr>
          <w:rFonts w:eastAsia="Calibri"/>
        </w:rPr>
        <w:t xml:space="preserve"> (документальное подтверждение)</w:t>
      </w:r>
      <w:r w:rsidR="005B665A" w:rsidRPr="00FB4A2A">
        <w:rPr>
          <w:rFonts w:eastAsia="Calibri"/>
        </w:rPr>
        <w:t>;</w:t>
      </w:r>
      <w:bookmarkEnd w:id="849"/>
    </w:p>
    <w:p w:rsidR="0072626B" w:rsidRPr="00FB4A2A" w:rsidRDefault="0072626B" w:rsidP="000E1865">
      <w:pPr>
        <w:widowControl/>
        <w:numPr>
          <w:ilvl w:val="0"/>
          <w:numId w:val="23"/>
        </w:numPr>
        <w:spacing w:line="264" w:lineRule="auto"/>
        <w:ind w:left="1134" w:hanging="567"/>
        <w:rPr>
          <w:szCs w:val="24"/>
        </w:rPr>
      </w:pPr>
      <w:r w:rsidRPr="00FB4A2A">
        <w:rPr>
          <w:rFonts w:eastAsia="Calibri"/>
        </w:rPr>
        <w:t xml:space="preserve">должен иметь в штатном расписании организации работника </w:t>
      </w:r>
      <w:proofErr w:type="spellStart"/>
      <w:r w:rsidRPr="00FB4A2A">
        <w:rPr>
          <w:rFonts w:eastAsia="Calibri"/>
        </w:rPr>
        <w:t>ОТиТБ</w:t>
      </w:r>
      <w:proofErr w:type="spellEnd"/>
      <w:r w:rsidRPr="00FB4A2A">
        <w:rPr>
          <w:rFonts w:eastAsia="Calibri"/>
        </w:rPr>
        <w:t>, аттестованного в соответствии с нормами и правилами (документальное подтверждение – предоставление штатного расписания);</w:t>
      </w:r>
    </w:p>
    <w:p w:rsidR="0072626B" w:rsidRPr="00FB4A2A" w:rsidRDefault="0072626B" w:rsidP="000E1865">
      <w:pPr>
        <w:widowControl/>
        <w:numPr>
          <w:ilvl w:val="0"/>
          <w:numId w:val="23"/>
        </w:numPr>
        <w:spacing w:line="264" w:lineRule="auto"/>
        <w:ind w:left="1134" w:hanging="567"/>
        <w:rPr>
          <w:szCs w:val="24"/>
        </w:rPr>
      </w:pPr>
      <w:r w:rsidRPr="00FB4A2A">
        <w:rPr>
          <w:rFonts w:eastAsia="Calibri"/>
        </w:rPr>
        <w:t xml:space="preserve">должен иметь утвержденные типовые монтажные и </w:t>
      </w:r>
      <w:proofErr w:type="spellStart"/>
      <w:r w:rsidRPr="00FB4A2A">
        <w:rPr>
          <w:rFonts w:eastAsia="Calibri"/>
        </w:rPr>
        <w:t>строповочные</w:t>
      </w:r>
      <w:proofErr w:type="spellEnd"/>
      <w:r w:rsidRPr="00FB4A2A">
        <w:rPr>
          <w:rFonts w:eastAsia="Calibri"/>
        </w:rPr>
        <w:t xml:space="preserve"> схемы для монтажа типового электротехнического оборудования (документальное подтверждение – предоставление скан-копий);</w:t>
      </w:r>
    </w:p>
    <w:p w:rsidR="0072626B" w:rsidRPr="00FB4A2A" w:rsidRDefault="0072626B" w:rsidP="000E1865">
      <w:pPr>
        <w:widowControl/>
        <w:numPr>
          <w:ilvl w:val="0"/>
          <w:numId w:val="23"/>
        </w:numPr>
        <w:spacing w:line="264" w:lineRule="auto"/>
        <w:ind w:left="1134" w:hanging="567"/>
        <w:rPr>
          <w:szCs w:val="24"/>
        </w:rPr>
      </w:pPr>
      <w:bookmarkStart w:id="850" w:name="_Ref503532477"/>
      <w:r w:rsidRPr="00FB4A2A">
        <w:rPr>
          <w:rFonts w:eastAsia="Calibri"/>
        </w:rPr>
        <w:t>должен иметь аттестованных водителей и машинистов грузоподъемных механизмов и спецтехники (документальное подтверждение);</w:t>
      </w:r>
      <w:bookmarkEnd w:id="850"/>
    </w:p>
    <w:p w:rsidR="0072626B" w:rsidRPr="00FB4A2A" w:rsidRDefault="0072626B" w:rsidP="000E1865">
      <w:pPr>
        <w:widowControl/>
        <w:numPr>
          <w:ilvl w:val="0"/>
          <w:numId w:val="23"/>
        </w:numPr>
        <w:spacing w:line="264" w:lineRule="auto"/>
        <w:ind w:left="1134" w:hanging="567"/>
        <w:rPr>
          <w:szCs w:val="24"/>
        </w:rPr>
      </w:pPr>
      <w:bookmarkStart w:id="851" w:name="_Ref503532499"/>
      <w:r w:rsidRPr="00FB4A2A">
        <w:rPr>
          <w:szCs w:val="24"/>
        </w:rPr>
        <w:t xml:space="preserve">должен </w:t>
      </w:r>
      <w:bookmarkEnd w:id="851"/>
      <w:r w:rsidR="003A68FE" w:rsidRPr="00FB4A2A">
        <w:rPr>
          <w:szCs w:val="24"/>
        </w:rPr>
        <w:t>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процедуры (</w:t>
      </w:r>
      <w:r w:rsidR="003A68FE" w:rsidRPr="00FB4A2A">
        <w:rPr>
          <w:rFonts w:eastAsia="Calibri"/>
          <w:szCs w:val="24"/>
        </w:rPr>
        <w:t>документальное подтверждение:</w:t>
      </w:r>
      <w:r w:rsidR="003A68FE" w:rsidRPr="00FB4A2A">
        <w:rPr>
          <w:szCs w:val="24"/>
        </w:rPr>
        <w:t xml:space="preserve"> копии разрешительной документации с отметками административных и надзорных органов о получении согласований)</w:t>
      </w:r>
      <w:r w:rsidR="00EC6493" w:rsidRPr="00FB4A2A">
        <w:rPr>
          <w:szCs w:val="24"/>
        </w:rPr>
        <w:t>.</w:t>
      </w:r>
    </w:p>
    <w:p w:rsidR="005F54B7" w:rsidRPr="00FB4A2A" w:rsidRDefault="005F54B7" w:rsidP="00EC6493">
      <w:pPr>
        <w:widowControl/>
        <w:spacing w:line="264" w:lineRule="auto"/>
        <w:ind w:firstLine="0"/>
        <w:rPr>
          <w:szCs w:val="24"/>
        </w:rPr>
      </w:pPr>
    </w:p>
    <w:p w:rsidR="000D1809" w:rsidRPr="00FB4A2A" w:rsidRDefault="000D1809" w:rsidP="00363FC9">
      <w:pPr>
        <w:pStyle w:val="3"/>
        <w:numPr>
          <w:ilvl w:val="2"/>
          <w:numId w:val="9"/>
        </w:numPr>
        <w:tabs>
          <w:tab w:val="num" w:pos="1620"/>
        </w:tabs>
        <w:ind w:left="1616" w:hanging="1077"/>
        <w:rPr>
          <w:sz w:val="24"/>
          <w:szCs w:val="24"/>
        </w:rPr>
      </w:pPr>
      <w:bookmarkStart w:id="852" w:name="_Ref86827631"/>
      <w:bookmarkStart w:id="853" w:name="_Toc90385072"/>
      <w:bookmarkStart w:id="854" w:name="_Toc98251727"/>
      <w:bookmarkStart w:id="855" w:name="_Toc298234671"/>
      <w:bookmarkStart w:id="856" w:name="_Toc255985671"/>
      <w:bookmarkStart w:id="857" w:name="_Toc441503243"/>
      <w:bookmarkStart w:id="858" w:name="_Toc441572034"/>
      <w:bookmarkStart w:id="859" w:name="_Toc441575126"/>
      <w:bookmarkStart w:id="860" w:name="_Toc442434787"/>
      <w:bookmarkStart w:id="861" w:name="_Toc442435626"/>
      <w:bookmarkStart w:id="862" w:name="_Toc462044746"/>
      <w:bookmarkStart w:id="863" w:name="_Toc462068449"/>
      <w:bookmarkStart w:id="864" w:name="_Toc463514139"/>
      <w:bookmarkStart w:id="865" w:name="_Toc469480355"/>
      <w:bookmarkStart w:id="866" w:name="_Toc471823145"/>
      <w:bookmarkStart w:id="867" w:name="_Toc498512006"/>
      <w:bookmarkStart w:id="868" w:name="_Toc503263057"/>
      <w:r w:rsidRPr="00FB4A2A">
        <w:rPr>
          <w:sz w:val="24"/>
          <w:szCs w:val="24"/>
        </w:rPr>
        <w:t>Требования к документам, подтверждающим соответствие Участника установленным требованиям</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rsidR="000D1809" w:rsidRPr="00FB4A2A" w:rsidRDefault="00D85D2C" w:rsidP="00363FC9">
      <w:pPr>
        <w:pStyle w:val="Times12"/>
        <w:numPr>
          <w:ilvl w:val="3"/>
          <w:numId w:val="9"/>
        </w:numPr>
        <w:spacing w:after="120"/>
        <w:ind w:left="0" w:firstLine="540"/>
        <w:rPr>
          <w:szCs w:val="24"/>
        </w:rPr>
      </w:pPr>
      <w:bookmarkStart w:id="869" w:name="_Ref461810037"/>
      <w:r w:rsidRPr="00FB4A2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FB4A2A">
        <w:fldChar w:fldCharType="begin"/>
      </w:r>
      <w:r w:rsidR="000A775A" w:rsidRPr="00FB4A2A">
        <w:instrText xml:space="preserve"> REF _Ref461807201 \r \h  \* MERGEFORMAT </w:instrText>
      </w:r>
      <w:r w:rsidR="000A775A" w:rsidRPr="00FB4A2A">
        <w:fldChar w:fldCharType="separate"/>
      </w:r>
      <w:r w:rsidR="00D40CE6">
        <w:t>3.3.1</w:t>
      </w:r>
      <w:r w:rsidR="000A775A" w:rsidRPr="00FB4A2A">
        <w:fldChar w:fldCharType="end"/>
      </w:r>
      <w:r w:rsidRPr="00FB4A2A">
        <w:t>:</w:t>
      </w:r>
      <w:bookmarkEnd w:id="869"/>
    </w:p>
    <w:p w:rsidR="002F4A4E" w:rsidRPr="00FB4A2A" w:rsidRDefault="002F4A4E" w:rsidP="000E1865">
      <w:pPr>
        <w:numPr>
          <w:ilvl w:val="0"/>
          <w:numId w:val="46"/>
        </w:numPr>
        <w:tabs>
          <w:tab w:val="left" w:pos="1260"/>
        </w:tabs>
        <w:suppressAutoHyphens/>
        <w:autoSpaceDE w:val="0"/>
        <w:spacing w:line="264" w:lineRule="auto"/>
        <w:ind w:hanging="567"/>
        <w:rPr>
          <w:szCs w:val="24"/>
        </w:rPr>
      </w:pPr>
      <w:r w:rsidRPr="00FB4A2A">
        <w:rPr>
          <w:szCs w:val="24"/>
        </w:rPr>
        <w:t>Заверенную Участником либо нотариусом копию устава в действующей редакции (для юридических лиц);</w:t>
      </w:r>
    </w:p>
    <w:p w:rsidR="002F4A4E" w:rsidRPr="00FB4A2A" w:rsidRDefault="009A6246" w:rsidP="000E1865">
      <w:pPr>
        <w:numPr>
          <w:ilvl w:val="0"/>
          <w:numId w:val="46"/>
        </w:numPr>
        <w:tabs>
          <w:tab w:val="left" w:pos="1260"/>
        </w:tabs>
        <w:suppressAutoHyphens/>
        <w:autoSpaceDE w:val="0"/>
        <w:spacing w:line="264" w:lineRule="auto"/>
        <w:ind w:hanging="567"/>
        <w:rPr>
          <w:szCs w:val="24"/>
        </w:rPr>
      </w:pPr>
      <w:bookmarkStart w:id="870" w:name="_Ref461810189"/>
      <w:r w:rsidRPr="00FB4A2A">
        <w:rPr>
          <w:i/>
          <w:szCs w:val="24"/>
        </w:rPr>
        <w:t>для Участников, зарегистрированных на территории РФ:</w:t>
      </w:r>
      <w:r w:rsidRPr="00FB4A2A">
        <w:rPr>
          <w:szCs w:val="24"/>
        </w:rPr>
        <w:t xml:space="preserve"> заверенную Участником копию выписки из Единого государственного реестра юридических лиц (ЕГРЮЛ) </w:t>
      </w:r>
      <w:r w:rsidR="005F207D" w:rsidRPr="00FB4A2A">
        <w:rPr>
          <w:szCs w:val="24"/>
        </w:rPr>
        <w:t xml:space="preserve">(аналогичного документа для индивидуальных предпринимателей) </w:t>
      </w:r>
      <w:r w:rsidRPr="00FB4A2A">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FB4A2A">
        <w:rPr>
          <w:szCs w:val="24"/>
        </w:rPr>
        <w:t>ов</w:t>
      </w:r>
      <w:proofErr w:type="spellEnd"/>
      <w:r w:rsidRPr="00FB4A2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B4A2A">
        <w:rPr>
          <w:i/>
          <w:szCs w:val="24"/>
        </w:rPr>
        <w:t>Для Участников и их собственников – иностранных лиц:</w:t>
      </w:r>
      <w:r w:rsidRPr="00FB4A2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70"/>
    </w:p>
    <w:p w:rsidR="002F4A4E" w:rsidRPr="00FB4A2A" w:rsidRDefault="002F4A4E" w:rsidP="000E1865">
      <w:pPr>
        <w:numPr>
          <w:ilvl w:val="0"/>
          <w:numId w:val="46"/>
        </w:numPr>
        <w:tabs>
          <w:tab w:val="left" w:pos="1260"/>
        </w:tabs>
        <w:suppressAutoHyphens/>
        <w:autoSpaceDE w:val="0"/>
        <w:spacing w:line="264" w:lineRule="auto"/>
        <w:ind w:hanging="567"/>
        <w:rPr>
          <w:szCs w:val="24"/>
        </w:rPr>
      </w:pPr>
      <w:r w:rsidRPr="00FB4A2A">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w:t>
      </w:r>
      <w:r w:rsidRPr="00FB4A2A">
        <w:rPr>
          <w:szCs w:val="24"/>
        </w:rPr>
        <w:lastRenderedPageBreak/>
        <w:t xml:space="preserve">подписавшего Заявку, а также его право на заключение </w:t>
      </w:r>
      <w:r w:rsidR="00447D40" w:rsidRPr="00FB4A2A">
        <w:rPr>
          <w:szCs w:val="24"/>
        </w:rPr>
        <w:t>рамочного соглашения</w:t>
      </w:r>
      <w:r w:rsidRPr="00FB4A2A">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B4A2A" w:rsidRDefault="00CE2558" w:rsidP="000E1865">
      <w:pPr>
        <w:numPr>
          <w:ilvl w:val="0"/>
          <w:numId w:val="46"/>
        </w:numPr>
        <w:tabs>
          <w:tab w:val="left" w:pos="1260"/>
        </w:tabs>
        <w:suppressAutoHyphens/>
        <w:autoSpaceDE w:val="0"/>
        <w:spacing w:line="264" w:lineRule="auto"/>
        <w:ind w:hanging="567"/>
        <w:rPr>
          <w:szCs w:val="24"/>
        </w:rPr>
      </w:pPr>
      <w:r w:rsidRPr="00FB4A2A">
        <w:rPr>
          <w:szCs w:val="24"/>
        </w:rPr>
        <w:t>Информационное</w:t>
      </w:r>
      <w:r w:rsidR="002F4A4E" w:rsidRPr="00FB4A2A">
        <w:rPr>
          <w:szCs w:val="24"/>
        </w:rPr>
        <w:t xml:space="preserve"> </w:t>
      </w:r>
      <w:r w:rsidRPr="00FB4A2A">
        <w:t xml:space="preserve">письмо о наличии у Участника конфликта интересов и/или связей, носящих характер </w:t>
      </w:r>
      <w:proofErr w:type="spellStart"/>
      <w:r w:rsidRPr="00FB4A2A">
        <w:t>аффилированности</w:t>
      </w:r>
      <w:proofErr w:type="spellEnd"/>
      <w:r w:rsidRPr="00FB4A2A">
        <w:t xml:space="preserve"> с сотрудниками Заказчика или Организатора</w:t>
      </w:r>
      <w:r w:rsidR="004B3236" w:rsidRPr="00FB4A2A">
        <w:t xml:space="preserve">, </w:t>
      </w:r>
      <w:r w:rsidR="002F4A4E" w:rsidRPr="00FB4A2A">
        <w:rPr>
          <w:szCs w:val="24"/>
        </w:rPr>
        <w:t xml:space="preserve">(подраздел </w:t>
      </w:r>
      <w:r w:rsidR="005B665A" w:rsidRPr="00FB4A2A">
        <w:rPr>
          <w:szCs w:val="24"/>
        </w:rPr>
        <w:fldChar w:fldCharType="begin"/>
      </w:r>
      <w:r w:rsidR="005B665A" w:rsidRPr="00FB4A2A">
        <w:rPr>
          <w:szCs w:val="24"/>
        </w:rPr>
        <w:instrText xml:space="preserve"> REF _Ref502082942 \r \h </w:instrText>
      </w:r>
      <w:r w:rsidR="008837D2" w:rsidRPr="00FB4A2A">
        <w:rPr>
          <w:szCs w:val="24"/>
        </w:rPr>
        <w:instrText xml:space="preserve"> \* MERGEFORMAT </w:instrText>
      </w:r>
      <w:r w:rsidR="005B665A" w:rsidRPr="00FB4A2A">
        <w:rPr>
          <w:szCs w:val="24"/>
        </w:rPr>
      </w:r>
      <w:r w:rsidR="005B665A" w:rsidRPr="00FB4A2A">
        <w:rPr>
          <w:szCs w:val="24"/>
        </w:rPr>
        <w:fldChar w:fldCharType="separate"/>
      </w:r>
      <w:r w:rsidR="00D40CE6">
        <w:rPr>
          <w:szCs w:val="24"/>
        </w:rPr>
        <w:t>4.9</w:t>
      </w:r>
      <w:r w:rsidR="005B665A" w:rsidRPr="00FB4A2A">
        <w:rPr>
          <w:szCs w:val="24"/>
        </w:rPr>
        <w:fldChar w:fldCharType="end"/>
      </w:r>
      <w:r w:rsidR="002F4A4E" w:rsidRPr="00FB4A2A">
        <w:rPr>
          <w:szCs w:val="24"/>
        </w:rPr>
        <w:t>);</w:t>
      </w:r>
    </w:p>
    <w:p w:rsidR="002F4A4E" w:rsidRPr="00FB4A2A" w:rsidRDefault="002F4A4E" w:rsidP="000E1865">
      <w:pPr>
        <w:numPr>
          <w:ilvl w:val="0"/>
          <w:numId w:val="46"/>
        </w:numPr>
        <w:tabs>
          <w:tab w:val="left" w:pos="1260"/>
        </w:tabs>
        <w:suppressAutoHyphens/>
        <w:autoSpaceDE w:val="0"/>
        <w:spacing w:line="264" w:lineRule="auto"/>
        <w:ind w:hanging="567"/>
        <w:rPr>
          <w:szCs w:val="24"/>
        </w:rPr>
      </w:pPr>
      <w:bookmarkStart w:id="871" w:name="_Ref440372326"/>
      <w:r w:rsidRPr="00FB4A2A">
        <w:rPr>
          <w:szCs w:val="24"/>
        </w:rPr>
        <w:t xml:space="preserve">Антикоррупционные обязательства </w:t>
      </w:r>
      <w:r w:rsidR="005F207D" w:rsidRPr="00FB4A2A">
        <w:rPr>
          <w:bCs/>
          <w:szCs w:val="24"/>
        </w:rPr>
        <w:t>по форме, приведенной</w:t>
      </w:r>
      <w:r w:rsidRPr="00FB4A2A">
        <w:rPr>
          <w:bCs/>
          <w:szCs w:val="24"/>
        </w:rPr>
        <w:t xml:space="preserve"> в настоящей Документации</w:t>
      </w:r>
      <w:r w:rsidRPr="00FB4A2A">
        <w:rPr>
          <w:szCs w:val="24"/>
        </w:rPr>
        <w:t xml:space="preserve"> (подраздел </w:t>
      </w:r>
      <w:r w:rsidR="000A775A" w:rsidRPr="00FB4A2A">
        <w:fldChar w:fldCharType="begin"/>
      </w:r>
      <w:r w:rsidR="000A775A" w:rsidRPr="00FB4A2A">
        <w:instrText xml:space="preserve"> REF _Ref440271964 \r \h  \* MERGEFORMAT </w:instrText>
      </w:r>
      <w:r w:rsidR="000A775A" w:rsidRPr="00FB4A2A">
        <w:fldChar w:fldCharType="separate"/>
      </w:r>
      <w:r w:rsidR="00D40CE6" w:rsidRPr="00D40CE6">
        <w:rPr>
          <w:szCs w:val="24"/>
        </w:rPr>
        <w:t>4.1.3</w:t>
      </w:r>
      <w:r w:rsidR="000A775A" w:rsidRPr="00FB4A2A">
        <w:fldChar w:fldCharType="end"/>
      </w:r>
      <w:r w:rsidRPr="00FB4A2A">
        <w:rPr>
          <w:szCs w:val="24"/>
        </w:rPr>
        <w:t>);</w:t>
      </w:r>
      <w:bookmarkEnd w:id="871"/>
    </w:p>
    <w:p w:rsidR="002F4A4E" w:rsidRPr="00FB4A2A" w:rsidRDefault="002C7325" w:rsidP="000E1865">
      <w:pPr>
        <w:numPr>
          <w:ilvl w:val="0"/>
          <w:numId w:val="46"/>
        </w:numPr>
        <w:tabs>
          <w:tab w:val="left" w:pos="1260"/>
        </w:tabs>
        <w:suppressAutoHyphens/>
        <w:autoSpaceDE w:val="0"/>
        <w:spacing w:line="264" w:lineRule="auto"/>
        <w:ind w:hanging="567"/>
        <w:rPr>
          <w:szCs w:val="24"/>
        </w:rPr>
      </w:pPr>
      <w:r w:rsidRPr="00FB4A2A">
        <w:rPr>
          <w:szCs w:val="24"/>
        </w:rPr>
        <w:t>Справку о цепочке собственников участника закупочной процедуры, включая бенефициаров (в том числе конечных)</w:t>
      </w:r>
      <w:r w:rsidR="002F4A4E" w:rsidRPr="00FB4A2A">
        <w:rPr>
          <w:szCs w:val="24"/>
        </w:rPr>
        <w:t xml:space="preserve"> по форме и в соответствии с инструкциями, приведенными в настоящей Документации (подраздел </w:t>
      </w:r>
      <w:r w:rsidR="000A775A" w:rsidRPr="00FB4A2A">
        <w:fldChar w:fldCharType="begin"/>
      </w:r>
      <w:r w:rsidR="000A775A" w:rsidRPr="00FB4A2A">
        <w:instrText xml:space="preserve"> REF _Ref440272035 \r \h  \* MERGEFORMAT </w:instrText>
      </w:r>
      <w:r w:rsidR="000A775A" w:rsidRPr="00FB4A2A">
        <w:fldChar w:fldCharType="separate"/>
      </w:r>
      <w:r w:rsidR="00D40CE6" w:rsidRPr="00D40CE6">
        <w:rPr>
          <w:szCs w:val="24"/>
        </w:rPr>
        <w:t>4.10</w:t>
      </w:r>
      <w:r w:rsidR="000A775A" w:rsidRPr="00FB4A2A">
        <w:fldChar w:fldCharType="end"/>
      </w:r>
      <w:r w:rsidR="002F4A4E" w:rsidRPr="00FB4A2A">
        <w:rPr>
          <w:szCs w:val="24"/>
        </w:rPr>
        <w:t>);</w:t>
      </w:r>
    </w:p>
    <w:p w:rsidR="002F4A4E" w:rsidRPr="00FB4A2A" w:rsidRDefault="002F4A4E" w:rsidP="000E1865">
      <w:pPr>
        <w:numPr>
          <w:ilvl w:val="0"/>
          <w:numId w:val="46"/>
        </w:numPr>
        <w:tabs>
          <w:tab w:val="left" w:pos="1260"/>
        </w:tabs>
        <w:suppressAutoHyphens/>
        <w:autoSpaceDE w:val="0"/>
        <w:spacing w:line="264" w:lineRule="auto"/>
        <w:ind w:hanging="567"/>
        <w:rPr>
          <w:szCs w:val="24"/>
        </w:rPr>
      </w:pPr>
      <w:r w:rsidRPr="00FB4A2A">
        <w:rPr>
          <w:szCs w:val="24"/>
        </w:rPr>
        <w:t xml:space="preserve">Согласие на обработку персональных данных в адрес ПАО </w:t>
      </w:r>
      <w:r w:rsidR="005B665A" w:rsidRPr="00FB4A2A">
        <w:rPr>
          <w:szCs w:val="24"/>
        </w:rPr>
        <w:t>«</w:t>
      </w:r>
      <w:r w:rsidRPr="00FB4A2A">
        <w:rPr>
          <w:szCs w:val="24"/>
        </w:rPr>
        <w:t>МРСК Центра</w:t>
      </w:r>
      <w:r w:rsidR="005B665A" w:rsidRPr="00FB4A2A">
        <w:rPr>
          <w:szCs w:val="24"/>
        </w:rPr>
        <w:t>»</w:t>
      </w:r>
      <w:r w:rsidRPr="00FB4A2A">
        <w:rPr>
          <w:szCs w:val="24"/>
        </w:rPr>
        <w:t xml:space="preserve"> по форме и в соответствии с инструкциями, приведенными в настоящей Документации (подраздел </w:t>
      </w:r>
      <w:r w:rsidR="000A775A" w:rsidRPr="00FB4A2A">
        <w:fldChar w:fldCharType="begin"/>
      </w:r>
      <w:r w:rsidR="000A775A" w:rsidRPr="00FB4A2A">
        <w:instrText xml:space="preserve"> REF _Ref440272051 \r \h  \* MERGEFORMAT </w:instrText>
      </w:r>
      <w:r w:rsidR="000A775A" w:rsidRPr="00FB4A2A">
        <w:fldChar w:fldCharType="separate"/>
      </w:r>
      <w:r w:rsidR="00D40CE6" w:rsidRPr="00D40CE6">
        <w:rPr>
          <w:szCs w:val="24"/>
        </w:rPr>
        <w:t>4.11</w:t>
      </w:r>
      <w:r w:rsidR="000A775A" w:rsidRPr="00FB4A2A">
        <w:fldChar w:fldCharType="end"/>
      </w:r>
      <w:r w:rsidRPr="00FB4A2A">
        <w:rPr>
          <w:szCs w:val="24"/>
        </w:rPr>
        <w:t>);</w:t>
      </w:r>
    </w:p>
    <w:p w:rsidR="002F4A4E" w:rsidRPr="00FB4A2A" w:rsidRDefault="00363B80" w:rsidP="000E1865">
      <w:pPr>
        <w:numPr>
          <w:ilvl w:val="0"/>
          <w:numId w:val="46"/>
        </w:numPr>
        <w:tabs>
          <w:tab w:val="left" w:pos="1260"/>
        </w:tabs>
        <w:suppressAutoHyphens/>
        <w:autoSpaceDE w:val="0"/>
        <w:spacing w:line="264" w:lineRule="auto"/>
        <w:ind w:hanging="567"/>
        <w:rPr>
          <w:szCs w:val="24"/>
        </w:rPr>
      </w:pPr>
      <w:r w:rsidRPr="00FB4A2A">
        <w:rPr>
          <w:szCs w:val="24"/>
        </w:rPr>
        <w:t>К</w:t>
      </w:r>
      <w:r w:rsidR="002F4A4E" w:rsidRPr="00FB4A2A">
        <w:rPr>
          <w:szCs w:val="24"/>
        </w:rPr>
        <w:t>опи</w:t>
      </w:r>
      <w:r w:rsidR="00D85D2C" w:rsidRPr="00FB4A2A">
        <w:rPr>
          <w:szCs w:val="24"/>
        </w:rPr>
        <w:t>ю</w:t>
      </w:r>
      <w:r w:rsidR="002F4A4E" w:rsidRPr="00FB4A2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FB4A2A">
        <w:rPr>
          <w:szCs w:val="24"/>
        </w:rPr>
        <w:t xml:space="preserve"> (</w:t>
      </w:r>
      <w:r w:rsidR="00F95B37" w:rsidRPr="00FB4A2A">
        <w:rPr>
          <w:szCs w:val="24"/>
        </w:rPr>
        <w:t>желательное требование, предоставляется Участником при наличии</w:t>
      </w:r>
      <w:r w:rsidR="00DA0C73" w:rsidRPr="00FB4A2A">
        <w:rPr>
          <w:szCs w:val="24"/>
        </w:rPr>
        <w:t>)</w:t>
      </w:r>
      <w:r w:rsidR="002F4A4E" w:rsidRPr="00FB4A2A">
        <w:rPr>
          <w:szCs w:val="24"/>
        </w:rPr>
        <w:t>;</w:t>
      </w:r>
    </w:p>
    <w:p w:rsidR="002F4A4E" w:rsidRPr="00FB4A2A" w:rsidRDefault="00D85D2C" w:rsidP="000E1865">
      <w:pPr>
        <w:numPr>
          <w:ilvl w:val="0"/>
          <w:numId w:val="46"/>
        </w:numPr>
        <w:tabs>
          <w:tab w:val="left" w:pos="1260"/>
        </w:tabs>
        <w:suppressAutoHyphens/>
        <w:autoSpaceDE w:val="0"/>
        <w:spacing w:line="264" w:lineRule="auto"/>
        <w:ind w:hanging="567"/>
        <w:rPr>
          <w:szCs w:val="24"/>
        </w:rPr>
      </w:pPr>
      <w:r w:rsidRPr="00FB4A2A">
        <w:rPr>
          <w:szCs w:val="24"/>
        </w:rPr>
        <w:t xml:space="preserve">Копию </w:t>
      </w:r>
      <w:r w:rsidR="002F4A4E" w:rsidRPr="00FB4A2A">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FB4A2A">
        <w:rPr>
          <w:szCs w:val="24"/>
        </w:rPr>
        <w:t>верждена Приказом ФНС России</w:t>
      </w:r>
      <w:r w:rsidR="002F4A4E" w:rsidRPr="00FB4A2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FB4A2A">
        <w:rPr>
          <w:szCs w:val="24"/>
        </w:rPr>
        <w:t xml:space="preserve"> (</w:t>
      </w:r>
      <w:r w:rsidRPr="00FB4A2A">
        <w:rPr>
          <w:szCs w:val="24"/>
        </w:rPr>
        <w:t>желательное требование, предоставляется Участником при наличии</w:t>
      </w:r>
      <w:r w:rsidR="00DA0C73" w:rsidRPr="00FB4A2A">
        <w:rPr>
          <w:szCs w:val="24"/>
        </w:rPr>
        <w:t>)</w:t>
      </w:r>
      <w:r w:rsidR="002F4A4E" w:rsidRPr="00FB4A2A">
        <w:rPr>
          <w:szCs w:val="24"/>
        </w:rPr>
        <w:t>;</w:t>
      </w:r>
    </w:p>
    <w:p w:rsidR="002F4A4E" w:rsidRPr="00FB4A2A" w:rsidRDefault="002F4A4E" w:rsidP="000E1865">
      <w:pPr>
        <w:numPr>
          <w:ilvl w:val="0"/>
          <w:numId w:val="46"/>
        </w:numPr>
        <w:tabs>
          <w:tab w:val="left" w:pos="1260"/>
        </w:tabs>
        <w:suppressAutoHyphens/>
        <w:autoSpaceDE w:val="0"/>
        <w:spacing w:line="264" w:lineRule="auto"/>
        <w:ind w:hanging="567"/>
        <w:rPr>
          <w:b/>
          <w:szCs w:val="24"/>
          <w:u w:val="single"/>
        </w:rPr>
      </w:pPr>
      <w:r w:rsidRPr="00FB4A2A">
        <w:rPr>
          <w:b/>
          <w:szCs w:val="24"/>
          <w:u w:val="single"/>
        </w:rPr>
        <w:t>Для обычной системы налогообложения:</w:t>
      </w:r>
    </w:p>
    <w:p w:rsidR="002F4A4E" w:rsidRPr="00FB4A2A" w:rsidRDefault="002F4A4E" w:rsidP="002F4A4E">
      <w:pPr>
        <w:tabs>
          <w:tab w:val="left" w:pos="1260"/>
        </w:tabs>
        <w:autoSpaceDE w:val="0"/>
        <w:spacing w:line="264" w:lineRule="auto"/>
        <w:ind w:left="1276" w:firstLine="0"/>
        <w:rPr>
          <w:szCs w:val="24"/>
        </w:rPr>
      </w:pPr>
      <w:r w:rsidRPr="00FB4A2A">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B4A2A" w:rsidRDefault="002F4A4E" w:rsidP="002F4A4E">
      <w:pPr>
        <w:tabs>
          <w:tab w:val="left" w:pos="1260"/>
        </w:tabs>
        <w:autoSpaceDE w:val="0"/>
        <w:spacing w:line="264" w:lineRule="auto"/>
        <w:ind w:left="1276" w:firstLine="0"/>
        <w:rPr>
          <w:szCs w:val="24"/>
        </w:rPr>
      </w:pPr>
      <w:r w:rsidRPr="00FB4A2A">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FB4A2A" w:rsidRDefault="002F4A4E" w:rsidP="002F4A4E">
      <w:pPr>
        <w:tabs>
          <w:tab w:val="left" w:pos="1260"/>
        </w:tabs>
        <w:autoSpaceDE w:val="0"/>
        <w:spacing w:line="264" w:lineRule="auto"/>
        <w:ind w:left="1276" w:firstLine="0"/>
        <w:rPr>
          <w:b/>
          <w:szCs w:val="24"/>
          <w:u w:val="single"/>
        </w:rPr>
      </w:pPr>
      <w:r w:rsidRPr="00FB4A2A">
        <w:rPr>
          <w:b/>
          <w:szCs w:val="24"/>
          <w:u w:val="single"/>
        </w:rPr>
        <w:t>Для упрощенной системы налогообложения:</w:t>
      </w:r>
    </w:p>
    <w:p w:rsidR="002F4A4E" w:rsidRPr="00FB4A2A" w:rsidRDefault="002F4A4E" w:rsidP="002F4A4E">
      <w:pPr>
        <w:tabs>
          <w:tab w:val="left" w:pos="1260"/>
        </w:tabs>
        <w:autoSpaceDE w:val="0"/>
        <w:spacing w:line="264" w:lineRule="auto"/>
        <w:ind w:left="1276" w:firstLine="0"/>
        <w:rPr>
          <w:szCs w:val="24"/>
        </w:rPr>
      </w:pPr>
      <w:r w:rsidRPr="00FB4A2A">
        <w:rPr>
          <w:szCs w:val="24"/>
        </w:rPr>
        <w:t xml:space="preserve">Копии Налоговой </w:t>
      </w:r>
      <w:hyperlink r:id="rId21" w:history="1">
        <w:r w:rsidRPr="00FB4A2A">
          <w:rPr>
            <w:szCs w:val="24"/>
          </w:rPr>
          <w:t>декларации</w:t>
        </w:r>
      </w:hyperlink>
      <w:r w:rsidRPr="00FB4A2A">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B4A2A" w:rsidRDefault="002F4A4E" w:rsidP="002F4A4E">
      <w:pPr>
        <w:tabs>
          <w:tab w:val="left" w:pos="1260"/>
        </w:tabs>
        <w:autoSpaceDE w:val="0"/>
        <w:spacing w:line="264" w:lineRule="auto"/>
        <w:ind w:left="1276" w:firstLine="0"/>
        <w:rPr>
          <w:szCs w:val="24"/>
        </w:rPr>
      </w:pPr>
      <w:r w:rsidRPr="00FB4A2A">
        <w:rPr>
          <w:szCs w:val="24"/>
        </w:rPr>
        <w:lastRenderedPageBreak/>
        <w:t>Уведомление о применении УСНО;</w:t>
      </w:r>
    </w:p>
    <w:p w:rsidR="002F4A4E" w:rsidRPr="00FB4A2A" w:rsidRDefault="002F4A4E" w:rsidP="002F4A4E">
      <w:pPr>
        <w:tabs>
          <w:tab w:val="left" w:pos="1260"/>
        </w:tabs>
        <w:autoSpaceDE w:val="0"/>
        <w:spacing w:line="264" w:lineRule="auto"/>
        <w:ind w:left="1276" w:firstLine="0"/>
        <w:rPr>
          <w:szCs w:val="24"/>
        </w:rPr>
      </w:pPr>
      <w:r w:rsidRPr="00FB4A2A">
        <w:rPr>
          <w:b/>
          <w:szCs w:val="24"/>
          <w:u w:val="single"/>
        </w:rPr>
        <w:t>Для индивидуальных предпринимателей:</w:t>
      </w:r>
      <w:r w:rsidRPr="00FB4A2A">
        <w:rPr>
          <w:szCs w:val="24"/>
        </w:rPr>
        <w:t xml:space="preserve"> документы в соответствии с законодательством, аналогичные по сути и содержанию вышеуказанным;</w:t>
      </w:r>
    </w:p>
    <w:p w:rsidR="002F4A4E" w:rsidRPr="00FB4A2A" w:rsidRDefault="002F4A4E" w:rsidP="000E1865">
      <w:pPr>
        <w:numPr>
          <w:ilvl w:val="0"/>
          <w:numId w:val="46"/>
        </w:numPr>
        <w:tabs>
          <w:tab w:val="left" w:pos="1260"/>
        </w:tabs>
        <w:suppressAutoHyphens/>
        <w:autoSpaceDE w:val="0"/>
        <w:spacing w:line="264" w:lineRule="auto"/>
        <w:ind w:hanging="567"/>
        <w:rPr>
          <w:szCs w:val="24"/>
        </w:rPr>
      </w:pPr>
      <w:r w:rsidRPr="00FB4A2A">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FB4A2A">
        <w:rPr>
          <w:szCs w:val="24"/>
        </w:rPr>
        <w:t>желательное требование, предоставляется Участником при наличии</w:t>
      </w:r>
      <w:r w:rsidRPr="00FB4A2A">
        <w:rPr>
          <w:szCs w:val="24"/>
        </w:rPr>
        <w:t>);</w:t>
      </w:r>
    </w:p>
    <w:p w:rsidR="002F4A4E" w:rsidRPr="00FB4A2A" w:rsidRDefault="00D85D2C" w:rsidP="000E1865">
      <w:pPr>
        <w:numPr>
          <w:ilvl w:val="0"/>
          <w:numId w:val="46"/>
        </w:numPr>
        <w:tabs>
          <w:tab w:val="left" w:pos="1260"/>
        </w:tabs>
        <w:suppressAutoHyphens/>
        <w:autoSpaceDE w:val="0"/>
        <w:spacing w:line="264" w:lineRule="auto"/>
        <w:ind w:hanging="567"/>
        <w:rPr>
          <w:szCs w:val="24"/>
        </w:rPr>
      </w:pPr>
      <w:bookmarkStart w:id="872" w:name="_Ref440371812"/>
      <w:r w:rsidRPr="00FB4A2A">
        <w:rPr>
          <w:szCs w:val="24"/>
        </w:rPr>
        <w:t>Анкету</w:t>
      </w:r>
      <w:r w:rsidR="002F4A4E" w:rsidRPr="00FB4A2A">
        <w:rPr>
          <w:szCs w:val="24"/>
        </w:rPr>
        <w:t xml:space="preserve"> Участника </w:t>
      </w:r>
      <w:r w:rsidR="008265EE" w:rsidRPr="00FB4A2A">
        <w:rPr>
          <w:szCs w:val="24"/>
        </w:rPr>
        <w:t>Конкурса</w:t>
      </w:r>
      <w:r w:rsidR="002F4A4E" w:rsidRPr="00FB4A2A">
        <w:rPr>
          <w:szCs w:val="24"/>
        </w:rPr>
        <w:t xml:space="preserve"> по форме и в соответствии с инструкциями, приведенными в настоящей Документации (подраздел </w:t>
      </w:r>
      <w:r w:rsidR="004E413C" w:rsidRPr="00FB4A2A">
        <w:fldChar w:fldCharType="begin"/>
      </w:r>
      <w:r w:rsidR="004E413C" w:rsidRPr="00FB4A2A">
        <w:rPr>
          <w:szCs w:val="24"/>
        </w:rPr>
        <w:instrText xml:space="preserve"> REF _Ref502131297 \r \h </w:instrText>
      </w:r>
      <w:r w:rsidR="008837D2" w:rsidRPr="00FB4A2A">
        <w:instrText xml:space="preserve"> \* MERGEFORMAT </w:instrText>
      </w:r>
      <w:r w:rsidR="004E413C" w:rsidRPr="00FB4A2A">
        <w:fldChar w:fldCharType="separate"/>
      </w:r>
      <w:r w:rsidR="00D40CE6">
        <w:rPr>
          <w:szCs w:val="24"/>
        </w:rPr>
        <w:t>4.3.1</w:t>
      </w:r>
      <w:r w:rsidR="004E413C" w:rsidRPr="00FB4A2A">
        <w:fldChar w:fldCharType="end"/>
      </w:r>
      <w:r w:rsidR="002F4A4E" w:rsidRPr="00FB4A2A">
        <w:rPr>
          <w:szCs w:val="24"/>
        </w:rPr>
        <w:t>)</w:t>
      </w:r>
      <w:r w:rsidR="008265EE" w:rsidRPr="00FB4A2A">
        <w:rPr>
          <w:szCs w:val="24"/>
        </w:rPr>
        <w:t xml:space="preserve"> с приложением </w:t>
      </w:r>
      <w:r w:rsidR="008265EE" w:rsidRPr="00FB4A2A">
        <w:rPr>
          <w:bCs/>
          <w:szCs w:val="24"/>
        </w:rPr>
        <w:t xml:space="preserve">файла копии Анкеты Участника Конкурса, выполненного в формате MS </w:t>
      </w:r>
      <w:proofErr w:type="spellStart"/>
      <w:r w:rsidR="008265EE" w:rsidRPr="00FB4A2A">
        <w:rPr>
          <w:bCs/>
          <w:szCs w:val="24"/>
        </w:rPr>
        <w:t>Word</w:t>
      </w:r>
      <w:proofErr w:type="spellEnd"/>
      <w:r w:rsidR="002F4A4E" w:rsidRPr="00FB4A2A">
        <w:rPr>
          <w:szCs w:val="24"/>
        </w:rPr>
        <w:t>;</w:t>
      </w:r>
      <w:bookmarkEnd w:id="872"/>
    </w:p>
    <w:p w:rsidR="002F4A4E" w:rsidRPr="00FB4A2A" w:rsidRDefault="00FF304D" w:rsidP="000E1865">
      <w:pPr>
        <w:numPr>
          <w:ilvl w:val="0"/>
          <w:numId w:val="46"/>
        </w:numPr>
        <w:tabs>
          <w:tab w:val="left" w:pos="1260"/>
        </w:tabs>
        <w:suppressAutoHyphens/>
        <w:autoSpaceDE w:val="0"/>
        <w:spacing w:line="264" w:lineRule="auto"/>
        <w:ind w:hanging="567"/>
        <w:rPr>
          <w:szCs w:val="24"/>
        </w:rPr>
      </w:pPr>
      <w:bookmarkStart w:id="873" w:name="_Ref496256352"/>
      <w:r w:rsidRPr="00FB4A2A">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2" w:history="1">
        <w:r w:rsidR="000B0AA2" w:rsidRPr="00FB4A2A">
          <w:rPr>
            <w:rStyle w:val="ae"/>
          </w:rPr>
          <w:t>https://rmsp.nalog.ru</w:t>
        </w:r>
      </w:hyperlink>
      <w:r w:rsidRPr="00FB4A2A">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w:t>
      </w:r>
      <w:r w:rsidR="00C6284E" w:rsidRPr="00FB4A2A">
        <w:rPr>
          <w:szCs w:val="24"/>
        </w:rPr>
        <w:t>арацию о соответствии участника</w:t>
      </w:r>
      <w:r w:rsidRPr="00FB4A2A">
        <w:rPr>
          <w:szCs w:val="24"/>
        </w:rPr>
        <w:t xml:space="preserve">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w:t>
      </w:r>
      <w:r w:rsidR="00C6284E" w:rsidRPr="00FB4A2A">
        <w:rPr>
          <w:szCs w:val="24"/>
        </w:rPr>
        <w:t>сведений об участнике</w:t>
      </w:r>
      <w:r w:rsidRPr="00FB4A2A">
        <w:rPr>
          <w:szCs w:val="24"/>
        </w:rPr>
        <w:t>, который(</w:t>
      </w:r>
      <w:proofErr w:type="spellStart"/>
      <w:r w:rsidRPr="00FB4A2A">
        <w:rPr>
          <w:szCs w:val="24"/>
        </w:rPr>
        <w:t>ые</w:t>
      </w:r>
      <w:proofErr w:type="spellEnd"/>
      <w:r w:rsidRPr="00FB4A2A">
        <w:rPr>
          <w:szCs w:val="24"/>
        </w:rPr>
        <w:t>) являет(ют)</w:t>
      </w:r>
      <w:proofErr w:type="spellStart"/>
      <w:r w:rsidRPr="00FB4A2A">
        <w:rPr>
          <w:szCs w:val="24"/>
        </w:rPr>
        <w:t>ся</w:t>
      </w:r>
      <w:proofErr w:type="spellEnd"/>
      <w:r w:rsidRPr="00FB4A2A">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FB4A2A">
        <w:rPr>
          <w:szCs w:val="24"/>
        </w:rPr>
        <w:t xml:space="preserve">по форме и </w:t>
      </w:r>
      <w:r w:rsidRPr="00FB4A2A">
        <w:rPr>
          <w:szCs w:val="24"/>
        </w:rPr>
        <w:t xml:space="preserve">в соответствии с инструкциями, приведенными в настоящей Документации (подраздел </w:t>
      </w:r>
      <w:r w:rsidR="000A775A" w:rsidRPr="00FB4A2A">
        <w:fldChar w:fldCharType="begin"/>
      </w:r>
      <w:r w:rsidR="000A775A" w:rsidRPr="00FB4A2A">
        <w:instrText xml:space="preserve"> REF _Ref491176415 \r \h  \* MERGEFORMAT </w:instrText>
      </w:r>
      <w:r w:rsidR="000A775A" w:rsidRPr="00FB4A2A">
        <w:fldChar w:fldCharType="separate"/>
      </w:r>
      <w:r w:rsidR="00D40CE6" w:rsidRPr="00D40CE6">
        <w:rPr>
          <w:szCs w:val="24"/>
        </w:rPr>
        <w:t>4.3.2</w:t>
      </w:r>
      <w:r w:rsidR="000A775A" w:rsidRPr="00FB4A2A">
        <w:fldChar w:fldCharType="end"/>
      </w:r>
      <w:r w:rsidRPr="00FB4A2A">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w:t>
      </w:r>
      <w:r w:rsidR="00C6284E" w:rsidRPr="00FB4A2A">
        <w:rPr>
          <w:szCs w:val="24"/>
        </w:rPr>
        <w:t>ов МСП. В случае, если Участник</w:t>
      </w:r>
      <w:r w:rsidRPr="00FB4A2A">
        <w:rPr>
          <w:szCs w:val="24"/>
        </w:rPr>
        <w:t xml:space="preserve"> не относится к субъектам МСП, он должен предоставить письмо в произвольной форме о непринадлежности его к субъектам МСП</w:t>
      </w:r>
      <w:r w:rsidR="00D92AB9" w:rsidRPr="00FB4A2A">
        <w:rPr>
          <w:szCs w:val="24"/>
        </w:rPr>
        <w:t>;</w:t>
      </w:r>
      <w:bookmarkEnd w:id="873"/>
    </w:p>
    <w:p w:rsidR="00F7438F" w:rsidRPr="00FB4A2A" w:rsidRDefault="00F7438F" w:rsidP="000E1865">
      <w:pPr>
        <w:numPr>
          <w:ilvl w:val="0"/>
          <w:numId w:val="46"/>
        </w:numPr>
        <w:tabs>
          <w:tab w:val="left" w:pos="1260"/>
        </w:tabs>
        <w:suppressAutoHyphens/>
        <w:autoSpaceDE w:val="0"/>
        <w:spacing w:line="264" w:lineRule="auto"/>
        <w:ind w:hanging="567"/>
        <w:rPr>
          <w:szCs w:val="24"/>
        </w:rPr>
      </w:pPr>
      <w:bookmarkStart w:id="874" w:name="_Ref489619599"/>
      <w:r w:rsidRPr="00FB4A2A">
        <w:rPr>
          <w:szCs w:val="24"/>
        </w:rPr>
        <w:t xml:space="preserve">Заверенные Участником копии разрешающих документов на виды деятельности, </w:t>
      </w:r>
      <w:r w:rsidR="00D91C87" w:rsidRPr="00FB4A2A">
        <w:rPr>
          <w:szCs w:val="24"/>
        </w:rPr>
        <w:t>указанны</w:t>
      </w:r>
      <w:r w:rsidR="0073674B" w:rsidRPr="00FB4A2A">
        <w:rPr>
          <w:szCs w:val="24"/>
        </w:rPr>
        <w:t>е</w:t>
      </w:r>
      <w:r w:rsidR="00D91C87" w:rsidRPr="00FB4A2A">
        <w:rPr>
          <w:szCs w:val="24"/>
        </w:rPr>
        <w:t xml:space="preserve">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D40CE6">
        <w:rPr>
          <w:bCs/>
          <w:iCs/>
          <w:szCs w:val="24"/>
        </w:rPr>
        <w:t>1.1.5</w:t>
      </w:r>
      <w:r w:rsidR="00C502F9" w:rsidRPr="00FB4A2A">
        <w:rPr>
          <w:bCs/>
          <w:iCs/>
          <w:szCs w:val="24"/>
        </w:rPr>
        <w:fldChar w:fldCharType="end"/>
      </w:r>
      <w:r w:rsidR="00D91C87" w:rsidRPr="00FB4A2A">
        <w:rPr>
          <w:szCs w:val="24"/>
        </w:rPr>
        <w:t xml:space="preserve"> данной конкурсной документации</w:t>
      </w:r>
      <w:r w:rsidRPr="00FB4A2A">
        <w:rPr>
          <w:szCs w:val="24"/>
        </w:rPr>
        <w:t xml:space="preserve">,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FB4A2A">
        <w:rPr>
          <w:szCs w:val="24"/>
        </w:rPr>
        <w:t xml:space="preserve">указанных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D40CE6">
        <w:rPr>
          <w:bCs/>
          <w:iCs/>
          <w:szCs w:val="24"/>
        </w:rPr>
        <w:t>1.1.5</w:t>
      </w:r>
      <w:r w:rsidR="00C502F9" w:rsidRPr="00FB4A2A">
        <w:rPr>
          <w:bCs/>
          <w:iCs/>
          <w:szCs w:val="24"/>
        </w:rPr>
        <w:fldChar w:fldCharType="end"/>
      </w:r>
      <w:r w:rsidR="00D91C87" w:rsidRPr="00FB4A2A">
        <w:rPr>
          <w:szCs w:val="24"/>
        </w:rPr>
        <w:t xml:space="preserve"> данной конкурсной документации</w:t>
      </w:r>
      <w:r w:rsidRPr="00FB4A2A">
        <w:rPr>
          <w:szCs w:val="24"/>
        </w:rPr>
        <w:t>, в соответствии с требованиями законодательства Российской Федерации);</w:t>
      </w:r>
      <w:bookmarkEnd w:id="874"/>
    </w:p>
    <w:p w:rsidR="00F7438F" w:rsidRPr="00FB4A2A" w:rsidRDefault="00F7438F" w:rsidP="000E1865">
      <w:pPr>
        <w:numPr>
          <w:ilvl w:val="0"/>
          <w:numId w:val="46"/>
        </w:numPr>
        <w:tabs>
          <w:tab w:val="left" w:pos="1260"/>
        </w:tabs>
        <w:suppressAutoHyphens/>
        <w:autoSpaceDE w:val="0"/>
        <w:spacing w:line="264" w:lineRule="auto"/>
        <w:ind w:hanging="567"/>
        <w:rPr>
          <w:szCs w:val="24"/>
        </w:rPr>
      </w:pPr>
      <w:bookmarkStart w:id="875" w:name="_Ref489619605"/>
      <w:r w:rsidRPr="00FB4A2A">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FB4A2A">
        <w:rPr>
          <w:szCs w:val="24"/>
        </w:rPr>
        <w:t>Ростехнадзора</w:t>
      </w:r>
      <w:proofErr w:type="spellEnd"/>
      <w:r w:rsidRPr="00FB4A2A">
        <w:rPr>
          <w:szCs w:val="24"/>
        </w:rPr>
        <w:t xml:space="preserve"> «Об утверждении формы выписки из реестра членов саморегулируемой организации» от 16.02.2017 N 56 (в случае, если для выполнения работ, </w:t>
      </w:r>
      <w:r w:rsidR="009230EC" w:rsidRPr="00FB4A2A">
        <w:rPr>
          <w:szCs w:val="24"/>
        </w:rPr>
        <w:t xml:space="preserve">указанных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D40CE6">
        <w:rPr>
          <w:bCs/>
          <w:iCs/>
          <w:szCs w:val="24"/>
        </w:rPr>
        <w:t>1.1.5</w:t>
      </w:r>
      <w:r w:rsidR="00C502F9" w:rsidRPr="00FB4A2A">
        <w:rPr>
          <w:bCs/>
          <w:iCs/>
          <w:szCs w:val="24"/>
        </w:rPr>
        <w:fldChar w:fldCharType="end"/>
      </w:r>
      <w:r w:rsidR="009230EC" w:rsidRPr="00FB4A2A">
        <w:rPr>
          <w:szCs w:val="24"/>
        </w:rPr>
        <w:t xml:space="preserve"> данной конкурсной документации</w:t>
      </w:r>
      <w:r w:rsidRPr="00FB4A2A">
        <w:rPr>
          <w:szCs w:val="24"/>
        </w:rPr>
        <w:t>, участник должен быть членом саморегулируемой(</w:t>
      </w:r>
      <w:proofErr w:type="spellStart"/>
      <w:r w:rsidRPr="00FB4A2A">
        <w:rPr>
          <w:szCs w:val="24"/>
        </w:rPr>
        <w:t>ых</w:t>
      </w:r>
      <w:proofErr w:type="spellEnd"/>
      <w:r w:rsidRPr="00FB4A2A">
        <w:rPr>
          <w:szCs w:val="24"/>
        </w:rPr>
        <w:t>) организации(</w:t>
      </w:r>
      <w:proofErr w:type="spellStart"/>
      <w:r w:rsidRPr="00FB4A2A">
        <w:rPr>
          <w:szCs w:val="24"/>
        </w:rPr>
        <w:t>ий</w:t>
      </w:r>
      <w:proofErr w:type="spellEnd"/>
      <w:r w:rsidRPr="00FB4A2A">
        <w:rPr>
          <w:szCs w:val="24"/>
        </w:rPr>
        <w:t>) (СРО) в соответствии с требованиями законодательства Российской Федерации);</w:t>
      </w:r>
      <w:bookmarkEnd w:id="875"/>
    </w:p>
    <w:p w:rsidR="002F4A4E" w:rsidRPr="00FB4A2A" w:rsidRDefault="005B665A" w:rsidP="000E1865">
      <w:pPr>
        <w:numPr>
          <w:ilvl w:val="0"/>
          <w:numId w:val="46"/>
        </w:numPr>
        <w:tabs>
          <w:tab w:val="left" w:pos="1260"/>
        </w:tabs>
        <w:suppressAutoHyphens/>
        <w:autoSpaceDE w:val="0"/>
        <w:spacing w:line="264" w:lineRule="auto"/>
        <w:ind w:hanging="567"/>
        <w:rPr>
          <w:szCs w:val="24"/>
        </w:rPr>
      </w:pPr>
      <w:bookmarkStart w:id="876" w:name="_Ref502131058"/>
      <w:r w:rsidRPr="00FB4A2A">
        <w:rPr>
          <w:szCs w:val="24"/>
        </w:rPr>
        <w:t xml:space="preserve">Справку </w:t>
      </w:r>
      <w:r w:rsidR="009230EC" w:rsidRPr="00FB4A2A">
        <w:rPr>
          <w:szCs w:val="24"/>
        </w:rPr>
        <w:t>о перечне и годовых объемах выполненных (завершенных) аналогичных договоров</w:t>
      </w:r>
      <w:r w:rsidR="002F4A4E" w:rsidRPr="00FB4A2A">
        <w:rPr>
          <w:szCs w:val="24"/>
        </w:rPr>
        <w:t xml:space="preserve"> по форме и в соответствии с инструкциями, приведенными в настоящей Документации (подраздел </w:t>
      </w:r>
      <w:r w:rsidR="009230EC" w:rsidRPr="00FB4A2A">
        <w:fldChar w:fldCharType="begin"/>
      </w:r>
      <w:r w:rsidR="009230EC" w:rsidRPr="00FB4A2A">
        <w:rPr>
          <w:szCs w:val="24"/>
        </w:rPr>
        <w:instrText xml:space="preserve"> REF _Ref449017545 \r \h </w:instrText>
      </w:r>
      <w:r w:rsidRPr="00FB4A2A">
        <w:instrText xml:space="preserve"> \* MERGEFORMAT </w:instrText>
      </w:r>
      <w:r w:rsidR="009230EC" w:rsidRPr="00FB4A2A">
        <w:fldChar w:fldCharType="separate"/>
      </w:r>
      <w:r w:rsidR="00D40CE6">
        <w:rPr>
          <w:szCs w:val="24"/>
        </w:rPr>
        <w:t>4.4</w:t>
      </w:r>
      <w:r w:rsidR="009230EC" w:rsidRPr="00FB4A2A">
        <w:fldChar w:fldCharType="end"/>
      </w:r>
      <w:r w:rsidR="002F4A4E" w:rsidRPr="00FB4A2A">
        <w:rPr>
          <w:szCs w:val="24"/>
        </w:rPr>
        <w:t>);</w:t>
      </w:r>
      <w:bookmarkEnd w:id="876"/>
    </w:p>
    <w:p w:rsidR="009230EC" w:rsidRPr="00FB4A2A" w:rsidRDefault="005B665A" w:rsidP="000E1865">
      <w:pPr>
        <w:numPr>
          <w:ilvl w:val="0"/>
          <w:numId w:val="46"/>
        </w:numPr>
        <w:tabs>
          <w:tab w:val="left" w:pos="1260"/>
        </w:tabs>
        <w:suppressAutoHyphens/>
        <w:autoSpaceDE w:val="0"/>
        <w:spacing w:line="264" w:lineRule="auto"/>
        <w:ind w:hanging="567"/>
        <w:rPr>
          <w:szCs w:val="24"/>
        </w:rPr>
      </w:pPr>
      <w:bookmarkStart w:id="877" w:name="_Ref502131076"/>
      <w:r w:rsidRPr="00FB4A2A">
        <w:rPr>
          <w:szCs w:val="24"/>
        </w:rPr>
        <w:lastRenderedPageBreak/>
        <w:t xml:space="preserve">Справку </w:t>
      </w:r>
      <w:r w:rsidR="009230EC" w:rsidRPr="00FB4A2A">
        <w:rPr>
          <w:bCs/>
          <w:szCs w:val="24"/>
        </w:rPr>
        <w:t>о текущей загруженности Участника (договорах, находящихся в исполнении)</w:t>
      </w:r>
      <w:r w:rsidR="009230EC" w:rsidRPr="00FB4A2A">
        <w:rPr>
          <w:szCs w:val="24"/>
        </w:rPr>
        <w:t xml:space="preserve"> по форме и в соответствии с инструкциями, приведенными в настоящей Документации (подраздел </w:t>
      </w:r>
      <w:r w:rsidR="009230EC" w:rsidRPr="00FB4A2A">
        <w:fldChar w:fldCharType="begin"/>
      </w:r>
      <w:r w:rsidR="009230EC" w:rsidRPr="00FB4A2A">
        <w:rPr>
          <w:szCs w:val="24"/>
        </w:rPr>
        <w:instrText xml:space="preserve"> REF _Ref449017552 \r \h </w:instrText>
      </w:r>
      <w:r w:rsidRPr="00FB4A2A">
        <w:instrText xml:space="preserve"> \* MERGEFORMAT </w:instrText>
      </w:r>
      <w:r w:rsidR="009230EC" w:rsidRPr="00FB4A2A">
        <w:fldChar w:fldCharType="separate"/>
      </w:r>
      <w:r w:rsidR="00D40CE6">
        <w:rPr>
          <w:szCs w:val="24"/>
        </w:rPr>
        <w:t>4.5</w:t>
      </w:r>
      <w:r w:rsidR="009230EC" w:rsidRPr="00FB4A2A">
        <w:fldChar w:fldCharType="end"/>
      </w:r>
      <w:r w:rsidR="009230EC" w:rsidRPr="00FB4A2A">
        <w:rPr>
          <w:szCs w:val="24"/>
        </w:rPr>
        <w:t>);</w:t>
      </w:r>
      <w:bookmarkEnd w:id="877"/>
    </w:p>
    <w:p w:rsidR="002F4A4E" w:rsidRPr="00FB4A2A" w:rsidRDefault="002F4A4E" w:rsidP="000E1865">
      <w:pPr>
        <w:numPr>
          <w:ilvl w:val="0"/>
          <w:numId w:val="46"/>
        </w:numPr>
        <w:tabs>
          <w:tab w:val="left" w:pos="1260"/>
        </w:tabs>
        <w:suppressAutoHyphens/>
        <w:autoSpaceDE w:val="0"/>
        <w:spacing w:line="264" w:lineRule="auto"/>
        <w:ind w:hanging="567"/>
        <w:rPr>
          <w:szCs w:val="24"/>
        </w:rPr>
      </w:pPr>
      <w:bookmarkStart w:id="878" w:name="_Ref502131092"/>
      <w:r w:rsidRPr="00FB4A2A">
        <w:rPr>
          <w:szCs w:val="24"/>
        </w:rPr>
        <w:t>Справк</w:t>
      </w:r>
      <w:r w:rsidR="00FD1B97" w:rsidRPr="00FB4A2A">
        <w:rPr>
          <w:szCs w:val="24"/>
        </w:rPr>
        <w:t>у</w:t>
      </w:r>
      <w:r w:rsidRPr="00FB4A2A">
        <w:rPr>
          <w:szCs w:val="24"/>
        </w:rPr>
        <w:t xml:space="preserve"> о материально-технических ресурсах, которые будут использованы в рамках выполнения </w:t>
      </w:r>
      <w:r w:rsidR="005B665A" w:rsidRPr="00FB4A2A">
        <w:rPr>
          <w:szCs w:val="24"/>
        </w:rPr>
        <w:t xml:space="preserve">работ, указанных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D40CE6">
        <w:rPr>
          <w:bCs/>
          <w:iCs/>
          <w:szCs w:val="24"/>
        </w:rPr>
        <w:t>1.1.5</w:t>
      </w:r>
      <w:r w:rsidR="00C502F9" w:rsidRPr="00FB4A2A">
        <w:rPr>
          <w:bCs/>
          <w:iCs/>
          <w:szCs w:val="24"/>
        </w:rPr>
        <w:fldChar w:fldCharType="end"/>
      </w:r>
      <w:r w:rsidR="005B665A" w:rsidRPr="00FB4A2A">
        <w:rPr>
          <w:szCs w:val="24"/>
        </w:rPr>
        <w:t xml:space="preserve"> данной конкурсной </w:t>
      </w:r>
      <w:r w:rsidR="0073674B" w:rsidRPr="00FB4A2A">
        <w:rPr>
          <w:szCs w:val="24"/>
        </w:rPr>
        <w:t xml:space="preserve">документации </w:t>
      </w:r>
      <w:r w:rsidR="004B3236" w:rsidRPr="00FB4A2A">
        <w:rPr>
          <w:szCs w:val="24"/>
        </w:rPr>
        <w:t xml:space="preserve">по форме и в соответствии с инструкциями, приведенными в настоящей Документации </w:t>
      </w:r>
      <w:r w:rsidRPr="00FB4A2A">
        <w:rPr>
          <w:szCs w:val="24"/>
        </w:rPr>
        <w:t xml:space="preserve">— </w:t>
      </w:r>
      <w:r w:rsidR="009230EC" w:rsidRPr="00FB4A2A">
        <w:rPr>
          <w:szCs w:val="24"/>
        </w:rPr>
        <w:t>Справка о материально-технических ресурсах</w:t>
      </w:r>
      <w:r w:rsidRPr="00FB4A2A">
        <w:rPr>
          <w:szCs w:val="24"/>
        </w:rPr>
        <w:t xml:space="preserve"> (подраздел </w:t>
      </w:r>
      <w:r w:rsidR="005B665A" w:rsidRPr="00FB4A2A">
        <w:fldChar w:fldCharType="begin"/>
      </w:r>
      <w:r w:rsidR="005B665A" w:rsidRPr="00FB4A2A">
        <w:rPr>
          <w:szCs w:val="24"/>
        </w:rPr>
        <w:instrText xml:space="preserve"> REF _Ref502071805 \r \h </w:instrText>
      </w:r>
      <w:r w:rsidR="005B665A" w:rsidRPr="00FB4A2A">
        <w:instrText xml:space="preserve"> \* MERGEFORMAT </w:instrText>
      </w:r>
      <w:r w:rsidR="005B665A" w:rsidRPr="00FB4A2A">
        <w:fldChar w:fldCharType="separate"/>
      </w:r>
      <w:r w:rsidR="00D40CE6">
        <w:rPr>
          <w:szCs w:val="24"/>
        </w:rPr>
        <w:t>4.6</w:t>
      </w:r>
      <w:r w:rsidR="005B665A" w:rsidRPr="00FB4A2A">
        <w:fldChar w:fldCharType="end"/>
      </w:r>
      <w:r w:rsidRPr="00FB4A2A">
        <w:rPr>
          <w:szCs w:val="24"/>
        </w:rPr>
        <w:t>);</w:t>
      </w:r>
      <w:bookmarkEnd w:id="878"/>
      <w:r w:rsidR="009230EC" w:rsidRPr="00FB4A2A">
        <w:rPr>
          <w:szCs w:val="24"/>
        </w:rPr>
        <w:t xml:space="preserve"> </w:t>
      </w:r>
      <w:r w:rsidR="00303497" w:rsidRPr="00FB4A2A">
        <w:rPr>
          <w:szCs w:val="24"/>
        </w:rPr>
        <w:t xml:space="preserve"> </w:t>
      </w:r>
    </w:p>
    <w:p w:rsidR="002F4A4E" w:rsidRPr="00FB4A2A" w:rsidRDefault="002F4A4E" w:rsidP="000E1865">
      <w:pPr>
        <w:numPr>
          <w:ilvl w:val="0"/>
          <w:numId w:val="46"/>
        </w:numPr>
        <w:tabs>
          <w:tab w:val="left" w:pos="1260"/>
        </w:tabs>
        <w:suppressAutoHyphens/>
        <w:autoSpaceDE w:val="0"/>
        <w:spacing w:line="264" w:lineRule="auto"/>
        <w:ind w:hanging="567"/>
        <w:rPr>
          <w:szCs w:val="24"/>
        </w:rPr>
      </w:pPr>
      <w:bookmarkStart w:id="879" w:name="_Ref502131158"/>
      <w:r w:rsidRPr="00FB4A2A">
        <w:rPr>
          <w:szCs w:val="24"/>
        </w:rPr>
        <w:t>Справк</w:t>
      </w:r>
      <w:r w:rsidR="00C65DE8" w:rsidRPr="00FB4A2A">
        <w:rPr>
          <w:szCs w:val="24"/>
        </w:rPr>
        <w:t>у</w:t>
      </w:r>
      <w:r w:rsidRPr="00FB4A2A">
        <w:rPr>
          <w:szCs w:val="24"/>
        </w:rPr>
        <w:t xml:space="preserve"> о кадровых ресурсах, </w:t>
      </w:r>
      <w:r w:rsidR="005B665A" w:rsidRPr="00FB4A2A">
        <w:rPr>
          <w:szCs w:val="24"/>
        </w:rPr>
        <w:t xml:space="preserve">с указанием </w:t>
      </w:r>
      <w:proofErr w:type="spellStart"/>
      <w:r w:rsidR="005B665A" w:rsidRPr="00FB4A2A">
        <w:rPr>
          <w:szCs w:val="24"/>
        </w:rPr>
        <w:t>инженерно</w:t>
      </w:r>
      <w:proofErr w:type="spellEnd"/>
      <w:r w:rsidR="005B665A" w:rsidRPr="00FB4A2A">
        <w:rPr>
          <w:szCs w:val="24"/>
        </w:rPr>
        <w:t xml:space="preserve"> – технического персонала, рабочего и вспомогательного персонала, (</w:t>
      </w:r>
      <w:r w:rsidR="003A68FE" w:rsidRPr="00FB4A2A">
        <w:rPr>
          <w:szCs w:val="24"/>
        </w:rPr>
        <w:t>с приложением к справке копий трудовых книжек (выписок из трудовых книжек), подтверждающих квалификацию и стаж работы персонала</w:t>
      </w:r>
      <w:r w:rsidR="005B665A" w:rsidRPr="00FB4A2A">
        <w:rPr>
          <w:szCs w:val="24"/>
        </w:rPr>
        <w:t>)</w:t>
      </w:r>
      <w:r w:rsidRPr="00FB4A2A">
        <w:rPr>
          <w:szCs w:val="24"/>
        </w:rPr>
        <w:t>, по установленной в настоящей Документации форме</w:t>
      </w:r>
      <w:r w:rsidR="004B3236" w:rsidRPr="00FB4A2A">
        <w:rPr>
          <w:szCs w:val="24"/>
        </w:rPr>
        <w:t xml:space="preserve"> и в соответствии с инструкциями, приведенными в настоящей Документации</w:t>
      </w:r>
      <w:r w:rsidRPr="00FB4A2A">
        <w:rPr>
          <w:szCs w:val="24"/>
        </w:rPr>
        <w:t xml:space="preserve"> — Справка о кадровых ресурсах (подраздел </w:t>
      </w:r>
      <w:r w:rsidR="005B665A" w:rsidRPr="00FB4A2A">
        <w:fldChar w:fldCharType="begin"/>
      </w:r>
      <w:r w:rsidR="005B665A" w:rsidRPr="00FB4A2A">
        <w:instrText xml:space="preserve"> REF _Ref502071835 \r \h  \* MERGEFORMAT </w:instrText>
      </w:r>
      <w:r w:rsidR="005B665A" w:rsidRPr="00FB4A2A">
        <w:fldChar w:fldCharType="separate"/>
      </w:r>
      <w:r w:rsidR="00D40CE6">
        <w:t>4.7</w:t>
      </w:r>
      <w:r w:rsidR="005B665A" w:rsidRPr="00FB4A2A">
        <w:fldChar w:fldCharType="end"/>
      </w:r>
      <w:r w:rsidRPr="00FB4A2A">
        <w:rPr>
          <w:szCs w:val="24"/>
        </w:rPr>
        <w:t>);</w:t>
      </w:r>
      <w:bookmarkEnd w:id="879"/>
      <w:r w:rsidR="005B665A" w:rsidRPr="00FB4A2A">
        <w:rPr>
          <w:szCs w:val="24"/>
        </w:rPr>
        <w:t xml:space="preserve"> </w:t>
      </w:r>
      <w:r w:rsidR="003F0A33" w:rsidRPr="00FB4A2A">
        <w:rPr>
          <w:szCs w:val="24"/>
        </w:rPr>
        <w:t xml:space="preserve"> </w:t>
      </w:r>
      <w:r w:rsidR="00A75F5E" w:rsidRPr="00FB4A2A">
        <w:rPr>
          <w:szCs w:val="24"/>
        </w:rPr>
        <w:t xml:space="preserve"> </w:t>
      </w:r>
      <w:r w:rsidR="00AB2D1A" w:rsidRPr="00FB4A2A">
        <w:rPr>
          <w:szCs w:val="24"/>
        </w:rPr>
        <w:t xml:space="preserve"> </w:t>
      </w:r>
    </w:p>
    <w:p w:rsidR="002F4A4E" w:rsidRPr="00FB4A2A" w:rsidRDefault="002F4A4E" w:rsidP="000E1865">
      <w:pPr>
        <w:numPr>
          <w:ilvl w:val="0"/>
          <w:numId w:val="46"/>
        </w:numPr>
        <w:tabs>
          <w:tab w:val="left" w:pos="1260"/>
        </w:tabs>
        <w:suppressAutoHyphens/>
        <w:autoSpaceDE w:val="0"/>
        <w:spacing w:line="264" w:lineRule="auto"/>
        <w:ind w:hanging="567"/>
        <w:rPr>
          <w:szCs w:val="24"/>
        </w:rPr>
      </w:pPr>
      <w:r w:rsidRPr="00FB4A2A">
        <w:rPr>
          <w:szCs w:val="24"/>
        </w:rPr>
        <w:t xml:space="preserve">Отзывы, рекомендации или другие документальные доказательства выполнения аналогичных </w:t>
      </w:r>
      <w:r w:rsidR="005B665A" w:rsidRPr="00FB4A2A">
        <w:rPr>
          <w:szCs w:val="24"/>
        </w:rPr>
        <w:t>видов работ</w:t>
      </w:r>
      <w:r w:rsidRPr="00FB4A2A">
        <w:rPr>
          <w:szCs w:val="24"/>
        </w:rPr>
        <w:t xml:space="preserve"> (</w:t>
      </w:r>
      <w:r w:rsidR="00F95B37" w:rsidRPr="00FB4A2A">
        <w:rPr>
          <w:szCs w:val="24"/>
        </w:rPr>
        <w:t>желательное требование, предоставляется Участником при наличии</w:t>
      </w:r>
      <w:r w:rsidRPr="00FB4A2A">
        <w:rPr>
          <w:szCs w:val="24"/>
        </w:rPr>
        <w:t>)</w:t>
      </w:r>
      <w:r w:rsidR="00F7438F" w:rsidRPr="00FB4A2A">
        <w:rPr>
          <w:szCs w:val="24"/>
        </w:rPr>
        <w:t xml:space="preserve">. </w:t>
      </w:r>
      <w:r w:rsidR="005B665A" w:rsidRPr="00FB4A2A">
        <w:rPr>
          <w:szCs w:val="24"/>
        </w:rPr>
        <w:t xml:space="preserve">Под термином </w:t>
      </w:r>
      <w:r w:rsidR="005B665A" w:rsidRPr="00FB4A2A">
        <w:rPr>
          <w:rFonts w:eastAsia="Calibri"/>
        </w:rPr>
        <w:t xml:space="preserve">аналогичных видов работ </w:t>
      </w:r>
      <w:r w:rsidR="005B665A" w:rsidRPr="00FB4A2A">
        <w:rPr>
          <w:szCs w:val="24"/>
        </w:rPr>
        <w:t xml:space="preserve">понимаются договоры на выполнение </w:t>
      </w:r>
      <w:r w:rsidR="00D92496" w:rsidRPr="00FB4A2A">
        <w:rPr>
          <w:szCs w:val="24"/>
        </w:rPr>
        <w:t xml:space="preserve">строительно-монтажных и пусконаладочных работ по объектам распределительных сетей 0,4 – 10 </w:t>
      </w:r>
      <w:proofErr w:type="spellStart"/>
      <w:r w:rsidR="00D92496" w:rsidRPr="00FB4A2A">
        <w:rPr>
          <w:szCs w:val="24"/>
        </w:rPr>
        <w:t>кВ</w:t>
      </w:r>
      <w:proofErr w:type="spellEnd"/>
      <w:r w:rsidR="00D92496" w:rsidRPr="00FB4A2A">
        <w:rPr>
          <w:szCs w:val="24"/>
        </w:rPr>
        <w:t>, а также работ «под ключ» по объектам технологического присоединения, включающих проектирование и поставку оборудования</w:t>
      </w:r>
      <w:r w:rsidRPr="00FB4A2A">
        <w:rPr>
          <w:szCs w:val="24"/>
        </w:rPr>
        <w:t>;</w:t>
      </w:r>
    </w:p>
    <w:p w:rsidR="002F4A4E" w:rsidRPr="00FB4A2A" w:rsidRDefault="005B665A" w:rsidP="000E1865">
      <w:pPr>
        <w:numPr>
          <w:ilvl w:val="0"/>
          <w:numId w:val="46"/>
        </w:numPr>
        <w:tabs>
          <w:tab w:val="left" w:pos="1260"/>
        </w:tabs>
        <w:suppressAutoHyphens/>
        <w:autoSpaceDE w:val="0"/>
        <w:spacing w:line="264" w:lineRule="auto"/>
        <w:ind w:hanging="567"/>
        <w:rPr>
          <w:szCs w:val="24"/>
        </w:rPr>
      </w:pPr>
      <w:bookmarkStart w:id="880" w:name="_Ref441574561"/>
      <w:r w:rsidRPr="00FB4A2A">
        <w:rPr>
          <w:szCs w:val="24"/>
        </w:rPr>
        <w:t xml:space="preserve">Оригинал банковской гарантии или документ, подтверждающий </w:t>
      </w:r>
      <w:r w:rsidRPr="00FB4A2A">
        <w:rPr>
          <w:szCs w:val="24"/>
          <w:lang w:val="x-none" w:eastAsia="x-none"/>
        </w:rPr>
        <w:t xml:space="preserve">факт внесения </w:t>
      </w:r>
      <w:r w:rsidRPr="00FB4A2A">
        <w:rPr>
          <w:szCs w:val="24"/>
          <w:lang w:eastAsia="x-none"/>
        </w:rPr>
        <w:t>Участником</w:t>
      </w:r>
      <w:r w:rsidRPr="00FB4A2A">
        <w:rPr>
          <w:szCs w:val="24"/>
          <w:lang w:val="x-none" w:eastAsia="x-none"/>
        </w:rPr>
        <w:t xml:space="preserve"> денежных средств в качестве обеспечения исполнения обязательств, связанных с участием</w:t>
      </w:r>
      <w:r w:rsidRPr="00FB4A2A">
        <w:rPr>
          <w:szCs w:val="24"/>
        </w:rPr>
        <w:t xml:space="preserve"> в Конкурсе и подачей Заявки</w:t>
      </w:r>
      <w:r w:rsidR="002F4A4E" w:rsidRPr="00FB4A2A">
        <w:rPr>
          <w:szCs w:val="24"/>
        </w:rPr>
        <w:t>;</w:t>
      </w:r>
      <w:bookmarkEnd w:id="880"/>
    </w:p>
    <w:p w:rsidR="002F4A4E" w:rsidRPr="00FB4A2A" w:rsidRDefault="002F4A4E" w:rsidP="000E1865">
      <w:pPr>
        <w:numPr>
          <w:ilvl w:val="0"/>
          <w:numId w:val="46"/>
        </w:numPr>
        <w:tabs>
          <w:tab w:val="left" w:pos="1260"/>
        </w:tabs>
        <w:suppressAutoHyphens/>
        <w:autoSpaceDE w:val="0"/>
        <w:spacing w:line="264" w:lineRule="auto"/>
        <w:ind w:hanging="567"/>
        <w:rPr>
          <w:szCs w:val="24"/>
        </w:rPr>
      </w:pPr>
      <w:r w:rsidRPr="00FB4A2A">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FB4A2A">
        <w:fldChar w:fldCharType="begin"/>
      </w:r>
      <w:r w:rsidR="000A775A" w:rsidRPr="00FB4A2A">
        <w:instrText xml:space="preserve"> REF _Ref462068049 \r \h  \* MERGEFORMAT </w:instrText>
      </w:r>
      <w:r w:rsidR="000A775A" w:rsidRPr="00FB4A2A">
        <w:fldChar w:fldCharType="separate"/>
      </w:r>
      <w:r w:rsidR="00D40CE6" w:rsidRPr="00D40CE6">
        <w:rPr>
          <w:szCs w:val="24"/>
        </w:rPr>
        <w:t>4.14</w:t>
      </w:r>
      <w:r w:rsidR="000A775A" w:rsidRPr="00FB4A2A">
        <w:fldChar w:fldCharType="end"/>
      </w:r>
      <w:r w:rsidRPr="00FB4A2A">
        <w:rPr>
          <w:szCs w:val="24"/>
        </w:rPr>
        <w:t>) (</w:t>
      </w:r>
      <w:r w:rsidR="00F95B37" w:rsidRPr="00FB4A2A">
        <w:rPr>
          <w:szCs w:val="24"/>
        </w:rPr>
        <w:t>желательное требование, предоставляется Участником при наличии</w:t>
      </w:r>
      <w:r w:rsidRPr="00FB4A2A">
        <w:rPr>
          <w:szCs w:val="24"/>
        </w:rPr>
        <w:t>);</w:t>
      </w:r>
    </w:p>
    <w:p w:rsidR="00AD165B" w:rsidRPr="00FB4A2A" w:rsidRDefault="00AD165B" w:rsidP="000E1865">
      <w:pPr>
        <w:numPr>
          <w:ilvl w:val="0"/>
          <w:numId w:val="46"/>
        </w:numPr>
        <w:tabs>
          <w:tab w:val="left" w:pos="1260"/>
        </w:tabs>
        <w:suppressAutoHyphens/>
        <w:autoSpaceDE w:val="0"/>
        <w:spacing w:line="264" w:lineRule="auto"/>
        <w:ind w:hanging="567"/>
        <w:rPr>
          <w:szCs w:val="24"/>
        </w:rPr>
      </w:pPr>
      <w:r w:rsidRPr="00FB4A2A">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FB4A2A" w:rsidRDefault="00AD165B" w:rsidP="000E1865">
      <w:pPr>
        <w:numPr>
          <w:ilvl w:val="0"/>
          <w:numId w:val="46"/>
        </w:numPr>
        <w:tabs>
          <w:tab w:val="left" w:pos="1260"/>
        </w:tabs>
        <w:suppressAutoHyphens/>
        <w:autoSpaceDE w:val="0"/>
        <w:spacing w:line="264" w:lineRule="auto"/>
        <w:ind w:hanging="567"/>
        <w:rPr>
          <w:szCs w:val="24"/>
        </w:rPr>
      </w:pPr>
      <w:r w:rsidRPr="00FB4A2A">
        <w:rPr>
          <w:szCs w:val="24"/>
        </w:rPr>
        <w:t>З</w:t>
      </w:r>
      <w:r w:rsidR="002F4A4E" w:rsidRPr="00FB4A2A">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FB4A2A" w:rsidRDefault="002F4A4E" w:rsidP="002F4A4E">
      <w:pPr>
        <w:pStyle w:val="affffffd"/>
        <w:spacing w:before="60" w:line="240" w:lineRule="auto"/>
        <w:ind w:left="1428"/>
        <w:rPr>
          <w:rFonts w:ascii="Times New Roman" w:hAnsi="Times New Roman"/>
          <w:i/>
          <w:sz w:val="24"/>
          <w:szCs w:val="24"/>
        </w:rPr>
      </w:pPr>
      <w:r w:rsidRPr="00FB4A2A">
        <w:rPr>
          <w:rFonts w:ascii="Times New Roman" w:hAnsi="Times New Roman"/>
          <w:i/>
          <w:sz w:val="24"/>
          <w:szCs w:val="24"/>
        </w:rPr>
        <w:t>(Примечание: Таковыми документами являются:</w:t>
      </w:r>
    </w:p>
    <w:p w:rsidR="002F4A4E" w:rsidRPr="00FB4A2A" w:rsidRDefault="002F4A4E" w:rsidP="00F77665">
      <w:pPr>
        <w:pStyle w:val="affffffd"/>
        <w:spacing w:before="60" w:line="240" w:lineRule="auto"/>
        <w:ind w:left="1428"/>
        <w:jc w:val="both"/>
        <w:rPr>
          <w:rFonts w:ascii="Times New Roman" w:hAnsi="Times New Roman"/>
          <w:i/>
          <w:sz w:val="24"/>
          <w:szCs w:val="24"/>
        </w:rPr>
      </w:pPr>
      <w:r w:rsidRPr="00FB4A2A">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FB4A2A" w:rsidRDefault="002F4A4E" w:rsidP="00F77665">
      <w:pPr>
        <w:pStyle w:val="affffffd"/>
        <w:spacing w:before="60" w:line="240" w:lineRule="auto"/>
        <w:ind w:left="1428"/>
        <w:jc w:val="both"/>
        <w:rPr>
          <w:rFonts w:ascii="Times New Roman" w:hAnsi="Times New Roman"/>
          <w:i/>
          <w:sz w:val="24"/>
          <w:szCs w:val="24"/>
        </w:rPr>
      </w:pPr>
      <w:r w:rsidRPr="00FB4A2A">
        <w:rPr>
          <w:rFonts w:ascii="Times New Roman" w:hAnsi="Times New Roman"/>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w:t>
      </w:r>
      <w:r w:rsidRPr="00FB4A2A">
        <w:rPr>
          <w:rFonts w:ascii="Times New Roman" w:hAnsi="Times New Roman"/>
          <w:i/>
          <w:sz w:val="24"/>
          <w:szCs w:val="24"/>
        </w:rPr>
        <w:lastRenderedPageBreak/>
        <w:t>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FB4A2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FB4A2A">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FB4A2A" w:rsidRDefault="00C65DE8" w:rsidP="000E1865">
      <w:pPr>
        <w:numPr>
          <w:ilvl w:val="0"/>
          <w:numId w:val="46"/>
        </w:numPr>
        <w:tabs>
          <w:tab w:val="left" w:pos="1260"/>
        </w:tabs>
        <w:suppressAutoHyphens/>
        <w:autoSpaceDE w:val="0"/>
        <w:spacing w:line="264" w:lineRule="auto"/>
        <w:ind w:hanging="567"/>
        <w:rPr>
          <w:szCs w:val="24"/>
        </w:rPr>
      </w:pPr>
      <w:r w:rsidRPr="00FB4A2A">
        <w:rPr>
          <w:szCs w:val="24"/>
        </w:rPr>
        <w:t>Копию</w:t>
      </w:r>
      <w:r w:rsidR="002F4A4E" w:rsidRPr="00FB4A2A">
        <w:rPr>
          <w:szCs w:val="24"/>
        </w:rPr>
        <w:t xml:space="preserve"> (выписк</w:t>
      </w:r>
      <w:r w:rsidRPr="00FB4A2A">
        <w:rPr>
          <w:szCs w:val="24"/>
        </w:rPr>
        <w:t>у</w:t>
      </w:r>
      <w:r w:rsidR="002F4A4E" w:rsidRPr="00FB4A2A">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FB4A2A">
        <w:rPr>
          <w:szCs w:val="24"/>
        </w:rPr>
        <w:t>конкурсной</w:t>
      </w:r>
      <w:r w:rsidR="002F4A4E" w:rsidRPr="00FB4A2A">
        <w:rPr>
          <w:szCs w:val="24"/>
        </w:rPr>
        <w:t xml:space="preserve"> процедуры </w:t>
      </w:r>
      <w:r w:rsidR="008837D2" w:rsidRPr="00FB4A2A">
        <w:rPr>
          <w:szCs w:val="24"/>
        </w:rPr>
        <w:t>рамочно</w:t>
      </w:r>
      <w:r w:rsidR="004F6E5F" w:rsidRPr="00FB4A2A">
        <w:rPr>
          <w:szCs w:val="24"/>
        </w:rPr>
        <w:t>му</w:t>
      </w:r>
      <w:r w:rsidR="008837D2" w:rsidRPr="00FB4A2A">
        <w:rPr>
          <w:szCs w:val="24"/>
        </w:rPr>
        <w:t xml:space="preserve"> соглашени</w:t>
      </w:r>
      <w:r w:rsidR="004F6E5F" w:rsidRPr="00FB4A2A">
        <w:rPr>
          <w:szCs w:val="24"/>
        </w:rPr>
        <w:t>ю</w:t>
      </w:r>
      <w:r w:rsidR="008837D2" w:rsidRPr="00FB4A2A">
        <w:rPr>
          <w:szCs w:val="24"/>
        </w:rPr>
        <w:t xml:space="preserve"> и Договор</w:t>
      </w:r>
      <w:r w:rsidR="004F6E5F" w:rsidRPr="00FB4A2A">
        <w:rPr>
          <w:szCs w:val="24"/>
        </w:rPr>
        <w:t>ам</w:t>
      </w:r>
      <w:r w:rsidR="008837D2" w:rsidRPr="00FB4A2A">
        <w:rPr>
          <w:szCs w:val="24"/>
        </w:rPr>
        <w:t>, заключаемы</w:t>
      </w:r>
      <w:r w:rsidR="004F6E5F" w:rsidRPr="00FB4A2A">
        <w:rPr>
          <w:szCs w:val="24"/>
        </w:rPr>
        <w:t>м</w:t>
      </w:r>
      <w:r w:rsidR="008837D2" w:rsidRPr="00FB4A2A">
        <w:rPr>
          <w:szCs w:val="24"/>
        </w:rPr>
        <w:t xml:space="preserve"> по результатам дальнейших конкурентных закупочных процедур</w:t>
      </w:r>
      <w:r w:rsidR="002F4A4E" w:rsidRPr="00FB4A2A">
        <w:rPr>
          <w:szCs w:val="24"/>
        </w:rPr>
        <w:t>, а также утвержденная форма первичного учетного документа;</w:t>
      </w:r>
    </w:p>
    <w:p w:rsidR="00013E2C" w:rsidRPr="00FB4A2A" w:rsidRDefault="00013E2C" w:rsidP="000E1865">
      <w:pPr>
        <w:numPr>
          <w:ilvl w:val="0"/>
          <w:numId w:val="46"/>
        </w:numPr>
        <w:tabs>
          <w:tab w:val="left" w:pos="1260"/>
        </w:tabs>
        <w:suppressAutoHyphens/>
        <w:autoSpaceDE w:val="0"/>
        <w:spacing w:line="264" w:lineRule="auto"/>
        <w:ind w:hanging="567"/>
        <w:rPr>
          <w:szCs w:val="24"/>
        </w:rPr>
      </w:pPr>
      <w:r w:rsidRPr="00FB4A2A">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FB4A2A">
        <w:rPr>
          <w:szCs w:val="24"/>
        </w:rPr>
        <w:t xml:space="preserve"> (Сертификат соответствия стандарту менеджмента качества ISO 9001 (желательно), </w:t>
      </w:r>
      <w:r w:rsidR="006C75E2" w:rsidRPr="00FB4A2A">
        <w:rPr>
          <w:szCs w:val="24"/>
        </w:rPr>
        <w:t>свидетельства, сертификаты, письма</w:t>
      </w:r>
      <w:r w:rsidR="005B665A" w:rsidRPr="00FB4A2A">
        <w:rPr>
          <w:szCs w:val="24"/>
        </w:rPr>
        <w:t xml:space="preserve"> и т.п.)</w:t>
      </w:r>
      <w:r w:rsidRPr="00FB4A2A">
        <w:rPr>
          <w:szCs w:val="24"/>
        </w:rPr>
        <w:t>.</w:t>
      </w:r>
    </w:p>
    <w:p w:rsidR="002F4A4E" w:rsidRPr="00FB4A2A" w:rsidRDefault="002F4A4E" w:rsidP="002F4A4E">
      <w:pPr>
        <w:pStyle w:val="Times12"/>
        <w:spacing w:after="120"/>
        <w:ind w:left="540" w:firstLine="0"/>
        <w:rPr>
          <w:szCs w:val="24"/>
        </w:rPr>
      </w:pPr>
    </w:p>
    <w:p w:rsidR="00BF6C1A" w:rsidRPr="00FB4A2A" w:rsidRDefault="00013E2C" w:rsidP="00363FC9">
      <w:pPr>
        <w:pStyle w:val="Times12"/>
        <w:numPr>
          <w:ilvl w:val="3"/>
          <w:numId w:val="9"/>
        </w:numPr>
        <w:spacing w:after="120"/>
        <w:ind w:left="0" w:firstLine="540"/>
        <w:rPr>
          <w:szCs w:val="24"/>
        </w:rPr>
      </w:pPr>
      <w:r w:rsidRPr="00FB4A2A">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FB4A2A" w:rsidRDefault="00013E2C" w:rsidP="00013E2C">
      <w:pPr>
        <w:pStyle w:val="aff"/>
        <w:numPr>
          <w:ilvl w:val="0"/>
          <w:numId w:val="0"/>
        </w:numPr>
        <w:spacing w:after="120" w:line="240" w:lineRule="auto"/>
        <w:ind w:left="1134"/>
        <w:rPr>
          <w:sz w:val="24"/>
          <w:szCs w:val="24"/>
        </w:rPr>
      </w:pPr>
      <w:r w:rsidRPr="00FB4A2A">
        <w:rPr>
          <w:sz w:val="24"/>
          <w:szCs w:val="24"/>
        </w:rPr>
        <w:t xml:space="preserve">- </w:t>
      </w:r>
      <w:r w:rsidR="00F75FBB" w:rsidRPr="00FB4A2A">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FB4A2A" w:rsidRDefault="00013E2C" w:rsidP="00013E2C">
      <w:pPr>
        <w:pStyle w:val="aff"/>
        <w:numPr>
          <w:ilvl w:val="0"/>
          <w:numId w:val="0"/>
        </w:numPr>
        <w:spacing w:after="120" w:line="240" w:lineRule="auto"/>
        <w:ind w:left="1134"/>
        <w:rPr>
          <w:sz w:val="24"/>
          <w:szCs w:val="24"/>
        </w:rPr>
      </w:pPr>
      <w:r w:rsidRPr="00FB4A2A">
        <w:rPr>
          <w:sz w:val="24"/>
          <w:szCs w:val="24"/>
        </w:rPr>
        <w:t xml:space="preserve">- </w:t>
      </w:r>
      <w:r w:rsidR="00F75FBB" w:rsidRPr="00FB4A2A">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FB4A2A" w:rsidRDefault="00013E2C" w:rsidP="00013E2C">
      <w:pPr>
        <w:pStyle w:val="aff"/>
        <w:numPr>
          <w:ilvl w:val="0"/>
          <w:numId w:val="0"/>
        </w:numPr>
        <w:spacing w:after="120" w:line="240" w:lineRule="auto"/>
        <w:ind w:left="1134"/>
        <w:rPr>
          <w:sz w:val="24"/>
          <w:szCs w:val="24"/>
        </w:rPr>
      </w:pPr>
      <w:r w:rsidRPr="00FB4A2A">
        <w:rPr>
          <w:sz w:val="24"/>
          <w:szCs w:val="24"/>
        </w:rPr>
        <w:t xml:space="preserve">- </w:t>
      </w:r>
      <w:r w:rsidR="00F75FBB" w:rsidRPr="00FB4A2A">
        <w:rPr>
          <w:sz w:val="24"/>
          <w:szCs w:val="24"/>
        </w:rPr>
        <w:t xml:space="preserve">иные нарушения </w:t>
      </w:r>
      <w:r w:rsidR="00384188" w:rsidRPr="00FB4A2A">
        <w:rPr>
          <w:sz w:val="24"/>
          <w:szCs w:val="24"/>
        </w:rPr>
        <w:t xml:space="preserve">существенных </w:t>
      </w:r>
      <w:r w:rsidR="00F75FBB" w:rsidRPr="00FB4A2A">
        <w:rPr>
          <w:sz w:val="24"/>
          <w:szCs w:val="24"/>
        </w:rPr>
        <w:t>условий заключенных договоров выполнения работ.</w:t>
      </w:r>
    </w:p>
    <w:p w:rsidR="00013E2C" w:rsidRPr="00FB4A2A" w:rsidRDefault="00013E2C" w:rsidP="00013E2C">
      <w:pPr>
        <w:pStyle w:val="Times12"/>
        <w:spacing w:after="120"/>
        <w:ind w:left="540" w:firstLine="0"/>
        <w:rPr>
          <w:szCs w:val="24"/>
        </w:rPr>
      </w:pPr>
    </w:p>
    <w:p w:rsidR="009E01B8" w:rsidRPr="00FB4A2A" w:rsidRDefault="009E01B8" w:rsidP="00363FC9">
      <w:pPr>
        <w:pStyle w:val="Times12"/>
        <w:numPr>
          <w:ilvl w:val="3"/>
          <w:numId w:val="9"/>
        </w:numPr>
        <w:spacing w:after="120"/>
        <w:ind w:left="0" w:firstLine="540"/>
        <w:rPr>
          <w:szCs w:val="24"/>
        </w:rPr>
      </w:pPr>
      <w:r w:rsidRPr="00FB4A2A">
        <w:rPr>
          <w:szCs w:val="24"/>
        </w:rPr>
        <w:t xml:space="preserve">Организатор, по решению </w:t>
      </w:r>
      <w:r w:rsidR="006D72C6" w:rsidRPr="00FB4A2A">
        <w:rPr>
          <w:szCs w:val="24"/>
        </w:rPr>
        <w:t xml:space="preserve">Конкурсной </w:t>
      </w:r>
      <w:r w:rsidRPr="00FB4A2A">
        <w:rPr>
          <w:szCs w:val="24"/>
        </w:rPr>
        <w:t xml:space="preserve">комиссии, вправе отклонить </w:t>
      </w:r>
      <w:r w:rsidR="008D0E21" w:rsidRPr="00FB4A2A">
        <w:rPr>
          <w:szCs w:val="24"/>
        </w:rPr>
        <w:t>Заявку</w:t>
      </w:r>
      <w:r w:rsidRPr="00FB4A2A">
        <w:rPr>
          <w:szCs w:val="24"/>
        </w:rPr>
        <w:t>, если он установит, что Участник зарегистрирован в офшорной зоне (государство или территория).</w:t>
      </w:r>
    </w:p>
    <w:p w:rsidR="009E01B8" w:rsidRPr="00FB4A2A" w:rsidRDefault="009E01B8" w:rsidP="000E1865">
      <w:pPr>
        <w:pStyle w:val="Times12"/>
        <w:numPr>
          <w:ilvl w:val="0"/>
          <w:numId w:val="72"/>
        </w:numPr>
        <w:spacing w:after="120"/>
        <w:ind w:left="1418" w:hanging="11"/>
        <w:rPr>
          <w:szCs w:val="24"/>
        </w:rPr>
      </w:pPr>
      <w:r w:rsidRPr="00FB4A2A">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FB4A2A" w:rsidRDefault="009E01B8" w:rsidP="000E1865">
      <w:pPr>
        <w:pStyle w:val="Times12"/>
        <w:numPr>
          <w:ilvl w:val="0"/>
          <w:numId w:val="72"/>
        </w:numPr>
        <w:spacing w:after="120"/>
        <w:ind w:left="1418" w:hanging="11"/>
        <w:rPr>
          <w:szCs w:val="24"/>
        </w:rPr>
      </w:pPr>
      <w:r w:rsidRPr="00FB4A2A">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FB4A2A">
        <w:rPr>
          <w:szCs w:val="24"/>
        </w:rPr>
        <w:t>резидентства</w:t>
      </w:r>
      <w:proofErr w:type="spellEnd"/>
      <w:r w:rsidRPr="00FB4A2A">
        <w:rPr>
          <w:szCs w:val="24"/>
        </w:rPr>
        <w:t xml:space="preserve"> которого являются государство или территория, включенные в </w:t>
      </w:r>
      <w:hyperlink r:id="rId23" w:history="1">
        <w:r w:rsidRPr="00FB4A2A">
          <w:rPr>
            <w:szCs w:val="24"/>
          </w:rPr>
          <w:t>Перечень.</w:t>
        </w:r>
      </w:hyperlink>
      <w:r w:rsidRPr="00FB4A2A">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FB4A2A" w:rsidRDefault="009E01B8" w:rsidP="000E1865">
      <w:pPr>
        <w:pStyle w:val="Times12"/>
        <w:numPr>
          <w:ilvl w:val="0"/>
          <w:numId w:val="72"/>
        </w:numPr>
        <w:spacing w:after="120"/>
        <w:ind w:left="1418" w:hanging="11"/>
        <w:rPr>
          <w:szCs w:val="24"/>
        </w:rPr>
      </w:pPr>
      <w:r w:rsidRPr="00FB4A2A">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FB4A2A">
        <w:rPr>
          <w:szCs w:val="24"/>
        </w:rPr>
        <w:t>резидентства</w:t>
      </w:r>
      <w:proofErr w:type="spellEnd"/>
      <w:r w:rsidRPr="00FB4A2A">
        <w:rPr>
          <w:szCs w:val="24"/>
        </w:rPr>
        <w:t xml:space="preserve"> юридического либо физического лица, входящего в цепочку </w:t>
      </w:r>
      <w:r w:rsidRPr="00FB4A2A">
        <w:rPr>
          <w:szCs w:val="24"/>
        </w:rPr>
        <w:lastRenderedPageBreak/>
        <w:t>собственников, включая бенефициаров (в том числе конечных</w:t>
      </w:r>
      <w:r w:rsidR="005F0CCE" w:rsidRPr="00FB4A2A">
        <w:rPr>
          <w:szCs w:val="24"/>
        </w:rPr>
        <w:t>) участника</w:t>
      </w:r>
      <w:r w:rsidRPr="00FB4A2A">
        <w:rPr>
          <w:szCs w:val="24"/>
        </w:rPr>
        <w:t xml:space="preserve">, являются государство или территория, включенные в </w:t>
      </w:r>
      <w:hyperlink r:id="rId24" w:history="1">
        <w:r w:rsidRPr="00FB4A2A">
          <w:rPr>
            <w:szCs w:val="24"/>
          </w:rPr>
          <w:t>Перечень</w:t>
        </w:r>
      </w:hyperlink>
      <w:r w:rsidRPr="00FB4A2A">
        <w:rPr>
          <w:szCs w:val="24"/>
        </w:rPr>
        <w:t>.</w:t>
      </w:r>
    </w:p>
    <w:p w:rsidR="00BF6C1A" w:rsidRPr="00FB4A2A" w:rsidRDefault="00C65DE8" w:rsidP="00363FC9">
      <w:pPr>
        <w:pStyle w:val="Times12"/>
        <w:numPr>
          <w:ilvl w:val="3"/>
          <w:numId w:val="9"/>
        </w:numPr>
        <w:spacing w:after="120"/>
        <w:ind w:left="0" w:firstLine="540"/>
        <w:rPr>
          <w:szCs w:val="24"/>
        </w:rPr>
      </w:pPr>
      <w:r w:rsidRPr="00FB4A2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FB4A2A" w:rsidRDefault="000D1809" w:rsidP="00363FC9">
      <w:pPr>
        <w:pStyle w:val="Times12"/>
        <w:numPr>
          <w:ilvl w:val="3"/>
          <w:numId w:val="9"/>
        </w:numPr>
        <w:spacing w:after="120"/>
        <w:ind w:left="0" w:firstLine="540"/>
        <w:rPr>
          <w:szCs w:val="24"/>
        </w:rPr>
      </w:pPr>
      <w:r w:rsidRPr="00FB4A2A">
        <w:rPr>
          <w:szCs w:val="24"/>
        </w:rPr>
        <w:t xml:space="preserve">Все указанные документы прилагаются Участником к </w:t>
      </w:r>
      <w:r w:rsidR="00013E2C" w:rsidRPr="00FB4A2A">
        <w:rPr>
          <w:szCs w:val="24"/>
        </w:rPr>
        <w:t>Заявке</w:t>
      </w:r>
      <w:r w:rsidRPr="00FB4A2A">
        <w:rPr>
          <w:szCs w:val="24"/>
        </w:rPr>
        <w:t>.</w:t>
      </w:r>
    </w:p>
    <w:p w:rsidR="000D1809" w:rsidRPr="00FB4A2A" w:rsidRDefault="000D1809" w:rsidP="00363FC9">
      <w:pPr>
        <w:pStyle w:val="Times12"/>
        <w:numPr>
          <w:ilvl w:val="3"/>
          <w:numId w:val="9"/>
        </w:numPr>
        <w:spacing w:after="120"/>
        <w:ind w:left="0" w:firstLine="540"/>
        <w:rPr>
          <w:szCs w:val="24"/>
        </w:rPr>
      </w:pPr>
      <w:r w:rsidRPr="00FB4A2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FB4A2A">
        <w:rPr>
          <w:szCs w:val="24"/>
        </w:rPr>
        <w:t>о</w:t>
      </w:r>
      <w:r w:rsidRPr="00FB4A2A">
        <w:rPr>
          <w:szCs w:val="24"/>
        </w:rPr>
        <w:t xml:space="preserve"> соответствии </w:t>
      </w:r>
      <w:r w:rsidR="00CE66F7" w:rsidRPr="00FB4A2A">
        <w:rPr>
          <w:szCs w:val="24"/>
        </w:rPr>
        <w:t xml:space="preserve">потенциального </w:t>
      </w:r>
      <w:r w:rsidRPr="00FB4A2A">
        <w:rPr>
          <w:szCs w:val="24"/>
        </w:rPr>
        <w:t>Участника данному требованию.</w:t>
      </w:r>
    </w:p>
    <w:p w:rsidR="00B70C66" w:rsidRPr="00FB4A2A" w:rsidRDefault="00B70C66" w:rsidP="00363FC9">
      <w:pPr>
        <w:pStyle w:val="Times12"/>
        <w:numPr>
          <w:ilvl w:val="3"/>
          <w:numId w:val="9"/>
        </w:numPr>
        <w:spacing w:after="120"/>
        <w:ind w:left="0" w:firstLine="540"/>
        <w:rPr>
          <w:szCs w:val="24"/>
        </w:rPr>
      </w:pPr>
      <w:bookmarkStart w:id="881" w:name="_Toc234385833"/>
      <w:bookmarkStart w:id="882" w:name="_Toc127262883"/>
      <w:bookmarkStart w:id="883" w:name="_Toc298234672"/>
      <w:bookmarkStart w:id="884" w:name="_Toc255985672"/>
      <w:bookmarkEnd w:id="881"/>
      <w:r w:rsidRPr="00FB4A2A">
        <w:rPr>
          <w:szCs w:val="24"/>
        </w:rPr>
        <w:t xml:space="preserve">В случае участия в </w:t>
      </w:r>
      <w:r w:rsidR="00181445" w:rsidRPr="00FB4A2A">
        <w:rPr>
          <w:szCs w:val="24"/>
        </w:rPr>
        <w:t>К</w:t>
      </w:r>
      <w:r w:rsidRPr="00FB4A2A">
        <w:rPr>
          <w:szCs w:val="24"/>
        </w:rPr>
        <w:t xml:space="preserve">онкурсе иностранной организации, такой </w:t>
      </w:r>
      <w:r w:rsidR="00013E2C" w:rsidRPr="00FB4A2A">
        <w:rPr>
          <w:szCs w:val="24"/>
        </w:rPr>
        <w:t>Участник</w:t>
      </w:r>
      <w:r w:rsidR="00CE66F7" w:rsidRPr="00FB4A2A">
        <w:rPr>
          <w:szCs w:val="24"/>
        </w:rPr>
        <w:t xml:space="preserve"> </w:t>
      </w:r>
      <w:r w:rsidR="007A0ED8" w:rsidRPr="00FB4A2A">
        <w:rPr>
          <w:szCs w:val="24"/>
        </w:rPr>
        <w:t>предоставляет аналог</w:t>
      </w:r>
      <w:r w:rsidR="009C46C9" w:rsidRPr="00FB4A2A">
        <w:rPr>
          <w:szCs w:val="24"/>
        </w:rPr>
        <w:t>ичные документы. Такие документы должны быть переведены на рус</w:t>
      </w:r>
      <w:r w:rsidR="007A0ED8" w:rsidRPr="00FB4A2A">
        <w:rPr>
          <w:szCs w:val="24"/>
        </w:rPr>
        <w:t xml:space="preserve">ский язык и </w:t>
      </w:r>
      <w:proofErr w:type="spellStart"/>
      <w:r w:rsidR="007A0ED8" w:rsidRPr="00FB4A2A">
        <w:rPr>
          <w:szCs w:val="24"/>
        </w:rPr>
        <w:t>апостил</w:t>
      </w:r>
      <w:r w:rsidR="009C46C9" w:rsidRPr="00FB4A2A">
        <w:rPr>
          <w:szCs w:val="24"/>
        </w:rPr>
        <w:t>ированы</w:t>
      </w:r>
      <w:proofErr w:type="spellEnd"/>
      <w:r w:rsidR="009C46C9" w:rsidRPr="00FB4A2A">
        <w:rPr>
          <w:szCs w:val="24"/>
        </w:rPr>
        <w:t xml:space="preserve">, в противном случае </w:t>
      </w:r>
      <w:r w:rsidR="00013E2C" w:rsidRPr="00FB4A2A">
        <w:rPr>
          <w:szCs w:val="24"/>
        </w:rPr>
        <w:t>К</w:t>
      </w:r>
      <w:r w:rsidR="00F03B20" w:rsidRPr="00FB4A2A">
        <w:rPr>
          <w:szCs w:val="24"/>
        </w:rPr>
        <w:t>онкурсная комиссия вправе не рассматривать документы</w:t>
      </w:r>
      <w:r w:rsidR="00CE66F7" w:rsidRPr="00FB4A2A">
        <w:rPr>
          <w:szCs w:val="24"/>
        </w:rPr>
        <w:t xml:space="preserve"> </w:t>
      </w:r>
      <w:r w:rsidR="00F03B20" w:rsidRPr="00FB4A2A">
        <w:rPr>
          <w:szCs w:val="24"/>
        </w:rPr>
        <w:t>Участника</w:t>
      </w:r>
      <w:r w:rsidR="009C46C9" w:rsidRPr="00FB4A2A">
        <w:rPr>
          <w:szCs w:val="24"/>
        </w:rPr>
        <w:t>.</w:t>
      </w:r>
    </w:p>
    <w:p w:rsidR="008837D2" w:rsidRPr="00FB4A2A" w:rsidRDefault="008837D2" w:rsidP="00363FC9">
      <w:pPr>
        <w:pStyle w:val="Times12"/>
        <w:numPr>
          <w:ilvl w:val="3"/>
          <w:numId w:val="9"/>
        </w:numPr>
        <w:spacing w:after="120"/>
        <w:ind w:left="0" w:firstLine="540"/>
        <w:rPr>
          <w:szCs w:val="24"/>
        </w:rPr>
      </w:pPr>
      <w:r w:rsidRPr="00FB4A2A">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FB4A2A">
        <w:rPr>
          <w:szCs w:val="24"/>
        </w:rPr>
        <w:t>.</w:t>
      </w:r>
      <w:r w:rsidRPr="00FB4A2A">
        <w:rPr>
          <w:szCs w:val="24"/>
        </w:rPr>
        <w:t xml:space="preserve"> Организатор/Заказчик имеет право на одностороннее расторжение рамочного соглашения, если выяснится, что </w:t>
      </w:r>
      <w:r w:rsidR="008821C0" w:rsidRPr="00FB4A2A">
        <w:rPr>
          <w:szCs w:val="24"/>
        </w:rPr>
        <w:t>У</w:t>
      </w:r>
      <w:r w:rsidRPr="00FB4A2A">
        <w:rPr>
          <w:szCs w:val="24"/>
        </w:rPr>
        <w:t xml:space="preserve">частник, с точки зрения Заказчика, </w:t>
      </w:r>
      <w:r w:rsidR="008821C0" w:rsidRPr="00FB4A2A">
        <w:rPr>
          <w:szCs w:val="24"/>
        </w:rPr>
        <w:t xml:space="preserve">перестал соответствовать требованиям Конкурсной документации и </w:t>
      </w:r>
      <w:r w:rsidRPr="00FB4A2A">
        <w:rPr>
          <w:szCs w:val="24"/>
        </w:rPr>
        <w:t>не способен выполнить условия рамочного соглашения.</w:t>
      </w:r>
    </w:p>
    <w:p w:rsidR="005D6F02" w:rsidRPr="00FB4A2A" w:rsidRDefault="005D6F02" w:rsidP="00363FC9">
      <w:pPr>
        <w:pStyle w:val="Times12"/>
        <w:numPr>
          <w:ilvl w:val="3"/>
          <w:numId w:val="9"/>
        </w:numPr>
        <w:spacing w:after="120"/>
        <w:ind w:left="0" w:firstLine="540"/>
        <w:rPr>
          <w:szCs w:val="24"/>
        </w:rPr>
      </w:pPr>
      <w:r w:rsidRPr="00FB4A2A">
        <w:t>Победитель конкурентной закупочной процедуры, проводимой по результатам данного конкурса</w:t>
      </w:r>
      <w:r w:rsidR="008821C0" w:rsidRPr="00FB4A2A">
        <w:t xml:space="preserve"> с приглашением Победителей данного конкурса</w:t>
      </w:r>
      <w:r w:rsidRPr="00FB4A2A">
        <w:t>, обязан заключить договор страхования строительно-монтажных работ со страховой компанией. Договор страхования со страховой компанией заключается на период выполнения работ на объекте с момента передачи Заказчиком строительной площадки Победителю конкурентной закупочной процедуры при подписании совместного Акта приемки-передачи.</w:t>
      </w:r>
    </w:p>
    <w:p w:rsidR="00C1547D" w:rsidRPr="00FB4A2A" w:rsidRDefault="00C1547D" w:rsidP="001C6CCB">
      <w:pPr>
        <w:pStyle w:val="Times12"/>
        <w:spacing w:after="120"/>
        <w:ind w:left="540" w:firstLine="0"/>
        <w:rPr>
          <w:szCs w:val="24"/>
        </w:rPr>
      </w:pPr>
    </w:p>
    <w:p w:rsidR="00BA487A" w:rsidRPr="00FB4A2A" w:rsidRDefault="00BA487A" w:rsidP="00363FC9">
      <w:pPr>
        <w:pStyle w:val="3"/>
        <w:numPr>
          <w:ilvl w:val="2"/>
          <w:numId w:val="9"/>
        </w:numPr>
        <w:spacing w:before="0"/>
        <w:ind w:left="1616" w:hanging="1077"/>
        <w:rPr>
          <w:i/>
          <w:sz w:val="24"/>
          <w:szCs w:val="24"/>
        </w:rPr>
      </w:pPr>
      <w:bookmarkStart w:id="885" w:name="_Ref303251178"/>
      <w:bookmarkStart w:id="886" w:name="_Ref306192015"/>
      <w:bookmarkStart w:id="887" w:name="_Toc441503244"/>
      <w:bookmarkStart w:id="888" w:name="_Ref441571951"/>
      <w:bookmarkStart w:id="889" w:name="_Toc441572035"/>
      <w:bookmarkStart w:id="890" w:name="_Toc441575127"/>
      <w:bookmarkStart w:id="891" w:name="_Toc442434788"/>
      <w:bookmarkStart w:id="892" w:name="_Toc442435627"/>
      <w:bookmarkStart w:id="893" w:name="_Toc462044747"/>
      <w:bookmarkStart w:id="894" w:name="_Toc462068450"/>
      <w:bookmarkStart w:id="895" w:name="_Toc463514140"/>
      <w:bookmarkStart w:id="896" w:name="_Toc469480356"/>
      <w:bookmarkStart w:id="897" w:name="_Toc471823146"/>
      <w:bookmarkStart w:id="898" w:name="_Toc498512007"/>
      <w:bookmarkStart w:id="899" w:name="_Toc503263058"/>
      <w:r w:rsidRPr="00FB4A2A">
        <w:rPr>
          <w:sz w:val="24"/>
          <w:szCs w:val="24"/>
        </w:rPr>
        <w:t>Привлечение</w:t>
      </w:r>
      <w:r w:rsidRPr="00FB4A2A">
        <w:rPr>
          <w:i/>
          <w:sz w:val="24"/>
          <w:szCs w:val="24"/>
        </w:rPr>
        <w:t xml:space="preserve"> </w:t>
      </w:r>
      <w:bookmarkEnd w:id="882"/>
      <w:bookmarkEnd w:id="883"/>
      <w:bookmarkEnd w:id="884"/>
      <w:bookmarkEnd w:id="885"/>
      <w:bookmarkEnd w:id="886"/>
      <w:bookmarkEnd w:id="887"/>
      <w:bookmarkEnd w:id="888"/>
      <w:bookmarkEnd w:id="889"/>
      <w:bookmarkEnd w:id="890"/>
      <w:r w:rsidR="00F75FBB" w:rsidRPr="00FB4A2A">
        <w:rPr>
          <w:sz w:val="24"/>
          <w:szCs w:val="24"/>
        </w:rPr>
        <w:t>субподрядчиков</w:t>
      </w:r>
      <w:bookmarkEnd w:id="891"/>
      <w:bookmarkEnd w:id="892"/>
      <w:bookmarkEnd w:id="893"/>
      <w:bookmarkEnd w:id="894"/>
      <w:bookmarkEnd w:id="895"/>
      <w:bookmarkEnd w:id="896"/>
      <w:bookmarkEnd w:id="897"/>
      <w:bookmarkEnd w:id="898"/>
      <w:bookmarkEnd w:id="899"/>
    </w:p>
    <w:p w:rsidR="00F75FBB" w:rsidRPr="00FB4A2A" w:rsidRDefault="003A68FE" w:rsidP="003A68FE">
      <w:pPr>
        <w:pStyle w:val="Times12"/>
        <w:numPr>
          <w:ilvl w:val="3"/>
          <w:numId w:val="9"/>
        </w:numPr>
        <w:spacing w:after="120"/>
        <w:ind w:hanging="567"/>
        <w:rPr>
          <w:szCs w:val="24"/>
        </w:rPr>
      </w:pPr>
      <w:r w:rsidRPr="00FB4A2A">
        <w:rPr>
          <w:bCs w:val="0"/>
          <w:szCs w:val="24"/>
        </w:rPr>
        <w:t>Привлечение субподрядчиков не предусмотрено.</w:t>
      </w:r>
    </w:p>
    <w:p w:rsidR="00666B35" w:rsidRPr="00FB4A2A" w:rsidRDefault="00666B35" w:rsidP="00666B35">
      <w:pPr>
        <w:pStyle w:val="Times12"/>
        <w:spacing w:after="120"/>
        <w:ind w:left="540" w:firstLine="0"/>
        <w:rPr>
          <w:szCs w:val="24"/>
        </w:rPr>
      </w:pPr>
    </w:p>
    <w:p w:rsidR="001C6CCB" w:rsidRPr="00FB4A2A" w:rsidRDefault="001D3E08" w:rsidP="00363FC9">
      <w:pPr>
        <w:pStyle w:val="3"/>
        <w:numPr>
          <w:ilvl w:val="2"/>
          <w:numId w:val="9"/>
        </w:numPr>
        <w:spacing w:before="0"/>
        <w:ind w:left="1616" w:hanging="1077"/>
        <w:rPr>
          <w:sz w:val="24"/>
          <w:szCs w:val="24"/>
          <w:specVanish/>
        </w:rPr>
      </w:pPr>
      <w:bookmarkStart w:id="900" w:name="_Ref442253730"/>
      <w:bookmarkStart w:id="901" w:name="_Toc442434789"/>
      <w:bookmarkStart w:id="902" w:name="_Toc442435628"/>
      <w:bookmarkStart w:id="903" w:name="_Toc462044748"/>
      <w:bookmarkStart w:id="904" w:name="_Toc462068451"/>
      <w:bookmarkStart w:id="905" w:name="_Toc463514141"/>
      <w:bookmarkStart w:id="906" w:name="_Toc469480357"/>
      <w:bookmarkStart w:id="907" w:name="_Toc471823147"/>
      <w:bookmarkStart w:id="908" w:name="_Toc498512008"/>
      <w:bookmarkStart w:id="909" w:name="_Toc503263059"/>
      <w:r w:rsidRPr="00FB4A2A">
        <w:rPr>
          <w:sz w:val="24"/>
          <w:szCs w:val="24"/>
        </w:rPr>
        <w:t>Участие в конкурсе коллективных участников (группы лиц)</w:t>
      </w:r>
      <w:bookmarkEnd w:id="900"/>
      <w:bookmarkEnd w:id="901"/>
      <w:bookmarkEnd w:id="902"/>
      <w:bookmarkEnd w:id="903"/>
      <w:bookmarkEnd w:id="904"/>
      <w:bookmarkEnd w:id="905"/>
      <w:bookmarkEnd w:id="906"/>
      <w:bookmarkEnd w:id="907"/>
      <w:bookmarkEnd w:id="908"/>
      <w:bookmarkEnd w:id="909"/>
    </w:p>
    <w:p w:rsidR="0029151D" w:rsidRPr="00FB4A2A" w:rsidRDefault="00D359B1" w:rsidP="00363FC9">
      <w:pPr>
        <w:pStyle w:val="Times12"/>
        <w:numPr>
          <w:ilvl w:val="3"/>
          <w:numId w:val="9"/>
        </w:numPr>
        <w:spacing w:after="120"/>
        <w:ind w:left="0" w:firstLine="540"/>
        <w:rPr>
          <w:szCs w:val="24"/>
        </w:rPr>
      </w:pPr>
      <w:r w:rsidRPr="00FB4A2A">
        <w:rPr>
          <w:szCs w:val="24"/>
        </w:rPr>
        <w:t>Участие в конкурсе коллективных участников (группы лиц) не предусмотрено</w:t>
      </w:r>
      <w:r w:rsidR="0029151D" w:rsidRPr="00FB4A2A">
        <w:rPr>
          <w:szCs w:val="24"/>
        </w:rPr>
        <w:t>.</w:t>
      </w:r>
    </w:p>
    <w:p w:rsidR="00E50C37" w:rsidRPr="00FB4A2A" w:rsidRDefault="00E50C37" w:rsidP="00E50C37">
      <w:pPr>
        <w:pStyle w:val="Times12"/>
        <w:spacing w:after="120"/>
        <w:ind w:left="540" w:firstLine="0"/>
        <w:rPr>
          <w:szCs w:val="24"/>
        </w:rPr>
      </w:pPr>
    </w:p>
    <w:p w:rsidR="000D1809" w:rsidRPr="00FB4A2A" w:rsidRDefault="000D1809" w:rsidP="00363FC9">
      <w:pPr>
        <w:pStyle w:val="2"/>
        <w:keepNext/>
        <w:numPr>
          <w:ilvl w:val="1"/>
          <w:numId w:val="9"/>
        </w:numPr>
        <w:suppressAutoHyphens/>
        <w:spacing w:after="120" w:line="240" w:lineRule="auto"/>
        <w:ind w:left="1620" w:hanging="1080"/>
        <w:jc w:val="left"/>
        <w:rPr>
          <w:bCs/>
          <w:sz w:val="24"/>
          <w:szCs w:val="24"/>
        </w:rPr>
      </w:pPr>
      <w:bookmarkStart w:id="910" w:name="_Toc298234674"/>
      <w:bookmarkStart w:id="911" w:name="_Toc255985674"/>
      <w:bookmarkStart w:id="912" w:name="_Ref303250879"/>
      <w:bookmarkStart w:id="913" w:name="_Ref306190446"/>
      <w:bookmarkStart w:id="914" w:name="_Ref441224325"/>
      <w:bookmarkStart w:id="915" w:name="_Toc503263060"/>
      <w:r w:rsidRPr="00FB4A2A">
        <w:rPr>
          <w:bCs/>
          <w:sz w:val="24"/>
          <w:szCs w:val="24"/>
        </w:rPr>
        <w:t xml:space="preserve">Подготовка </w:t>
      </w:r>
      <w:bookmarkEnd w:id="801"/>
      <w:bookmarkEnd w:id="802"/>
      <w:bookmarkEnd w:id="803"/>
      <w:bookmarkEnd w:id="804"/>
      <w:bookmarkEnd w:id="805"/>
      <w:bookmarkEnd w:id="806"/>
      <w:bookmarkEnd w:id="910"/>
      <w:bookmarkEnd w:id="911"/>
      <w:bookmarkEnd w:id="912"/>
      <w:bookmarkEnd w:id="913"/>
      <w:bookmarkEnd w:id="914"/>
      <w:r w:rsidR="00F01046" w:rsidRPr="00FB4A2A">
        <w:rPr>
          <w:bCs/>
          <w:sz w:val="24"/>
          <w:szCs w:val="24"/>
        </w:rPr>
        <w:t>Заявок</w:t>
      </w:r>
      <w:bookmarkEnd w:id="915"/>
    </w:p>
    <w:p w:rsidR="000D1809" w:rsidRPr="00FB4A2A" w:rsidRDefault="000D1809" w:rsidP="00363FC9">
      <w:pPr>
        <w:pStyle w:val="3"/>
        <w:numPr>
          <w:ilvl w:val="2"/>
          <w:numId w:val="9"/>
        </w:numPr>
        <w:tabs>
          <w:tab w:val="num" w:pos="1620"/>
        </w:tabs>
        <w:spacing w:before="0"/>
        <w:ind w:left="1620" w:hanging="1081"/>
        <w:rPr>
          <w:sz w:val="24"/>
          <w:szCs w:val="24"/>
        </w:rPr>
      </w:pPr>
      <w:bookmarkStart w:id="916" w:name="_Ref56229154"/>
      <w:bookmarkStart w:id="917" w:name="_Toc57314645"/>
      <w:bookmarkStart w:id="918" w:name="_Toc98251717"/>
      <w:bookmarkStart w:id="919" w:name="_Toc298234675"/>
      <w:bookmarkStart w:id="920" w:name="_Toc255985675"/>
      <w:bookmarkStart w:id="921" w:name="_Toc441503247"/>
      <w:bookmarkStart w:id="922" w:name="_Toc441572038"/>
      <w:bookmarkStart w:id="923" w:name="_Toc441575130"/>
      <w:bookmarkStart w:id="924" w:name="_Toc442434791"/>
      <w:bookmarkStart w:id="925" w:name="_Toc442435630"/>
      <w:bookmarkStart w:id="926" w:name="_Toc462044750"/>
      <w:bookmarkStart w:id="927" w:name="_Toc462068453"/>
      <w:bookmarkStart w:id="928" w:name="_Toc463514143"/>
      <w:bookmarkStart w:id="929" w:name="_Toc469480359"/>
      <w:bookmarkStart w:id="930" w:name="_Toc471823149"/>
      <w:bookmarkStart w:id="931" w:name="_Toc498512010"/>
      <w:bookmarkStart w:id="932" w:name="_Toc503263061"/>
      <w:r w:rsidRPr="00FB4A2A">
        <w:rPr>
          <w:sz w:val="24"/>
          <w:szCs w:val="24"/>
        </w:rPr>
        <w:t xml:space="preserve">Общие требования к </w:t>
      </w:r>
      <w:bookmarkEnd w:id="916"/>
      <w:bookmarkEnd w:id="917"/>
      <w:bookmarkEnd w:id="918"/>
      <w:bookmarkEnd w:id="919"/>
      <w:bookmarkEnd w:id="920"/>
      <w:r w:rsidR="00F01046" w:rsidRPr="00FB4A2A">
        <w:rPr>
          <w:sz w:val="24"/>
          <w:szCs w:val="24"/>
        </w:rPr>
        <w:t>Заявке</w:t>
      </w:r>
      <w:bookmarkEnd w:id="921"/>
      <w:bookmarkEnd w:id="922"/>
      <w:bookmarkEnd w:id="923"/>
      <w:bookmarkEnd w:id="924"/>
      <w:bookmarkEnd w:id="925"/>
      <w:bookmarkEnd w:id="926"/>
      <w:bookmarkEnd w:id="927"/>
      <w:bookmarkEnd w:id="928"/>
      <w:bookmarkEnd w:id="929"/>
      <w:bookmarkEnd w:id="930"/>
      <w:bookmarkEnd w:id="931"/>
      <w:bookmarkEnd w:id="932"/>
    </w:p>
    <w:p w:rsidR="000D1809" w:rsidRPr="00FB4A2A" w:rsidRDefault="000D1809" w:rsidP="00363FC9">
      <w:pPr>
        <w:pStyle w:val="Times12"/>
        <w:numPr>
          <w:ilvl w:val="3"/>
          <w:numId w:val="9"/>
        </w:numPr>
        <w:tabs>
          <w:tab w:val="num" w:pos="1620"/>
        </w:tabs>
        <w:spacing w:after="120"/>
        <w:ind w:left="0" w:firstLine="567"/>
        <w:rPr>
          <w:szCs w:val="24"/>
        </w:rPr>
      </w:pPr>
      <w:bookmarkStart w:id="933" w:name="_Ref56235235"/>
      <w:r w:rsidRPr="00FB4A2A">
        <w:rPr>
          <w:szCs w:val="24"/>
        </w:rPr>
        <w:t xml:space="preserve">Участник конкурса должен подготовить </w:t>
      </w:r>
      <w:r w:rsidR="00F01046" w:rsidRPr="00FB4A2A">
        <w:rPr>
          <w:szCs w:val="24"/>
        </w:rPr>
        <w:t>Заявку</w:t>
      </w:r>
      <w:r w:rsidRPr="00FB4A2A">
        <w:rPr>
          <w:szCs w:val="24"/>
        </w:rPr>
        <w:t>, включающую:</w:t>
      </w:r>
    </w:p>
    <w:p w:rsidR="00133419" w:rsidRPr="00FB4A2A" w:rsidRDefault="00133419" w:rsidP="000E1865">
      <w:pPr>
        <w:numPr>
          <w:ilvl w:val="0"/>
          <w:numId w:val="47"/>
        </w:numPr>
        <w:shd w:val="clear" w:color="auto" w:fill="FFFFFF"/>
        <w:tabs>
          <w:tab w:val="left" w:pos="1276"/>
        </w:tabs>
        <w:suppressAutoHyphens/>
        <w:autoSpaceDE w:val="0"/>
        <w:spacing w:line="264" w:lineRule="auto"/>
        <w:ind w:left="1276" w:right="29"/>
        <w:rPr>
          <w:bCs/>
          <w:spacing w:val="-2"/>
          <w:szCs w:val="24"/>
        </w:rPr>
      </w:pPr>
      <w:r w:rsidRPr="00FB4A2A">
        <w:rPr>
          <w:bCs/>
          <w:spacing w:val="-1"/>
          <w:szCs w:val="24"/>
        </w:rPr>
        <w:t>Письмо о подаче оферты по форме и в соответствии с инструкциями,</w:t>
      </w:r>
      <w:r w:rsidRPr="00FB4A2A">
        <w:rPr>
          <w:bCs/>
          <w:szCs w:val="24"/>
        </w:rPr>
        <w:t xml:space="preserve"> приведенными в настоящей </w:t>
      </w:r>
      <w:r w:rsidRPr="00FB4A2A">
        <w:rPr>
          <w:bCs/>
          <w:iCs/>
          <w:szCs w:val="24"/>
        </w:rPr>
        <w:t>Конкурсной документации</w:t>
      </w:r>
      <w:r w:rsidRPr="00FB4A2A">
        <w:rPr>
          <w:bCs/>
          <w:szCs w:val="24"/>
        </w:rPr>
        <w:t xml:space="preserve"> </w:t>
      </w:r>
      <w:r w:rsidRPr="00FB4A2A">
        <w:rPr>
          <w:bCs/>
          <w:spacing w:val="-2"/>
          <w:szCs w:val="24"/>
        </w:rPr>
        <w:t>(под</w:t>
      </w:r>
      <w:r w:rsidRPr="00FB4A2A">
        <w:rPr>
          <w:bCs/>
          <w:szCs w:val="24"/>
        </w:rPr>
        <w:t xml:space="preserve">раздел </w:t>
      </w:r>
      <w:r w:rsidR="005A1486" w:rsidRPr="00FB4A2A">
        <w:rPr>
          <w:bCs/>
          <w:szCs w:val="24"/>
        </w:rPr>
        <w:fldChar w:fldCharType="begin"/>
      </w:r>
      <w:r w:rsidRPr="00FB4A2A">
        <w:rPr>
          <w:bCs/>
          <w:szCs w:val="24"/>
        </w:rPr>
        <w:instrText xml:space="preserve"> REF _Ref55336310 \r \h </w:instrText>
      </w:r>
      <w:r w:rsidR="00372520" w:rsidRPr="00FB4A2A">
        <w:rPr>
          <w:bCs/>
          <w:szCs w:val="24"/>
        </w:rPr>
        <w:instrText xml:space="preserve"> \* MERGEFORMAT </w:instrText>
      </w:r>
      <w:r w:rsidR="005A1486" w:rsidRPr="00FB4A2A">
        <w:rPr>
          <w:bCs/>
          <w:szCs w:val="24"/>
        </w:rPr>
      </w:r>
      <w:r w:rsidR="005A1486" w:rsidRPr="00FB4A2A">
        <w:rPr>
          <w:bCs/>
          <w:szCs w:val="24"/>
        </w:rPr>
        <w:fldChar w:fldCharType="separate"/>
      </w:r>
      <w:r w:rsidR="00D40CE6">
        <w:rPr>
          <w:bCs/>
          <w:szCs w:val="24"/>
        </w:rPr>
        <w:t>4.1</w:t>
      </w:r>
      <w:r w:rsidR="005A1486" w:rsidRPr="00FB4A2A">
        <w:rPr>
          <w:bCs/>
          <w:szCs w:val="24"/>
        </w:rPr>
        <w:fldChar w:fldCharType="end"/>
      </w:r>
      <w:r w:rsidRPr="00FB4A2A">
        <w:rPr>
          <w:bCs/>
          <w:szCs w:val="24"/>
        </w:rPr>
        <w:t>);</w:t>
      </w:r>
    </w:p>
    <w:p w:rsidR="00133419" w:rsidRPr="00FB4A2A" w:rsidRDefault="00532BE7" w:rsidP="000E1865">
      <w:pPr>
        <w:numPr>
          <w:ilvl w:val="0"/>
          <w:numId w:val="47"/>
        </w:numPr>
        <w:shd w:val="clear" w:color="auto" w:fill="FFFFFF"/>
        <w:tabs>
          <w:tab w:val="left" w:pos="1276"/>
        </w:tabs>
        <w:suppressAutoHyphens/>
        <w:autoSpaceDE w:val="0"/>
        <w:spacing w:line="264" w:lineRule="auto"/>
        <w:ind w:left="1276" w:right="29"/>
        <w:rPr>
          <w:bCs/>
          <w:spacing w:val="-1"/>
          <w:szCs w:val="24"/>
        </w:rPr>
      </w:pPr>
      <w:r w:rsidRPr="00FB4A2A">
        <w:rPr>
          <w:szCs w:val="24"/>
        </w:rPr>
        <w:t>Протокол разногласий к проекту Рамочного соглашения по форме и в соответствии с</w:t>
      </w:r>
      <w:r w:rsidRPr="00FB4A2A">
        <w:rPr>
          <w:i/>
          <w:iCs/>
          <w:szCs w:val="24"/>
        </w:rPr>
        <w:t> </w:t>
      </w:r>
      <w:r w:rsidRPr="00FB4A2A">
        <w:rPr>
          <w:szCs w:val="24"/>
        </w:rPr>
        <w:t>инструкциями, приведенными в настоящей Документации</w:t>
      </w:r>
      <w:r w:rsidR="00133419" w:rsidRPr="00FB4A2A">
        <w:rPr>
          <w:bCs/>
          <w:szCs w:val="24"/>
        </w:rPr>
        <w:t xml:space="preserve"> (</w:t>
      </w:r>
      <w:r w:rsidR="00133419" w:rsidRPr="00FB4A2A">
        <w:rPr>
          <w:bCs/>
          <w:spacing w:val="-2"/>
          <w:szCs w:val="24"/>
        </w:rPr>
        <w:t>под</w:t>
      </w:r>
      <w:r w:rsidR="00133419" w:rsidRPr="00FB4A2A">
        <w:rPr>
          <w:bCs/>
          <w:szCs w:val="24"/>
        </w:rPr>
        <w:t xml:space="preserve">раздел </w:t>
      </w:r>
      <w:r w:rsidR="00372520" w:rsidRPr="00FB4A2A">
        <w:rPr>
          <w:bCs/>
          <w:szCs w:val="24"/>
        </w:rPr>
        <w:fldChar w:fldCharType="begin"/>
      </w:r>
      <w:r w:rsidR="00372520" w:rsidRPr="00FB4A2A">
        <w:rPr>
          <w:bCs/>
          <w:szCs w:val="24"/>
        </w:rPr>
        <w:instrText xml:space="preserve"> REF _Ref502129344 \r \h  \* MERGEFORMAT </w:instrText>
      </w:r>
      <w:r w:rsidR="00372520" w:rsidRPr="00FB4A2A">
        <w:rPr>
          <w:bCs/>
          <w:szCs w:val="24"/>
        </w:rPr>
      </w:r>
      <w:r w:rsidR="00372520" w:rsidRPr="00FB4A2A">
        <w:rPr>
          <w:bCs/>
          <w:szCs w:val="24"/>
        </w:rPr>
        <w:fldChar w:fldCharType="separate"/>
      </w:r>
      <w:r w:rsidR="00D40CE6">
        <w:rPr>
          <w:bCs/>
          <w:szCs w:val="24"/>
        </w:rPr>
        <w:t>4.2</w:t>
      </w:r>
      <w:r w:rsidR="00372520" w:rsidRPr="00FB4A2A">
        <w:rPr>
          <w:bCs/>
          <w:szCs w:val="24"/>
        </w:rPr>
        <w:fldChar w:fldCharType="end"/>
      </w:r>
      <w:r w:rsidR="00133419" w:rsidRPr="00FB4A2A">
        <w:rPr>
          <w:bCs/>
          <w:szCs w:val="24"/>
        </w:rPr>
        <w:t>);</w:t>
      </w:r>
    </w:p>
    <w:p w:rsidR="00372520" w:rsidRPr="00FB4A2A" w:rsidRDefault="00372520" w:rsidP="000E1865">
      <w:pPr>
        <w:numPr>
          <w:ilvl w:val="0"/>
          <w:numId w:val="47"/>
        </w:numPr>
        <w:shd w:val="clear" w:color="auto" w:fill="FFFFFF"/>
        <w:tabs>
          <w:tab w:val="left" w:pos="1276"/>
        </w:tabs>
        <w:suppressAutoHyphens/>
        <w:autoSpaceDE w:val="0"/>
        <w:spacing w:line="264" w:lineRule="auto"/>
        <w:ind w:left="1276" w:right="23"/>
        <w:rPr>
          <w:bCs/>
          <w:szCs w:val="24"/>
        </w:rPr>
      </w:pPr>
      <w:r w:rsidRPr="00FB4A2A">
        <w:rPr>
          <w:bCs/>
          <w:szCs w:val="24"/>
        </w:rPr>
        <w:t>Соглашение на выполнение работ</w:t>
      </w:r>
      <w:r w:rsidRPr="00FB4A2A">
        <w:rPr>
          <w:szCs w:val="24"/>
        </w:rPr>
        <w:t xml:space="preserve"> (подраздел </w:t>
      </w:r>
      <w:r w:rsidRPr="00FB4A2A">
        <w:fldChar w:fldCharType="begin"/>
      </w:r>
      <w:r w:rsidRPr="00FB4A2A">
        <w:rPr>
          <w:szCs w:val="24"/>
        </w:rPr>
        <w:instrText xml:space="preserve"> REF _Ref502071969 \r \h </w:instrText>
      </w:r>
      <w:r w:rsidRPr="00FB4A2A">
        <w:instrText xml:space="preserve"> \* MERGEFORMAT </w:instrText>
      </w:r>
      <w:r w:rsidRPr="00FB4A2A">
        <w:fldChar w:fldCharType="separate"/>
      </w:r>
      <w:r w:rsidR="00D40CE6">
        <w:rPr>
          <w:szCs w:val="24"/>
        </w:rPr>
        <w:t>4.8</w:t>
      </w:r>
      <w:r w:rsidRPr="00FB4A2A">
        <w:fldChar w:fldCharType="end"/>
      </w:r>
      <w:r w:rsidRPr="00FB4A2A">
        <w:rPr>
          <w:szCs w:val="24"/>
        </w:rPr>
        <w:t>)</w:t>
      </w:r>
      <w:r w:rsidR="001651E4" w:rsidRPr="00FB4A2A">
        <w:rPr>
          <w:szCs w:val="24"/>
        </w:rPr>
        <w:t>;</w:t>
      </w:r>
    </w:p>
    <w:p w:rsidR="00133419" w:rsidRPr="00FB4A2A" w:rsidRDefault="00133419" w:rsidP="000E1865">
      <w:pPr>
        <w:numPr>
          <w:ilvl w:val="0"/>
          <w:numId w:val="47"/>
        </w:numPr>
        <w:shd w:val="clear" w:color="auto" w:fill="FFFFFF"/>
        <w:tabs>
          <w:tab w:val="left" w:pos="1276"/>
        </w:tabs>
        <w:suppressAutoHyphens/>
        <w:autoSpaceDE w:val="0"/>
        <w:spacing w:line="264" w:lineRule="auto"/>
        <w:ind w:left="1276" w:right="5"/>
        <w:rPr>
          <w:bCs/>
          <w:szCs w:val="24"/>
        </w:rPr>
      </w:pPr>
      <w:r w:rsidRPr="00FB4A2A">
        <w:rPr>
          <w:bCs/>
          <w:szCs w:val="24"/>
        </w:rPr>
        <w:t xml:space="preserve">Документы, подтверждающие соответствие Участника требованиям настоящей </w:t>
      </w:r>
      <w:r w:rsidRPr="00FB4A2A">
        <w:rPr>
          <w:bCs/>
          <w:iCs/>
          <w:szCs w:val="24"/>
        </w:rPr>
        <w:t>Конкурсной документации</w:t>
      </w:r>
      <w:r w:rsidRPr="00FB4A2A">
        <w:rPr>
          <w:bCs/>
          <w:szCs w:val="24"/>
        </w:rPr>
        <w:t xml:space="preserve"> (подраздел </w:t>
      </w:r>
      <w:r w:rsidR="005A1486" w:rsidRPr="00FB4A2A">
        <w:fldChar w:fldCharType="begin"/>
      </w:r>
      <w:r w:rsidRPr="00FB4A2A">
        <w:rPr>
          <w:bCs/>
          <w:szCs w:val="24"/>
        </w:rPr>
        <w:instrText xml:space="preserve"> REF _Ref441500379 \r \h </w:instrText>
      </w:r>
      <w:r w:rsidR="00372520" w:rsidRPr="00FB4A2A">
        <w:instrText xml:space="preserve"> \* MERGEFORMAT </w:instrText>
      </w:r>
      <w:r w:rsidR="005A1486" w:rsidRPr="00FB4A2A">
        <w:fldChar w:fldCharType="separate"/>
      </w:r>
      <w:r w:rsidR="00D40CE6">
        <w:rPr>
          <w:bCs/>
          <w:szCs w:val="24"/>
        </w:rPr>
        <w:t>3.3</w:t>
      </w:r>
      <w:r w:rsidR="005A1486" w:rsidRPr="00FB4A2A">
        <w:fldChar w:fldCharType="end"/>
      </w:r>
      <w:r w:rsidRPr="00FB4A2A">
        <w:rPr>
          <w:bCs/>
          <w:szCs w:val="24"/>
        </w:rPr>
        <w:t>);</w:t>
      </w:r>
    </w:p>
    <w:p w:rsidR="00133419" w:rsidRPr="00FB4A2A" w:rsidRDefault="00133419" w:rsidP="000E1865">
      <w:pPr>
        <w:numPr>
          <w:ilvl w:val="0"/>
          <w:numId w:val="47"/>
        </w:numPr>
        <w:shd w:val="clear" w:color="auto" w:fill="FFFFFF"/>
        <w:tabs>
          <w:tab w:val="left" w:pos="1276"/>
        </w:tabs>
        <w:suppressAutoHyphens/>
        <w:autoSpaceDE w:val="0"/>
        <w:spacing w:after="100" w:line="264" w:lineRule="auto"/>
        <w:ind w:left="1276"/>
        <w:rPr>
          <w:bCs/>
          <w:szCs w:val="24"/>
        </w:rPr>
      </w:pPr>
      <w:r w:rsidRPr="00FB4A2A">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33"/>
    <w:p w:rsidR="002509E6" w:rsidRPr="00FB4A2A" w:rsidRDefault="009A6246" w:rsidP="00363FC9">
      <w:pPr>
        <w:pStyle w:val="Times12"/>
        <w:numPr>
          <w:ilvl w:val="3"/>
          <w:numId w:val="9"/>
        </w:numPr>
        <w:tabs>
          <w:tab w:val="left" w:pos="1276"/>
          <w:tab w:val="num" w:pos="1620"/>
        </w:tabs>
        <w:spacing w:after="120"/>
        <w:ind w:left="1276" w:hanging="360"/>
        <w:rPr>
          <w:szCs w:val="24"/>
        </w:rPr>
      </w:pPr>
      <w:r w:rsidRPr="00FB4A2A">
        <w:rPr>
          <w:szCs w:val="24"/>
        </w:rPr>
        <w:lastRenderedPageBreak/>
        <w:t>Порядок размещения документов в составе Заявки с составлением описи всех документов с указанием томов и страниц:</w:t>
      </w:r>
    </w:p>
    <w:p w:rsidR="002509E6" w:rsidRPr="00FB4A2A" w:rsidRDefault="00797B39" w:rsidP="000E1865">
      <w:pPr>
        <w:pStyle w:val="Times12"/>
        <w:numPr>
          <w:ilvl w:val="0"/>
          <w:numId w:val="17"/>
        </w:numPr>
        <w:tabs>
          <w:tab w:val="left" w:pos="0"/>
          <w:tab w:val="left" w:pos="1276"/>
        </w:tabs>
        <w:spacing w:after="120"/>
        <w:ind w:left="1276"/>
        <w:rPr>
          <w:szCs w:val="24"/>
        </w:rPr>
      </w:pPr>
      <w:r w:rsidRPr="00FB4A2A">
        <w:rPr>
          <w:bCs w:val="0"/>
          <w:szCs w:val="24"/>
        </w:rPr>
        <w:t>Письмо о подаче оферты (</w:t>
      </w:r>
      <w:r w:rsidRPr="00FB4A2A">
        <w:rPr>
          <w:bCs w:val="0"/>
          <w:spacing w:val="-2"/>
          <w:szCs w:val="24"/>
        </w:rPr>
        <w:t>под</w:t>
      </w:r>
      <w:r w:rsidRPr="00FB4A2A">
        <w:rPr>
          <w:bCs w:val="0"/>
          <w:szCs w:val="24"/>
        </w:rPr>
        <w:t xml:space="preserve">раздел </w:t>
      </w:r>
      <w:r w:rsidR="000A775A" w:rsidRPr="00FB4A2A">
        <w:fldChar w:fldCharType="begin"/>
      </w:r>
      <w:r w:rsidR="000A775A" w:rsidRPr="00FB4A2A">
        <w:instrText xml:space="preserve"> REF _Ref55336310 \r \h  \* MERGEFORMAT </w:instrText>
      </w:r>
      <w:r w:rsidR="000A775A" w:rsidRPr="00FB4A2A">
        <w:fldChar w:fldCharType="separate"/>
      </w:r>
      <w:r w:rsidR="00D40CE6" w:rsidRPr="00D40CE6">
        <w:rPr>
          <w:bCs w:val="0"/>
          <w:szCs w:val="24"/>
        </w:rPr>
        <w:t>4.1</w:t>
      </w:r>
      <w:r w:rsidR="000A775A" w:rsidRPr="00FB4A2A">
        <w:fldChar w:fldCharType="end"/>
      </w:r>
      <w:r w:rsidRPr="00FB4A2A">
        <w:rPr>
          <w:bCs w:val="0"/>
          <w:szCs w:val="24"/>
        </w:rPr>
        <w:t>);</w:t>
      </w:r>
    </w:p>
    <w:p w:rsidR="009A6246" w:rsidRPr="00FB4A2A" w:rsidRDefault="009A6246" w:rsidP="000E1865">
      <w:pPr>
        <w:pStyle w:val="Times12"/>
        <w:numPr>
          <w:ilvl w:val="0"/>
          <w:numId w:val="17"/>
        </w:numPr>
        <w:tabs>
          <w:tab w:val="left" w:pos="0"/>
          <w:tab w:val="left" w:pos="1276"/>
        </w:tabs>
        <w:spacing w:after="120"/>
        <w:ind w:left="1276"/>
        <w:rPr>
          <w:szCs w:val="24"/>
        </w:rPr>
      </w:pPr>
      <w:r w:rsidRPr="00FB4A2A">
        <w:t xml:space="preserve">Антикоррупционные обязательства (подраздел </w:t>
      </w:r>
      <w:r w:rsidR="000A775A" w:rsidRPr="00FB4A2A">
        <w:fldChar w:fldCharType="begin"/>
      </w:r>
      <w:r w:rsidR="000A775A" w:rsidRPr="00FB4A2A">
        <w:instrText xml:space="preserve"> REF _Ref440271964 \r \h  \* MERGEFORMAT </w:instrText>
      </w:r>
      <w:r w:rsidR="000A775A" w:rsidRPr="00FB4A2A">
        <w:fldChar w:fldCharType="separate"/>
      </w:r>
      <w:r w:rsidR="00D40CE6">
        <w:t>4.1.3</w:t>
      </w:r>
      <w:r w:rsidR="000A775A" w:rsidRPr="00FB4A2A">
        <w:fldChar w:fldCharType="end"/>
      </w:r>
      <w:r w:rsidRPr="00FB4A2A">
        <w:t>);</w:t>
      </w:r>
    </w:p>
    <w:p w:rsidR="009A6246" w:rsidRPr="00FB4A2A" w:rsidRDefault="009A6246" w:rsidP="000E1865">
      <w:pPr>
        <w:pStyle w:val="Times12"/>
        <w:numPr>
          <w:ilvl w:val="0"/>
          <w:numId w:val="17"/>
        </w:numPr>
        <w:tabs>
          <w:tab w:val="left" w:pos="0"/>
          <w:tab w:val="left" w:pos="1276"/>
        </w:tabs>
        <w:spacing w:after="120"/>
        <w:ind w:left="1276"/>
        <w:rPr>
          <w:szCs w:val="24"/>
        </w:rPr>
      </w:pPr>
      <w:r w:rsidRPr="00FB4A2A">
        <w:rPr>
          <w:szCs w:val="24"/>
        </w:rPr>
        <w:t xml:space="preserve">Документ(ы) в соответствии с </w:t>
      </w:r>
      <w:proofErr w:type="spellStart"/>
      <w:r w:rsidRPr="00FB4A2A">
        <w:rPr>
          <w:szCs w:val="24"/>
        </w:rPr>
        <w:t>пп</w:t>
      </w:r>
      <w:proofErr w:type="spellEnd"/>
      <w:r w:rsidRPr="00FB4A2A">
        <w:rPr>
          <w:szCs w:val="24"/>
        </w:rPr>
        <w:t xml:space="preserve">. </w:t>
      </w:r>
      <w:r w:rsidR="000A775A" w:rsidRPr="00FB4A2A">
        <w:fldChar w:fldCharType="begin"/>
      </w:r>
      <w:r w:rsidR="000A775A" w:rsidRPr="00FB4A2A">
        <w:instrText xml:space="preserve"> REF _Ref461810189 \r \h  \* MERGEFORMAT </w:instrText>
      </w:r>
      <w:r w:rsidR="000A775A" w:rsidRPr="00FB4A2A">
        <w:fldChar w:fldCharType="separate"/>
      </w:r>
      <w:r w:rsidR="00D40CE6" w:rsidRPr="00D40CE6">
        <w:rPr>
          <w:szCs w:val="24"/>
        </w:rPr>
        <w:t>б)</w:t>
      </w:r>
      <w:r w:rsidR="000A775A" w:rsidRPr="00FB4A2A">
        <w:fldChar w:fldCharType="end"/>
      </w:r>
      <w:r w:rsidRPr="00FB4A2A">
        <w:rPr>
          <w:szCs w:val="24"/>
        </w:rPr>
        <w:t xml:space="preserve"> п.</w:t>
      </w:r>
      <w:r w:rsidR="000A775A" w:rsidRPr="00FB4A2A">
        <w:fldChar w:fldCharType="begin"/>
      </w:r>
      <w:r w:rsidR="000A775A" w:rsidRPr="00FB4A2A">
        <w:instrText xml:space="preserve"> REF _Ref461810037 \r \h  \* MERGEFORMAT </w:instrText>
      </w:r>
      <w:r w:rsidR="000A775A" w:rsidRPr="00FB4A2A">
        <w:fldChar w:fldCharType="separate"/>
      </w:r>
      <w:r w:rsidR="00D40CE6" w:rsidRPr="00D40CE6">
        <w:rPr>
          <w:szCs w:val="24"/>
        </w:rPr>
        <w:t>3.3.2.1</w:t>
      </w:r>
      <w:r w:rsidR="000A775A" w:rsidRPr="00FB4A2A">
        <w:fldChar w:fldCharType="end"/>
      </w:r>
      <w:r w:rsidRPr="00FB4A2A">
        <w:rPr>
          <w:szCs w:val="24"/>
        </w:rPr>
        <w:t>;</w:t>
      </w:r>
      <w:r w:rsidR="004E413C" w:rsidRPr="00FB4A2A">
        <w:rPr>
          <w:szCs w:val="24"/>
        </w:rPr>
        <w:t xml:space="preserve"> </w:t>
      </w:r>
    </w:p>
    <w:p w:rsidR="001651E4" w:rsidRPr="00FB4A2A" w:rsidRDefault="001651E4" w:rsidP="000E1865">
      <w:pPr>
        <w:pStyle w:val="Times12"/>
        <w:numPr>
          <w:ilvl w:val="0"/>
          <w:numId w:val="17"/>
        </w:numPr>
        <w:tabs>
          <w:tab w:val="left" w:pos="0"/>
          <w:tab w:val="left" w:pos="1276"/>
        </w:tabs>
        <w:spacing w:after="120"/>
        <w:ind w:left="1276"/>
        <w:rPr>
          <w:szCs w:val="24"/>
        </w:rPr>
      </w:pPr>
      <w:r w:rsidRPr="00FB4A2A">
        <w:rPr>
          <w:szCs w:val="24"/>
        </w:rPr>
        <w:t xml:space="preserve">Протокол разногласий к проекту Рамочного соглашения (подраздел </w:t>
      </w:r>
      <w:r w:rsidRPr="00FB4A2A">
        <w:rPr>
          <w:szCs w:val="24"/>
        </w:rPr>
        <w:fldChar w:fldCharType="begin"/>
      </w:r>
      <w:r w:rsidRPr="00FB4A2A">
        <w:rPr>
          <w:szCs w:val="24"/>
        </w:rPr>
        <w:instrText xml:space="preserve"> REF _Ref502129344 \r \h  \* MERGEFORMAT </w:instrText>
      </w:r>
      <w:r w:rsidRPr="00FB4A2A">
        <w:rPr>
          <w:szCs w:val="24"/>
        </w:rPr>
      </w:r>
      <w:r w:rsidRPr="00FB4A2A">
        <w:rPr>
          <w:szCs w:val="24"/>
        </w:rPr>
        <w:fldChar w:fldCharType="separate"/>
      </w:r>
      <w:r w:rsidR="00D40CE6">
        <w:rPr>
          <w:szCs w:val="24"/>
        </w:rPr>
        <w:t>4.2</w:t>
      </w:r>
      <w:r w:rsidRPr="00FB4A2A">
        <w:rPr>
          <w:szCs w:val="24"/>
        </w:rPr>
        <w:fldChar w:fldCharType="end"/>
      </w:r>
      <w:r w:rsidRPr="00FB4A2A">
        <w:rPr>
          <w:szCs w:val="24"/>
        </w:rPr>
        <w:t>);</w:t>
      </w:r>
    </w:p>
    <w:p w:rsidR="001651E4" w:rsidRPr="00FB4A2A" w:rsidRDefault="001651E4" w:rsidP="000E1865">
      <w:pPr>
        <w:pStyle w:val="Times12"/>
        <w:numPr>
          <w:ilvl w:val="0"/>
          <w:numId w:val="17"/>
        </w:numPr>
        <w:tabs>
          <w:tab w:val="left" w:pos="0"/>
          <w:tab w:val="left" w:pos="1276"/>
        </w:tabs>
        <w:spacing w:after="120"/>
        <w:ind w:left="1276"/>
        <w:rPr>
          <w:szCs w:val="24"/>
        </w:rPr>
      </w:pPr>
      <w:r w:rsidRPr="00FB4A2A">
        <w:rPr>
          <w:szCs w:val="24"/>
        </w:rPr>
        <w:t xml:space="preserve">Справка о перечне и годовых объемах выполненных (завершенных) аналогичных договоров (подраздел </w:t>
      </w:r>
      <w:r w:rsidRPr="00FB4A2A">
        <w:rPr>
          <w:szCs w:val="24"/>
        </w:rPr>
        <w:fldChar w:fldCharType="begin"/>
      </w:r>
      <w:r w:rsidRPr="00FB4A2A">
        <w:rPr>
          <w:szCs w:val="24"/>
        </w:rPr>
        <w:instrText xml:space="preserve"> REF _Ref449017545 \r \h  \* MERGEFORMAT </w:instrText>
      </w:r>
      <w:r w:rsidRPr="00FB4A2A">
        <w:rPr>
          <w:szCs w:val="24"/>
        </w:rPr>
      </w:r>
      <w:r w:rsidRPr="00FB4A2A">
        <w:rPr>
          <w:szCs w:val="24"/>
        </w:rPr>
        <w:fldChar w:fldCharType="separate"/>
      </w:r>
      <w:r w:rsidR="00D40CE6">
        <w:rPr>
          <w:szCs w:val="24"/>
        </w:rPr>
        <w:t>4.4</w:t>
      </w:r>
      <w:r w:rsidRPr="00FB4A2A">
        <w:rPr>
          <w:szCs w:val="24"/>
        </w:rPr>
        <w:fldChar w:fldCharType="end"/>
      </w:r>
      <w:r w:rsidRPr="00FB4A2A">
        <w:rPr>
          <w:szCs w:val="24"/>
        </w:rPr>
        <w:t xml:space="preserve">); </w:t>
      </w:r>
    </w:p>
    <w:p w:rsidR="001651E4" w:rsidRPr="00FB4A2A" w:rsidRDefault="001651E4" w:rsidP="000E1865">
      <w:pPr>
        <w:pStyle w:val="Times12"/>
        <w:numPr>
          <w:ilvl w:val="0"/>
          <w:numId w:val="17"/>
        </w:numPr>
        <w:tabs>
          <w:tab w:val="left" w:pos="0"/>
          <w:tab w:val="left" w:pos="1276"/>
        </w:tabs>
        <w:spacing w:after="120"/>
        <w:ind w:left="1276"/>
        <w:rPr>
          <w:szCs w:val="24"/>
        </w:rPr>
      </w:pPr>
      <w:r w:rsidRPr="00FB4A2A">
        <w:rPr>
          <w:szCs w:val="24"/>
        </w:rPr>
        <w:t xml:space="preserve">Справка о текущей загруженности Участника (договорах, находящихся в исполнении) (подраздел </w:t>
      </w:r>
      <w:r w:rsidRPr="00FB4A2A">
        <w:rPr>
          <w:szCs w:val="24"/>
        </w:rPr>
        <w:fldChar w:fldCharType="begin"/>
      </w:r>
      <w:r w:rsidRPr="00FB4A2A">
        <w:rPr>
          <w:szCs w:val="24"/>
        </w:rPr>
        <w:instrText xml:space="preserve"> REF _Ref449017552 \r \h  \* MERGEFORMAT </w:instrText>
      </w:r>
      <w:r w:rsidRPr="00FB4A2A">
        <w:rPr>
          <w:szCs w:val="24"/>
        </w:rPr>
      </w:r>
      <w:r w:rsidRPr="00FB4A2A">
        <w:rPr>
          <w:szCs w:val="24"/>
        </w:rPr>
        <w:fldChar w:fldCharType="separate"/>
      </w:r>
      <w:r w:rsidR="00D40CE6">
        <w:rPr>
          <w:szCs w:val="24"/>
        </w:rPr>
        <w:t>4.5</w:t>
      </w:r>
      <w:r w:rsidRPr="00FB4A2A">
        <w:rPr>
          <w:szCs w:val="24"/>
        </w:rPr>
        <w:fldChar w:fldCharType="end"/>
      </w:r>
      <w:r w:rsidRPr="00FB4A2A">
        <w:rPr>
          <w:szCs w:val="24"/>
        </w:rPr>
        <w:t>);</w:t>
      </w:r>
    </w:p>
    <w:p w:rsidR="001651E4" w:rsidRPr="00FB4A2A" w:rsidRDefault="001651E4" w:rsidP="000E1865">
      <w:pPr>
        <w:pStyle w:val="Times12"/>
        <w:numPr>
          <w:ilvl w:val="0"/>
          <w:numId w:val="17"/>
        </w:numPr>
        <w:tabs>
          <w:tab w:val="left" w:pos="0"/>
          <w:tab w:val="left" w:pos="1276"/>
        </w:tabs>
        <w:spacing w:after="120"/>
        <w:ind w:left="1276"/>
        <w:rPr>
          <w:szCs w:val="24"/>
        </w:rPr>
      </w:pPr>
      <w:r w:rsidRPr="00FB4A2A">
        <w:rPr>
          <w:szCs w:val="24"/>
        </w:rPr>
        <w:t xml:space="preserve">Справка о материально-технических ресурсах (подраздел </w:t>
      </w:r>
      <w:r w:rsidRPr="00FB4A2A">
        <w:rPr>
          <w:szCs w:val="24"/>
        </w:rPr>
        <w:fldChar w:fldCharType="begin"/>
      </w:r>
      <w:r w:rsidRPr="00FB4A2A">
        <w:rPr>
          <w:szCs w:val="24"/>
        </w:rPr>
        <w:instrText xml:space="preserve"> REF _Ref502071805 \r \h  \* MERGEFORMAT </w:instrText>
      </w:r>
      <w:r w:rsidRPr="00FB4A2A">
        <w:rPr>
          <w:szCs w:val="24"/>
        </w:rPr>
      </w:r>
      <w:r w:rsidRPr="00FB4A2A">
        <w:rPr>
          <w:szCs w:val="24"/>
        </w:rPr>
        <w:fldChar w:fldCharType="separate"/>
      </w:r>
      <w:r w:rsidR="00D40CE6">
        <w:rPr>
          <w:szCs w:val="24"/>
        </w:rPr>
        <w:t>4.6</w:t>
      </w:r>
      <w:r w:rsidRPr="00FB4A2A">
        <w:rPr>
          <w:szCs w:val="24"/>
        </w:rPr>
        <w:fldChar w:fldCharType="end"/>
      </w:r>
      <w:r w:rsidRPr="00FB4A2A">
        <w:rPr>
          <w:szCs w:val="24"/>
        </w:rPr>
        <w:t>);</w:t>
      </w:r>
    </w:p>
    <w:p w:rsidR="001651E4" w:rsidRPr="00FB4A2A" w:rsidRDefault="001651E4" w:rsidP="000E1865">
      <w:pPr>
        <w:pStyle w:val="Times12"/>
        <w:numPr>
          <w:ilvl w:val="0"/>
          <w:numId w:val="17"/>
        </w:numPr>
        <w:tabs>
          <w:tab w:val="left" w:pos="0"/>
          <w:tab w:val="left" w:pos="1276"/>
        </w:tabs>
        <w:spacing w:after="120"/>
        <w:ind w:left="1276"/>
        <w:rPr>
          <w:szCs w:val="24"/>
        </w:rPr>
      </w:pPr>
      <w:r w:rsidRPr="00FB4A2A">
        <w:rPr>
          <w:szCs w:val="24"/>
        </w:rPr>
        <w:t xml:space="preserve">Справка о кадровых ресурсах (подраздел </w:t>
      </w:r>
      <w:r w:rsidRPr="00FB4A2A">
        <w:rPr>
          <w:szCs w:val="24"/>
        </w:rPr>
        <w:fldChar w:fldCharType="begin"/>
      </w:r>
      <w:r w:rsidRPr="00FB4A2A">
        <w:rPr>
          <w:szCs w:val="24"/>
        </w:rPr>
        <w:instrText xml:space="preserve"> REF _Ref502071835 \r \h  \* MERGEFORMAT </w:instrText>
      </w:r>
      <w:r w:rsidRPr="00FB4A2A">
        <w:rPr>
          <w:szCs w:val="24"/>
        </w:rPr>
      </w:r>
      <w:r w:rsidRPr="00FB4A2A">
        <w:rPr>
          <w:szCs w:val="24"/>
        </w:rPr>
        <w:fldChar w:fldCharType="separate"/>
      </w:r>
      <w:r w:rsidR="00D40CE6">
        <w:rPr>
          <w:szCs w:val="24"/>
        </w:rPr>
        <w:t>4.7</w:t>
      </w:r>
      <w:r w:rsidRPr="00FB4A2A">
        <w:rPr>
          <w:szCs w:val="24"/>
        </w:rPr>
        <w:fldChar w:fldCharType="end"/>
      </w:r>
      <w:r w:rsidRPr="00FB4A2A">
        <w:rPr>
          <w:szCs w:val="24"/>
        </w:rPr>
        <w:t>);</w:t>
      </w:r>
    </w:p>
    <w:p w:rsidR="009A6246" w:rsidRPr="00FB4A2A" w:rsidRDefault="001651E4" w:rsidP="000E1865">
      <w:pPr>
        <w:pStyle w:val="Times12"/>
        <w:numPr>
          <w:ilvl w:val="0"/>
          <w:numId w:val="17"/>
        </w:numPr>
        <w:tabs>
          <w:tab w:val="left" w:pos="0"/>
          <w:tab w:val="left" w:pos="1276"/>
        </w:tabs>
        <w:spacing w:after="120"/>
        <w:ind w:left="1276"/>
        <w:rPr>
          <w:szCs w:val="24"/>
        </w:rPr>
      </w:pPr>
      <w:r w:rsidRPr="00FB4A2A">
        <w:rPr>
          <w:szCs w:val="24"/>
        </w:rPr>
        <w:t xml:space="preserve">Соглашение на выполнение работ (подраздел </w:t>
      </w:r>
      <w:r w:rsidRPr="00FB4A2A">
        <w:rPr>
          <w:szCs w:val="24"/>
        </w:rPr>
        <w:fldChar w:fldCharType="begin"/>
      </w:r>
      <w:r w:rsidRPr="00FB4A2A">
        <w:rPr>
          <w:szCs w:val="24"/>
        </w:rPr>
        <w:instrText xml:space="preserve"> REF _Ref502071969 \r \h  \* MERGEFORMAT </w:instrText>
      </w:r>
      <w:r w:rsidRPr="00FB4A2A">
        <w:rPr>
          <w:szCs w:val="24"/>
        </w:rPr>
      </w:r>
      <w:r w:rsidRPr="00FB4A2A">
        <w:rPr>
          <w:szCs w:val="24"/>
        </w:rPr>
        <w:fldChar w:fldCharType="separate"/>
      </w:r>
      <w:r w:rsidR="00D40CE6">
        <w:rPr>
          <w:szCs w:val="24"/>
        </w:rPr>
        <w:t>4.8</w:t>
      </w:r>
      <w:r w:rsidRPr="00FB4A2A">
        <w:rPr>
          <w:szCs w:val="24"/>
        </w:rPr>
        <w:fldChar w:fldCharType="end"/>
      </w:r>
      <w:r w:rsidRPr="00FB4A2A">
        <w:rPr>
          <w:szCs w:val="24"/>
        </w:rPr>
        <w:t>);</w:t>
      </w:r>
    </w:p>
    <w:p w:rsidR="009A6246" w:rsidRPr="00FB4A2A" w:rsidRDefault="009A6246" w:rsidP="000E1865">
      <w:pPr>
        <w:pStyle w:val="Times12"/>
        <w:numPr>
          <w:ilvl w:val="0"/>
          <w:numId w:val="17"/>
        </w:numPr>
        <w:tabs>
          <w:tab w:val="left" w:pos="0"/>
          <w:tab w:val="left" w:pos="1276"/>
        </w:tabs>
        <w:spacing w:after="120"/>
        <w:ind w:left="1276"/>
        <w:rPr>
          <w:szCs w:val="24"/>
        </w:rPr>
      </w:pPr>
      <w:r w:rsidRPr="00FB4A2A">
        <w:rPr>
          <w:bCs w:val="0"/>
          <w:szCs w:val="24"/>
        </w:rPr>
        <w:t>Анкета Участника Конкурса (</w:t>
      </w:r>
      <w:r w:rsidRPr="00FB4A2A">
        <w:rPr>
          <w:bCs w:val="0"/>
          <w:spacing w:val="-2"/>
          <w:szCs w:val="24"/>
        </w:rPr>
        <w:t>под</w:t>
      </w:r>
      <w:r w:rsidRPr="00FB4A2A">
        <w:rPr>
          <w:bCs w:val="0"/>
          <w:szCs w:val="24"/>
        </w:rPr>
        <w:t>раздел</w:t>
      </w:r>
      <w:r w:rsidR="001A5957" w:rsidRPr="00FB4A2A">
        <w:rPr>
          <w:bCs w:val="0"/>
          <w:szCs w:val="24"/>
        </w:rPr>
        <w:t xml:space="preserve"> </w:t>
      </w:r>
      <w:r w:rsidR="000A775A" w:rsidRPr="00FB4A2A">
        <w:fldChar w:fldCharType="begin"/>
      </w:r>
      <w:r w:rsidR="000A775A" w:rsidRPr="00FB4A2A">
        <w:instrText xml:space="preserve"> REF _Ref461810318 \r \h  \* MERGEFORMAT </w:instrText>
      </w:r>
      <w:r w:rsidR="000A775A" w:rsidRPr="00FB4A2A">
        <w:fldChar w:fldCharType="separate"/>
      </w:r>
      <w:r w:rsidR="00D40CE6" w:rsidRPr="00D40CE6">
        <w:rPr>
          <w:bCs w:val="0"/>
          <w:szCs w:val="24"/>
        </w:rPr>
        <w:t>4.3.1</w:t>
      </w:r>
      <w:r w:rsidR="000A775A" w:rsidRPr="00FB4A2A">
        <w:fldChar w:fldCharType="end"/>
      </w:r>
      <w:r w:rsidRPr="00FB4A2A">
        <w:rPr>
          <w:bCs w:val="0"/>
          <w:szCs w:val="24"/>
        </w:rPr>
        <w:t xml:space="preserve">) </w:t>
      </w:r>
      <w:r w:rsidRPr="00FB4A2A">
        <w:rPr>
          <w:szCs w:val="24"/>
        </w:rPr>
        <w:t xml:space="preserve">с приложением </w:t>
      </w:r>
      <w:r w:rsidRPr="00FB4A2A">
        <w:rPr>
          <w:bCs w:val="0"/>
          <w:szCs w:val="24"/>
        </w:rPr>
        <w:t xml:space="preserve">файла копии Анкеты Участника Конкурса, выполненного в формате MS </w:t>
      </w:r>
      <w:proofErr w:type="spellStart"/>
      <w:r w:rsidRPr="00FB4A2A">
        <w:rPr>
          <w:bCs w:val="0"/>
          <w:szCs w:val="24"/>
        </w:rPr>
        <w:t>Word</w:t>
      </w:r>
      <w:proofErr w:type="spellEnd"/>
      <w:r w:rsidRPr="00FB4A2A">
        <w:rPr>
          <w:szCs w:val="24"/>
        </w:rPr>
        <w:t>;</w:t>
      </w:r>
    </w:p>
    <w:p w:rsidR="009A6246" w:rsidRPr="00FB4A2A" w:rsidRDefault="00131FA8" w:rsidP="000E1865">
      <w:pPr>
        <w:pStyle w:val="Times12"/>
        <w:numPr>
          <w:ilvl w:val="0"/>
          <w:numId w:val="17"/>
        </w:numPr>
        <w:tabs>
          <w:tab w:val="left" w:pos="0"/>
          <w:tab w:val="left" w:pos="1276"/>
        </w:tabs>
        <w:spacing w:after="120"/>
        <w:ind w:left="1276"/>
        <w:rPr>
          <w:bCs w:val="0"/>
          <w:szCs w:val="24"/>
        </w:rPr>
      </w:pPr>
      <w:r w:rsidRPr="00FB4A2A">
        <w:rPr>
          <w:szCs w:val="24"/>
        </w:rPr>
        <w:t xml:space="preserve">Выписка </w:t>
      </w:r>
      <w:r w:rsidRPr="00FB4A2A">
        <w:t>из Единого реестра субъектов малого и среднего предпринимательства или Д</w:t>
      </w:r>
      <w:r w:rsidRPr="00FB4A2A">
        <w:rPr>
          <w:szCs w:val="24"/>
        </w:rPr>
        <w:t>екл</w:t>
      </w:r>
      <w:r w:rsidR="00C6284E" w:rsidRPr="00FB4A2A">
        <w:rPr>
          <w:szCs w:val="24"/>
        </w:rPr>
        <w:t>арация о соответствии участника</w:t>
      </w:r>
      <w:r w:rsidRPr="00FB4A2A">
        <w:rPr>
          <w:szCs w:val="24"/>
        </w:rPr>
        <w:t xml:space="preserve">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w:t>
      </w:r>
      <w:r w:rsidR="00C6284E" w:rsidRPr="00FB4A2A">
        <w:rPr>
          <w:szCs w:val="24"/>
        </w:rPr>
        <w:t>тсутствия сведений об участнике</w:t>
      </w:r>
      <w:r w:rsidRPr="00FB4A2A">
        <w:rPr>
          <w:szCs w:val="24"/>
        </w:rPr>
        <w:t>, который(</w:t>
      </w:r>
      <w:proofErr w:type="spellStart"/>
      <w:r w:rsidRPr="00FB4A2A">
        <w:rPr>
          <w:szCs w:val="24"/>
        </w:rPr>
        <w:t>ые</w:t>
      </w:r>
      <w:proofErr w:type="spellEnd"/>
      <w:r w:rsidRPr="00FB4A2A">
        <w:rPr>
          <w:szCs w:val="24"/>
        </w:rPr>
        <w:t>) являет(ют)</w:t>
      </w:r>
      <w:proofErr w:type="spellStart"/>
      <w:r w:rsidRPr="00FB4A2A">
        <w:rPr>
          <w:szCs w:val="24"/>
        </w:rPr>
        <w:t>ся</w:t>
      </w:r>
      <w:proofErr w:type="spellEnd"/>
      <w:r w:rsidRPr="00FB4A2A">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FB4A2A">
        <w:fldChar w:fldCharType="begin"/>
      </w:r>
      <w:r w:rsidR="000A775A" w:rsidRPr="00FB4A2A">
        <w:instrText xml:space="preserve"> REF _Ref491176415 \r \h  \* MERGEFORMAT </w:instrText>
      </w:r>
      <w:r w:rsidR="000A775A" w:rsidRPr="00FB4A2A">
        <w:fldChar w:fldCharType="separate"/>
      </w:r>
      <w:r w:rsidR="00D40CE6" w:rsidRPr="00D40CE6">
        <w:rPr>
          <w:szCs w:val="24"/>
        </w:rPr>
        <w:t>4.3.2</w:t>
      </w:r>
      <w:r w:rsidR="000A775A" w:rsidRPr="00FB4A2A">
        <w:fldChar w:fldCharType="end"/>
      </w:r>
      <w:r w:rsidRPr="00FB4A2A">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w:t>
      </w:r>
      <w:r w:rsidR="00C6284E" w:rsidRPr="00FB4A2A">
        <w:rPr>
          <w:szCs w:val="24"/>
        </w:rPr>
        <w:t>ов МСП. В случае, если Участник</w:t>
      </w:r>
      <w:r w:rsidRPr="00FB4A2A">
        <w:rPr>
          <w:szCs w:val="24"/>
        </w:rPr>
        <w:t xml:space="preserve"> не относится к субъектам МСП, он должен предоставить письмо в произвольной форме о непринадлежности его к субъектам МСП</w:t>
      </w:r>
      <w:r w:rsidR="009A6246" w:rsidRPr="00FB4A2A">
        <w:rPr>
          <w:bCs w:val="0"/>
          <w:szCs w:val="24"/>
        </w:rPr>
        <w:t>;</w:t>
      </w:r>
    </w:p>
    <w:p w:rsidR="009A6246" w:rsidRPr="00FB4A2A" w:rsidRDefault="009A6246" w:rsidP="000E1865">
      <w:pPr>
        <w:pStyle w:val="Times12"/>
        <w:numPr>
          <w:ilvl w:val="0"/>
          <w:numId w:val="17"/>
        </w:numPr>
        <w:tabs>
          <w:tab w:val="left" w:pos="0"/>
          <w:tab w:val="left" w:pos="1276"/>
        </w:tabs>
        <w:spacing w:after="120"/>
        <w:ind w:left="1276"/>
        <w:rPr>
          <w:szCs w:val="24"/>
        </w:rPr>
      </w:pPr>
      <w:r w:rsidRPr="00FB4A2A">
        <w:rPr>
          <w:bCs w:val="0"/>
          <w:szCs w:val="24"/>
        </w:rPr>
        <w:t>Документы, подтверждающие соответствие требованиям,</w:t>
      </w:r>
      <w:r w:rsidR="001651E4" w:rsidRPr="00FB4A2A">
        <w:rPr>
          <w:bCs w:val="0"/>
          <w:szCs w:val="24"/>
        </w:rPr>
        <w:t xml:space="preserve"> предъявляемым к Участнику </w:t>
      </w:r>
      <w:r w:rsidRPr="00FB4A2A">
        <w:rPr>
          <w:bCs w:val="0"/>
          <w:szCs w:val="24"/>
        </w:rPr>
        <w:t>подраздел</w:t>
      </w:r>
      <w:r w:rsidR="001A5957" w:rsidRPr="00FB4A2A">
        <w:rPr>
          <w:bCs w:val="0"/>
          <w:szCs w:val="24"/>
        </w:rPr>
        <w:t xml:space="preserve"> </w:t>
      </w:r>
      <w:r w:rsidR="00BF482E" w:rsidRPr="00FB4A2A">
        <w:fldChar w:fldCharType="begin"/>
      </w:r>
      <w:r w:rsidR="00BF482E" w:rsidRPr="00FB4A2A">
        <w:rPr>
          <w:bCs w:val="0"/>
          <w:szCs w:val="24"/>
        </w:rPr>
        <w:instrText xml:space="preserve"> REF _Ref502130624 \r \h </w:instrText>
      </w:r>
      <w:r w:rsidR="003169A5" w:rsidRPr="00FB4A2A">
        <w:instrText xml:space="preserve"> \* MERGEFORMAT </w:instrText>
      </w:r>
      <w:r w:rsidR="00BF482E" w:rsidRPr="00FB4A2A">
        <w:fldChar w:fldCharType="separate"/>
      </w:r>
      <w:r w:rsidR="00D40CE6">
        <w:rPr>
          <w:bCs w:val="0"/>
          <w:szCs w:val="24"/>
        </w:rPr>
        <w:t>3.3</w:t>
      </w:r>
      <w:r w:rsidR="00BF482E" w:rsidRPr="00FB4A2A">
        <w:fldChar w:fldCharType="end"/>
      </w:r>
      <w:r w:rsidRPr="00FB4A2A">
        <w:rPr>
          <w:bCs w:val="0"/>
          <w:szCs w:val="24"/>
        </w:rPr>
        <w:t xml:space="preserve"> </w:t>
      </w:r>
      <w:r w:rsidR="001651E4" w:rsidRPr="00FB4A2A">
        <w:rPr>
          <w:bCs w:val="0"/>
          <w:szCs w:val="24"/>
        </w:rPr>
        <w:t>(</w:t>
      </w:r>
      <w:r w:rsidRPr="00FB4A2A">
        <w:rPr>
          <w:bCs w:val="0"/>
          <w:szCs w:val="24"/>
        </w:rPr>
        <w:t xml:space="preserve">за исключением документов, указанных в </w:t>
      </w:r>
      <w:proofErr w:type="spellStart"/>
      <w:r w:rsidRPr="00FB4A2A">
        <w:rPr>
          <w:szCs w:val="24"/>
        </w:rPr>
        <w:t>пп</w:t>
      </w:r>
      <w:proofErr w:type="spellEnd"/>
      <w:r w:rsidRPr="00FB4A2A">
        <w:rPr>
          <w:szCs w:val="24"/>
        </w:rPr>
        <w:t>.</w:t>
      </w:r>
      <w:r w:rsidR="001A5957" w:rsidRPr="00FB4A2A">
        <w:rPr>
          <w:szCs w:val="24"/>
        </w:rPr>
        <w:t xml:space="preserve"> </w:t>
      </w:r>
      <w:r w:rsidR="000A775A" w:rsidRPr="00FB4A2A">
        <w:fldChar w:fldCharType="begin"/>
      </w:r>
      <w:r w:rsidR="000A775A" w:rsidRPr="00FB4A2A">
        <w:instrText xml:space="preserve"> REF _Ref461810189 \r \h  \* MERGEFORMAT </w:instrText>
      </w:r>
      <w:r w:rsidR="000A775A" w:rsidRPr="00FB4A2A">
        <w:fldChar w:fldCharType="separate"/>
      </w:r>
      <w:r w:rsidR="00D40CE6" w:rsidRPr="00D40CE6">
        <w:rPr>
          <w:szCs w:val="24"/>
        </w:rPr>
        <w:t>б)</w:t>
      </w:r>
      <w:r w:rsidR="000A775A" w:rsidRPr="00FB4A2A">
        <w:fldChar w:fldCharType="end"/>
      </w:r>
      <w:r w:rsidRPr="00FB4A2A">
        <w:rPr>
          <w:szCs w:val="24"/>
        </w:rPr>
        <w:t xml:space="preserve">, </w:t>
      </w:r>
      <w:r w:rsidR="000A775A" w:rsidRPr="00FB4A2A">
        <w:fldChar w:fldCharType="begin"/>
      </w:r>
      <w:r w:rsidR="000A775A" w:rsidRPr="00FB4A2A">
        <w:instrText xml:space="preserve"> REF _Ref440372326 \r \h  \* MERGEFORMAT </w:instrText>
      </w:r>
      <w:r w:rsidR="000A775A" w:rsidRPr="00FB4A2A">
        <w:fldChar w:fldCharType="separate"/>
      </w:r>
      <w:r w:rsidR="00D40CE6">
        <w:t>д)</w:t>
      </w:r>
      <w:r w:rsidR="000A775A" w:rsidRPr="00FB4A2A">
        <w:fldChar w:fldCharType="end"/>
      </w:r>
      <w:r w:rsidRPr="00FB4A2A">
        <w:rPr>
          <w:szCs w:val="24"/>
        </w:rPr>
        <w:t xml:space="preserve">, </w:t>
      </w:r>
      <w:r w:rsidR="005A1486" w:rsidRPr="00FB4A2A">
        <w:fldChar w:fldCharType="begin"/>
      </w:r>
      <w:r w:rsidR="004E62DD" w:rsidRPr="00FB4A2A">
        <w:instrText xml:space="preserve"> REF _Ref440371812 \r \h  \* MERGEFORMAT </w:instrText>
      </w:r>
      <w:r w:rsidR="005A1486" w:rsidRPr="00FB4A2A">
        <w:fldChar w:fldCharType="separate"/>
      </w:r>
      <w:r w:rsidR="00D40CE6" w:rsidRPr="00D40CE6">
        <w:rPr>
          <w:szCs w:val="24"/>
        </w:rPr>
        <w:t>м)</w:t>
      </w:r>
      <w:r w:rsidR="005A1486" w:rsidRPr="00FB4A2A">
        <w:fldChar w:fldCharType="end"/>
      </w:r>
      <w:r w:rsidRPr="00FB4A2A">
        <w:rPr>
          <w:szCs w:val="24"/>
        </w:rPr>
        <w:t xml:space="preserve">, </w:t>
      </w:r>
      <w:r w:rsidR="005A1486" w:rsidRPr="00FB4A2A">
        <w:fldChar w:fldCharType="begin"/>
      </w:r>
      <w:r w:rsidR="00981958" w:rsidRPr="00FB4A2A">
        <w:rPr>
          <w:szCs w:val="24"/>
        </w:rPr>
        <w:instrText xml:space="preserve"> REF _Ref496256352 \r \h </w:instrText>
      </w:r>
      <w:r w:rsidR="00C14F6C" w:rsidRPr="00FB4A2A">
        <w:instrText xml:space="preserve"> \* MERGEFORMAT </w:instrText>
      </w:r>
      <w:r w:rsidR="005A1486" w:rsidRPr="00FB4A2A">
        <w:fldChar w:fldCharType="separate"/>
      </w:r>
      <w:r w:rsidR="00D40CE6">
        <w:rPr>
          <w:szCs w:val="24"/>
        </w:rPr>
        <w:t>н)</w:t>
      </w:r>
      <w:r w:rsidR="005A1486" w:rsidRPr="00FB4A2A">
        <w:fldChar w:fldCharType="end"/>
      </w:r>
      <w:r w:rsidRPr="00FB4A2A">
        <w:rPr>
          <w:szCs w:val="24"/>
        </w:rPr>
        <w:t xml:space="preserve">, </w:t>
      </w:r>
      <w:r w:rsidR="00BF482E" w:rsidRPr="00FB4A2A">
        <w:rPr>
          <w:szCs w:val="24"/>
        </w:rPr>
        <w:fldChar w:fldCharType="begin"/>
      </w:r>
      <w:r w:rsidR="00BF482E" w:rsidRPr="00FB4A2A">
        <w:rPr>
          <w:szCs w:val="24"/>
        </w:rPr>
        <w:instrText xml:space="preserve"> REF _Ref502131058 \r \h </w:instrText>
      </w:r>
      <w:r w:rsidR="00C14F6C" w:rsidRPr="00FB4A2A">
        <w:rPr>
          <w:szCs w:val="24"/>
        </w:rPr>
        <w:instrText xml:space="preserve"> \* MERGEFORMAT </w:instrText>
      </w:r>
      <w:r w:rsidR="00BF482E" w:rsidRPr="00FB4A2A">
        <w:rPr>
          <w:szCs w:val="24"/>
        </w:rPr>
      </w:r>
      <w:r w:rsidR="00BF482E" w:rsidRPr="00FB4A2A">
        <w:rPr>
          <w:szCs w:val="24"/>
        </w:rPr>
        <w:fldChar w:fldCharType="separate"/>
      </w:r>
      <w:r w:rsidR="00D40CE6">
        <w:rPr>
          <w:szCs w:val="24"/>
        </w:rPr>
        <w:t>р)</w:t>
      </w:r>
      <w:r w:rsidR="00BF482E" w:rsidRPr="00FB4A2A">
        <w:rPr>
          <w:szCs w:val="24"/>
        </w:rPr>
        <w:fldChar w:fldCharType="end"/>
      </w:r>
      <w:r w:rsidR="00BF482E" w:rsidRPr="00FB4A2A">
        <w:rPr>
          <w:szCs w:val="24"/>
        </w:rPr>
        <w:t xml:space="preserve">, </w:t>
      </w:r>
      <w:r w:rsidR="00BF482E" w:rsidRPr="00FB4A2A">
        <w:rPr>
          <w:szCs w:val="24"/>
        </w:rPr>
        <w:fldChar w:fldCharType="begin"/>
      </w:r>
      <w:r w:rsidR="00BF482E" w:rsidRPr="00FB4A2A">
        <w:rPr>
          <w:szCs w:val="24"/>
        </w:rPr>
        <w:instrText xml:space="preserve"> REF _Ref502131076 \r \h </w:instrText>
      </w:r>
      <w:r w:rsidR="00C14F6C" w:rsidRPr="00FB4A2A">
        <w:rPr>
          <w:szCs w:val="24"/>
        </w:rPr>
        <w:instrText xml:space="preserve"> \* MERGEFORMAT </w:instrText>
      </w:r>
      <w:r w:rsidR="00BF482E" w:rsidRPr="00FB4A2A">
        <w:rPr>
          <w:szCs w:val="24"/>
        </w:rPr>
      </w:r>
      <w:r w:rsidR="00BF482E" w:rsidRPr="00FB4A2A">
        <w:rPr>
          <w:szCs w:val="24"/>
        </w:rPr>
        <w:fldChar w:fldCharType="separate"/>
      </w:r>
      <w:r w:rsidR="00D40CE6">
        <w:rPr>
          <w:szCs w:val="24"/>
        </w:rPr>
        <w:t>с)</w:t>
      </w:r>
      <w:r w:rsidR="00BF482E" w:rsidRPr="00FB4A2A">
        <w:rPr>
          <w:szCs w:val="24"/>
        </w:rPr>
        <w:fldChar w:fldCharType="end"/>
      </w:r>
      <w:r w:rsidR="00BF482E" w:rsidRPr="00FB4A2A">
        <w:rPr>
          <w:szCs w:val="24"/>
        </w:rPr>
        <w:t xml:space="preserve">, </w:t>
      </w:r>
      <w:r w:rsidR="00BF482E" w:rsidRPr="00FB4A2A">
        <w:rPr>
          <w:szCs w:val="24"/>
        </w:rPr>
        <w:fldChar w:fldCharType="begin"/>
      </w:r>
      <w:r w:rsidR="00BF482E" w:rsidRPr="00FB4A2A">
        <w:rPr>
          <w:szCs w:val="24"/>
        </w:rPr>
        <w:instrText xml:space="preserve"> REF _Ref502131092 \r \h </w:instrText>
      </w:r>
      <w:r w:rsidR="00C14F6C" w:rsidRPr="00FB4A2A">
        <w:rPr>
          <w:szCs w:val="24"/>
        </w:rPr>
        <w:instrText xml:space="preserve"> \* MERGEFORMAT </w:instrText>
      </w:r>
      <w:r w:rsidR="00BF482E" w:rsidRPr="00FB4A2A">
        <w:rPr>
          <w:szCs w:val="24"/>
        </w:rPr>
      </w:r>
      <w:r w:rsidR="00BF482E" w:rsidRPr="00FB4A2A">
        <w:rPr>
          <w:szCs w:val="24"/>
        </w:rPr>
        <w:fldChar w:fldCharType="separate"/>
      </w:r>
      <w:r w:rsidR="00D40CE6">
        <w:rPr>
          <w:szCs w:val="24"/>
        </w:rPr>
        <w:t>т)</w:t>
      </w:r>
      <w:r w:rsidR="00BF482E" w:rsidRPr="00FB4A2A">
        <w:rPr>
          <w:szCs w:val="24"/>
        </w:rPr>
        <w:fldChar w:fldCharType="end"/>
      </w:r>
      <w:r w:rsidR="00BF482E" w:rsidRPr="00FB4A2A">
        <w:rPr>
          <w:szCs w:val="24"/>
        </w:rPr>
        <w:t xml:space="preserve">, </w:t>
      </w:r>
      <w:r w:rsidR="00BF482E" w:rsidRPr="00FB4A2A">
        <w:rPr>
          <w:szCs w:val="24"/>
        </w:rPr>
        <w:fldChar w:fldCharType="begin"/>
      </w:r>
      <w:r w:rsidR="00BF482E" w:rsidRPr="00FB4A2A">
        <w:rPr>
          <w:szCs w:val="24"/>
        </w:rPr>
        <w:instrText xml:space="preserve"> REF _Ref502131158 \r \h </w:instrText>
      </w:r>
      <w:r w:rsidR="00C14F6C" w:rsidRPr="00FB4A2A">
        <w:rPr>
          <w:szCs w:val="24"/>
        </w:rPr>
        <w:instrText xml:space="preserve"> \* MERGEFORMAT </w:instrText>
      </w:r>
      <w:r w:rsidR="00BF482E" w:rsidRPr="00FB4A2A">
        <w:rPr>
          <w:szCs w:val="24"/>
        </w:rPr>
      </w:r>
      <w:r w:rsidR="00BF482E" w:rsidRPr="00FB4A2A">
        <w:rPr>
          <w:szCs w:val="24"/>
        </w:rPr>
        <w:fldChar w:fldCharType="separate"/>
      </w:r>
      <w:r w:rsidR="00D40CE6">
        <w:rPr>
          <w:szCs w:val="24"/>
        </w:rPr>
        <w:t>у)</w:t>
      </w:r>
      <w:r w:rsidR="00BF482E" w:rsidRPr="00FB4A2A">
        <w:rPr>
          <w:szCs w:val="24"/>
        </w:rPr>
        <w:fldChar w:fldCharType="end"/>
      </w:r>
      <w:r w:rsidR="00BF482E" w:rsidRPr="00FB4A2A">
        <w:rPr>
          <w:szCs w:val="24"/>
        </w:rPr>
        <w:t xml:space="preserve"> и </w:t>
      </w:r>
      <w:r w:rsidR="005A1486" w:rsidRPr="00FB4A2A">
        <w:fldChar w:fldCharType="begin"/>
      </w:r>
      <w:r w:rsidR="004E62DD" w:rsidRPr="00FB4A2A">
        <w:instrText xml:space="preserve"> REF _Ref441574561 \r \h  \* MERGEFORMAT </w:instrText>
      </w:r>
      <w:r w:rsidR="005A1486" w:rsidRPr="00FB4A2A">
        <w:fldChar w:fldCharType="separate"/>
      </w:r>
      <w:r w:rsidR="00D40CE6" w:rsidRPr="00D40CE6">
        <w:rPr>
          <w:szCs w:val="24"/>
        </w:rPr>
        <w:t>х)</w:t>
      </w:r>
      <w:r w:rsidR="005A1486" w:rsidRPr="00FB4A2A">
        <w:fldChar w:fldCharType="end"/>
      </w:r>
      <w:r w:rsidRPr="00FB4A2A">
        <w:rPr>
          <w:szCs w:val="24"/>
        </w:rPr>
        <w:t xml:space="preserve"> п. </w:t>
      </w:r>
      <w:r w:rsidR="000A775A" w:rsidRPr="00FB4A2A">
        <w:fldChar w:fldCharType="begin"/>
      </w:r>
      <w:r w:rsidR="000A775A" w:rsidRPr="00FB4A2A">
        <w:instrText xml:space="preserve"> REF _Ref461810037 \r \h  \* MERGEFORMAT </w:instrText>
      </w:r>
      <w:r w:rsidR="000A775A" w:rsidRPr="00FB4A2A">
        <w:fldChar w:fldCharType="separate"/>
      </w:r>
      <w:r w:rsidR="00D40CE6" w:rsidRPr="00D40CE6">
        <w:rPr>
          <w:szCs w:val="24"/>
        </w:rPr>
        <w:t>3.3.2.1</w:t>
      </w:r>
      <w:r w:rsidR="000A775A" w:rsidRPr="00FB4A2A">
        <w:fldChar w:fldCharType="end"/>
      </w:r>
      <w:r w:rsidRPr="00FB4A2A">
        <w:rPr>
          <w:bCs w:val="0"/>
          <w:szCs w:val="24"/>
        </w:rPr>
        <w:t>);</w:t>
      </w:r>
      <w:r w:rsidR="006D72C6" w:rsidRPr="00FB4A2A">
        <w:rPr>
          <w:bCs w:val="0"/>
          <w:szCs w:val="24"/>
        </w:rPr>
        <w:t xml:space="preserve"> </w:t>
      </w:r>
    </w:p>
    <w:p w:rsidR="00C00B65" w:rsidRPr="00FB4A2A" w:rsidRDefault="00C00B65" w:rsidP="000E1865">
      <w:pPr>
        <w:pStyle w:val="Times12"/>
        <w:numPr>
          <w:ilvl w:val="0"/>
          <w:numId w:val="17"/>
        </w:numPr>
        <w:tabs>
          <w:tab w:val="left" w:pos="540"/>
        </w:tabs>
        <w:spacing w:after="120"/>
        <w:ind w:left="0" w:firstLine="851"/>
        <w:rPr>
          <w:szCs w:val="24"/>
        </w:rPr>
      </w:pPr>
      <w:bookmarkStart w:id="934" w:name="_Ref306004660"/>
      <w:r w:rsidRPr="00FB4A2A">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FB4A2A">
        <w:fldChar w:fldCharType="begin"/>
      </w:r>
      <w:r w:rsidR="000A775A" w:rsidRPr="00FB4A2A">
        <w:instrText xml:space="preserve"> REF _Ref442263553 \r \h  \* MERGEFORMAT </w:instrText>
      </w:r>
      <w:r w:rsidR="000A775A" w:rsidRPr="00FB4A2A">
        <w:fldChar w:fldCharType="separate"/>
      </w:r>
      <w:r w:rsidR="00D40CE6" w:rsidRPr="00D40CE6">
        <w:rPr>
          <w:szCs w:val="24"/>
        </w:rPr>
        <w:t>3.4.8.3</w:t>
      </w:r>
      <w:r w:rsidR="000A775A" w:rsidRPr="00FB4A2A">
        <w:fldChar w:fldCharType="end"/>
      </w:r>
      <w:r w:rsidRPr="00FB4A2A">
        <w:rPr>
          <w:szCs w:val="24"/>
        </w:rPr>
        <w:t>).</w:t>
      </w:r>
      <w:r w:rsidR="00760203" w:rsidRPr="00FB4A2A">
        <w:rPr>
          <w:szCs w:val="24"/>
        </w:rPr>
        <w:t xml:space="preserve"> </w:t>
      </w:r>
    </w:p>
    <w:p w:rsidR="00DE75C2" w:rsidRPr="00FB4A2A" w:rsidRDefault="00DB69FD" w:rsidP="00363FC9">
      <w:pPr>
        <w:pStyle w:val="Times12"/>
        <w:numPr>
          <w:ilvl w:val="3"/>
          <w:numId w:val="9"/>
        </w:numPr>
        <w:spacing w:after="120"/>
        <w:ind w:left="0" w:firstLine="540"/>
        <w:rPr>
          <w:szCs w:val="24"/>
        </w:rPr>
      </w:pPr>
      <w:r w:rsidRPr="00FB4A2A">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34"/>
    </w:p>
    <w:p w:rsidR="00DB69FD" w:rsidRPr="00FB4A2A" w:rsidRDefault="00DB69FD" w:rsidP="00363FC9">
      <w:pPr>
        <w:pStyle w:val="Times12"/>
        <w:numPr>
          <w:ilvl w:val="3"/>
          <w:numId w:val="9"/>
        </w:numPr>
        <w:spacing w:after="120"/>
        <w:ind w:left="0" w:firstLine="540"/>
        <w:rPr>
          <w:szCs w:val="24"/>
        </w:rPr>
      </w:pPr>
      <w:r w:rsidRPr="00FB4A2A">
        <w:rPr>
          <w:bCs w:val="0"/>
          <w:szCs w:val="24"/>
        </w:rPr>
        <w:t xml:space="preserve">Все формы, указанные в разделе </w:t>
      </w:r>
      <w:r w:rsidR="000A775A" w:rsidRPr="00FB4A2A">
        <w:fldChar w:fldCharType="begin"/>
      </w:r>
      <w:r w:rsidR="000A775A" w:rsidRPr="00FB4A2A">
        <w:instrText xml:space="preserve"> REF _Ref440270602 \r \h  \* MERGEFORMAT </w:instrText>
      </w:r>
      <w:r w:rsidR="000A775A" w:rsidRPr="00FB4A2A">
        <w:fldChar w:fldCharType="separate"/>
      </w:r>
      <w:r w:rsidR="00D40CE6">
        <w:t>4</w:t>
      </w:r>
      <w:r w:rsidR="000A775A" w:rsidRPr="00FB4A2A">
        <w:fldChar w:fldCharType="end"/>
      </w:r>
      <w:r w:rsidR="00760203" w:rsidRPr="00FB4A2A">
        <w:t xml:space="preserve"> </w:t>
      </w:r>
      <w:r w:rsidRPr="00FB4A2A">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FB4A2A">
        <w:rPr>
          <w:bCs w:val="0"/>
          <w:szCs w:val="24"/>
        </w:rPr>
        <w:t xml:space="preserve"> </w:t>
      </w:r>
      <w:r w:rsidR="00DE0F24" w:rsidRPr="00FB4A2A">
        <w:rPr>
          <w:szCs w:val="24"/>
        </w:rPr>
        <w:t>В случае предоставления заполненных форм, не соответствующих приведенным в данной документации,</w:t>
      </w:r>
      <w:r w:rsidR="00760203" w:rsidRPr="00FB4A2A">
        <w:rPr>
          <w:szCs w:val="24"/>
        </w:rPr>
        <w:t xml:space="preserve"> </w:t>
      </w:r>
      <w:r w:rsidR="00DE0F24" w:rsidRPr="00FB4A2A">
        <w:rPr>
          <w:szCs w:val="24"/>
        </w:rPr>
        <w:t>Организатор отклонит Заявку Участника.</w:t>
      </w:r>
    </w:p>
    <w:p w:rsidR="006A22DC" w:rsidRPr="00FB4A2A" w:rsidRDefault="00DB69FD" w:rsidP="00363FC9">
      <w:pPr>
        <w:pStyle w:val="Times12"/>
        <w:numPr>
          <w:ilvl w:val="3"/>
          <w:numId w:val="9"/>
        </w:numPr>
        <w:spacing w:after="120"/>
        <w:ind w:left="0" w:firstLine="540"/>
        <w:rPr>
          <w:szCs w:val="24"/>
        </w:rPr>
      </w:pPr>
      <w:r w:rsidRPr="00FB4A2A">
        <w:rPr>
          <w:szCs w:val="24"/>
        </w:rPr>
        <w:t>Заявка</w:t>
      </w:r>
      <w:r w:rsidR="006A22DC" w:rsidRPr="00FB4A2A">
        <w:rPr>
          <w:szCs w:val="24"/>
        </w:rPr>
        <w:t xml:space="preserve"> должна быть подготовлена в электронной форме с использованием функционала ЭТП (</w:t>
      </w:r>
      <w:r w:rsidR="002B4CB8" w:rsidRPr="00FB4A2A">
        <w:rPr>
          <w:szCs w:val="24"/>
        </w:rPr>
        <w:t xml:space="preserve">п. </w:t>
      </w:r>
      <w:r w:rsidR="000A775A" w:rsidRPr="00FB4A2A">
        <w:fldChar w:fldCharType="begin"/>
      </w:r>
      <w:r w:rsidR="000A775A" w:rsidRPr="00FB4A2A">
        <w:instrText xml:space="preserve"> REF _Ref303693687 \r \h  \* MERGEFORMAT </w:instrText>
      </w:r>
      <w:r w:rsidR="000A775A" w:rsidRPr="00FB4A2A">
        <w:fldChar w:fldCharType="separate"/>
      </w:r>
      <w:r w:rsidR="00D40CE6" w:rsidRPr="00D40CE6">
        <w:rPr>
          <w:szCs w:val="24"/>
        </w:rPr>
        <w:t>3.4.2</w:t>
      </w:r>
      <w:r w:rsidR="000A775A" w:rsidRPr="00FB4A2A">
        <w:fldChar w:fldCharType="end"/>
      </w:r>
      <w:r w:rsidR="006A22DC" w:rsidRPr="00FB4A2A">
        <w:rPr>
          <w:szCs w:val="24"/>
        </w:rPr>
        <w:t>)</w:t>
      </w:r>
      <w:r w:rsidR="006265DC" w:rsidRPr="00FB4A2A">
        <w:rPr>
          <w:szCs w:val="24"/>
        </w:rPr>
        <w:t xml:space="preserve">, </w:t>
      </w:r>
      <w:r w:rsidR="00C807D8" w:rsidRPr="00FB4A2A">
        <w:rPr>
          <w:bCs w:val="0"/>
          <w:szCs w:val="24"/>
        </w:rPr>
        <w:t xml:space="preserve">за исключением </w:t>
      </w:r>
      <w:r w:rsidR="00C807D8" w:rsidRPr="00FB4A2A">
        <w:rPr>
          <w:szCs w:val="24"/>
        </w:rPr>
        <w:t xml:space="preserve">оригинала банковской гарантии (подраздел </w:t>
      </w:r>
      <w:r w:rsidR="00C807D8" w:rsidRPr="00FB4A2A">
        <w:rPr>
          <w:szCs w:val="24"/>
        </w:rPr>
        <w:fldChar w:fldCharType="begin"/>
      </w:r>
      <w:r w:rsidR="00C807D8" w:rsidRPr="00FB4A2A">
        <w:rPr>
          <w:szCs w:val="24"/>
        </w:rPr>
        <w:instrText xml:space="preserve"> REF _Ref461801664 \r \h  \* MERGEFORMAT </w:instrText>
      </w:r>
      <w:r w:rsidR="00C807D8" w:rsidRPr="00FB4A2A">
        <w:rPr>
          <w:szCs w:val="24"/>
        </w:rPr>
      </w:r>
      <w:r w:rsidR="00C807D8" w:rsidRPr="00FB4A2A">
        <w:rPr>
          <w:szCs w:val="24"/>
        </w:rPr>
        <w:fldChar w:fldCharType="separate"/>
      </w:r>
      <w:r w:rsidR="00D40CE6">
        <w:rPr>
          <w:szCs w:val="24"/>
        </w:rPr>
        <w:t>4.12</w:t>
      </w:r>
      <w:r w:rsidR="00C807D8" w:rsidRPr="00FB4A2A">
        <w:rPr>
          <w:szCs w:val="24"/>
        </w:rPr>
        <w:fldChar w:fldCharType="end"/>
      </w:r>
      <w:r w:rsidR="00C807D8" w:rsidRPr="00FB4A2A">
        <w:rPr>
          <w:szCs w:val="24"/>
        </w:rPr>
        <w:t xml:space="preserve">) и </w:t>
      </w:r>
      <w:r w:rsidR="00C807D8" w:rsidRPr="00FB4A2A">
        <w:rPr>
          <w:szCs w:val="24"/>
        </w:rPr>
        <w:lastRenderedPageBreak/>
        <w:t xml:space="preserve">Расписки сдачи-приемки Банковской гарантии (подраздел </w:t>
      </w:r>
      <w:r w:rsidR="00C807D8" w:rsidRPr="00FB4A2A">
        <w:rPr>
          <w:szCs w:val="24"/>
        </w:rPr>
        <w:fldChar w:fldCharType="begin"/>
      </w:r>
      <w:r w:rsidR="00C807D8" w:rsidRPr="00FB4A2A">
        <w:rPr>
          <w:szCs w:val="24"/>
        </w:rPr>
        <w:instrText xml:space="preserve"> REF _Ref461801690 \r \h  \* MERGEFORMAT </w:instrText>
      </w:r>
      <w:r w:rsidR="00C807D8" w:rsidRPr="00FB4A2A">
        <w:rPr>
          <w:szCs w:val="24"/>
        </w:rPr>
      </w:r>
      <w:r w:rsidR="00C807D8" w:rsidRPr="00FB4A2A">
        <w:rPr>
          <w:szCs w:val="24"/>
        </w:rPr>
        <w:fldChar w:fldCharType="separate"/>
      </w:r>
      <w:r w:rsidR="00D40CE6">
        <w:rPr>
          <w:szCs w:val="24"/>
        </w:rPr>
        <w:t>4.13</w:t>
      </w:r>
      <w:r w:rsidR="00C807D8" w:rsidRPr="00FB4A2A">
        <w:rPr>
          <w:szCs w:val="24"/>
        </w:rPr>
        <w:fldChar w:fldCharType="end"/>
      </w:r>
      <w:r w:rsidR="00C807D8" w:rsidRPr="00FB4A2A">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FB4A2A">
        <w:rPr>
          <w:bCs w:val="0"/>
          <w:szCs w:val="24"/>
        </w:rPr>
        <w:t>.</w:t>
      </w:r>
    </w:p>
    <w:p w:rsidR="00DB69FD" w:rsidRPr="00FB4A2A" w:rsidRDefault="00DB69FD" w:rsidP="00363FC9">
      <w:pPr>
        <w:pStyle w:val="Times12"/>
        <w:numPr>
          <w:ilvl w:val="3"/>
          <w:numId w:val="9"/>
        </w:numPr>
        <w:spacing w:after="120"/>
        <w:ind w:left="0" w:firstLine="540"/>
        <w:rPr>
          <w:szCs w:val="24"/>
        </w:rPr>
      </w:pPr>
      <w:bookmarkStart w:id="935" w:name="_Ref55279015"/>
      <w:r w:rsidRPr="00FB4A2A">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FB4A2A">
        <w:rPr>
          <w:bCs w:val="0"/>
          <w:szCs w:val="24"/>
        </w:rPr>
        <w:t>копия</w:t>
      </w:r>
      <w:r w:rsidRPr="00FB4A2A">
        <w:rPr>
          <w:bCs w:val="0"/>
          <w:szCs w:val="24"/>
        </w:rPr>
        <w:t xml:space="preserve"> </w:t>
      </w:r>
      <w:r w:rsidR="00BE1187" w:rsidRPr="00FB4A2A">
        <w:rPr>
          <w:bCs w:val="0"/>
          <w:szCs w:val="24"/>
        </w:rPr>
        <w:t xml:space="preserve">доверенности </w:t>
      </w:r>
      <w:r w:rsidRPr="00FB4A2A">
        <w:rPr>
          <w:bCs w:val="0"/>
          <w:szCs w:val="24"/>
        </w:rPr>
        <w:t>прикладывается к Заявке.</w:t>
      </w:r>
      <w:bookmarkEnd w:id="935"/>
    </w:p>
    <w:p w:rsidR="00DB69FD" w:rsidRPr="00FB4A2A" w:rsidRDefault="00DB69FD" w:rsidP="00363FC9">
      <w:pPr>
        <w:pStyle w:val="Times12"/>
        <w:numPr>
          <w:ilvl w:val="3"/>
          <w:numId w:val="9"/>
        </w:numPr>
        <w:spacing w:after="120"/>
        <w:ind w:left="0" w:firstLine="540"/>
        <w:rPr>
          <w:szCs w:val="24"/>
        </w:rPr>
      </w:pPr>
      <w:bookmarkStart w:id="936" w:name="_Ref195087786"/>
      <w:r w:rsidRPr="00FB4A2A">
        <w:rPr>
          <w:bCs w:val="0"/>
          <w:szCs w:val="24"/>
        </w:rPr>
        <w:t>Каждый документ, входящий в Заявку, должен быть скреплен печатью Участника.</w:t>
      </w:r>
      <w:bookmarkEnd w:id="936"/>
    </w:p>
    <w:p w:rsidR="00DB69FD" w:rsidRPr="00FB4A2A" w:rsidRDefault="00BE1187" w:rsidP="00363FC9">
      <w:pPr>
        <w:pStyle w:val="Times12"/>
        <w:numPr>
          <w:ilvl w:val="3"/>
          <w:numId w:val="9"/>
        </w:numPr>
        <w:spacing w:after="120"/>
        <w:ind w:left="0" w:firstLine="540"/>
        <w:rPr>
          <w:szCs w:val="24"/>
        </w:rPr>
      </w:pPr>
      <w:r w:rsidRPr="00FB4A2A">
        <w:rPr>
          <w:szCs w:val="24"/>
        </w:rPr>
        <w:t>В случае предоставления ложной информации организатор отклонит Заявку Участника</w:t>
      </w:r>
      <w:r w:rsidR="00DB69FD" w:rsidRPr="00FB4A2A">
        <w:rPr>
          <w:szCs w:val="24"/>
        </w:rPr>
        <w:t>.</w:t>
      </w:r>
    </w:p>
    <w:p w:rsidR="006A22DC" w:rsidRPr="00FB4A2A" w:rsidRDefault="006A22DC" w:rsidP="00363FC9">
      <w:pPr>
        <w:pStyle w:val="3"/>
        <w:numPr>
          <w:ilvl w:val="2"/>
          <w:numId w:val="9"/>
        </w:numPr>
        <w:tabs>
          <w:tab w:val="num" w:pos="1620"/>
        </w:tabs>
        <w:ind w:left="1622" w:hanging="1083"/>
        <w:rPr>
          <w:sz w:val="24"/>
          <w:szCs w:val="24"/>
        </w:rPr>
      </w:pPr>
      <w:bookmarkStart w:id="937" w:name="_Ref303693387"/>
      <w:bookmarkStart w:id="938" w:name="_Ref303693408"/>
      <w:bookmarkStart w:id="939" w:name="_Ref303693498"/>
      <w:bookmarkStart w:id="940" w:name="_Ref303693569"/>
      <w:bookmarkStart w:id="941" w:name="_Ref303693664"/>
      <w:bookmarkStart w:id="942" w:name="_Ref303693687"/>
      <w:bookmarkStart w:id="943" w:name="_Toc441503248"/>
      <w:bookmarkStart w:id="944" w:name="_Toc441572039"/>
      <w:bookmarkStart w:id="945" w:name="_Toc441575131"/>
      <w:bookmarkStart w:id="946" w:name="_Toc442434792"/>
      <w:bookmarkStart w:id="947" w:name="_Toc442435631"/>
      <w:bookmarkStart w:id="948" w:name="_Toc462044751"/>
      <w:bookmarkStart w:id="949" w:name="_Toc462068454"/>
      <w:bookmarkStart w:id="950" w:name="_Toc463514144"/>
      <w:bookmarkStart w:id="951" w:name="_Toc469480360"/>
      <w:bookmarkStart w:id="952" w:name="_Toc471823150"/>
      <w:bookmarkStart w:id="953" w:name="_Toc498512011"/>
      <w:bookmarkStart w:id="954" w:name="_Toc503263062"/>
      <w:r w:rsidRPr="00FB4A2A">
        <w:rPr>
          <w:sz w:val="24"/>
          <w:szCs w:val="24"/>
        </w:rPr>
        <w:t xml:space="preserve">Порядок подготовки </w:t>
      </w:r>
      <w:r w:rsidR="00F01046" w:rsidRPr="00FB4A2A">
        <w:rPr>
          <w:sz w:val="24"/>
          <w:szCs w:val="24"/>
        </w:rPr>
        <w:t>Заявки</w:t>
      </w:r>
      <w:r w:rsidRPr="00FB4A2A">
        <w:rPr>
          <w:sz w:val="24"/>
          <w:szCs w:val="24"/>
        </w:rPr>
        <w:t xml:space="preserve"> через ЭТП</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6A22DC" w:rsidRPr="00FB4A2A" w:rsidRDefault="006A22DC" w:rsidP="006510F4">
      <w:pPr>
        <w:pStyle w:val="Times12"/>
        <w:numPr>
          <w:ilvl w:val="3"/>
          <w:numId w:val="9"/>
        </w:numPr>
        <w:tabs>
          <w:tab w:val="left" w:pos="1620"/>
        </w:tabs>
        <w:spacing w:after="120"/>
        <w:ind w:left="0" w:firstLine="567"/>
        <w:rPr>
          <w:szCs w:val="24"/>
        </w:rPr>
      </w:pPr>
      <w:r w:rsidRPr="00FB4A2A">
        <w:rPr>
          <w:szCs w:val="24"/>
        </w:rPr>
        <w:t xml:space="preserve">Участники при оформлении </w:t>
      </w:r>
      <w:r w:rsidR="00DB69FD" w:rsidRPr="00FB4A2A">
        <w:rPr>
          <w:szCs w:val="24"/>
        </w:rPr>
        <w:t>Заявки через</w:t>
      </w:r>
      <w:r w:rsidRPr="00FB4A2A">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FB4A2A" w:rsidRDefault="006A22DC" w:rsidP="006510F4">
      <w:pPr>
        <w:pStyle w:val="Times12"/>
        <w:numPr>
          <w:ilvl w:val="3"/>
          <w:numId w:val="9"/>
        </w:numPr>
        <w:tabs>
          <w:tab w:val="left" w:pos="1620"/>
        </w:tabs>
        <w:spacing w:after="120"/>
        <w:ind w:left="0" w:firstLine="567"/>
        <w:rPr>
          <w:szCs w:val="24"/>
        </w:rPr>
      </w:pPr>
      <w:r w:rsidRPr="00FB4A2A">
        <w:rPr>
          <w:szCs w:val="24"/>
        </w:rPr>
        <w:t xml:space="preserve">Все файлы </w:t>
      </w:r>
      <w:r w:rsidR="00F80076" w:rsidRPr="00FB4A2A">
        <w:rPr>
          <w:szCs w:val="24"/>
        </w:rPr>
        <w:t>Заявки</w:t>
      </w:r>
      <w:r w:rsidRPr="00FB4A2A">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FB4A2A">
        <w:rPr>
          <w:szCs w:val="24"/>
        </w:rPr>
        <w:t>Заявки</w:t>
      </w:r>
      <w:r w:rsidRPr="00FB4A2A">
        <w:rPr>
          <w:szCs w:val="24"/>
        </w:rPr>
        <w:t>, с указанием наименования документа, представленного данным файлом.</w:t>
      </w:r>
    </w:p>
    <w:p w:rsidR="006A22DC" w:rsidRPr="00FB4A2A" w:rsidRDefault="00F80076" w:rsidP="00363FC9">
      <w:pPr>
        <w:pStyle w:val="Times12"/>
        <w:numPr>
          <w:ilvl w:val="3"/>
          <w:numId w:val="9"/>
        </w:numPr>
        <w:tabs>
          <w:tab w:val="left" w:pos="1620"/>
        </w:tabs>
        <w:spacing w:after="120"/>
        <w:ind w:left="0" w:firstLine="540"/>
        <w:rPr>
          <w:szCs w:val="24"/>
        </w:rPr>
      </w:pPr>
      <w:r w:rsidRPr="00FB4A2A">
        <w:rPr>
          <w:szCs w:val="24"/>
        </w:rPr>
        <w:t>Правила</w:t>
      </w:r>
      <w:r w:rsidR="006A22DC" w:rsidRPr="00FB4A2A">
        <w:rPr>
          <w:szCs w:val="24"/>
        </w:rPr>
        <w:t xml:space="preserve"> оформления </w:t>
      </w:r>
      <w:r w:rsidRPr="00FB4A2A">
        <w:rPr>
          <w:szCs w:val="24"/>
        </w:rPr>
        <w:t>Заявок</w:t>
      </w:r>
      <w:r w:rsidR="006A22DC" w:rsidRPr="00FB4A2A">
        <w:rPr>
          <w:szCs w:val="24"/>
        </w:rPr>
        <w:t xml:space="preserve"> через ЭТП определяются правилами данной </w:t>
      </w:r>
      <w:r w:rsidRPr="00FB4A2A">
        <w:rPr>
          <w:szCs w:val="24"/>
        </w:rPr>
        <w:t>ЭТП</w:t>
      </w:r>
      <w:r w:rsidR="006A22DC" w:rsidRPr="00FB4A2A">
        <w:rPr>
          <w:szCs w:val="24"/>
        </w:rPr>
        <w:t>.</w:t>
      </w:r>
    </w:p>
    <w:p w:rsidR="006A22DC" w:rsidRPr="00FB4A2A" w:rsidRDefault="006A22DC" w:rsidP="001C6CCB">
      <w:pPr>
        <w:pStyle w:val="Times12"/>
        <w:spacing w:after="120"/>
        <w:ind w:left="540" w:firstLine="0"/>
        <w:rPr>
          <w:szCs w:val="24"/>
        </w:rPr>
      </w:pPr>
    </w:p>
    <w:p w:rsidR="004143CA" w:rsidRPr="00FB4A2A" w:rsidRDefault="007E4E60" w:rsidP="00363FC9">
      <w:pPr>
        <w:pStyle w:val="3"/>
        <w:numPr>
          <w:ilvl w:val="2"/>
          <w:numId w:val="9"/>
        </w:numPr>
        <w:tabs>
          <w:tab w:val="num" w:pos="1620"/>
        </w:tabs>
        <w:spacing w:before="0"/>
        <w:ind w:left="1620" w:hanging="1081"/>
        <w:rPr>
          <w:sz w:val="24"/>
          <w:szCs w:val="24"/>
        </w:rPr>
      </w:pPr>
      <w:bookmarkStart w:id="955" w:name="_Ref115076807"/>
      <w:bookmarkStart w:id="956" w:name="_Toc115623412"/>
      <w:bookmarkStart w:id="957" w:name="_Toc298234677"/>
      <w:bookmarkStart w:id="958" w:name="_Toc255985677"/>
      <w:bookmarkStart w:id="959" w:name="_Toc441503249"/>
      <w:bookmarkStart w:id="960" w:name="_Toc441572040"/>
      <w:bookmarkStart w:id="961" w:name="_Toc441575132"/>
      <w:bookmarkStart w:id="962" w:name="_Toc442434793"/>
      <w:bookmarkStart w:id="963" w:name="_Toc442435632"/>
      <w:bookmarkStart w:id="964" w:name="_Toc462044752"/>
      <w:bookmarkStart w:id="965" w:name="_Toc462068455"/>
      <w:bookmarkStart w:id="966" w:name="_Toc463514145"/>
      <w:bookmarkStart w:id="967" w:name="_Toc469480361"/>
      <w:bookmarkStart w:id="968" w:name="_Toc471823151"/>
      <w:bookmarkStart w:id="969" w:name="_Toc498512012"/>
      <w:bookmarkStart w:id="970" w:name="_Toc503263063"/>
      <w:r w:rsidRPr="00FB4A2A">
        <w:rPr>
          <w:sz w:val="24"/>
          <w:szCs w:val="24"/>
        </w:rPr>
        <w:t xml:space="preserve">Порядок подготовки </w:t>
      </w:r>
      <w:r w:rsidR="00F01046" w:rsidRPr="00FB4A2A">
        <w:rPr>
          <w:sz w:val="24"/>
          <w:szCs w:val="24"/>
        </w:rPr>
        <w:t>Заявки</w:t>
      </w:r>
      <w:r w:rsidRPr="00FB4A2A">
        <w:rPr>
          <w:sz w:val="24"/>
          <w:szCs w:val="24"/>
        </w:rPr>
        <w:t xml:space="preserve"> в письменной</w:t>
      </w:r>
      <w:r w:rsidR="00CB5046" w:rsidRPr="00FB4A2A">
        <w:rPr>
          <w:sz w:val="24"/>
          <w:szCs w:val="24"/>
        </w:rPr>
        <w:t xml:space="preserve"> (бумажной)</w:t>
      </w:r>
      <w:r w:rsidRPr="00FB4A2A">
        <w:rPr>
          <w:sz w:val="24"/>
          <w:szCs w:val="24"/>
        </w:rPr>
        <w:t xml:space="preserve"> форме</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0D1809" w:rsidRPr="00FB4A2A" w:rsidRDefault="00F80076" w:rsidP="00363FC9">
      <w:pPr>
        <w:pStyle w:val="Times12"/>
        <w:numPr>
          <w:ilvl w:val="3"/>
          <w:numId w:val="9"/>
        </w:numPr>
        <w:tabs>
          <w:tab w:val="left" w:pos="1620"/>
        </w:tabs>
        <w:spacing w:after="120"/>
        <w:ind w:left="0" w:firstLine="540"/>
        <w:rPr>
          <w:szCs w:val="24"/>
        </w:rPr>
      </w:pPr>
      <w:bookmarkStart w:id="971" w:name="_Ref191386548"/>
      <w:r w:rsidRPr="00FB4A2A">
        <w:rPr>
          <w:bCs w:val="0"/>
          <w:szCs w:val="24"/>
        </w:rPr>
        <w:t>Предоставление Участником Заявки в письменной</w:t>
      </w:r>
      <w:r w:rsidR="00CB5046" w:rsidRPr="00FB4A2A">
        <w:rPr>
          <w:bCs w:val="0"/>
          <w:szCs w:val="24"/>
        </w:rPr>
        <w:t xml:space="preserve"> </w:t>
      </w:r>
      <w:r w:rsidR="00CB5046" w:rsidRPr="00FB4A2A">
        <w:rPr>
          <w:szCs w:val="24"/>
        </w:rPr>
        <w:t>(бумажной)</w:t>
      </w:r>
      <w:r w:rsidRPr="00FB4A2A">
        <w:rPr>
          <w:bCs w:val="0"/>
          <w:szCs w:val="24"/>
        </w:rPr>
        <w:t xml:space="preserve"> форме не предусмотрено</w:t>
      </w:r>
      <w:r w:rsidR="006265DC" w:rsidRPr="00FB4A2A">
        <w:rPr>
          <w:bCs w:val="0"/>
          <w:szCs w:val="24"/>
        </w:rPr>
        <w:t xml:space="preserve">, </w:t>
      </w:r>
      <w:r w:rsidR="00F269AB" w:rsidRPr="00FB4A2A">
        <w:rPr>
          <w:bCs w:val="0"/>
          <w:szCs w:val="24"/>
        </w:rPr>
        <w:t xml:space="preserve">за исключением </w:t>
      </w:r>
      <w:r w:rsidR="00F269AB" w:rsidRPr="00FB4A2A">
        <w:rPr>
          <w:szCs w:val="24"/>
        </w:rPr>
        <w:t xml:space="preserve">оригинала банковской гарантии (подраздел </w:t>
      </w:r>
      <w:r w:rsidR="00F269AB" w:rsidRPr="00FB4A2A">
        <w:rPr>
          <w:szCs w:val="24"/>
        </w:rPr>
        <w:fldChar w:fldCharType="begin"/>
      </w:r>
      <w:r w:rsidR="00F269AB" w:rsidRPr="00FB4A2A">
        <w:rPr>
          <w:szCs w:val="24"/>
        </w:rPr>
        <w:instrText xml:space="preserve"> REF _Ref461801664 \r \h  \* MERGEFORMAT </w:instrText>
      </w:r>
      <w:r w:rsidR="00F269AB" w:rsidRPr="00FB4A2A">
        <w:rPr>
          <w:szCs w:val="24"/>
        </w:rPr>
      </w:r>
      <w:r w:rsidR="00F269AB" w:rsidRPr="00FB4A2A">
        <w:rPr>
          <w:szCs w:val="24"/>
        </w:rPr>
        <w:fldChar w:fldCharType="separate"/>
      </w:r>
      <w:r w:rsidR="00D40CE6">
        <w:rPr>
          <w:szCs w:val="24"/>
        </w:rPr>
        <w:t>4.12</w:t>
      </w:r>
      <w:r w:rsidR="00F269AB" w:rsidRPr="00FB4A2A">
        <w:rPr>
          <w:szCs w:val="24"/>
        </w:rPr>
        <w:fldChar w:fldCharType="end"/>
      </w:r>
      <w:r w:rsidR="00F269AB" w:rsidRPr="00FB4A2A">
        <w:rPr>
          <w:szCs w:val="24"/>
        </w:rPr>
        <w:t xml:space="preserve">) и Расписки сдачи-приемки Банковской гарантии (подраздел </w:t>
      </w:r>
      <w:r w:rsidR="00F269AB" w:rsidRPr="00FB4A2A">
        <w:rPr>
          <w:szCs w:val="24"/>
        </w:rPr>
        <w:fldChar w:fldCharType="begin"/>
      </w:r>
      <w:r w:rsidR="00F269AB" w:rsidRPr="00FB4A2A">
        <w:rPr>
          <w:szCs w:val="24"/>
        </w:rPr>
        <w:instrText xml:space="preserve"> REF _Ref461801690 \r \h  \* MERGEFORMAT </w:instrText>
      </w:r>
      <w:r w:rsidR="00F269AB" w:rsidRPr="00FB4A2A">
        <w:rPr>
          <w:szCs w:val="24"/>
        </w:rPr>
      </w:r>
      <w:r w:rsidR="00F269AB" w:rsidRPr="00FB4A2A">
        <w:rPr>
          <w:szCs w:val="24"/>
        </w:rPr>
        <w:fldChar w:fldCharType="separate"/>
      </w:r>
      <w:r w:rsidR="00D40CE6">
        <w:rPr>
          <w:szCs w:val="24"/>
        </w:rPr>
        <w:t>4.13</w:t>
      </w:r>
      <w:r w:rsidR="00F269AB" w:rsidRPr="00FB4A2A">
        <w:rPr>
          <w:szCs w:val="24"/>
        </w:rPr>
        <w:fldChar w:fldCharType="end"/>
      </w:r>
      <w:r w:rsidR="00F269AB" w:rsidRPr="00FB4A2A">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FB4A2A">
        <w:rPr>
          <w:bCs w:val="0"/>
          <w:szCs w:val="24"/>
        </w:rPr>
        <w:t>.</w:t>
      </w:r>
      <w:bookmarkEnd w:id="971"/>
    </w:p>
    <w:p w:rsidR="00E50C37" w:rsidRPr="00FB4A2A" w:rsidRDefault="00E50C37" w:rsidP="00E50C37">
      <w:pPr>
        <w:pStyle w:val="Times12"/>
        <w:tabs>
          <w:tab w:val="left" w:pos="1620"/>
        </w:tabs>
        <w:spacing w:after="120"/>
        <w:ind w:left="540" w:firstLine="0"/>
        <w:rPr>
          <w:szCs w:val="24"/>
        </w:rPr>
      </w:pPr>
    </w:p>
    <w:p w:rsidR="000D1809" w:rsidRPr="00FB4A2A" w:rsidRDefault="000D1809" w:rsidP="00363FC9">
      <w:pPr>
        <w:pStyle w:val="3"/>
        <w:numPr>
          <w:ilvl w:val="2"/>
          <w:numId w:val="9"/>
        </w:numPr>
        <w:tabs>
          <w:tab w:val="num" w:pos="1620"/>
        </w:tabs>
        <w:spacing w:before="0"/>
        <w:ind w:left="1620" w:hanging="1081"/>
        <w:rPr>
          <w:sz w:val="24"/>
          <w:szCs w:val="24"/>
        </w:rPr>
      </w:pPr>
      <w:bookmarkStart w:id="972" w:name="_Toc298234678"/>
      <w:bookmarkStart w:id="973" w:name="_Toc255985678"/>
      <w:bookmarkStart w:id="974" w:name="_Ref303277443"/>
      <w:bookmarkStart w:id="975" w:name="_Ref303323608"/>
      <w:bookmarkStart w:id="976" w:name="_Ref305686033"/>
      <w:bookmarkStart w:id="977" w:name="_Ref306195624"/>
      <w:bookmarkStart w:id="978" w:name="_Ref306196482"/>
      <w:bookmarkStart w:id="979" w:name="_Toc441503250"/>
      <w:bookmarkStart w:id="980" w:name="_Ref441504383"/>
      <w:bookmarkStart w:id="981" w:name="_Ref441571664"/>
      <w:bookmarkStart w:id="982" w:name="_Toc441572041"/>
      <w:bookmarkStart w:id="983" w:name="_Toc441575133"/>
      <w:bookmarkStart w:id="984" w:name="_Toc442434794"/>
      <w:bookmarkStart w:id="985" w:name="_Toc442435633"/>
      <w:bookmarkStart w:id="986" w:name="_Toc462044753"/>
      <w:bookmarkStart w:id="987" w:name="_Toc462068456"/>
      <w:bookmarkStart w:id="988" w:name="_Toc463514146"/>
      <w:bookmarkStart w:id="989" w:name="_Toc469480362"/>
      <w:bookmarkStart w:id="990" w:name="_Toc471823152"/>
      <w:bookmarkStart w:id="991" w:name="_Toc498512013"/>
      <w:bookmarkStart w:id="992" w:name="_Ref502148097"/>
      <w:bookmarkStart w:id="993" w:name="_Toc503263064"/>
      <w:r w:rsidRPr="00FB4A2A">
        <w:rPr>
          <w:sz w:val="24"/>
          <w:szCs w:val="24"/>
        </w:rPr>
        <w:t xml:space="preserve">Требования к сроку действия </w:t>
      </w:r>
      <w:bookmarkEnd w:id="972"/>
      <w:bookmarkEnd w:id="973"/>
      <w:bookmarkEnd w:id="974"/>
      <w:bookmarkEnd w:id="975"/>
      <w:bookmarkEnd w:id="976"/>
      <w:bookmarkEnd w:id="977"/>
      <w:bookmarkEnd w:id="978"/>
      <w:r w:rsidR="00F01046" w:rsidRPr="00FB4A2A">
        <w:rPr>
          <w:sz w:val="24"/>
          <w:szCs w:val="24"/>
        </w:rPr>
        <w:t>Заявки</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D220F4" w:rsidRPr="00FB4A2A" w:rsidRDefault="00F80076" w:rsidP="00363FC9">
      <w:pPr>
        <w:pStyle w:val="Times12"/>
        <w:numPr>
          <w:ilvl w:val="3"/>
          <w:numId w:val="9"/>
        </w:numPr>
        <w:tabs>
          <w:tab w:val="left" w:pos="1620"/>
        </w:tabs>
        <w:spacing w:after="120"/>
        <w:ind w:left="0" w:firstLine="540"/>
        <w:rPr>
          <w:szCs w:val="24"/>
        </w:rPr>
      </w:pPr>
      <w:bookmarkStart w:id="994" w:name="_Ref56220570"/>
      <w:bookmarkStart w:id="995" w:name="_Ref306199791"/>
      <w:r w:rsidRPr="00FB4A2A">
        <w:rPr>
          <w:szCs w:val="24"/>
        </w:rPr>
        <w:t>Заявка</w:t>
      </w:r>
      <w:r w:rsidR="000D1809" w:rsidRPr="00FB4A2A">
        <w:rPr>
          <w:szCs w:val="24"/>
        </w:rPr>
        <w:t xml:space="preserve"> действительна в течение срока, указанного Участником конкурса в письме о подаче оферты. </w:t>
      </w:r>
      <w:bookmarkEnd w:id="994"/>
      <w:r w:rsidR="000D1809" w:rsidRPr="00FB4A2A">
        <w:rPr>
          <w:szCs w:val="24"/>
        </w:rPr>
        <w:t xml:space="preserve">В любом случае этот срок не должен быть менее </w:t>
      </w:r>
      <w:r w:rsidRPr="00FB4A2A">
        <w:rPr>
          <w:szCs w:val="24"/>
        </w:rPr>
        <w:t>90</w:t>
      </w:r>
      <w:r w:rsidR="00D220F4" w:rsidRPr="00FB4A2A">
        <w:rPr>
          <w:rStyle w:val="aff1"/>
          <w:i w:val="0"/>
          <w:szCs w:val="24"/>
          <w:shd w:val="clear" w:color="auto" w:fill="auto"/>
        </w:rPr>
        <w:t xml:space="preserve"> </w:t>
      </w:r>
      <w:r w:rsidR="00D220F4" w:rsidRPr="00FB4A2A">
        <w:rPr>
          <w:szCs w:val="24"/>
        </w:rPr>
        <w:t xml:space="preserve">календарных дней со дня, следующего за днем проведения процедуры вскрытия поступивших на </w:t>
      </w:r>
      <w:r w:rsidR="00F01046" w:rsidRPr="00FB4A2A">
        <w:rPr>
          <w:szCs w:val="24"/>
        </w:rPr>
        <w:t>Конкурс</w:t>
      </w:r>
      <w:r w:rsidR="00D220F4" w:rsidRPr="00FB4A2A">
        <w:rPr>
          <w:szCs w:val="24"/>
        </w:rPr>
        <w:t xml:space="preserve"> конвертов с </w:t>
      </w:r>
      <w:r w:rsidRPr="00FB4A2A">
        <w:rPr>
          <w:szCs w:val="24"/>
        </w:rPr>
        <w:t>Заявками</w:t>
      </w:r>
      <w:r w:rsidR="00F01046" w:rsidRPr="00FB4A2A">
        <w:rPr>
          <w:szCs w:val="24"/>
        </w:rPr>
        <w:t xml:space="preserve"> (п. </w:t>
      </w:r>
      <w:r w:rsidR="000A775A" w:rsidRPr="00FB4A2A">
        <w:fldChar w:fldCharType="begin"/>
      </w:r>
      <w:r w:rsidR="000A775A" w:rsidRPr="00FB4A2A">
        <w:instrText xml:space="preserve"> REF _Ref441567650 \r \h  \* MERGEFORMAT </w:instrText>
      </w:r>
      <w:r w:rsidR="000A775A" w:rsidRPr="00FB4A2A">
        <w:fldChar w:fldCharType="separate"/>
      </w:r>
      <w:r w:rsidR="00D40CE6" w:rsidRPr="00D40CE6">
        <w:rPr>
          <w:szCs w:val="24"/>
        </w:rPr>
        <w:t>3.8.3</w:t>
      </w:r>
      <w:r w:rsidR="000A775A" w:rsidRPr="00FB4A2A">
        <w:fldChar w:fldCharType="end"/>
      </w:r>
      <w:r w:rsidR="00F01046" w:rsidRPr="00FB4A2A">
        <w:rPr>
          <w:szCs w:val="24"/>
        </w:rPr>
        <w:t>)</w:t>
      </w:r>
      <w:r w:rsidR="00D220F4" w:rsidRPr="00FB4A2A">
        <w:rPr>
          <w:szCs w:val="24"/>
        </w:rPr>
        <w:t>.</w:t>
      </w:r>
      <w:bookmarkEnd w:id="995"/>
    </w:p>
    <w:p w:rsidR="000D1809" w:rsidRPr="00FB4A2A" w:rsidRDefault="000D1809" w:rsidP="00363FC9">
      <w:pPr>
        <w:pStyle w:val="Times12"/>
        <w:numPr>
          <w:ilvl w:val="3"/>
          <w:numId w:val="9"/>
        </w:numPr>
        <w:tabs>
          <w:tab w:val="left" w:pos="1620"/>
        </w:tabs>
        <w:spacing w:after="120"/>
        <w:ind w:left="0" w:firstLine="540"/>
        <w:rPr>
          <w:szCs w:val="24"/>
        </w:rPr>
      </w:pPr>
      <w:r w:rsidRPr="00FB4A2A">
        <w:rPr>
          <w:szCs w:val="24"/>
        </w:rPr>
        <w:t xml:space="preserve">Указание меньшего срока действия </w:t>
      </w:r>
      <w:r w:rsidR="00525464" w:rsidRPr="00FB4A2A">
        <w:rPr>
          <w:szCs w:val="24"/>
        </w:rPr>
        <w:t>может служить</w:t>
      </w:r>
      <w:r w:rsidRPr="00FB4A2A">
        <w:rPr>
          <w:szCs w:val="24"/>
        </w:rPr>
        <w:t xml:space="preserve"> основанием для отклонения </w:t>
      </w:r>
      <w:r w:rsidR="00F01046" w:rsidRPr="00FB4A2A">
        <w:rPr>
          <w:szCs w:val="24"/>
        </w:rPr>
        <w:t>Заявки</w:t>
      </w:r>
      <w:r w:rsidRPr="00FB4A2A">
        <w:rPr>
          <w:szCs w:val="24"/>
        </w:rPr>
        <w:t>.</w:t>
      </w:r>
    </w:p>
    <w:p w:rsidR="00E50C37" w:rsidRPr="00FB4A2A" w:rsidRDefault="00E50C37" w:rsidP="00E50C37">
      <w:pPr>
        <w:pStyle w:val="Times12"/>
        <w:tabs>
          <w:tab w:val="left" w:pos="1620"/>
        </w:tabs>
        <w:spacing w:after="120"/>
        <w:ind w:left="540" w:firstLine="0"/>
        <w:rPr>
          <w:szCs w:val="24"/>
        </w:rPr>
      </w:pPr>
    </w:p>
    <w:p w:rsidR="000D1809" w:rsidRPr="00FB4A2A" w:rsidRDefault="000D1809" w:rsidP="00363FC9">
      <w:pPr>
        <w:pStyle w:val="3"/>
        <w:numPr>
          <w:ilvl w:val="2"/>
          <w:numId w:val="9"/>
        </w:numPr>
        <w:tabs>
          <w:tab w:val="num" w:pos="1620"/>
        </w:tabs>
        <w:spacing w:before="0"/>
        <w:ind w:left="1620" w:hanging="1081"/>
        <w:rPr>
          <w:sz w:val="24"/>
          <w:szCs w:val="24"/>
        </w:rPr>
      </w:pPr>
      <w:bookmarkStart w:id="996" w:name="_Toc57314647"/>
      <w:bookmarkStart w:id="997" w:name="_Toc98251719"/>
      <w:bookmarkStart w:id="998" w:name="_Toc298234679"/>
      <w:bookmarkStart w:id="999" w:name="_Toc255985679"/>
      <w:bookmarkStart w:id="1000" w:name="_Toc441503251"/>
      <w:bookmarkStart w:id="1001" w:name="_Toc441572042"/>
      <w:bookmarkStart w:id="1002" w:name="_Toc441575134"/>
      <w:bookmarkStart w:id="1003" w:name="_Toc442434795"/>
      <w:bookmarkStart w:id="1004" w:name="_Toc442435634"/>
      <w:bookmarkStart w:id="1005" w:name="_Toc462044754"/>
      <w:bookmarkStart w:id="1006" w:name="_Toc462068457"/>
      <w:bookmarkStart w:id="1007" w:name="_Toc463514147"/>
      <w:bookmarkStart w:id="1008" w:name="_Toc469480363"/>
      <w:bookmarkStart w:id="1009" w:name="_Toc471823153"/>
      <w:bookmarkStart w:id="1010" w:name="_Toc498512014"/>
      <w:bookmarkStart w:id="1011" w:name="_Toc503263065"/>
      <w:r w:rsidRPr="00FB4A2A">
        <w:rPr>
          <w:sz w:val="24"/>
          <w:szCs w:val="24"/>
        </w:rPr>
        <w:t xml:space="preserve">Требования к языку </w:t>
      </w:r>
      <w:bookmarkEnd w:id="996"/>
      <w:bookmarkEnd w:id="997"/>
      <w:bookmarkEnd w:id="998"/>
      <w:bookmarkEnd w:id="999"/>
      <w:r w:rsidR="00F01046" w:rsidRPr="00FB4A2A">
        <w:rPr>
          <w:sz w:val="24"/>
          <w:szCs w:val="24"/>
        </w:rPr>
        <w:t>Заявки</w:t>
      </w:r>
      <w:bookmarkEnd w:id="1000"/>
      <w:bookmarkEnd w:id="1001"/>
      <w:bookmarkEnd w:id="1002"/>
      <w:bookmarkEnd w:id="1003"/>
      <w:bookmarkEnd w:id="1004"/>
      <w:bookmarkEnd w:id="1005"/>
      <w:bookmarkEnd w:id="1006"/>
      <w:bookmarkEnd w:id="1007"/>
      <w:bookmarkEnd w:id="1008"/>
      <w:bookmarkEnd w:id="1009"/>
      <w:bookmarkEnd w:id="1010"/>
      <w:bookmarkEnd w:id="1011"/>
    </w:p>
    <w:p w:rsidR="000D1809" w:rsidRPr="00FB4A2A" w:rsidRDefault="000D1809" w:rsidP="00363FC9">
      <w:pPr>
        <w:pStyle w:val="Times12"/>
        <w:numPr>
          <w:ilvl w:val="3"/>
          <w:numId w:val="9"/>
        </w:numPr>
        <w:tabs>
          <w:tab w:val="num" w:pos="1620"/>
        </w:tabs>
        <w:spacing w:after="120"/>
        <w:ind w:left="0" w:firstLine="540"/>
        <w:rPr>
          <w:szCs w:val="24"/>
        </w:rPr>
      </w:pPr>
      <w:bookmarkStart w:id="1012" w:name="_Toc57314648"/>
      <w:r w:rsidRPr="00FB4A2A">
        <w:rPr>
          <w:szCs w:val="24"/>
        </w:rPr>
        <w:t xml:space="preserve">Все документы, входящие в </w:t>
      </w:r>
      <w:r w:rsidR="0096562C" w:rsidRPr="00FB4A2A">
        <w:rPr>
          <w:szCs w:val="24"/>
        </w:rPr>
        <w:t>Заявку</w:t>
      </w:r>
      <w:r w:rsidRPr="00FB4A2A">
        <w:rPr>
          <w:szCs w:val="24"/>
        </w:rPr>
        <w:t>, должны быть подготовлены на русском языке за исключением нижеследующего.</w:t>
      </w:r>
    </w:p>
    <w:p w:rsidR="009422B8" w:rsidRPr="00FB4A2A" w:rsidRDefault="009422B8" w:rsidP="00363FC9">
      <w:pPr>
        <w:pStyle w:val="Times12"/>
        <w:numPr>
          <w:ilvl w:val="3"/>
          <w:numId w:val="9"/>
        </w:numPr>
        <w:tabs>
          <w:tab w:val="num" w:pos="1620"/>
        </w:tabs>
        <w:spacing w:after="120"/>
        <w:ind w:left="0" w:firstLine="540"/>
        <w:rPr>
          <w:szCs w:val="24"/>
        </w:rPr>
      </w:pPr>
      <w:r w:rsidRPr="00FB4A2A">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B4A2A">
        <w:rPr>
          <w:szCs w:val="24"/>
        </w:rPr>
        <w:t>апостилированный</w:t>
      </w:r>
      <w:proofErr w:type="spellEnd"/>
      <w:r w:rsidRPr="00FB4A2A">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FB4A2A" w:rsidRDefault="00C24F83" w:rsidP="00363FC9">
      <w:pPr>
        <w:pStyle w:val="Times12"/>
        <w:numPr>
          <w:ilvl w:val="3"/>
          <w:numId w:val="9"/>
        </w:numPr>
        <w:tabs>
          <w:tab w:val="num" w:pos="1620"/>
        </w:tabs>
        <w:spacing w:after="120"/>
        <w:ind w:left="0" w:firstLine="540"/>
        <w:rPr>
          <w:szCs w:val="24"/>
        </w:rPr>
      </w:pPr>
      <w:r w:rsidRPr="00FB4A2A">
        <w:rPr>
          <w:szCs w:val="24"/>
        </w:rPr>
        <w:t xml:space="preserve">Конкурсная </w:t>
      </w:r>
      <w:r w:rsidR="009422B8" w:rsidRPr="00FB4A2A">
        <w:rPr>
          <w:szCs w:val="24"/>
        </w:rPr>
        <w:t>комиссия вправе не рассматривать документы, не переведенные на русский язык.</w:t>
      </w:r>
    </w:p>
    <w:p w:rsidR="00E50C37" w:rsidRPr="00FB4A2A" w:rsidRDefault="00E50C37" w:rsidP="00E50C37">
      <w:pPr>
        <w:pStyle w:val="Times12"/>
        <w:tabs>
          <w:tab w:val="num" w:pos="1620"/>
        </w:tabs>
        <w:spacing w:after="120"/>
        <w:ind w:left="540" w:firstLine="0"/>
        <w:rPr>
          <w:szCs w:val="24"/>
        </w:rPr>
      </w:pPr>
    </w:p>
    <w:p w:rsidR="000D1809" w:rsidRPr="00FB4A2A" w:rsidRDefault="000D1809" w:rsidP="00363FC9">
      <w:pPr>
        <w:pStyle w:val="3"/>
        <w:numPr>
          <w:ilvl w:val="2"/>
          <w:numId w:val="9"/>
        </w:numPr>
        <w:tabs>
          <w:tab w:val="num" w:pos="1620"/>
        </w:tabs>
        <w:spacing w:before="0"/>
        <w:ind w:left="1620" w:hanging="1081"/>
        <w:rPr>
          <w:sz w:val="24"/>
          <w:szCs w:val="24"/>
        </w:rPr>
      </w:pPr>
      <w:bookmarkStart w:id="1013" w:name="_Toc98251720"/>
      <w:bookmarkStart w:id="1014" w:name="_Toc298234680"/>
      <w:bookmarkStart w:id="1015" w:name="_Toc255985680"/>
      <w:bookmarkStart w:id="1016" w:name="_Toc441503252"/>
      <w:bookmarkStart w:id="1017" w:name="_Toc441572043"/>
      <w:bookmarkStart w:id="1018" w:name="_Toc441575135"/>
      <w:bookmarkStart w:id="1019" w:name="_Toc442434796"/>
      <w:bookmarkStart w:id="1020" w:name="_Toc442435635"/>
      <w:bookmarkStart w:id="1021" w:name="_Toc462044755"/>
      <w:bookmarkStart w:id="1022" w:name="_Toc462068458"/>
      <w:bookmarkStart w:id="1023" w:name="_Toc463514148"/>
      <w:bookmarkStart w:id="1024" w:name="_Toc469480364"/>
      <w:bookmarkStart w:id="1025" w:name="_Toc471823154"/>
      <w:bookmarkStart w:id="1026" w:name="_Toc498512015"/>
      <w:bookmarkStart w:id="1027" w:name="_Toc503263066"/>
      <w:r w:rsidRPr="00FB4A2A">
        <w:rPr>
          <w:sz w:val="24"/>
          <w:szCs w:val="24"/>
        </w:rPr>
        <w:t xml:space="preserve">Требования к валюте </w:t>
      </w:r>
      <w:bookmarkEnd w:id="1012"/>
      <w:bookmarkEnd w:id="1013"/>
      <w:bookmarkEnd w:id="1014"/>
      <w:bookmarkEnd w:id="1015"/>
      <w:r w:rsidR="00F01046" w:rsidRPr="00FB4A2A">
        <w:rPr>
          <w:sz w:val="24"/>
          <w:szCs w:val="24"/>
        </w:rPr>
        <w:t>Заявки</w:t>
      </w:r>
      <w:bookmarkEnd w:id="1016"/>
      <w:bookmarkEnd w:id="1017"/>
      <w:bookmarkEnd w:id="1018"/>
      <w:bookmarkEnd w:id="1019"/>
      <w:bookmarkEnd w:id="1020"/>
      <w:bookmarkEnd w:id="1021"/>
      <w:bookmarkEnd w:id="1022"/>
      <w:bookmarkEnd w:id="1023"/>
      <w:bookmarkEnd w:id="1024"/>
      <w:bookmarkEnd w:id="1025"/>
      <w:bookmarkEnd w:id="1026"/>
      <w:bookmarkEnd w:id="1027"/>
    </w:p>
    <w:p w:rsidR="000D1809" w:rsidRPr="00FB4A2A" w:rsidRDefault="000D1809" w:rsidP="00363FC9">
      <w:pPr>
        <w:pStyle w:val="Times12"/>
        <w:numPr>
          <w:ilvl w:val="3"/>
          <w:numId w:val="9"/>
        </w:numPr>
        <w:tabs>
          <w:tab w:val="num" w:pos="1620"/>
        </w:tabs>
        <w:spacing w:after="120"/>
        <w:ind w:left="0" w:firstLine="540"/>
        <w:rPr>
          <w:szCs w:val="24"/>
        </w:rPr>
      </w:pPr>
      <w:bookmarkStart w:id="1028" w:name="_Ref56220708"/>
      <w:r w:rsidRPr="00FB4A2A">
        <w:rPr>
          <w:szCs w:val="24"/>
        </w:rPr>
        <w:t xml:space="preserve">Все суммы денежных средств в документах, входящих в Конкурсную заявку, должны быть выражены в </w:t>
      </w:r>
      <w:r w:rsidRPr="00FB4A2A">
        <w:rPr>
          <w:rStyle w:val="aff1"/>
          <w:b w:val="0"/>
          <w:i w:val="0"/>
          <w:szCs w:val="24"/>
          <w:shd w:val="clear" w:color="auto" w:fill="auto"/>
        </w:rPr>
        <w:t>рублях</w:t>
      </w:r>
      <w:r w:rsidR="0096562C" w:rsidRPr="00FB4A2A">
        <w:rPr>
          <w:rStyle w:val="aff1"/>
          <w:b w:val="0"/>
          <w:i w:val="0"/>
          <w:szCs w:val="24"/>
          <w:shd w:val="clear" w:color="auto" w:fill="auto"/>
        </w:rPr>
        <w:t xml:space="preserve"> РФ,</w:t>
      </w:r>
      <w:r w:rsidR="004A2AEE" w:rsidRPr="00FB4A2A">
        <w:rPr>
          <w:rStyle w:val="aff1"/>
          <w:b w:val="0"/>
          <w:i w:val="0"/>
          <w:szCs w:val="24"/>
          <w:shd w:val="clear" w:color="auto" w:fill="auto"/>
        </w:rPr>
        <w:t xml:space="preserve"> </w:t>
      </w:r>
      <w:r w:rsidRPr="00FB4A2A">
        <w:rPr>
          <w:rStyle w:val="aff1"/>
          <w:b w:val="0"/>
          <w:i w:val="0"/>
          <w:szCs w:val="24"/>
          <w:shd w:val="clear" w:color="auto" w:fill="auto"/>
        </w:rPr>
        <w:t>за</w:t>
      </w:r>
      <w:r w:rsidRPr="00FB4A2A">
        <w:rPr>
          <w:szCs w:val="24"/>
        </w:rPr>
        <w:t xml:space="preserve"> исключением нижеследующего.</w:t>
      </w:r>
      <w:bookmarkEnd w:id="1028"/>
    </w:p>
    <w:p w:rsidR="000D1809" w:rsidRPr="00FB4A2A" w:rsidRDefault="000D1809" w:rsidP="00363FC9">
      <w:pPr>
        <w:pStyle w:val="Times12"/>
        <w:numPr>
          <w:ilvl w:val="3"/>
          <w:numId w:val="9"/>
        </w:numPr>
        <w:tabs>
          <w:tab w:val="num" w:pos="1620"/>
        </w:tabs>
        <w:spacing w:after="120"/>
        <w:ind w:left="0" w:firstLine="540"/>
        <w:rPr>
          <w:szCs w:val="24"/>
        </w:rPr>
      </w:pPr>
      <w:r w:rsidRPr="00FB4A2A">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50C37" w:rsidRPr="00FB4A2A" w:rsidRDefault="00E50C37" w:rsidP="00E50C37">
      <w:pPr>
        <w:pStyle w:val="Times12"/>
        <w:tabs>
          <w:tab w:val="num" w:pos="1620"/>
        </w:tabs>
        <w:spacing w:after="120"/>
        <w:ind w:left="540" w:firstLine="0"/>
        <w:rPr>
          <w:szCs w:val="24"/>
        </w:rPr>
      </w:pPr>
    </w:p>
    <w:p w:rsidR="00FC677C" w:rsidRPr="00FB4A2A" w:rsidRDefault="00637BF6" w:rsidP="00363FC9">
      <w:pPr>
        <w:pStyle w:val="3"/>
        <w:numPr>
          <w:ilvl w:val="2"/>
          <w:numId w:val="9"/>
        </w:numPr>
        <w:tabs>
          <w:tab w:val="num" w:pos="1620"/>
        </w:tabs>
        <w:spacing w:before="0"/>
        <w:ind w:left="1620" w:hanging="1081"/>
        <w:rPr>
          <w:sz w:val="24"/>
          <w:szCs w:val="24"/>
        </w:rPr>
      </w:pPr>
      <w:bookmarkStart w:id="1029" w:name="_Toc164834442"/>
      <w:bookmarkStart w:id="1030" w:name="_Toc298234681"/>
      <w:bookmarkStart w:id="1031" w:name="_Toc255985681"/>
      <w:bookmarkStart w:id="1032" w:name="_Toc441503253"/>
      <w:bookmarkStart w:id="1033" w:name="_Toc441572044"/>
      <w:bookmarkStart w:id="1034" w:name="_Toc441575136"/>
      <w:bookmarkStart w:id="1035" w:name="_Toc442434797"/>
      <w:bookmarkStart w:id="1036" w:name="_Toc442435636"/>
      <w:bookmarkStart w:id="1037" w:name="_Toc462044756"/>
      <w:bookmarkStart w:id="1038" w:name="_Toc462068459"/>
      <w:bookmarkStart w:id="1039" w:name="_Toc463514149"/>
      <w:bookmarkStart w:id="1040" w:name="_Ref468697412"/>
      <w:bookmarkStart w:id="1041" w:name="_Toc469480365"/>
      <w:bookmarkStart w:id="1042" w:name="_Toc471823155"/>
      <w:bookmarkStart w:id="1043" w:name="_Toc498512016"/>
      <w:bookmarkStart w:id="1044" w:name="_Toc503263067"/>
      <w:bookmarkStart w:id="1045" w:name="_Toc102290213"/>
      <w:bookmarkStart w:id="1046" w:name="_Toc57314653"/>
      <w:bookmarkStart w:id="1047" w:name="_Toc98251722"/>
      <w:r w:rsidRPr="00FB4A2A">
        <w:rPr>
          <w:sz w:val="24"/>
          <w:szCs w:val="24"/>
        </w:rPr>
        <w:t>Начальная (</w:t>
      </w:r>
      <w:r w:rsidR="00F03B20" w:rsidRPr="00FB4A2A">
        <w:rPr>
          <w:sz w:val="24"/>
          <w:szCs w:val="24"/>
        </w:rPr>
        <w:t>максимальная</w:t>
      </w:r>
      <w:r w:rsidR="00FC677C" w:rsidRPr="00FB4A2A">
        <w:rPr>
          <w:sz w:val="24"/>
          <w:szCs w:val="24"/>
        </w:rPr>
        <w:t xml:space="preserve">) цена </w:t>
      </w:r>
      <w:bookmarkEnd w:id="1029"/>
      <w:bookmarkEnd w:id="1030"/>
      <w:bookmarkEnd w:id="1031"/>
      <w:r w:rsidR="000153C7" w:rsidRPr="00FB4A2A">
        <w:rPr>
          <w:sz w:val="24"/>
          <w:szCs w:val="24"/>
        </w:rPr>
        <w:t xml:space="preserve">конкурса </w:t>
      </w:r>
      <w:r w:rsidR="00F03B20" w:rsidRPr="00FB4A2A">
        <w:rPr>
          <w:sz w:val="24"/>
          <w:szCs w:val="24"/>
        </w:rPr>
        <w:t>(цена лота)</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A7730A" w:rsidRPr="00FB4A2A" w:rsidRDefault="00FD3236" w:rsidP="00363FC9">
      <w:pPr>
        <w:pStyle w:val="Times12"/>
        <w:numPr>
          <w:ilvl w:val="3"/>
          <w:numId w:val="9"/>
        </w:numPr>
        <w:tabs>
          <w:tab w:val="num" w:pos="1620"/>
        </w:tabs>
        <w:spacing w:after="120"/>
        <w:ind w:left="0" w:firstLine="540"/>
        <w:rPr>
          <w:szCs w:val="24"/>
        </w:rPr>
      </w:pPr>
      <w:bookmarkStart w:id="1048" w:name="_Ref463964727"/>
      <w:r w:rsidRPr="00FB4A2A">
        <w:rPr>
          <w:szCs w:val="24"/>
        </w:rPr>
        <w:t>Начальная (максимальная) цена конкурса – без указания цены</w:t>
      </w:r>
      <w:bookmarkEnd w:id="1048"/>
      <w:r w:rsidRPr="00FB4A2A">
        <w:rPr>
          <w:szCs w:val="24"/>
        </w:rPr>
        <w:t>.</w:t>
      </w:r>
    </w:p>
    <w:p w:rsidR="00FD3236" w:rsidRPr="00FB4A2A" w:rsidRDefault="00FD3236" w:rsidP="00363FC9">
      <w:pPr>
        <w:pStyle w:val="Times12"/>
        <w:numPr>
          <w:ilvl w:val="3"/>
          <w:numId w:val="9"/>
        </w:numPr>
        <w:tabs>
          <w:tab w:val="num" w:pos="1620"/>
        </w:tabs>
        <w:spacing w:after="120"/>
        <w:ind w:left="0" w:firstLine="540"/>
        <w:rPr>
          <w:szCs w:val="24"/>
        </w:rPr>
      </w:pPr>
      <w:r w:rsidRPr="00FB4A2A">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11655" w:rsidRPr="00FB4A2A" w:rsidRDefault="00711655" w:rsidP="001C6CCB">
      <w:pPr>
        <w:pStyle w:val="Times12"/>
        <w:widowControl w:val="0"/>
        <w:spacing w:after="120"/>
        <w:ind w:firstLine="851"/>
        <w:rPr>
          <w:szCs w:val="24"/>
        </w:rPr>
      </w:pPr>
    </w:p>
    <w:p w:rsidR="000D1809" w:rsidRPr="00FB4A2A" w:rsidRDefault="000D1809" w:rsidP="00363FC9">
      <w:pPr>
        <w:pStyle w:val="3"/>
        <w:numPr>
          <w:ilvl w:val="2"/>
          <w:numId w:val="9"/>
        </w:numPr>
        <w:tabs>
          <w:tab w:val="num" w:pos="1620"/>
        </w:tabs>
        <w:spacing w:before="0"/>
        <w:ind w:left="1620" w:hanging="1081"/>
        <w:rPr>
          <w:sz w:val="24"/>
          <w:szCs w:val="24"/>
        </w:rPr>
      </w:pPr>
      <w:bookmarkStart w:id="1049" w:name="_Toc298234688"/>
      <w:bookmarkStart w:id="1050" w:name="_Toc255985682"/>
      <w:bookmarkStart w:id="1051" w:name="_Ref303277132"/>
      <w:bookmarkStart w:id="1052" w:name="_Ref303324190"/>
      <w:bookmarkStart w:id="1053" w:name="_Ref306194605"/>
      <w:bookmarkStart w:id="1054" w:name="_Ref306198074"/>
      <w:bookmarkStart w:id="1055" w:name="_Toc441503255"/>
      <w:bookmarkStart w:id="1056" w:name="_Ref441506983"/>
      <w:bookmarkStart w:id="1057" w:name="_Toc441572045"/>
      <w:bookmarkStart w:id="1058" w:name="_Toc441575137"/>
      <w:bookmarkStart w:id="1059" w:name="_Ref441581076"/>
      <w:bookmarkStart w:id="1060" w:name="_Ref442278803"/>
      <w:bookmarkStart w:id="1061" w:name="_Toc442434798"/>
      <w:bookmarkStart w:id="1062" w:name="_Toc442435637"/>
      <w:bookmarkStart w:id="1063" w:name="_Toc462044757"/>
      <w:bookmarkStart w:id="1064" w:name="_Toc462068460"/>
      <w:bookmarkStart w:id="1065" w:name="_Toc463514150"/>
      <w:bookmarkStart w:id="1066" w:name="_Toc469480366"/>
      <w:bookmarkStart w:id="1067" w:name="_Toc471823156"/>
      <w:bookmarkStart w:id="1068" w:name="_Toc498512017"/>
      <w:bookmarkStart w:id="1069" w:name="_Toc503263068"/>
      <w:r w:rsidRPr="00FB4A2A">
        <w:rPr>
          <w:sz w:val="24"/>
          <w:szCs w:val="24"/>
        </w:rPr>
        <w:t>Обеспечение исполнения обязательств Участника</w:t>
      </w:r>
      <w:bookmarkEnd w:id="1045"/>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FD3236" w:rsidRPr="00603866" w:rsidRDefault="00FD3236" w:rsidP="00FD3236">
      <w:pPr>
        <w:pStyle w:val="Times12"/>
        <w:numPr>
          <w:ilvl w:val="3"/>
          <w:numId w:val="9"/>
        </w:numPr>
        <w:tabs>
          <w:tab w:val="num" w:pos="1620"/>
        </w:tabs>
        <w:spacing w:before="120"/>
        <w:ind w:left="0" w:firstLine="539"/>
        <w:rPr>
          <w:szCs w:val="24"/>
          <w:lang w:val="x-none" w:eastAsia="x-none"/>
        </w:rPr>
      </w:pPr>
      <w:r w:rsidRPr="00FB4A2A">
        <w:rPr>
          <w:szCs w:val="24"/>
          <w:lang w:val="x-none" w:eastAsia="x-none"/>
        </w:rPr>
        <w:t xml:space="preserve">Участник в составе своей </w:t>
      </w:r>
      <w:r w:rsidRPr="00FB4A2A">
        <w:rPr>
          <w:szCs w:val="24"/>
          <w:lang w:eastAsia="x-none"/>
        </w:rPr>
        <w:t>Заявки</w:t>
      </w:r>
      <w:r w:rsidRPr="00FB4A2A">
        <w:rPr>
          <w:szCs w:val="24"/>
          <w:lang w:val="x-none" w:eastAsia="x-none"/>
        </w:rPr>
        <w:t xml:space="preserve"> </w:t>
      </w:r>
      <w:r w:rsidRPr="00603866">
        <w:rPr>
          <w:szCs w:val="24"/>
          <w:lang w:val="x-none" w:eastAsia="x-none"/>
        </w:rPr>
        <w:t xml:space="preserve">представляет обеспечение исполнения обязательств, связанных с участием в </w:t>
      </w:r>
      <w:r w:rsidRPr="00603866">
        <w:rPr>
          <w:szCs w:val="24"/>
          <w:lang w:eastAsia="x-none"/>
        </w:rPr>
        <w:t>Конкурсе</w:t>
      </w:r>
      <w:r w:rsidRPr="00603866">
        <w:rPr>
          <w:szCs w:val="24"/>
          <w:lang w:val="x-none" w:eastAsia="x-none"/>
        </w:rPr>
        <w:t xml:space="preserve"> и подачей </w:t>
      </w:r>
      <w:r w:rsidRPr="00603866">
        <w:rPr>
          <w:szCs w:val="24"/>
          <w:lang w:eastAsia="x-none"/>
        </w:rPr>
        <w:t>Заявки</w:t>
      </w:r>
      <w:r w:rsidRPr="00603866">
        <w:rPr>
          <w:szCs w:val="24"/>
          <w:lang w:val="x-none" w:eastAsia="x-none"/>
        </w:rPr>
        <w:t xml:space="preserve">, </w:t>
      </w:r>
      <w:r w:rsidRPr="00603866">
        <w:rPr>
          <w:bCs w:val="0"/>
          <w:szCs w:val="24"/>
        </w:rPr>
        <w:t>на</w:t>
      </w:r>
      <w:r w:rsidRPr="00603866">
        <w:rPr>
          <w:szCs w:val="24"/>
          <w:lang w:val="x-none" w:eastAsia="x-none"/>
        </w:rPr>
        <w:t xml:space="preserve"> сумму </w:t>
      </w:r>
      <w:r w:rsidR="00711E98" w:rsidRPr="00603866">
        <w:rPr>
          <w:szCs w:val="24"/>
        </w:rPr>
        <w:t>рублей без НДС</w:t>
      </w:r>
      <w:r w:rsidRPr="00603866">
        <w:rPr>
          <w:szCs w:val="24"/>
          <w:lang w:val="x-none" w:eastAsia="x-none"/>
        </w:rPr>
        <w:t xml:space="preserve">. </w:t>
      </w:r>
    </w:p>
    <w:p w:rsidR="00711E98" w:rsidRPr="00603866" w:rsidRDefault="00711E98" w:rsidP="00711E98">
      <w:pPr>
        <w:pStyle w:val="Times12"/>
        <w:tabs>
          <w:tab w:val="num" w:pos="1134"/>
        </w:tabs>
        <w:spacing w:before="120"/>
        <w:rPr>
          <w:b/>
          <w:szCs w:val="24"/>
        </w:rPr>
      </w:pPr>
      <w:r w:rsidRPr="00603866">
        <w:rPr>
          <w:b/>
          <w:szCs w:val="24"/>
        </w:rPr>
        <w:tab/>
        <w:t xml:space="preserve">- По Лоту №1: </w:t>
      </w:r>
      <w:r w:rsidR="009919E4" w:rsidRPr="00603866">
        <w:rPr>
          <w:b/>
          <w:szCs w:val="24"/>
        </w:rPr>
        <w:t>1</w:t>
      </w:r>
      <w:r w:rsidRPr="00603866">
        <w:rPr>
          <w:b/>
          <w:szCs w:val="24"/>
        </w:rPr>
        <w:t> 000 000 (</w:t>
      </w:r>
      <w:r w:rsidR="009919E4" w:rsidRPr="00603866">
        <w:rPr>
          <w:b/>
          <w:szCs w:val="24"/>
        </w:rPr>
        <w:t>один</w:t>
      </w:r>
      <w:r w:rsidR="00603866" w:rsidRPr="00603866">
        <w:rPr>
          <w:b/>
          <w:szCs w:val="24"/>
        </w:rPr>
        <w:t xml:space="preserve"> миллион) рублей РФ.</w:t>
      </w:r>
    </w:p>
    <w:p w:rsidR="00FD3236" w:rsidRPr="00FB4A2A" w:rsidRDefault="00FD3236" w:rsidP="009919E4">
      <w:pPr>
        <w:pStyle w:val="Times12"/>
        <w:tabs>
          <w:tab w:val="num" w:pos="1134"/>
        </w:tabs>
        <w:spacing w:before="120"/>
        <w:rPr>
          <w:bCs w:val="0"/>
          <w:szCs w:val="24"/>
        </w:rPr>
      </w:pPr>
      <w:r w:rsidRPr="00603866">
        <w:rPr>
          <w:szCs w:val="24"/>
          <w:lang w:val="x-none" w:eastAsia="x-none"/>
        </w:rPr>
        <w:t xml:space="preserve">Обеспечение исполнения обязательств Участника </w:t>
      </w:r>
      <w:r w:rsidRPr="00603866">
        <w:rPr>
          <w:szCs w:val="24"/>
        </w:rPr>
        <w:t>может предоставляться</w:t>
      </w:r>
      <w:r w:rsidRPr="00FB4A2A">
        <w:rPr>
          <w:szCs w:val="24"/>
        </w:rPr>
        <w:t xml:space="preserve"> Участником в </w:t>
      </w:r>
      <w:r w:rsidRPr="00FB4A2A">
        <w:rPr>
          <w:szCs w:val="24"/>
          <w:lang w:val="x-none" w:eastAsia="x-none"/>
        </w:rPr>
        <w:t>форм</w:t>
      </w:r>
      <w:r w:rsidRPr="00FB4A2A">
        <w:rPr>
          <w:szCs w:val="24"/>
          <w:lang w:eastAsia="x-none"/>
        </w:rPr>
        <w:t>е</w:t>
      </w:r>
      <w:r w:rsidRPr="00FB4A2A">
        <w:rPr>
          <w:szCs w:val="24"/>
          <w:lang w:val="x-none" w:eastAsia="x-none"/>
        </w:rPr>
        <w:t xml:space="preserve"> банковской гарантии</w:t>
      </w:r>
      <w:r w:rsidRPr="00FB4A2A">
        <w:rPr>
          <w:szCs w:val="24"/>
          <w:lang w:eastAsia="x-none"/>
        </w:rPr>
        <w:t xml:space="preserve"> (п. </w:t>
      </w:r>
      <w:r w:rsidRPr="00FB4A2A">
        <w:rPr>
          <w:szCs w:val="24"/>
          <w:lang w:eastAsia="x-none"/>
        </w:rPr>
        <w:fldChar w:fldCharType="begin"/>
      </w:r>
      <w:r w:rsidRPr="00FB4A2A">
        <w:rPr>
          <w:szCs w:val="24"/>
          <w:lang w:eastAsia="x-none"/>
        </w:rPr>
        <w:instrText xml:space="preserve"> REF _Ref442263541 \r \h  \* MERGEFORMAT </w:instrText>
      </w:r>
      <w:r w:rsidRPr="00FB4A2A">
        <w:rPr>
          <w:szCs w:val="24"/>
          <w:lang w:eastAsia="x-none"/>
        </w:rPr>
      </w:r>
      <w:r w:rsidRPr="00FB4A2A">
        <w:rPr>
          <w:szCs w:val="24"/>
          <w:lang w:eastAsia="x-none"/>
        </w:rPr>
        <w:fldChar w:fldCharType="separate"/>
      </w:r>
      <w:r w:rsidR="00D40CE6">
        <w:rPr>
          <w:szCs w:val="24"/>
          <w:lang w:eastAsia="x-none"/>
        </w:rPr>
        <w:t>3.4.8.2</w:t>
      </w:r>
      <w:r w:rsidRPr="00FB4A2A">
        <w:rPr>
          <w:szCs w:val="24"/>
          <w:lang w:eastAsia="x-none"/>
        </w:rPr>
        <w:fldChar w:fldCharType="end"/>
      </w:r>
      <w:r w:rsidRPr="00FB4A2A">
        <w:rPr>
          <w:szCs w:val="24"/>
          <w:lang w:eastAsia="x-none"/>
        </w:rPr>
        <w:t xml:space="preserve">) или </w:t>
      </w:r>
      <w:r w:rsidRPr="00FB4A2A">
        <w:rPr>
          <w:szCs w:val="24"/>
          <w:lang w:val="x-none" w:eastAsia="x-none"/>
        </w:rPr>
        <w:t xml:space="preserve">путем внесения денежных средств на расчетный счет </w:t>
      </w:r>
      <w:r w:rsidRPr="00FB4A2A">
        <w:rPr>
          <w:bCs w:val="0"/>
          <w:szCs w:val="24"/>
        </w:rPr>
        <w:t xml:space="preserve">Заказчика (п. </w:t>
      </w:r>
      <w:r w:rsidRPr="00FB4A2A">
        <w:rPr>
          <w:bCs w:val="0"/>
          <w:szCs w:val="24"/>
        </w:rPr>
        <w:fldChar w:fldCharType="begin"/>
      </w:r>
      <w:r w:rsidRPr="00FB4A2A">
        <w:rPr>
          <w:bCs w:val="0"/>
          <w:szCs w:val="24"/>
        </w:rPr>
        <w:instrText xml:space="preserve"> REF _Ref442263553 \r \h  \* MERGEFORMAT </w:instrText>
      </w:r>
      <w:r w:rsidRPr="00FB4A2A">
        <w:rPr>
          <w:bCs w:val="0"/>
          <w:szCs w:val="24"/>
        </w:rPr>
      </w:r>
      <w:r w:rsidRPr="00FB4A2A">
        <w:rPr>
          <w:bCs w:val="0"/>
          <w:szCs w:val="24"/>
        </w:rPr>
        <w:fldChar w:fldCharType="separate"/>
      </w:r>
      <w:r w:rsidR="00D40CE6">
        <w:rPr>
          <w:bCs w:val="0"/>
          <w:szCs w:val="24"/>
        </w:rPr>
        <w:t>3.4.8.3</w:t>
      </w:r>
      <w:r w:rsidRPr="00FB4A2A">
        <w:rPr>
          <w:bCs w:val="0"/>
          <w:szCs w:val="24"/>
        </w:rPr>
        <w:fldChar w:fldCharType="end"/>
      </w:r>
      <w:r w:rsidRPr="00FB4A2A">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FB4A2A" w:rsidRDefault="00FD3236" w:rsidP="00FD3236">
      <w:pPr>
        <w:pStyle w:val="Times12"/>
        <w:numPr>
          <w:ilvl w:val="3"/>
          <w:numId w:val="9"/>
        </w:numPr>
        <w:tabs>
          <w:tab w:val="num" w:pos="1620"/>
        </w:tabs>
        <w:spacing w:before="120"/>
        <w:ind w:left="0" w:firstLine="539"/>
        <w:rPr>
          <w:szCs w:val="24"/>
          <w:lang w:val="x-none" w:eastAsia="x-none"/>
        </w:rPr>
      </w:pPr>
      <w:bookmarkStart w:id="1070" w:name="_Ref442263541"/>
      <w:r w:rsidRPr="00FB4A2A">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FB4A2A">
        <w:rPr>
          <w:szCs w:val="24"/>
          <w:lang w:val="x-none" w:eastAsia="x-none"/>
        </w:rPr>
        <w:t xml:space="preserve"> </w:t>
      </w:r>
      <w:r w:rsidRPr="00FB4A2A">
        <w:rPr>
          <w:szCs w:val="24"/>
          <w:lang w:eastAsia="x-none"/>
        </w:rPr>
        <w:t>банковская</w:t>
      </w:r>
      <w:r w:rsidRPr="00FB4A2A">
        <w:rPr>
          <w:szCs w:val="24"/>
          <w:lang w:val="x-none" w:eastAsia="x-none"/>
        </w:rPr>
        <w:t xml:space="preserve"> гарантия должна быть составлена с учетом требований статей 368-378 Гражданского </w:t>
      </w:r>
      <w:r w:rsidRPr="00FB4A2A">
        <w:rPr>
          <w:bCs w:val="0"/>
          <w:szCs w:val="24"/>
        </w:rPr>
        <w:t>кодекса</w:t>
      </w:r>
      <w:r w:rsidRPr="00FB4A2A">
        <w:rPr>
          <w:szCs w:val="24"/>
          <w:lang w:val="x-none" w:eastAsia="x-none"/>
        </w:rPr>
        <w:t xml:space="preserve"> РФ и следующих условий:</w:t>
      </w:r>
      <w:bookmarkEnd w:id="1070"/>
    </w:p>
    <w:p w:rsidR="00FD3236" w:rsidRPr="00FB4A2A" w:rsidRDefault="00FD3236" w:rsidP="00FD3236">
      <w:pPr>
        <w:pStyle w:val="Times12"/>
        <w:numPr>
          <w:ilvl w:val="5"/>
          <w:numId w:val="9"/>
        </w:numPr>
        <w:tabs>
          <w:tab w:val="clear" w:pos="3960"/>
        </w:tabs>
        <w:spacing w:before="120"/>
        <w:ind w:left="567" w:firstLine="0"/>
        <w:rPr>
          <w:bCs w:val="0"/>
          <w:szCs w:val="24"/>
        </w:rPr>
      </w:pPr>
      <w:r w:rsidRPr="00FB4A2A">
        <w:rPr>
          <w:szCs w:val="24"/>
        </w:rPr>
        <w:t>Банковская гарантия должна быть безотзывной.</w:t>
      </w:r>
    </w:p>
    <w:p w:rsidR="00FD3236" w:rsidRPr="00FB4A2A" w:rsidRDefault="00FD3236" w:rsidP="00FD3236">
      <w:pPr>
        <w:pStyle w:val="Times12"/>
        <w:numPr>
          <w:ilvl w:val="5"/>
          <w:numId w:val="9"/>
        </w:numPr>
        <w:tabs>
          <w:tab w:val="clear" w:pos="3960"/>
        </w:tabs>
        <w:spacing w:before="120"/>
        <w:ind w:left="567" w:firstLine="0"/>
        <w:rPr>
          <w:szCs w:val="24"/>
        </w:rPr>
      </w:pPr>
      <w:r w:rsidRPr="00FB4A2A">
        <w:rPr>
          <w:szCs w:val="24"/>
        </w:rPr>
        <w:t>Сумма банковской гарантии должна быть выражена в российских рублях.</w:t>
      </w:r>
    </w:p>
    <w:p w:rsidR="00FD3236" w:rsidRPr="00FB4A2A" w:rsidRDefault="00FD3236" w:rsidP="00FD3236">
      <w:pPr>
        <w:pStyle w:val="Times12"/>
        <w:numPr>
          <w:ilvl w:val="5"/>
          <w:numId w:val="9"/>
        </w:numPr>
        <w:tabs>
          <w:tab w:val="clear" w:pos="3960"/>
        </w:tabs>
        <w:spacing w:before="120"/>
        <w:ind w:left="567" w:firstLine="0"/>
        <w:rPr>
          <w:szCs w:val="24"/>
        </w:rPr>
      </w:pPr>
      <w:r w:rsidRPr="00FB4A2A">
        <w:rPr>
          <w:szCs w:val="24"/>
        </w:rPr>
        <w:t>Банковская гарантия должна действовать не менее срока действия Заявки + 10 календарных дней с даты вскрытия конвертов с Заявками (</w:t>
      </w:r>
      <w:r w:rsidR="00790840" w:rsidRPr="00FB4A2A">
        <w:rPr>
          <w:szCs w:val="24"/>
        </w:rPr>
        <w:t xml:space="preserve">п. </w:t>
      </w:r>
      <w:r w:rsidR="00E746D6" w:rsidRPr="00FB4A2A">
        <w:fldChar w:fldCharType="begin"/>
      </w:r>
      <w:r w:rsidR="00E746D6" w:rsidRPr="00FB4A2A">
        <w:instrText xml:space="preserve"> REF  _Ref441505211 \h \n  \* MERGEFORMAT </w:instrText>
      </w:r>
      <w:r w:rsidR="00E746D6" w:rsidRPr="00FB4A2A">
        <w:fldChar w:fldCharType="separate"/>
      </w:r>
      <w:r w:rsidR="00D40CE6" w:rsidRPr="00D40CE6">
        <w:rPr>
          <w:szCs w:val="24"/>
        </w:rPr>
        <w:t>3.6.1.1</w:t>
      </w:r>
      <w:r w:rsidR="00E746D6" w:rsidRPr="00FB4A2A">
        <w:fldChar w:fldCharType="end"/>
      </w:r>
      <w:r w:rsidRPr="00FB4A2A">
        <w:rPr>
          <w:szCs w:val="24"/>
        </w:rPr>
        <w:t xml:space="preserve">). </w:t>
      </w:r>
    </w:p>
    <w:p w:rsidR="00FD3236" w:rsidRPr="00FB4A2A" w:rsidRDefault="00FD3236" w:rsidP="00FD3236">
      <w:pPr>
        <w:pStyle w:val="Times12"/>
        <w:numPr>
          <w:ilvl w:val="5"/>
          <w:numId w:val="9"/>
        </w:numPr>
        <w:tabs>
          <w:tab w:val="clear" w:pos="3960"/>
        </w:tabs>
        <w:spacing w:before="120"/>
        <w:ind w:left="567" w:firstLine="0"/>
        <w:rPr>
          <w:bCs w:val="0"/>
          <w:szCs w:val="24"/>
        </w:rPr>
      </w:pPr>
      <w:r w:rsidRPr="00FB4A2A">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FB4A2A" w:rsidRDefault="00FD3236" w:rsidP="00FD3236">
      <w:pPr>
        <w:pStyle w:val="Times12"/>
        <w:numPr>
          <w:ilvl w:val="5"/>
          <w:numId w:val="9"/>
        </w:numPr>
        <w:tabs>
          <w:tab w:val="clear" w:pos="3960"/>
        </w:tabs>
        <w:spacing w:before="120"/>
        <w:ind w:left="567" w:firstLine="0"/>
        <w:rPr>
          <w:szCs w:val="24"/>
          <w:lang w:val="x-none" w:eastAsia="x-none"/>
        </w:rPr>
      </w:pPr>
      <w:r w:rsidRPr="00FB4A2A">
        <w:rPr>
          <w:szCs w:val="24"/>
        </w:rPr>
        <w:t>Банковская</w:t>
      </w:r>
      <w:r w:rsidRPr="00FB4A2A">
        <w:rPr>
          <w:szCs w:val="24"/>
          <w:lang w:val="x-none" w:eastAsia="x-none"/>
        </w:rPr>
        <w:t xml:space="preserve"> гарантия должна быть выдана банком отвечающим следующим </w:t>
      </w:r>
      <w:r w:rsidRPr="00FB4A2A">
        <w:rPr>
          <w:bCs w:val="0"/>
          <w:szCs w:val="24"/>
        </w:rPr>
        <w:t>требованиям</w:t>
      </w:r>
      <w:r w:rsidRPr="00FB4A2A">
        <w:rPr>
          <w:szCs w:val="24"/>
          <w:lang w:val="x-none" w:eastAsia="x-none"/>
        </w:rPr>
        <w:t>:</w:t>
      </w:r>
    </w:p>
    <w:p w:rsidR="00FD3236" w:rsidRPr="00FB4A2A" w:rsidRDefault="00FD3236" w:rsidP="000E1865">
      <w:pPr>
        <w:numPr>
          <w:ilvl w:val="4"/>
          <w:numId w:val="74"/>
        </w:numPr>
        <w:tabs>
          <w:tab w:val="num" w:pos="851"/>
        </w:tabs>
        <w:spacing w:after="120"/>
        <w:ind w:left="851" w:hanging="284"/>
        <w:rPr>
          <w:szCs w:val="24"/>
          <w:lang w:val="x-none" w:eastAsia="x-none"/>
        </w:rPr>
      </w:pPr>
      <w:r w:rsidRPr="00FB4A2A">
        <w:rPr>
          <w:szCs w:val="24"/>
          <w:lang w:val="x-none" w:eastAsia="x-none"/>
        </w:rPr>
        <w:t>обязательно наличие действующей лицензии ЦБ РФ на проведение банковских операций</w:t>
      </w:r>
      <w:r w:rsidRPr="00FB4A2A">
        <w:rPr>
          <w:szCs w:val="24"/>
          <w:lang w:eastAsia="x-none"/>
        </w:rPr>
        <w:t>,</w:t>
      </w:r>
      <w:r w:rsidRPr="00FB4A2A">
        <w:rPr>
          <w:szCs w:val="24"/>
        </w:rPr>
        <w:t xml:space="preserve"> </w:t>
      </w:r>
      <w:r w:rsidRPr="00FB4A2A">
        <w:rPr>
          <w:szCs w:val="24"/>
          <w:lang w:val="x-none" w:eastAsia="x-none"/>
        </w:rPr>
        <w:t>срок действия которой превышает срок действия гарантии не менее, чем на 6 (шесть) календарных месяцев.</w:t>
      </w:r>
    </w:p>
    <w:p w:rsidR="00FD3236" w:rsidRPr="00FB4A2A" w:rsidRDefault="00FD3236" w:rsidP="000E1865">
      <w:pPr>
        <w:numPr>
          <w:ilvl w:val="4"/>
          <w:numId w:val="74"/>
        </w:numPr>
        <w:tabs>
          <w:tab w:val="num" w:pos="851"/>
        </w:tabs>
        <w:spacing w:after="120"/>
        <w:ind w:left="851" w:hanging="284"/>
        <w:rPr>
          <w:szCs w:val="24"/>
          <w:lang w:val="x-none" w:eastAsia="x-none"/>
        </w:rPr>
      </w:pPr>
      <w:r w:rsidRPr="00FB4A2A">
        <w:rPr>
          <w:szCs w:val="24"/>
          <w:lang w:val="x-none" w:eastAsia="x-none"/>
        </w:rPr>
        <w:t xml:space="preserve">должны выполняться обязательные нормативы ЦБ РФ, установленные Инструкцией Банка </w:t>
      </w:r>
      <w:r w:rsidRPr="00FB4A2A">
        <w:rPr>
          <w:szCs w:val="24"/>
          <w:lang w:val="x-none" w:eastAsia="x-none"/>
        </w:rPr>
        <w:lastRenderedPageBreak/>
        <w:t xml:space="preserve">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FB4A2A">
            <w:rPr>
              <w:szCs w:val="24"/>
              <w:lang w:val="x-none" w:eastAsia="x-none"/>
            </w:rPr>
            <w:t>2004 г</w:t>
          </w:r>
        </w:smartTag>
      </w:smartTag>
      <w:r w:rsidRPr="00FB4A2A">
        <w:rPr>
          <w:szCs w:val="24"/>
          <w:lang w:val="x-none" w:eastAsia="x-none"/>
        </w:rPr>
        <w:t>. N 110-И "Об обязательных нормативах банков".</w:t>
      </w:r>
    </w:p>
    <w:p w:rsidR="00FD3236" w:rsidRPr="00FB4A2A" w:rsidRDefault="00FD3236" w:rsidP="000E1865">
      <w:pPr>
        <w:numPr>
          <w:ilvl w:val="4"/>
          <w:numId w:val="74"/>
        </w:numPr>
        <w:tabs>
          <w:tab w:val="num" w:pos="851"/>
        </w:tabs>
        <w:spacing w:after="120"/>
        <w:ind w:left="851" w:hanging="284"/>
        <w:rPr>
          <w:szCs w:val="24"/>
          <w:lang w:val="x-none" w:eastAsia="x-none"/>
        </w:rPr>
      </w:pPr>
      <w:r w:rsidRPr="00FB4A2A">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FB4A2A" w:rsidRDefault="00FD3236" w:rsidP="000E1865">
      <w:pPr>
        <w:numPr>
          <w:ilvl w:val="4"/>
          <w:numId w:val="74"/>
        </w:numPr>
        <w:tabs>
          <w:tab w:val="num" w:pos="851"/>
        </w:tabs>
        <w:spacing w:after="120"/>
        <w:ind w:left="851" w:hanging="284"/>
        <w:rPr>
          <w:szCs w:val="24"/>
          <w:lang w:val="x-none" w:eastAsia="x-none"/>
        </w:rPr>
      </w:pPr>
      <w:r w:rsidRPr="00FB4A2A">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FB4A2A" w:rsidRDefault="00FD3236" w:rsidP="000E1865">
      <w:pPr>
        <w:numPr>
          <w:ilvl w:val="4"/>
          <w:numId w:val="74"/>
        </w:numPr>
        <w:tabs>
          <w:tab w:val="num" w:pos="851"/>
        </w:tabs>
        <w:spacing w:after="120"/>
        <w:ind w:left="851" w:hanging="284"/>
        <w:rPr>
          <w:szCs w:val="24"/>
          <w:lang w:val="x-none" w:eastAsia="x-none"/>
        </w:rPr>
      </w:pPr>
      <w:r w:rsidRPr="00FB4A2A">
        <w:rPr>
          <w:szCs w:val="24"/>
        </w:rPr>
        <w:t>должен входить в рейтинг первых 5-ти (</w:t>
      </w:r>
      <w:r w:rsidR="00024306" w:rsidRPr="00FB4A2A">
        <w:rPr>
          <w:szCs w:val="24"/>
        </w:rPr>
        <w:t>пяти</w:t>
      </w:r>
      <w:r w:rsidRPr="00FB4A2A">
        <w:rPr>
          <w:szCs w:val="24"/>
        </w:rPr>
        <w:t xml:space="preserve">) банков, опубликованных на сайте </w:t>
      </w:r>
      <w:r w:rsidRPr="00FB4A2A">
        <w:rPr>
          <w:rStyle w:val="ae"/>
        </w:rPr>
        <w:t>www.banki.ru</w:t>
      </w:r>
      <w:r w:rsidRPr="00FB4A2A">
        <w:rPr>
          <w:szCs w:val="24"/>
        </w:rPr>
        <w:t xml:space="preserve"> </w:t>
      </w:r>
      <w:r w:rsidRPr="00FB4A2A">
        <w:rPr>
          <w:szCs w:val="24"/>
          <w:u w:val="single"/>
        </w:rPr>
        <w:t>(</w:t>
      </w:r>
      <w:r w:rsidRPr="00FB4A2A">
        <w:rPr>
          <w:rStyle w:val="ae"/>
        </w:rPr>
        <w:t>http://www.banki.ru/banks/rating/</w:t>
      </w:r>
      <w:r w:rsidRPr="00FB4A2A">
        <w:rPr>
          <w:szCs w:val="24"/>
          <w:u w:val="single"/>
        </w:rPr>
        <w:t>)</w:t>
      </w:r>
      <w:r w:rsidRPr="00FB4A2A">
        <w:rPr>
          <w:szCs w:val="24"/>
        </w:rPr>
        <w:t>.</w:t>
      </w:r>
    </w:p>
    <w:p w:rsidR="00FD3236" w:rsidRPr="00FB4A2A" w:rsidRDefault="00FD3236" w:rsidP="00FD3236">
      <w:pPr>
        <w:pStyle w:val="Times12"/>
        <w:numPr>
          <w:ilvl w:val="5"/>
          <w:numId w:val="9"/>
        </w:numPr>
        <w:tabs>
          <w:tab w:val="clear" w:pos="3960"/>
        </w:tabs>
        <w:spacing w:before="120"/>
        <w:ind w:left="567" w:firstLine="0"/>
        <w:rPr>
          <w:szCs w:val="24"/>
        </w:rPr>
      </w:pPr>
      <w:r w:rsidRPr="00FB4A2A">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D40CE6" w:rsidRDefault="00FD3236" w:rsidP="00FD3236">
      <w:pPr>
        <w:pStyle w:val="Times12"/>
        <w:numPr>
          <w:ilvl w:val="5"/>
          <w:numId w:val="9"/>
        </w:numPr>
        <w:tabs>
          <w:tab w:val="clear" w:pos="3960"/>
        </w:tabs>
        <w:spacing w:before="120"/>
        <w:ind w:left="567" w:firstLine="0"/>
        <w:rPr>
          <w:szCs w:val="24"/>
          <w:lang w:val="x-none" w:eastAsia="x-none"/>
        </w:rPr>
      </w:pPr>
      <w:bookmarkStart w:id="1071" w:name="_Ref303278012"/>
      <w:r w:rsidRPr="00FB4A2A">
        <w:rPr>
          <w:szCs w:val="24"/>
        </w:rPr>
        <w:t xml:space="preserve">В </w:t>
      </w:r>
      <w:r w:rsidRPr="00D40CE6">
        <w:rPr>
          <w:szCs w:val="24"/>
        </w:rPr>
        <w:t>банковской</w:t>
      </w:r>
      <w:r w:rsidRPr="00D40CE6">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071"/>
    </w:p>
    <w:p w:rsidR="00CE019A" w:rsidRPr="00D40CE6" w:rsidRDefault="00CE019A" w:rsidP="00CE019A">
      <w:pPr>
        <w:numPr>
          <w:ilvl w:val="3"/>
          <w:numId w:val="73"/>
        </w:numPr>
        <w:tabs>
          <w:tab w:val="left" w:pos="1560"/>
        </w:tabs>
        <w:spacing w:after="120"/>
        <w:ind w:left="1560" w:hanging="480"/>
        <w:rPr>
          <w:szCs w:val="24"/>
          <w:lang w:val="x-none" w:eastAsia="x-none"/>
        </w:rPr>
      </w:pPr>
      <w:r w:rsidRPr="00D40CE6">
        <w:rPr>
          <w:szCs w:val="24"/>
          <w:lang w:val="x-none" w:eastAsia="x-none"/>
        </w:rPr>
        <w:t>предоставления недостоверных сведений или искажения</w:t>
      </w:r>
      <w:r w:rsidRPr="00D40CE6">
        <w:rPr>
          <w:szCs w:val="24"/>
          <w:lang w:eastAsia="x-none"/>
        </w:rPr>
        <w:t xml:space="preserve"> информации</w:t>
      </w:r>
      <w:r w:rsidRPr="00D40CE6">
        <w:rPr>
          <w:szCs w:val="24"/>
        </w:rPr>
        <w:t xml:space="preserve">, предоставления фальсифицированных документов, </w:t>
      </w:r>
      <w:r w:rsidRPr="00D40CE6">
        <w:rPr>
          <w:szCs w:val="24"/>
          <w:lang w:val="x-none" w:eastAsia="x-none"/>
        </w:rPr>
        <w:t xml:space="preserve">приведенных в составе </w:t>
      </w:r>
      <w:r w:rsidRPr="00D40CE6">
        <w:rPr>
          <w:szCs w:val="24"/>
          <w:lang w:eastAsia="x-none"/>
        </w:rPr>
        <w:t>З</w:t>
      </w:r>
      <w:proofErr w:type="spellStart"/>
      <w:r w:rsidRPr="00D40CE6">
        <w:rPr>
          <w:szCs w:val="24"/>
          <w:lang w:val="x-none" w:eastAsia="x-none"/>
        </w:rPr>
        <w:t>аявки</w:t>
      </w:r>
      <w:proofErr w:type="spellEnd"/>
      <w:r w:rsidRPr="00D40CE6">
        <w:rPr>
          <w:szCs w:val="24"/>
          <w:lang w:val="x-none" w:eastAsia="x-none"/>
        </w:rPr>
        <w:t>;</w:t>
      </w:r>
    </w:p>
    <w:p w:rsidR="00CE019A" w:rsidRPr="00D40CE6" w:rsidRDefault="00CE019A" w:rsidP="00CE019A">
      <w:pPr>
        <w:numPr>
          <w:ilvl w:val="3"/>
          <w:numId w:val="73"/>
        </w:numPr>
        <w:tabs>
          <w:tab w:val="left" w:pos="1560"/>
        </w:tabs>
        <w:spacing w:after="120"/>
        <w:ind w:left="1560" w:hanging="480"/>
        <w:rPr>
          <w:szCs w:val="24"/>
          <w:lang w:val="x-none" w:eastAsia="x-none"/>
        </w:rPr>
      </w:pPr>
      <w:r w:rsidRPr="00D40CE6">
        <w:rPr>
          <w:szCs w:val="24"/>
          <w:lang w:val="x-none" w:eastAsia="x-none"/>
        </w:rPr>
        <w:t xml:space="preserve">отказа Победителя заключить </w:t>
      </w:r>
      <w:r w:rsidRPr="00D40CE6">
        <w:rPr>
          <w:szCs w:val="24"/>
          <w:lang w:eastAsia="x-none"/>
        </w:rPr>
        <w:t>рамочное соглашение</w:t>
      </w:r>
      <w:r w:rsidRPr="00D40CE6">
        <w:rPr>
          <w:szCs w:val="24"/>
          <w:lang w:val="x-none" w:eastAsia="x-none"/>
        </w:rPr>
        <w:t xml:space="preserve"> в установленном настоящей Конкурсной документацией порядке (п.</w:t>
      </w:r>
      <w:r w:rsidRPr="00D40CE6">
        <w:rPr>
          <w:szCs w:val="24"/>
          <w:lang w:eastAsia="x-none"/>
        </w:rPr>
        <w:t xml:space="preserve"> </w:t>
      </w:r>
      <w:r w:rsidRPr="00D40CE6">
        <w:rPr>
          <w:szCs w:val="24"/>
          <w:lang w:eastAsia="x-none"/>
        </w:rPr>
        <w:fldChar w:fldCharType="begin"/>
      </w:r>
      <w:r w:rsidRPr="00D40CE6">
        <w:rPr>
          <w:szCs w:val="24"/>
          <w:lang w:eastAsia="x-none"/>
        </w:rPr>
        <w:instrText xml:space="preserve"> REF _Ref468697489 \r \h  \* MERGEFORMAT </w:instrText>
      </w:r>
      <w:r w:rsidRPr="00D40CE6">
        <w:rPr>
          <w:szCs w:val="24"/>
          <w:lang w:eastAsia="x-none"/>
        </w:rPr>
      </w:r>
      <w:r w:rsidRPr="00D40CE6">
        <w:rPr>
          <w:szCs w:val="24"/>
          <w:lang w:eastAsia="x-none"/>
        </w:rPr>
        <w:fldChar w:fldCharType="separate"/>
      </w:r>
      <w:r w:rsidR="00D40CE6">
        <w:rPr>
          <w:szCs w:val="24"/>
          <w:lang w:eastAsia="x-none"/>
        </w:rPr>
        <w:t>3.13</w:t>
      </w:r>
      <w:r w:rsidRPr="00D40CE6">
        <w:rPr>
          <w:szCs w:val="24"/>
          <w:lang w:eastAsia="x-none"/>
        </w:rPr>
        <w:fldChar w:fldCharType="end"/>
      </w:r>
      <w:r w:rsidRPr="00D40CE6">
        <w:rPr>
          <w:szCs w:val="24"/>
          <w:lang w:val="x-none" w:eastAsia="x-none"/>
        </w:rPr>
        <w:t>)</w:t>
      </w:r>
      <w:r w:rsidRPr="00D40CE6">
        <w:rPr>
          <w:szCs w:val="24"/>
          <w:lang w:eastAsia="x-none"/>
        </w:rPr>
        <w:t>.</w:t>
      </w:r>
    </w:p>
    <w:p w:rsidR="00FD3236" w:rsidRPr="00D40CE6" w:rsidRDefault="00FD3236" w:rsidP="00FD3236">
      <w:pPr>
        <w:pStyle w:val="Times12"/>
        <w:numPr>
          <w:ilvl w:val="5"/>
          <w:numId w:val="9"/>
        </w:numPr>
        <w:tabs>
          <w:tab w:val="clear" w:pos="3960"/>
        </w:tabs>
        <w:spacing w:before="120"/>
        <w:ind w:left="567" w:firstLine="0"/>
        <w:rPr>
          <w:szCs w:val="24"/>
          <w:lang w:val="x-none" w:eastAsia="x-none"/>
        </w:rPr>
      </w:pPr>
      <w:r w:rsidRPr="00D40CE6">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D40CE6" w:rsidRDefault="00FD3236" w:rsidP="00FD3236">
      <w:pPr>
        <w:pStyle w:val="Times12"/>
        <w:numPr>
          <w:ilvl w:val="5"/>
          <w:numId w:val="9"/>
        </w:numPr>
        <w:tabs>
          <w:tab w:val="clear" w:pos="3960"/>
        </w:tabs>
        <w:spacing w:before="120"/>
        <w:ind w:left="567" w:firstLine="0"/>
        <w:rPr>
          <w:szCs w:val="24"/>
          <w:lang w:val="x-none" w:eastAsia="x-none"/>
        </w:rPr>
      </w:pPr>
      <w:r w:rsidRPr="00D40CE6">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FB4A2A" w:rsidRDefault="00FD3236" w:rsidP="00FD3236">
      <w:pPr>
        <w:pStyle w:val="Times12"/>
        <w:numPr>
          <w:ilvl w:val="5"/>
          <w:numId w:val="9"/>
        </w:numPr>
        <w:tabs>
          <w:tab w:val="clear" w:pos="3960"/>
        </w:tabs>
        <w:spacing w:before="120"/>
        <w:ind w:left="567" w:firstLine="0"/>
        <w:rPr>
          <w:szCs w:val="24"/>
          <w:lang w:val="x-none" w:eastAsia="x-none"/>
        </w:rPr>
      </w:pPr>
      <w:r w:rsidRPr="00D40CE6">
        <w:rPr>
          <w:szCs w:val="24"/>
          <w:lang w:val="x-none" w:eastAsia="x-none"/>
        </w:rPr>
        <w:t>В банковской гарантии не должно быть условий или требований</w:t>
      </w:r>
      <w:r w:rsidRPr="00FB4A2A">
        <w:rPr>
          <w:szCs w:val="24"/>
          <w:lang w:val="x-none" w:eastAsia="x-none"/>
        </w:rPr>
        <w:t>, противоречащих вышеизложенному, или делающих вышеизложенное неисполнимым.</w:t>
      </w:r>
    </w:p>
    <w:p w:rsidR="00FD3236" w:rsidRPr="00FB4A2A" w:rsidRDefault="00FD3236" w:rsidP="00FD3236">
      <w:pPr>
        <w:pStyle w:val="Times12"/>
        <w:numPr>
          <w:ilvl w:val="5"/>
          <w:numId w:val="9"/>
        </w:numPr>
        <w:tabs>
          <w:tab w:val="clear" w:pos="3960"/>
        </w:tabs>
        <w:spacing w:before="120"/>
        <w:ind w:left="567" w:firstLine="0"/>
        <w:rPr>
          <w:szCs w:val="24"/>
        </w:rPr>
      </w:pPr>
      <w:r w:rsidRPr="00FB4A2A">
        <w:rPr>
          <w:szCs w:val="24"/>
          <w:lang w:val="x-none" w:eastAsia="x-none"/>
        </w:rPr>
        <w:t>Банковская</w:t>
      </w:r>
      <w:r w:rsidRPr="00FB4A2A">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FB4A2A">
        <w:rPr>
          <w:szCs w:val="24"/>
        </w:rPr>
        <w:fldChar w:fldCharType="begin"/>
      </w:r>
      <w:r w:rsidRPr="00FB4A2A">
        <w:rPr>
          <w:szCs w:val="24"/>
        </w:rPr>
        <w:instrText xml:space="preserve"> REF _Ref461801664 \r \h </w:instrText>
      </w:r>
      <w:r w:rsidR="003719DA" w:rsidRPr="00FB4A2A">
        <w:rPr>
          <w:szCs w:val="24"/>
        </w:rPr>
        <w:instrText xml:space="preserve"> \* MERGEFORMAT </w:instrText>
      </w:r>
      <w:r w:rsidRPr="00FB4A2A">
        <w:rPr>
          <w:szCs w:val="24"/>
        </w:rPr>
      </w:r>
      <w:r w:rsidRPr="00FB4A2A">
        <w:rPr>
          <w:szCs w:val="24"/>
        </w:rPr>
        <w:fldChar w:fldCharType="separate"/>
      </w:r>
      <w:r w:rsidR="00D40CE6">
        <w:rPr>
          <w:szCs w:val="24"/>
        </w:rPr>
        <w:t>4.12</w:t>
      </w:r>
      <w:r w:rsidRPr="00FB4A2A">
        <w:rPr>
          <w:szCs w:val="24"/>
        </w:rPr>
        <w:fldChar w:fldCharType="end"/>
      </w:r>
      <w:r w:rsidRPr="00FB4A2A">
        <w:rPr>
          <w:szCs w:val="24"/>
        </w:rPr>
        <w:t>).</w:t>
      </w:r>
    </w:p>
    <w:p w:rsidR="00FD3236" w:rsidRPr="00FB4A2A" w:rsidRDefault="00FD3236" w:rsidP="00FD3236">
      <w:pPr>
        <w:pStyle w:val="Times12"/>
        <w:numPr>
          <w:ilvl w:val="5"/>
          <w:numId w:val="9"/>
        </w:numPr>
        <w:tabs>
          <w:tab w:val="clear" w:pos="3960"/>
        </w:tabs>
        <w:spacing w:before="120"/>
        <w:ind w:left="567" w:firstLine="0"/>
        <w:rPr>
          <w:szCs w:val="24"/>
          <w:lang w:val="x-none" w:eastAsia="x-none"/>
        </w:rPr>
      </w:pPr>
      <w:r w:rsidRPr="00FB4A2A">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FB4A2A" w:rsidRDefault="00790840" w:rsidP="00FD3236">
      <w:pPr>
        <w:pStyle w:val="Times12"/>
        <w:numPr>
          <w:ilvl w:val="5"/>
          <w:numId w:val="9"/>
        </w:numPr>
        <w:tabs>
          <w:tab w:val="clear" w:pos="3960"/>
        </w:tabs>
        <w:spacing w:before="120"/>
        <w:ind w:left="567" w:firstLine="0"/>
        <w:rPr>
          <w:szCs w:val="24"/>
          <w:lang w:val="x-none" w:eastAsia="x-none"/>
        </w:rPr>
      </w:pPr>
      <w:r w:rsidRPr="00FB4A2A">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FB4A2A" w:rsidRDefault="00FD3236" w:rsidP="00FD3236">
      <w:pPr>
        <w:pStyle w:val="Times12"/>
        <w:numPr>
          <w:ilvl w:val="5"/>
          <w:numId w:val="9"/>
        </w:numPr>
        <w:tabs>
          <w:tab w:val="clear" w:pos="3960"/>
        </w:tabs>
        <w:spacing w:before="120"/>
        <w:ind w:left="567" w:firstLine="0"/>
        <w:rPr>
          <w:szCs w:val="24"/>
          <w:lang w:val="x-none" w:eastAsia="x-none"/>
        </w:rPr>
      </w:pPr>
      <w:bookmarkStart w:id="1072" w:name="_Ref442262906"/>
      <w:r w:rsidRPr="00FB4A2A">
        <w:rPr>
          <w:szCs w:val="24"/>
          <w:lang w:val="x-none" w:eastAsia="x-none"/>
        </w:rPr>
        <w:t xml:space="preserve">В случае, если в качестве обеспечения исполнения обязательств, связанных с участием в </w:t>
      </w:r>
      <w:r w:rsidRPr="00FB4A2A">
        <w:rPr>
          <w:szCs w:val="24"/>
        </w:rPr>
        <w:t>Конкурсе</w:t>
      </w:r>
      <w:r w:rsidRPr="00FB4A2A">
        <w:rPr>
          <w:szCs w:val="24"/>
          <w:lang w:val="x-none" w:eastAsia="x-none"/>
        </w:rPr>
        <w:t xml:space="preserve"> и подачей </w:t>
      </w:r>
      <w:r w:rsidRPr="00FB4A2A">
        <w:rPr>
          <w:szCs w:val="24"/>
          <w:lang w:eastAsia="x-none"/>
        </w:rPr>
        <w:t>Заявки</w:t>
      </w:r>
      <w:r w:rsidRPr="00FB4A2A">
        <w:rPr>
          <w:szCs w:val="24"/>
          <w:lang w:val="x-none" w:eastAsia="x-none"/>
        </w:rPr>
        <w:t xml:space="preserve">, </w:t>
      </w:r>
      <w:r w:rsidRPr="00FB4A2A">
        <w:rPr>
          <w:szCs w:val="24"/>
          <w:lang w:eastAsia="x-none"/>
        </w:rPr>
        <w:t>Участник</w:t>
      </w:r>
      <w:r w:rsidRPr="00FB4A2A">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FB4A2A">
        <w:rPr>
          <w:szCs w:val="24"/>
          <w:lang w:val="x-none" w:eastAsia="x-none"/>
        </w:rPr>
        <w:fldChar w:fldCharType="begin"/>
      </w:r>
      <w:r w:rsidRPr="00FB4A2A">
        <w:rPr>
          <w:szCs w:val="24"/>
          <w:lang w:val="x-none" w:eastAsia="x-none"/>
        </w:rPr>
        <w:instrText xml:space="preserve"> REF _Ref461801690 \r \h  \* MERGEFORMAT </w:instrText>
      </w:r>
      <w:r w:rsidRPr="00FB4A2A">
        <w:rPr>
          <w:szCs w:val="24"/>
          <w:lang w:val="x-none" w:eastAsia="x-none"/>
        </w:rPr>
      </w:r>
      <w:r w:rsidRPr="00FB4A2A">
        <w:rPr>
          <w:szCs w:val="24"/>
          <w:lang w:val="x-none" w:eastAsia="x-none"/>
        </w:rPr>
        <w:fldChar w:fldCharType="separate"/>
      </w:r>
      <w:r w:rsidR="00D40CE6">
        <w:rPr>
          <w:szCs w:val="24"/>
          <w:lang w:val="x-none" w:eastAsia="x-none"/>
        </w:rPr>
        <w:t>4.13</w:t>
      </w:r>
      <w:r w:rsidRPr="00FB4A2A">
        <w:rPr>
          <w:szCs w:val="24"/>
          <w:lang w:val="x-none" w:eastAsia="x-none"/>
        </w:rPr>
        <w:fldChar w:fldCharType="end"/>
      </w:r>
      <w:r w:rsidRPr="00FB4A2A">
        <w:rPr>
          <w:szCs w:val="24"/>
          <w:lang w:val="x-none" w:eastAsia="x-none"/>
        </w:rPr>
        <w:t xml:space="preserve">), в срок не позднее даты и времени окончания приема </w:t>
      </w:r>
      <w:r w:rsidRPr="00FB4A2A">
        <w:rPr>
          <w:szCs w:val="24"/>
          <w:lang w:eastAsia="x-none"/>
        </w:rPr>
        <w:t>З</w:t>
      </w:r>
      <w:proofErr w:type="spellStart"/>
      <w:r w:rsidRPr="00FB4A2A">
        <w:rPr>
          <w:szCs w:val="24"/>
          <w:lang w:val="x-none" w:eastAsia="x-none"/>
        </w:rPr>
        <w:t>аявок</w:t>
      </w:r>
      <w:proofErr w:type="spellEnd"/>
      <w:r w:rsidRPr="00FB4A2A">
        <w:rPr>
          <w:szCs w:val="24"/>
          <w:lang w:val="x-none" w:eastAsia="x-none"/>
        </w:rPr>
        <w:t xml:space="preserve">, указанных в пункте </w:t>
      </w:r>
      <w:r w:rsidR="00E746D6" w:rsidRPr="00FB4A2A">
        <w:fldChar w:fldCharType="begin"/>
      </w:r>
      <w:r w:rsidR="00E746D6" w:rsidRPr="00FB4A2A">
        <w:instrText xml:space="preserve"> REF  _Ref441505211 \h \n  \* MERGEFORMAT </w:instrText>
      </w:r>
      <w:r w:rsidR="00E746D6" w:rsidRPr="00FB4A2A">
        <w:fldChar w:fldCharType="separate"/>
      </w:r>
      <w:r w:rsidR="00D40CE6" w:rsidRPr="00D40CE6">
        <w:rPr>
          <w:szCs w:val="24"/>
        </w:rPr>
        <w:t>3.6.1.1</w:t>
      </w:r>
      <w:r w:rsidR="00E746D6" w:rsidRPr="00FB4A2A">
        <w:fldChar w:fldCharType="end"/>
      </w:r>
      <w:r w:rsidRPr="00FB4A2A">
        <w:rPr>
          <w:szCs w:val="24"/>
          <w:lang w:val="x-none" w:eastAsia="x-none"/>
        </w:rPr>
        <w:t xml:space="preserve"> настоящей документации, по адресу: РФ, 127018, г. Москва, ул. 2-я Ямская, дом 4, </w:t>
      </w:r>
      <w:proofErr w:type="spellStart"/>
      <w:r w:rsidRPr="00FB4A2A">
        <w:rPr>
          <w:szCs w:val="24"/>
          <w:lang w:val="x-none" w:eastAsia="x-none"/>
        </w:rPr>
        <w:t>каб</w:t>
      </w:r>
      <w:proofErr w:type="spellEnd"/>
      <w:r w:rsidRPr="00FB4A2A">
        <w:rPr>
          <w:szCs w:val="24"/>
          <w:lang w:val="x-none" w:eastAsia="x-none"/>
        </w:rPr>
        <w:t>. №303, исполнительный сотрудник –</w:t>
      </w:r>
      <w:r w:rsidRPr="00FB4A2A">
        <w:rPr>
          <w:bCs w:val="0"/>
          <w:szCs w:val="24"/>
        </w:rPr>
        <w:t>Горностаева Татьяна Валентиновна, контактный телефон (495) 747-92-92</w:t>
      </w:r>
      <w:r w:rsidRPr="00FB4A2A">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072"/>
    </w:p>
    <w:p w:rsidR="00FD3236" w:rsidRPr="00FB4A2A" w:rsidRDefault="00FD3236" w:rsidP="000E1865">
      <w:pPr>
        <w:pStyle w:val="aff"/>
        <w:numPr>
          <w:ilvl w:val="0"/>
          <w:numId w:val="51"/>
        </w:numPr>
        <w:tabs>
          <w:tab w:val="left" w:pos="2127"/>
        </w:tabs>
        <w:spacing w:line="240" w:lineRule="auto"/>
        <w:rPr>
          <w:sz w:val="24"/>
          <w:szCs w:val="24"/>
        </w:rPr>
      </w:pPr>
      <w:r w:rsidRPr="00FB4A2A">
        <w:rPr>
          <w:sz w:val="24"/>
          <w:szCs w:val="24"/>
        </w:rPr>
        <w:t>Пометка «Банковская гарантия»;</w:t>
      </w:r>
    </w:p>
    <w:p w:rsidR="00FD3236" w:rsidRPr="00FB4A2A" w:rsidRDefault="00FD3236" w:rsidP="000E1865">
      <w:pPr>
        <w:pStyle w:val="aff"/>
        <w:numPr>
          <w:ilvl w:val="0"/>
          <w:numId w:val="51"/>
        </w:numPr>
        <w:tabs>
          <w:tab w:val="left" w:pos="2127"/>
        </w:tabs>
        <w:spacing w:line="240" w:lineRule="auto"/>
        <w:rPr>
          <w:sz w:val="24"/>
          <w:szCs w:val="24"/>
        </w:rPr>
      </w:pPr>
      <w:r w:rsidRPr="00FB4A2A">
        <w:rPr>
          <w:sz w:val="24"/>
          <w:szCs w:val="24"/>
        </w:rPr>
        <w:t xml:space="preserve">наименование и адрес Организатора конкурса в соответствии с пунктом </w:t>
      </w:r>
      <w:r w:rsidR="0018262A" w:rsidRPr="00FB4A2A">
        <w:rPr>
          <w:sz w:val="24"/>
          <w:szCs w:val="24"/>
        </w:rPr>
        <w:fldChar w:fldCharType="begin"/>
      </w:r>
      <w:r w:rsidR="0018262A" w:rsidRPr="00FB4A2A">
        <w:rPr>
          <w:sz w:val="24"/>
          <w:szCs w:val="24"/>
        </w:rPr>
        <w:instrText xml:space="preserve"> REF _Ref502149527 \r \h </w:instrText>
      </w:r>
      <w:r w:rsidR="003D3C39" w:rsidRPr="00FB4A2A">
        <w:rPr>
          <w:sz w:val="24"/>
          <w:szCs w:val="24"/>
        </w:rPr>
        <w:instrText xml:space="preserve"> \* MERGEFORMAT </w:instrText>
      </w:r>
      <w:r w:rsidR="0018262A" w:rsidRPr="00FB4A2A">
        <w:rPr>
          <w:sz w:val="24"/>
          <w:szCs w:val="24"/>
        </w:rPr>
      </w:r>
      <w:r w:rsidR="0018262A" w:rsidRPr="00FB4A2A">
        <w:rPr>
          <w:sz w:val="24"/>
          <w:szCs w:val="24"/>
        </w:rPr>
        <w:fldChar w:fldCharType="separate"/>
      </w:r>
      <w:r w:rsidR="00D40CE6">
        <w:rPr>
          <w:sz w:val="24"/>
          <w:szCs w:val="24"/>
        </w:rPr>
        <w:t>1.1.1</w:t>
      </w:r>
      <w:r w:rsidR="0018262A" w:rsidRPr="00FB4A2A">
        <w:rPr>
          <w:sz w:val="24"/>
          <w:szCs w:val="24"/>
        </w:rPr>
        <w:fldChar w:fldCharType="end"/>
      </w:r>
      <w:r w:rsidRPr="00FB4A2A">
        <w:rPr>
          <w:sz w:val="24"/>
          <w:szCs w:val="24"/>
        </w:rPr>
        <w:t>;</w:t>
      </w:r>
      <w:r w:rsidR="0018262A" w:rsidRPr="00FB4A2A">
        <w:rPr>
          <w:sz w:val="24"/>
          <w:szCs w:val="24"/>
        </w:rPr>
        <w:t xml:space="preserve"> </w:t>
      </w:r>
    </w:p>
    <w:p w:rsidR="00FD3236" w:rsidRPr="00FB4A2A" w:rsidRDefault="00FD3236" w:rsidP="000E1865">
      <w:pPr>
        <w:pStyle w:val="aff"/>
        <w:numPr>
          <w:ilvl w:val="0"/>
          <w:numId w:val="51"/>
        </w:numPr>
        <w:tabs>
          <w:tab w:val="left" w:pos="2127"/>
        </w:tabs>
        <w:spacing w:line="240" w:lineRule="auto"/>
        <w:rPr>
          <w:sz w:val="24"/>
          <w:szCs w:val="24"/>
        </w:rPr>
      </w:pPr>
      <w:r w:rsidRPr="00FB4A2A">
        <w:rPr>
          <w:sz w:val="24"/>
          <w:szCs w:val="24"/>
        </w:rPr>
        <w:t>полное фирменное наименование Участника и его почтовый адрес;</w:t>
      </w:r>
    </w:p>
    <w:p w:rsidR="00FD3236" w:rsidRPr="00FB4A2A" w:rsidRDefault="00FD3236" w:rsidP="000E1865">
      <w:pPr>
        <w:pStyle w:val="aff"/>
        <w:numPr>
          <w:ilvl w:val="0"/>
          <w:numId w:val="51"/>
        </w:numPr>
        <w:tabs>
          <w:tab w:val="left" w:pos="2127"/>
        </w:tabs>
        <w:spacing w:line="240" w:lineRule="auto"/>
        <w:rPr>
          <w:sz w:val="24"/>
          <w:szCs w:val="24"/>
        </w:rPr>
      </w:pPr>
      <w:r w:rsidRPr="00FB4A2A">
        <w:rPr>
          <w:sz w:val="24"/>
          <w:szCs w:val="24"/>
        </w:rPr>
        <w:lastRenderedPageBreak/>
        <w:t xml:space="preserve">предмет </w:t>
      </w:r>
      <w:r w:rsidR="0018262A" w:rsidRPr="00FB4A2A">
        <w:rPr>
          <w:sz w:val="24"/>
          <w:szCs w:val="24"/>
        </w:rPr>
        <w:t>Конкурса</w:t>
      </w:r>
      <w:r w:rsidRPr="00FB4A2A">
        <w:rPr>
          <w:sz w:val="24"/>
          <w:szCs w:val="24"/>
        </w:rPr>
        <w:t xml:space="preserve"> в соответствии с пунктом </w:t>
      </w:r>
      <w:r w:rsidRPr="00FB4A2A">
        <w:rPr>
          <w:sz w:val="24"/>
          <w:szCs w:val="24"/>
        </w:rPr>
        <w:fldChar w:fldCharType="begin"/>
      </w:r>
      <w:r w:rsidRPr="00FB4A2A">
        <w:rPr>
          <w:sz w:val="24"/>
          <w:szCs w:val="24"/>
        </w:rPr>
        <w:instrText xml:space="preserve"> REF _Ref303323780 \r \h  \* MERGEFORMAT </w:instrText>
      </w:r>
      <w:r w:rsidRPr="00FB4A2A">
        <w:rPr>
          <w:sz w:val="24"/>
          <w:szCs w:val="24"/>
        </w:rPr>
      </w:r>
      <w:r w:rsidRPr="00FB4A2A">
        <w:rPr>
          <w:sz w:val="24"/>
          <w:szCs w:val="24"/>
        </w:rPr>
        <w:fldChar w:fldCharType="separate"/>
      </w:r>
      <w:r w:rsidR="00D40CE6">
        <w:rPr>
          <w:sz w:val="24"/>
          <w:szCs w:val="24"/>
        </w:rPr>
        <w:t>1.1.4</w:t>
      </w:r>
      <w:r w:rsidRPr="00FB4A2A">
        <w:rPr>
          <w:sz w:val="24"/>
          <w:szCs w:val="24"/>
        </w:rPr>
        <w:fldChar w:fldCharType="end"/>
      </w:r>
      <w:r w:rsidRPr="00FB4A2A">
        <w:rPr>
          <w:sz w:val="24"/>
          <w:szCs w:val="24"/>
        </w:rPr>
        <w:t>.</w:t>
      </w:r>
    </w:p>
    <w:p w:rsidR="00FD3236" w:rsidRPr="00FB4A2A" w:rsidRDefault="00FD3236" w:rsidP="00FD3236">
      <w:pPr>
        <w:pStyle w:val="aff"/>
        <w:numPr>
          <w:ilvl w:val="0"/>
          <w:numId w:val="0"/>
        </w:numPr>
        <w:tabs>
          <w:tab w:val="left" w:pos="2127"/>
        </w:tabs>
        <w:spacing w:line="240" w:lineRule="auto"/>
        <w:ind w:left="2127"/>
        <w:rPr>
          <w:sz w:val="24"/>
          <w:szCs w:val="24"/>
        </w:rPr>
      </w:pPr>
      <w:r w:rsidRPr="00FB4A2A">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FB4A2A">
        <w:rPr>
          <w:sz w:val="24"/>
          <w:szCs w:val="24"/>
        </w:rPr>
        <w:fldChar w:fldCharType="begin"/>
      </w:r>
      <w:r w:rsidRPr="00FB4A2A">
        <w:rPr>
          <w:sz w:val="24"/>
          <w:szCs w:val="24"/>
        </w:rPr>
        <w:instrText xml:space="preserve"> REF _Ref442264645 \r \h  \* MERGEFORMAT </w:instrText>
      </w:r>
      <w:r w:rsidRPr="00FB4A2A">
        <w:rPr>
          <w:sz w:val="24"/>
          <w:szCs w:val="24"/>
        </w:rPr>
      </w:r>
      <w:r w:rsidRPr="00FB4A2A">
        <w:rPr>
          <w:sz w:val="24"/>
          <w:szCs w:val="24"/>
        </w:rPr>
        <w:fldChar w:fldCharType="separate"/>
      </w:r>
      <w:r w:rsidR="00D40CE6">
        <w:rPr>
          <w:sz w:val="24"/>
          <w:szCs w:val="24"/>
        </w:rPr>
        <w:t>4.13.2</w:t>
      </w:r>
      <w:r w:rsidRPr="00FB4A2A">
        <w:rPr>
          <w:sz w:val="24"/>
          <w:szCs w:val="24"/>
        </w:rPr>
        <w:fldChar w:fldCharType="end"/>
      </w:r>
      <w:r w:rsidRPr="00FB4A2A">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FB4A2A">
        <w:rPr>
          <w:sz w:val="24"/>
          <w:szCs w:val="24"/>
        </w:rPr>
        <w:fldChar w:fldCharType="begin"/>
      </w:r>
      <w:r w:rsidRPr="00FB4A2A">
        <w:rPr>
          <w:sz w:val="24"/>
          <w:szCs w:val="24"/>
        </w:rPr>
        <w:instrText xml:space="preserve"> REF _Ref442262682 \r \h  \* MERGEFORMAT </w:instrText>
      </w:r>
      <w:r w:rsidRPr="00FB4A2A">
        <w:rPr>
          <w:sz w:val="24"/>
          <w:szCs w:val="24"/>
        </w:rPr>
      </w:r>
      <w:r w:rsidRPr="00FB4A2A">
        <w:rPr>
          <w:sz w:val="24"/>
          <w:szCs w:val="24"/>
        </w:rPr>
        <w:fldChar w:fldCharType="separate"/>
      </w:r>
      <w:r w:rsidR="00D40CE6">
        <w:rPr>
          <w:sz w:val="24"/>
          <w:szCs w:val="24"/>
        </w:rPr>
        <w:t>3.4.8.5</w:t>
      </w:r>
      <w:r w:rsidRPr="00FB4A2A">
        <w:rPr>
          <w:sz w:val="24"/>
          <w:szCs w:val="24"/>
        </w:rPr>
        <w:fldChar w:fldCharType="end"/>
      </w:r>
      <w:r w:rsidRPr="00FB4A2A">
        <w:rPr>
          <w:sz w:val="24"/>
          <w:szCs w:val="24"/>
        </w:rPr>
        <w:t xml:space="preserve"> настоящей Документации.</w:t>
      </w:r>
    </w:p>
    <w:p w:rsidR="00FD3236" w:rsidRPr="00FB4A2A" w:rsidRDefault="00FD3236" w:rsidP="00FD3236">
      <w:pPr>
        <w:pStyle w:val="Times12"/>
        <w:numPr>
          <w:ilvl w:val="5"/>
          <w:numId w:val="9"/>
        </w:numPr>
        <w:tabs>
          <w:tab w:val="clear" w:pos="3960"/>
        </w:tabs>
        <w:spacing w:before="120"/>
        <w:ind w:left="567" w:firstLine="0"/>
        <w:rPr>
          <w:szCs w:val="24"/>
        </w:rPr>
      </w:pPr>
      <w:r w:rsidRPr="00FB4A2A">
        <w:rPr>
          <w:szCs w:val="24"/>
        </w:rPr>
        <w:t>Реквизиты Заказчика для указания в банковской гарантии:</w:t>
      </w:r>
    </w:p>
    <w:p w:rsidR="00FD3236" w:rsidRPr="00FB4A2A" w:rsidRDefault="00FD3236" w:rsidP="00FD3236">
      <w:pPr>
        <w:pStyle w:val="aff"/>
        <w:numPr>
          <w:ilvl w:val="0"/>
          <w:numId w:val="0"/>
        </w:numPr>
        <w:snapToGrid w:val="0"/>
        <w:spacing w:line="240" w:lineRule="auto"/>
        <w:ind w:left="2160"/>
        <w:rPr>
          <w:sz w:val="24"/>
          <w:szCs w:val="24"/>
        </w:rPr>
      </w:pPr>
      <w:r w:rsidRPr="00FB4A2A">
        <w:rPr>
          <w:sz w:val="24"/>
          <w:szCs w:val="24"/>
        </w:rPr>
        <w:t>Получатель платежа: Публичное акционерное общество «Межрегиональная распределительная сетевая компания Центра»</w:t>
      </w:r>
    </w:p>
    <w:p w:rsidR="00FD3236" w:rsidRPr="00FB4A2A" w:rsidRDefault="00FD3236" w:rsidP="000E1865">
      <w:pPr>
        <w:pStyle w:val="aff"/>
        <w:numPr>
          <w:ilvl w:val="0"/>
          <w:numId w:val="51"/>
        </w:numPr>
        <w:tabs>
          <w:tab w:val="left" w:pos="2127"/>
        </w:tabs>
        <w:spacing w:before="120" w:line="240" w:lineRule="auto"/>
        <w:ind w:left="2846" w:hanging="357"/>
        <w:rPr>
          <w:sz w:val="24"/>
          <w:szCs w:val="24"/>
        </w:rPr>
      </w:pPr>
      <w:r w:rsidRPr="00FB4A2A">
        <w:rPr>
          <w:sz w:val="24"/>
          <w:szCs w:val="24"/>
        </w:rPr>
        <w:t>ИНН/КПП: 6901067107/997450001</w:t>
      </w:r>
    </w:p>
    <w:p w:rsidR="00FD3236" w:rsidRPr="00FB4A2A" w:rsidRDefault="00FD3236" w:rsidP="00FD3236">
      <w:pPr>
        <w:pStyle w:val="aff"/>
        <w:numPr>
          <w:ilvl w:val="0"/>
          <w:numId w:val="0"/>
        </w:numPr>
        <w:tabs>
          <w:tab w:val="left" w:pos="2127"/>
        </w:tabs>
        <w:spacing w:line="240" w:lineRule="auto"/>
        <w:ind w:left="2847"/>
        <w:rPr>
          <w:sz w:val="24"/>
          <w:szCs w:val="24"/>
        </w:rPr>
      </w:pPr>
      <w:r w:rsidRPr="00FB4A2A">
        <w:rPr>
          <w:sz w:val="24"/>
          <w:szCs w:val="24"/>
        </w:rPr>
        <w:t>р/с: 40702810205250001807 в Филиале Банка ВТБ в г. Воронеже (ПАО)</w:t>
      </w:r>
    </w:p>
    <w:p w:rsidR="00FD3236" w:rsidRPr="00FB4A2A" w:rsidRDefault="00FD3236" w:rsidP="00FD3236">
      <w:pPr>
        <w:pStyle w:val="aff"/>
        <w:numPr>
          <w:ilvl w:val="0"/>
          <w:numId w:val="0"/>
        </w:numPr>
        <w:tabs>
          <w:tab w:val="left" w:pos="2127"/>
        </w:tabs>
        <w:spacing w:line="240" w:lineRule="auto"/>
        <w:ind w:left="2847"/>
        <w:rPr>
          <w:sz w:val="24"/>
          <w:szCs w:val="24"/>
        </w:rPr>
      </w:pPr>
      <w:r w:rsidRPr="00FB4A2A">
        <w:rPr>
          <w:sz w:val="24"/>
          <w:szCs w:val="24"/>
        </w:rPr>
        <w:t>БИК: 042007835</w:t>
      </w:r>
    </w:p>
    <w:p w:rsidR="00FD3236" w:rsidRPr="00FB4A2A" w:rsidRDefault="00FD3236" w:rsidP="00FD3236">
      <w:pPr>
        <w:pStyle w:val="aff"/>
        <w:numPr>
          <w:ilvl w:val="0"/>
          <w:numId w:val="0"/>
        </w:numPr>
        <w:tabs>
          <w:tab w:val="left" w:pos="2127"/>
        </w:tabs>
        <w:spacing w:line="240" w:lineRule="auto"/>
        <w:ind w:left="2847"/>
        <w:rPr>
          <w:sz w:val="24"/>
          <w:szCs w:val="24"/>
        </w:rPr>
      </w:pPr>
      <w:r w:rsidRPr="00FB4A2A">
        <w:rPr>
          <w:sz w:val="24"/>
          <w:szCs w:val="24"/>
        </w:rPr>
        <w:t>к/с: 30101810100000000835</w:t>
      </w:r>
    </w:p>
    <w:p w:rsidR="00FD3236" w:rsidRPr="00FB4A2A" w:rsidRDefault="00FD3236" w:rsidP="00FD3236">
      <w:pPr>
        <w:pStyle w:val="aff"/>
        <w:numPr>
          <w:ilvl w:val="0"/>
          <w:numId w:val="0"/>
        </w:numPr>
        <w:tabs>
          <w:tab w:val="left" w:pos="2127"/>
        </w:tabs>
        <w:spacing w:line="240" w:lineRule="auto"/>
        <w:ind w:left="2847"/>
        <w:rPr>
          <w:sz w:val="24"/>
          <w:szCs w:val="24"/>
        </w:rPr>
      </w:pPr>
    </w:p>
    <w:p w:rsidR="00FD3236" w:rsidRPr="00FB4A2A" w:rsidRDefault="00FD3236" w:rsidP="000E1865">
      <w:pPr>
        <w:pStyle w:val="aff"/>
        <w:numPr>
          <w:ilvl w:val="0"/>
          <w:numId w:val="51"/>
        </w:numPr>
        <w:tabs>
          <w:tab w:val="left" w:pos="2127"/>
        </w:tabs>
        <w:spacing w:line="240" w:lineRule="auto"/>
        <w:rPr>
          <w:sz w:val="24"/>
          <w:szCs w:val="24"/>
        </w:rPr>
      </w:pPr>
      <w:r w:rsidRPr="00FB4A2A">
        <w:rPr>
          <w:sz w:val="24"/>
          <w:szCs w:val="24"/>
        </w:rPr>
        <w:t>ИНН/КПП: 6901067107/997450001</w:t>
      </w:r>
    </w:p>
    <w:p w:rsidR="00FD3236" w:rsidRPr="00FB4A2A" w:rsidRDefault="00FD3236" w:rsidP="00FD3236">
      <w:pPr>
        <w:pStyle w:val="aff"/>
        <w:numPr>
          <w:ilvl w:val="0"/>
          <w:numId w:val="0"/>
        </w:numPr>
        <w:tabs>
          <w:tab w:val="left" w:pos="2127"/>
        </w:tabs>
        <w:spacing w:line="240" w:lineRule="auto"/>
        <w:ind w:left="2847"/>
        <w:rPr>
          <w:sz w:val="24"/>
          <w:szCs w:val="24"/>
        </w:rPr>
      </w:pPr>
      <w:r w:rsidRPr="00FB4A2A">
        <w:rPr>
          <w:sz w:val="24"/>
          <w:szCs w:val="24"/>
        </w:rPr>
        <w:t>р/с: 40702810000000019885 в ПАО РОСБАНК</w:t>
      </w:r>
    </w:p>
    <w:p w:rsidR="00FD3236" w:rsidRPr="00FB4A2A" w:rsidRDefault="00FD3236" w:rsidP="00FD3236">
      <w:pPr>
        <w:pStyle w:val="aff"/>
        <w:numPr>
          <w:ilvl w:val="0"/>
          <w:numId w:val="0"/>
        </w:numPr>
        <w:tabs>
          <w:tab w:val="left" w:pos="2127"/>
        </w:tabs>
        <w:spacing w:line="240" w:lineRule="auto"/>
        <w:ind w:left="2847"/>
        <w:rPr>
          <w:sz w:val="24"/>
          <w:szCs w:val="24"/>
        </w:rPr>
      </w:pPr>
      <w:r w:rsidRPr="00FB4A2A">
        <w:rPr>
          <w:sz w:val="24"/>
          <w:szCs w:val="24"/>
        </w:rPr>
        <w:t>БИК: 044525256</w:t>
      </w:r>
    </w:p>
    <w:p w:rsidR="00FD3236" w:rsidRPr="00FB4A2A" w:rsidRDefault="00FD3236" w:rsidP="00FD3236">
      <w:pPr>
        <w:pStyle w:val="aff"/>
        <w:numPr>
          <w:ilvl w:val="0"/>
          <w:numId w:val="0"/>
        </w:numPr>
        <w:tabs>
          <w:tab w:val="left" w:pos="2127"/>
        </w:tabs>
        <w:spacing w:line="240" w:lineRule="auto"/>
        <w:ind w:left="2847"/>
        <w:rPr>
          <w:sz w:val="24"/>
          <w:szCs w:val="24"/>
        </w:rPr>
      </w:pPr>
      <w:r w:rsidRPr="00FB4A2A">
        <w:rPr>
          <w:sz w:val="24"/>
          <w:szCs w:val="24"/>
        </w:rPr>
        <w:t>к/с: 30101810000000000256</w:t>
      </w:r>
    </w:p>
    <w:p w:rsidR="00FD3236" w:rsidRPr="00FB4A2A" w:rsidRDefault="00FD3236" w:rsidP="00FD3236">
      <w:pPr>
        <w:pStyle w:val="Times12"/>
        <w:numPr>
          <w:ilvl w:val="3"/>
          <w:numId w:val="9"/>
        </w:numPr>
        <w:tabs>
          <w:tab w:val="num" w:pos="1620"/>
        </w:tabs>
        <w:spacing w:before="120"/>
        <w:ind w:left="0" w:firstLine="539"/>
        <w:rPr>
          <w:szCs w:val="24"/>
          <w:lang w:val="x-none" w:eastAsia="x-none"/>
        </w:rPr>
      </w:pPr>
      <w:bookmarkStart w:id="1073" w:name="_Ref442263553"/>
      <w:r w:rsidRPr="00FB4A2A">
        <w:rPr>
          <w:szCs w:val="24"/>
        </w:rPr>
        <w:t xml:space="preserve">В случае, если Участник выбрал обеспечение исполнения обязательств, связанных с участием в Конкурсе и подачей </w:t>
      </w:r>
      <w:r w:rsidRPr="00FB4A2A">
        <w:rPr>
          <w:szCs w:val="24"/>
          <w:lang w:eastAsia="x-none"/>
        </w:rPr>
        <w:t>Заявки</w:t>
      </w:r>
      <w:r w:rsidRPr="00FB4A2A">
        <w:rPr>
          <w:szCs w:val="24"/>
        </w:rPr>
        <w:t xml:space="preserve">, путем внесения денежных средств на </w:t>
      </w:r>
      <w:r w:rsidRPr="00FB4A2A">
        <w:rPr>
          <w:szCs w:val="24"/>
          <w:lang w:val="x-none" w:eastAsia="x-none"/>
        </w:rPr>
        <w:t>расчетный</w:t>
      </w:r>
      <w:r w:rsidRPr="00FB4A2A">
        <w:rPr>
          <w:szCs w:val="24"/>
        </w:rPr>
        <w:t xml:space="preserve"> счет </w:t>
      </w:r>
      <w:r w:rsidRPr="00FB4A2A">
        <w:rPr>
          <w:szCs w:val="24"/>
          <w:lang w:val="x-none" w:eastAsia="x-none"/>
        </w:rPr>
        <w:t>Заказчика, то данный вид обеспечения должен соответствовать следующим требованиям:</w:t>
      </w:r>
      <w:bookmarkEnd w:id="1073"/>
    </w:p>
    <w:p w:rsidR="00FD3236" w:rsidRPr="00FB4A2A" w:rsidRDefault="00FD3236" w:rsidP="000E1865">
      <w:pPr>
        <w:pStyle w:val="Times12"/>
        <w:numPr>
          <w:ilvl w:val="5"/>
          <w:numId w:val="54"/>
        </w:numPr>
        <w:tabs>
          <w:tab w:val="clear" w:pos="3960"/>
          <w:tab w:val="num" w:pos="1701"/>
        </w:tabs>
        <w:spacing w:before="120"/>
        <w:ind w:left="567" w:firstLine="0"/>
        <w:rPr>
          <w:szCs w:val="24"/>
          <w:lang w:val="x-none" w:eastAsia="x-none"/>
        </w:rPr>
      </w:pPr>
      <w:r w:rsidRPr="00FB4A2A">
        <w:rPr>
          <w:szCs w:val="24"/>
          <w:lang w:val="x-none" w:eastAsia="x-none"/>
        </w:rPr>
        <w:t xml:space="preserve">Срок </w:t>
      </w:r>
      <w:r w:rsidRPr="00FB4A2A">
        <w:rPr>
          <w:szCs w:val="24"/>
        </w:rPr>
        <w:t>предоставления</w:t>
      </w:r>
      <w:r w:rsidRPr="00FB4A2A">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FB4A2A">
        <w:rPr>
          <w:szCs w:val="24"/>
          <w:lang w:eastAsia="x-none"/>
        </w:rPr>
        <w:t>Заявок</w:t>
      </w:r>
      <w:r w:rsidRPr="00FB4A2A">
        <w:rPr>
          <w:szCs w:val="24"/>
          <w:lang w:val="x-none" w:eastAsia="x-none"/>
        </w:rPr>
        <w:t xml:space="preserve"> (</w:t>
      </w:r>
      <w:r w:rsidR="00790840" w:rsidRPr="00FB4A2A">
        <w:rPr>
          <w:szCs w:val="24"/>
        </w:rPr>
        <w:t>п.</w:t>
      </w:r>
      <w:r w:rsidR="00760203" w:rsidRPr="00FB4A2A">
        <w:rPr>
          <w:szCs w:val="24"/>
        </w:rPr>
        <w:t xml:space="preserve"> </w:t>
      </w:r>
      <w:r w:rsidR="00E746D6" w:rsidRPr="00FB4A2A">
        <w:fldChar w:fldCharType="begin"/>
      </w:r>
      <w:r w:rsidR="00E746D6" w:rsidRPr="00FB4A2A">
        <w:instrText xml:space="preserve"> REF  _Ref441505211 \h \n  \* MERGEFORMAT </w:instrText>
      </w:r>
      <w:r w:rsidR="00E746D6" w:rsidRPr="00FB4A2A">
        <w:fldChar w:fldCharType="separate"/>
      </w:r>
      <w:r w:rsidR="00D40CE6" w:rsidRPr="00D40CE6">
        <w:rPr>
          <w:szCs w:val="24"/>
        </w:rPr>
        <w:t>3.6.1.1</w:t>
      </w:r>
      <w:r w:rsidR="00E746D6" w:rsidRPr="00FB4A2A">
        <w:fldChar w:fldCharType="end"/>
      </w:r>
      <w:r w:rsidRPr="00FB4A2A">
        <w:rPr>
          <w:szCs w:val="24"/>
          <w:lang w:val="x-none" w:eastAsia="x-none"/>
        </w:rPr>
        <w:t xml:space="preserve">). В случае, если на момент истечения срока окончания приема </w:t>
      </w:r>
      <w:r w:rsidRPr="00FB4A2A">
        <w:rPr>
          <w:szCs w:val="24"/>
          <w:lang w:eastAsia="x-none"/>
        </w:rPr>
        <w:t>Заявок</w:t>
      </w:r>
      <w:r w:rsidRPr="00FB4A2A">
        <w:rPr>
          <w:szCs w:val="24"/>
          <w:lang w:val="x-none" w:eastAsia="x-none"/>
        </w:rPr>
        <w:t xml:space="preserve"> (</w:t>
      </w:r>
      <w:r w:rsidR="00790840" w:rsidRPr="00FB4A2A">
        <w:rPr>
          <w:szCs w:val="24"/>
        </w:rPr>
        <w:t xml:space="preserve">п. </w:t>
      </w:r>
      <w:r w:rsidR="00E746D6" w:rsidRPr="00FB4A2A">
        <w:fldChar w:fldCharType="begin"/>
      </w:r>
      <w:r w:rsidR="00E746D6" w:rsidRPr="00FB4A2A">
        <w:instrText xml:space="preserve"> REF  _Ref441505211 \h \n  \* MERGEFORMAT </w:instrText>
      </w:r>
      <w:r w:rsidR="00E746D6" w:rsidRPr="00FB4A2A">
        <w:fldChar w:fldCharType="separate"/>
      </w:r>
      <w:r w:rsidR="00D40CE6" w:rsidRPr="00D40CE6">
        <w:rPr>
          <w:szCs w:val="24"/>
        </w:rPr>
        <w:t>3.6.1.1</w:t>
      </w:r>
      <w:r w:rsidR="00E746D6" w:rsidRPr="00FB4A2A">
        <w:fldChar w:fldCharType="end"/>
      </w:r>
      <w:r w:rsidRPr="00FB4A2A">
        <w:rPr>
          <w:szCs w:val="24"/>
          <w:lang w:val="x-none" w:eastAsia="x-none"/>
        </w:rPr>
        <w:t xml:space="preserve">) денежные средства, перечисляемые </w:t>
      </w:r>
      <w:r w:rsidRPr="00FB4A2A">
        <w:rPr>
          <w:szCs w:val="24"/>
          <w:lang w:eastAsia="x-none"/>
        </w:rPr>
        <w:t>Участником</w:t>
      </w:r>
      <w:r w:rsidRPr="00FB4A2A">
        <w:rPr>
          <w:szCs w:val="24"/>
          <w:lang w:val="x-none" w:eastAsia="x-none"/>
        </w:rPr>
        <w:t xml:space="preserve"> в качестве обеспечения исполнения обязательств, связанных с участием в </w:t>
      </w:r>
      <w:r w:rsidRPr="00FB4A2A">
        <w:rPr>
          <w:szCs w:val="24"/>
          <w:lang w:eastAsia="x-none"/>
        </w:rPr>
        <w:t>Конкурсе</w:t>
      </w:r>
      <w:r w:rsidRPr="00FB4A2A">
        <w:rPr>
          <w:szCs w:val="24"/>
          <w:lang w:val="x-none" w:eastAsia="x-none"/>
        </w:rPr>
        <w:t xml:space="preserve"> и подачей </w:t>
      </w:r>
      <w:r w:rsidRPr="00FB4A2A">
        <w:rPr>
          <w:szCs w:val="24"/>
          <w:lang w:eastAsia="x-none"/>
        </w:rPr>
        <w:t>Заявки</w:t>
      </w:r>
      <w:r w:rsidRPr="00FB4A2A">
        <w:rPr>
          <w:szCs w:val="24"/>
          <w:lang w:val="x-none" w:eastAsia="x-none"/>
        </w:rPr>
        <w:t xml:space="preserve">, не поступили на расчетный счет Заказчика, </w:t>
      </w:r>
      <w:r w:rsidRPr="00FB4A2A">
        <w:rPr>
          <w:szCs w:val="24"/>
          <w:lang w:eastAsia="x-none"/>
        </w:rPr>
        <w:t>Участнику</w:t>
      </w:r>
      <w:r w:rsidRPr="00FB4A2A">
        <w:rPr>
          <w:szCs w:val="24"/>
          <w:lang w:val="x-none" w:eastAsia="x-none"/>
        </w:rPr>
        <w:t xml:space="preserve"> отказывается в допуске к участию в </w:t>
      </w:r>
      <w:r w:rsidRPr="00FB4A2A">
        <w:rPr>
          <w:szCs w:val="24"/>
          <w:lang w:eastAsia="x-none"/>
        </w:rPr>
        <w:t>Конкурсе</w:t>
      </w:r>
      <w:r w:rsidRPr="00FB4A2A">
        <w:rPr>
          <w:szCs w:val="24"/>
          <w:lang w:val="x-none" w:eastAsia="x-none"/>
        </w:rPr>
        <w:t>.</w:t>
      </w:r>
    </w:p>
    <w:p w:rsidR="00FD3236" w:rsidRPr="00FB4A2A" w:rsidRDefault="00FD3236" w:rsidP="000E1865">
      <w:pPr>
        <w:pStyle w:val="Times12"/>
        <w:numPr>
          <w:ilvl w:val="5"/>
          <w:numId w:val="54"/>
        </w:numPr>
        <w:tabs>
          <w:tab w:val="clear" w:pos="3960"/>
          <w:tab w:val="num" w:pos="1701"/>
        </w:tabs>
        <w:spacing w:before="120"/>
        <w:ind w:left="567" w:firstLine="0"/>
        <w:rPr>
          <w:szCs w:val="24"/>
        </w:rPr>
      </w:pPr>
      <w:r w:rsidRPr="00FB4A2A">
        <w:rPr>
          <w:szCs w:val="24"/>
          <w:lang w:val="x-none" w:eastAsia="x-none"/>
        </w:rPr>
        <w:t xml:space="preserve">Денежные средства вносятся </w:t>
      </w:r>
      <w:r w:rsidRPr="00FB4A2A">
        <w:rPr>
          <w:szCs w:val="24"/>
          <w:lang w:eastAsia="x-none"/>
        </w:rPr>
        <w:t>Участником</w:t>
      </w:r>
      <w:r w:rsidRPr="00FB4A2A">
        <w:rPr>
          <w:szCs w:val="24"/>
          <w:lang w:val="x-none" w:eastAsia="x-none"/>
        </w:rPr>
        <w:t xml:space="preserve"> на расчетный счет Заказчика, факт внесения </w:t>
      </w:r>
      <w:r w:rsidRPr="00FB4A2A">
        <w:rPr>
          <w:szCs w:val="24"/>
          <w:lang w:eastAsia="x-none"/>
        </w:rPr>
        <w:t>Участником</w:t>
      </w:r>
      <w:r w:rsidRPr="00FB4A2A">
        <w:rPr>
          <w:szCs w:val="24"/>
          <w:lang w:val="x-none" w:eastAsia="x-none"/>
        </w:rPr>
        <w:t xml:space="preserve"> денежных средств в качестве обеспечения исполнения обязательств, связанных с участием</w:t>
      </w:r>
      <w:r w:rsidRPr="00FB4A2A">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w:t>
      </w:r>
      <w:r w:rsidRPr="00FB4A2A">
        <w:rPr>
          <w:szCs w:val="24"/>
          <w:lang w:eastAsia="x-none"/>
        </w:rPr>
        <w:t>Заявки</w:t>
      </w:r>
      <w:r w:rsidRPr="00FB4A2A">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FB4A2A">
        <w:rPr>
          <w:szCs w:val="24"/>
          <w:lang w:eastAsia="x-none"/>
        </w:rPr>
        <w:t>Заявки</w:t>
      </w:r>
      <w:r w:rsidRPr="00FB4A2A">
        <w:rPr>
          <w:szCs w:val="24"/>
        </w:rPr>
        <w:t>,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FB4A2A" w:rsidRDefault="00FD3236" w:rsidP="000E1865">
      <w:pPr>
        <w:pStyle w:val="Times12"/>
        <w:numPr>
          <w:ilvl w:val="5"/>
          <w:numId w:val="54"/>
        </w:numPr>
        <w:tabs>
          <w:tab w:val="clear" w:pos="3960"/>
          <w:tab w:val="num" w:pos="1701"/>
        </w:tabs>
        <w:spacing w:before="120"/>
        <w:ind w:left="567" w:firstLine="0"/>
        <w:rPr>
          <w:szCs w:val="24"/>
        </w:rPr>
      </w:pPr>
      <w:r w:rsidRPr="00FB4A2A">
        <w:rPr>
          <w:rFonts w:eastAsia="Calibri"/>
          <w:szCs w:val="24"/>
          <w:lang w:eastAsia="en-US"/>
        </w:rPr>
        <w:t xml:space="preserve">После внесения Участником денежных средств в качестве обеспечения </w:t>
      </w:r>
      <w:r w:rsidRPr="00FB4A2A">
        <w:rPr>
          <w:szCs w:val="24"/>
        </w:rPr>
        <w:t>исполнения обязательств, связанных с участием в открытом конкурсе и подачей Заявки,</w:t>
      </w:r>
      <w:r w:rsidRPr="00FB4A2A">
        <w:rPr>
          <w:rFonts w:eastAsia="Calibri"/>
          <w:szCs w:val="24"/>
          <w:lang w:eastAsia="en-US"/>
        </w:rPr>
        <w:t xml:space="preserve"> копию </w:t>
      </w:r>
      <w:r w:rsidRPr="00FB4A2A">
        <w:rPr>
          <w:szCs w:val="24"/>
          <w:lang w:val="x-none" w:eastAsia="x-none"/>
        </w:rPr>
        <w:t>платежного</w:t>
      </w:r>
      <w:r w:rsidRPr="00FB4A2A">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FB4A2A">
        <w:rPr>
          <w:rFonts w:eastAsia="Calibri"/>
          <w:szCs w:val="24"/>
          <w:lang w:eastAsia="en-US"/>
        </w:rPr>
        <w:fldChar w:fldCharType="begin"/>
      </w:r>
      <w:r w:rsidRPr="00FB4A2A">
        <w:rPr>
          <w:rFonts w:eastAsia="Calibri"/>
          <w:szCs w:val="24"/>
          <w:lang w:eastAsia="en-US"/>
        </w:rPr>
        <w:instrText xml:space="preserve"> REF _Ref55335823 \r \h  \* MERGEFORMAT </w:instrText>
      </w:r>
      <w:r w:rsidRPr="00FB4A2A">
        <w:rPr>
          <w:rFonts w:eastAsia="Calibri"/>
          <w:szCs w:val="24"/>
          <w:lang w:eastAsia="en-US"/>
        </w:rPr>
      </w:r>
      <w:r w:rsidRPr="00FB4A2A">
        <w:rPr>
          <w:rFonts w:eastAsia="Calibri"/>
          <w:szCs w:val="24"/>
          <w:lang w:eastAsia="en-US"/>
        </w:rPr>
        <w:fldChar w:fldCharType="separate"/>
      </w:r>
      <w:r w:rsidR="00D40CE6">
        <w:rPr>
          <w:rFonts w:eastAsia="Calibri"/>
          <w:szCs w:val="24"/>
          <w:lang w:eastAsia="en-US"/>
        </w:rPr>
        <w:t>4.3</w:t>
      </w:r>
      <w:r w:rsidRPr="00FB4A2A">
        <w:rPr>
          <w:rFonts w:eastAsia="Calibri"/>
          <w:szCs w:val="24"/>
          <w:lang w:eastAsia="en-US"/>
        </w:rPr>
        <w:fldChar w:fldCharType="end"/>
      </w:r>
      <w:r w:rsidRPr="00FB4A2A">
        <w:rPr>
          <w:rFonts w:eastAsia="Calibri"/>
          <w:szCs w:val="24"/>
          <w:lang w:eastAsia="en-US"/>
        </w:rPr>
        <w:t xml:space="preserve">) Участник обязан направить на электронную </w:t>
      </w:r>
      <w:r w:rsidRPr="00FB4A2A">
        <w:rPr>
          <w:rFonts w:eastAsia="Calibri"/>
          <w:szCs w:val="24"/>
          <w:lang w:eastAsia="en-US"/>
        </w:rPr>
        <w:lastRenderedPageBreak/>
        <w:t xml:space="preserve">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 Валентиновне - контактный телефон (495) 747-92-92 (3123), адрес электронной почты: </w:t>
      </w:r>
      <w:hyperlink r:id="rId25" w:history="1">
        <w:r w:rsidRPr="00FB4A2A">
          <w:rPr>
            <w:rStyle w:val="ae"/>
            <w:bCs w:val="0"/>
            <w:szCs w:val="20"/>
          </w:rPr>
          <w:t>Gornostaeva.TV@mrsk-1.ru</w:t>
        </w:r>
      </w:hyperlink>
      <w:r w:rsidRPr="00FB4A2A">
        <w:rPr>
          <w:rFonts w:eastAsia="Calibri"/>
          <w:szCs w:val="24"/>
          <w:lang w:eastAsia="en-US"/>
        </w:rPr>
        <w:t xml:space="preserve">. Данные документы необходимо направить Заказчику </w:t>
      </w:r>
      <w:r w:rsidRPr="00FB4A2A">
        <w:rPr>
          <w:szCs w:val="24"/>
        </w:rPr>
        <w:t>до момента истечения срока окончания приема заявок (</w:t>
      </w:r>
      <w:r w:rsidR="00790840" w:rsidRPr="00FB4A2A">
        <w:rPr>
          <w:szCs w:val="24"/>
        </w:rPr>
        <w:t xml:space="preserve">п. </w:t>
      </w:r>
      <w:r w:rsidR="00E746D6" w:rsidRPr="00FB4A2A">
        <w:fldChar w:fldCharType="begin"/>
      </w:r>
      <w:r w:rsidR="00E746D6" w:rsidRPr="00FB4A2A">
        <w:instrText xml:space="preserve"> REF  _Ref441505211 \h \n  \* MERGEFORMAT </w:instrText>
      </w:r>
      <w:r w:rsidR="00E746D6" w:rsidRPr="00FB4A2A">
        <w:fldChar w:fldCharType="separate"/>
      </w:r>
      <w:r w:rsidR="00D40CE6" w:rsidRPr="00D40CE6">
        <w:rPr>
          <w:szCs w:val="24"/>
        </w:rPr>
        <w:t>3.6.1.1</w:t>
      </w:r>
      <w:r w:rsidR="00E746D6" w:rsidRPr="00FB4A2A">
        <w:fldChar w:fldCharType="end"/>
      </w:r>
      <w:r w:rsidRPr="00FB4A2A">
        <w:rPr>
          <w:szCs w:val="24"/>
        </w:rPr>
        <w:t>).</w:t>
      </w:r>
    </w:p>
    <w:p w:rsidR="00FD3236" w:rsidRPr="00FB4A2A" w:rsidRDefault="00FD3236" w:rsidP="000E1865">
      <w:pPr>
        <w:pStyle w:val="Times12"/>
        <w:numPr>
          <w:ilvl w:val="5"/>
          <w:numId w:val="54"/>
        </w:numPr>
        <w:tabs>
          <w:tab w:val="clear" w:pos="3960"/>
          <w:tab w:val="num" w:pos="1701"/>
        </w:tabs>
        <w:spacing w:before="120"/>
        <w:ind w:left="567" w:firstLine="0"/>
        <w:rPr>
          <w:szCs w:val="24"/>
        </w:rPr>
      </w:pPr>
      <w:bookmarkStart w:id="1074" w:name="_Ref468973940"/>
      <w:r w:rsidRPr="00FB4A2A">
        <w:rPr>
          <w:rFonts w:eastAsia="Calibri"/>
          <w:szCs w:val="24"/>
          <w:lang w:eastAsia="en-US"/>
        </w:rPr>
        <w:t>Реквизиты</w:t>
      </w:r>
      <w:r w:rsidRPr="00FB4A2A">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74"/>
    </w:p>
    <w:p w:rsidR="00FD3236" w:rsidRPr="00FB4A2A" w:rsidRDefault="00FD3236" w:rsidP="00FD3236">
      <w:pPr>
        <w:pStyle w:val="aff"/>
        <w:numPr>
          <w:ilvl w:val="0"/>
          <w:numId w:val="0"/>
        </w:numPr>
        <w:snapToGrid w:val="0"/>
        <w:spacing w:before="100" w:beforeAutospacing="1" w:line="240" w:lineRule="auto"/>
        <w:ind w:left="2160"/>
        <w:rPr>
          <w:sz w:val="24"/>
          <w:szCs w:val="24"/>
          <w:u w:val="single"/>
        </w:rPr>
      </w:pPr>
      <w:r w:rsidRPr="00FB4A2A">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FB4A2A" w:rsidRDefault="00FD3236" w:rsidP="000E1865">
      <w:pPr>
        <w:pStyle w:val="aff"/>
        <w:numPr>
          <w:ilvl w:val="0"/>
          <w:numId w:val="51"/>
        </w:numPr>
        <w:tabs>
          <w:tab w:val="left" w:pos="2127"/>
        </w:tabs>
        <w:spacing w:before="240" w:line="240" w:lineRule="auto"/>
        <w:ind w:left="2846" w:hanging="357"/>
        <w:rPr>
          <w:sz w:val="24"/>
          <w:szCs w:val="24"/>
        </w:rPr>
      </w:pPr>
      <w:r w:rsidRPr="00FB4A2A">
        <w:rPr>
          <w:sz w:val="24"/>
          <w:szCs w:val="24"/>
        </w:rPr>
        <w:t>ИНН/КПП: 6901067107/997450001</w:t>
      </w:r>
    </w:p>
    <w:p w:rsidR="00FD3236" w:rsidRPr="00FB4A2A" w:rsidRDefault="00FD3236" w:rsidP="00FD3236">
      <w:pPr>
        <w:pStyle w:val="aff"/>
        <w:numPr>
          <w:ilvl w:val="0"/>
          <w:numId w:val="0"/>
        </w:numPr>
        <w:tabs>
          <w:tab w:val="left" w:pos="2127"/>
        </w:tabs>
        <w:spacing w:line="240" w:lineRule="auto"/>
        <w:ind w:left="2847"/>
      </w:pPr>
      <w:r w:rsidRPr="00FB4A2A">
        <w:rPr>
          <w:sz w:val="24"/>
          <w:szCs w:val="24"/>
        </w:rPr>
        <w:t>р/с: 40702810000000019885 в ПАО РОСБАНК</w:t>
      </w:r>
    </w:p>
    <w:p w:rsidR="00FD3236" w:rsidRPr="00FB4A2A" w:rsidRDefault="00FD3236" w:rsidP="00FD3236">
      <w:pPr>
        <w:pStyle w:val="aff"/>
        <w:numPr>
          <w:ilvl w:val="0"/>
          <w:numId w:val="0"/>
        </w:numPr>
        <w:tabs>
          <w:tab w:val="left" w:pos="2127"/>
        </w:tabs>
        <w:spacing w:line="240" w:lineRule="auto"/>
        <w:ind w:left="2847"/>
      </w:pPr>
      <w:r w:rsidRPr="00FB4A2A">
        <w:rPr>
          <w:sz w:val="24"/>
          <w:szCs w:val="24"/>
        </w:rPr>
        <w:t>БИК: 044525256</w:t>
      </w:r>
    </w:p>
    <w:p w:rsidR="00FD3236" w:rsidRPr="00FB4A2A" w:rsidRDefault="00FD3236" w:rsidP="00FD3236">
      <w:pPr>
        <w:pStyle w:val="aff"/>
        <w:numPr>
          <w:ilvl w:val="0"/>
          <w:numId w:val="0"/>
        </w:numPr>
        <w:tabs>
          <w:tab w:val="left" w:pos="2127"/>
        </w:tabs>
        <w:spacing w:line="240" w:lineRule="auto"/>
        <w:ind w:left="2847"/>
      </w:pPr>
      <w:r w:rsidRPr="00FB4A2A">
        <w:rPr>
          <w:sz w:val="24"/>
          <w:szCs w:val="24"/>
        </w:rPr>
        <w:t>к/с: 30101810000000000256</w:t>
      </w:r>
    </w:p>
    <w:p w:rsidR="00FD3236" w:rsidRPr="00FB4A2A" w:rsidRDefault="00FD3236" w:rsidP="00FD3236">
      <w:pPr>
        <w:pStyle w:val="Times12"/>
        <w:numPr>
          <w:ilvl w:val="3"/>
          <w:numId w:val="9"/>
        </w:numPr>
        <w:tabs>
          <w:tab w:val="num" w:pos="1620"/>
        </w:tabs>
        <w:spacing w:before="120"/>
        <w:ind w:left="0" w:firstLine="539"/>
        <w:rPr>
          <w:szCs w:val="24"/>
        </w:rPr>
      </w:pPr>
      <w:r w:rsidRPr="00FB4A2A">
        <w:rPr>
          <w:szCs w:val="24"/>
          <w:lang w:val="x-none" w:eastAsia="x-none"/>
        </w:rPr>
        <w:t>Предоставленное</w:t>
      </w:r>
      <w:r w:rsidRPr="00FB4A2A">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FB4A2A">
        <w:rPr>
          <w:szCs w:val="24"/>
          <w:lang w:val="x-none" w:eastAsia="x-none"/>
        </w:rPr>
        <w:t xml:space="preserve">РФ, 127018, г. Москва, ул. 2-я Ямская, дом 4, </w:t>
      </w:r>
      <w:proofErr w:type="spellStart"/>
      <w:r w:rsidRPr="00FB4A2A">
        <w:rPr>
          <w:szCs w:val="24"/>
          <w:lang w:val="x-none" w:eastAsia="x-none"/>
        </w:rPr>
        <w:t>каб</w:t>
      </w:r>
      <w:proofErr w:type="spellEnd"/>
      <w:r w:rsidRPr="00FB4A2A">
        <w:rPr>
          <w:szCs w:val="24"/>
          <w:lang w:val="x-none" w:eastAsia="x-none"/>
        </w:rPr>
        <w:t>. №303</w:t>
      </w:r>
      <w:r w:rsidRPr="00FB4A2A">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FB4A2A" w:rsidRDefault="00FD3236" w:rsidP="00B3766F">
      <w:pPr>
        <w:pStyle w:val="afd"/>
        <w:numPr>
          <w:ilvl w:val="0"/>
          <w:numId w:val="55"/>
        </w:numPr>
        <w:spacing w:line="240" w:lineRule="auto"/>
        <w:ind w:left="2126" w:hanging="357"/>
        <w:rPr>
          <w:sz w:val="24"/>
          <w:szCs w:val="24"/>
        </w:rPr>
      </w:pPr>
      <w:r w:rsidRPr="00FB4A2A">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D40CE6" w:rsidRDefault="00FD3236" w:rsidP="000E1865">
      <w:pPr>
        <w:pStyle w:val="afd"/>
        <w:numPr>
          <w:ilvl w:val="0"/>
          <w:numId w:val="55"/>
        </w:numPr>
        <w:spacing w:before="100" w:beforeAutospacing="1" w:line="240" w:lineRule="auto"/>
        <w:ind w:left="2127"/>
        <w:rPr>
          <w:sz w:val="24"/>
          <w:szCs w:val="24"/>
        </w:rPr>
      </w:pPr>
      <w:r w:rsidRPr="00FB4A2A">
        <w:rPr>
          <w:sz w:val="24"/>
          <w:szCs w:val="24"/>
        </w:rPr>
        <w:t xml:space="preserve">в течение семи рабочих дней со дня поступления Заказчику уведомления об отзыве </w:t>
      </w:r>
      <w:r w:rsidRPr="00D40CE6">
        <w:rPr>
          <w:sz w:val="24"/>
          <w:szCs w:val="24"/>
        </w:rPr>
        <w:t>Участником Заявки;</w:t>
      </w:r>
    </w:p>
    <w:p w:rsidR="00FD3236" w:rsidRPr="00D40CE6" w:rsidRDefault="00FD3236" w:rsidP="000E1865">
      <w:pPr>
        <w:pStyle w:val="afd"/>
        <w:numPr>
          <w:ilvl w:val="0"/>
          <w:numId w:val="55"/>
        </w:numPr>
        <w:spacing w:before="100" w:beforeAutospacing="1" w:line="240" w:lineRule="auto"/>
        <w:ind w:left="2127"/>
        <w:rPr>
          <w:sz w:val="24"/>
          <w:szCs w:val="24"/>
        </w:rPr>
      </w:pPr>
      <w:r w:rsidRPr="00D40CE6">
        <w:rPr>
          <w:sz w:val="24"/>
          <w:szCs w:val="24"/>
        </w:rPr>
        <w:t>всем Участникам – в течение семи рабочих дней со дня признания Конкурса несостоявшимся;</w:t>
      </w:r>
    </w:p>
    <w:p w:rsidR="00FD3236" w:rsidRPr="00D40CE6" w:rsidRDefault="00FD3236" w:rsidP="000E1865">
      <w:pPr>
        <w:pStyle w:val="afd"/>
        <w:numPr>
          <w:ilvl w:val="0"/>
          <w:numId w:val="55"/>
        </w:numPr>
        <w:spacing w:before="100" w:beforeAutospacing="1" w:line="240" w:lineRule="auto"/>
        <w:ind w:left="2127"/>
        <w:rPr>
          <w:sz w:val="24"/>
          <w:szCs w:val="24"/>
        </w:rPr>
      </w:pPr>
      <w:r w:rsidRPr="00D40CE6">
        <w:rPr>
          <w:sz w:val="24"/>
          <w:szCs w:val="24"/>
        </w:rPr>
        <w:t>всем Участникам – в течение семи рабочих дней со дня публикации итогового протокола по выбору Победител</w:t>
      </w:r>
      <w:r w:rsidR="00711E98" w:rsidRPr="00D40CE6">
        <w:rPr>
          <w:sz w:val="24"/>
          <w:szCs w:val="24"/>
        </w:rPr>
        <w:t>ей</w:t>
      </w:r>
      <w:r w:rsidRPr="00D40CE6">
        <w:rPr>
          <w:sz w:val="24"/>
          <w:szCs w:val="24"/>
        </w:rPr>
        <w:t xml:space="preserve"> (раздел </w:t>
      </w:r>
      <w:r w:rsidR="0018262A" w:rsidRPr="00D40CE6">
        <w:rPr>
          <w:sz w:val="24"/>
          <w:szCs w:val="24"/>
        </w:rPr>
        <w:fldChar w:fldCharType="begin"/>
      </w:r>
      <w:r w:rsidR="0018262A" w:rsidRPr="00D40CE6">
        <w:rPr>
          <w:sz w:val="24"/>
          <w:szCs w:val="24"/>
        </w:rPr>
        <w:instrText xml:space="preserve"> REF _Ref502149691 \r \h </w:instrText>
      </w:r>
      <w:r w:rsidR="00E36DEB" w:rsidRPr="00D40CE6">
        <w:rPr>
          <w:sz w:val="24"/>
          <w:szCs w:val="24"/>
        </w:rPr>
        <w:instrText xml:space="preserve"> \* MERGEFORMAT </w:instrText>
      </w:r>
      <w:r w:rsidR="0018262A" w:rsidRPr="00D40CE6">
        <w:rPr>
          <w:sz w:val="24"/>
          <w:szCs w:val="24"/>
        </w:rPr>
      </w:r>
      <w:r w:rsidR="0018262A" w:rsidRPr="00D40CE6">
        <w:rPr>
          <w:sz w:val="24"/>
          <w:szCs w:val="24"/>
        </w:rPr>
        <w:fldChar w:fldCharType="separate"/>
      </w:r>
      <w:r w:rsidR="00D40CE6">
        <w:rPr>
          <w:sz w:val="24"/>
          <w:szCs w:val="24"/>
        </w:rPr>
        <w:t>3.14</w:t>
      </w:r>
      <w:r w:rsidR="0018262A" w:rsidRPr="00D40CE6">
        <w:rPr>
          <w:sz w:val="24"/>
          <w:szCs w:val="24"/>
        </w:rPr>
        <w:fldChar w:fldCharType="end"/>
      </w:r>
      <w:r w:rsidRPr="00D40CE6">
        <w:rPr>
          <w:sz w:val="24"/>
          <w:szCs w:val="24"/>
        </w:rPr>
        <w:t>);</w:t>
      </w:r>
    </w:p>
    <w:p w:rsidR="00FD3236" w:rsidRPr="00D40CE6" w:rsidRDefault="00FD3236" w:rsidP="000E1865">
      <w:pPr>
        <w:pStyle w:val="afd"/>
        <w:numPr>
          <w:ilvl w:val="0"/>
          <w:numId w:val="55"/>
        </w:numPr>
        <w:tabs>
          <w:tab w:val="num" w:pos="2160"/>
        </w:tabs>
        <w:spacing w:before="100" w:beforeAutospacing="1" w:line="240" w:lineRule="auto"/>
        <w:ind w:left="2127"/>
        <w:rPr>
          <w:sz w:val="24"/>
          <w:szCs w:val="24"/>
        </w:rPr>
      </w:pPr>
      <w:r w:rsidRPr="00D40CE6">
        <w:rPr>
          <w:sz w:val="24"/>
          <w:szCs w:val="24"/>
        </w:rPr>
        <w:t>Победител</w:t>
      </w:r>
      <w:r w:rsidR="00711E98" w:rsidRPr="00D40CE6">
        <w:rPr>
          <w:sz w:val="24"/>
          <w:szCs w:val="24"/>
        </w:rPr>
        <w:t>ям</w:t>
      </w:r>
      <w:r w:rsidRPr="00D40CE6">
        <w:rPr>
          <w:sz w:val="24"/>
          <w:szCs w:val="24"/>
        </w:rPr>
        <w:t xml:space="preserve"> – в течение семи рабочих дней со дня заключения </w:t>
      </w:r>
      <w:r w:rsidR="00DE0F24" w:rsidRPr="00D40CE6">
        <w:rPr>
          <w:sz w:val="24"/>
          <w:szCs w:val="24"/>
        </w:rPr>
        <w:t>Рамочного соглашения</w:t>
      </w:r>
      <w:r w:rsidRPr="00D40CE6">
        <w:rPr>
          <w:sz w:val="24"/>
          <w:szCs w:val="24"/>
        </w:rPr>
        <w:t>.</w:t>
      </w:r>
    </w:p>
    <w:p w:rsidR="00B3766F" w:rsidRPr="00D40CE6" w:rsidRDefault="00B3766F" w:rsidP="00B3766F">
      <w:pPr>
        <w:pStyle w:val="Times12"/>
        <w:numPr>
          <w:ilvl w:val="3"/>
          <w:numId w:val="9"/>
        </w:numPr>
        <w:tabs>
          <w:tab w:val="num" w:pos="1620"/>
        </w:tabs>
        <w:spacing w:before="120"/>
        <w:ind w:left="0" w:firstLine="539"/>
        <w:rPr>
          <w:szCs w:val="24"/>
        </w:rPr>
      </w:pPr>
      <w:bookmarkStart w:id="1075" w:name="_Ref442262682"/>
      <w:r w:rsidRPr="00D40CE6">
        <w:t>Участник закупки утрачивает обеспечение в случа</w:t>
      </w:r>
      <w:r w:rsidR="00CE019A" w:rsidRPr="00D40CE6">
        <w:t>е</w:t>
      </w:r>
      <w:r w:rsidRPr="00D40CE6">
        <w:t>:</w:t>
      </w:r>
    </w:p>
    <w:p w:rsidR="00B3766F" w:rsidRPr="00D40CE6" w:rsidRDefault="00B3766F" w:rsidP="00B3766F">
      <w:pPr>
        <w:pStyle w:val="3d"/>
        <w:widowControl w:val="0"/>
        <w:numPr>
          <w:ilvl w:val="4"/>
          <w:numId w:val="9"/>
        </w:numPr>
        <w:tabs>
          <w:tab w:val="left" w:pos="0"/>
        </w:tabs>
        <w:rPr>
          <w:sz w:val="24"/>
          <w:szCs w:val="24"/>
        </w:rPr>
      </w:pPr>
      <w:r w:rsidRPr="00D40CE6">
        <w:rPr>
          <w:sz w:val="24"/>
          <w:szCs w:val="24"/>
        </w:rPr>
        <w:t xml:space="preserve">уклонение или отказ участника закупки от заключения </w:t>
      </w:r>
      <w:r w:rsidR="00CE019A" w:rsidRPr="00D40CE6">
        <w:rPr>
          <w:sz w:val="24"/>
          <w:szCs w:val="24"/>
        </w:rPr>
        <w:t>рамочного соглашения.</w:t>
      </w:r>
    </w:p>
    <w:p w:rsidR="00FD3236" w:rsidRPr="00D40CE6" w:rsidRDefault="00FD3236" w:rsidP="00FD3236">
      <w:pPr>
        <w:pStyle w:val="Times12"/>
        <w:numPr>
          <w:ilvl w:val="3"/>
          <w:numId w:val="9"/>
        </w:numPr>
        <w:tabs>
          <w:tab w:val="num" w:pos="1620"/>
        </w:tabs>
        <w:spacing w:before="120"/>
        <w:ind w:left="0" w:firstLine="539"/>
        <w:rPr>
          <w:szCs w:val="24"/>
        </w:rPr>
      </w:pPr>
      <w:r w:rsidRPr="00D40CE6">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bookmarkEnd w:id="1075"/>
    </w:p>
    <w:p w:rsidR="008D1074" w:rsidRPr="00D40CE6" w:rsidRDefault="008D1074" w:rsidP="00DE0F24">
      <w:pPr>
        <w:pStyle w:val="afd"/>
        <w:numPr>
          <w:ilvl w:val="0"/>
          <w:numId w:val="0"/>
        </w:numPr>
        <w:tabs>
          <w:tab w:val="left" w:pos="1620"/>
        </w:tabs>
        <w:spacing w:after="120" w:line="240" w:lineRule="auto"/>
        <w:ind w:left="540"/>
        <w:rPr>
          <w:sz w:val="24"/>
          <w:szCs w:val="24"/>
        </w:rPr>
      </w:pPr>
    </w:p>
    <w:p w:rsidR="000D1809" w:rsidRPr="00D40CE6" w:rsidRDefault="000D1809" w:rsidP="00744F64">
      <w:pPr>
        <w:pStyle w:val="2"/>
        <w:keepNext/>
        <w:numPr>
          <w:ilvl w:val="1"/>
          <w:numId w:val="9"/>
        </w:numPr>
        <w:suppressAutoHyphens/>
        <w:spacing w:after="120" w:line="240" w:lineRule="auto"/>
        <w:ind w:left="1620" w:hanging="1080"/>
        <w:jc w:val="left"/>
        <w:rPr>
          <w:bCs/>
          <w:sz w:val="24"/>
          <w:szCs w:val="24"/>
        </w:rPr>
      </w:pPr>
      <w:bookmarkStart w:id="1076" w:name="_Toc298234689"/>
      <w:bookmarkStart w:id="1077" w:name="_Toc255985683"/>
      <w:bookmarkStart w:id="1078" w:name="_Ref303250896"/>
      <w:bookmarkStart w:id="1079" w:name="_Ref306190495"/>
      <w:bookmarkStart w:id="1080" w:name="_Toc503263069"/>
      <w:r w:rsidRPr="00D40CE6">
        <w:rPr>
          <w:bCs/>
          <w:sz w:val="24"/>
          <w:szCs w:val="24"/>
        </w:rPr>
        <w:t>Разъяснение Конкурсной документации</w:t>
      </w:r>
      <w:bookmarkEnd w:id="1046"/>
      <w:bookmarkEnd w:id="1047"/>
      <w:r w:rsidRPr="00D40CE6">
        <w:rPr>
          <w:bCs/>
          <w:sz w:val="24"/>
          <w:szCs w:val="24"/>
        </w:rPr>
        <w:t>, внесение изменений в Конкурсную документацию</w:t>
      </w:r>
      <w:bookmarkEnd w:id="1076"/>
      <w:bookmarkEnd w:id="1077"/>
      <w:bookmarkEnd w:id="1078"/>
      <w:bookmarkEnd w:id="1079"/>
      <w:bookmarkEnd w:id="1080"/>
    </w:p>
    <w:p w:rsidR="000D1809" w:rsidRPr="00D40CE6" w:rsidRDefault="000D1809" w:rsidP="000E1865">
      <w:pPr>
        <w:pStyle w:val="3"/>
        <w:numPr>
          <w:ilvl w:val="2"/>
          <w:numId w:val="57"/>
        </w:numPr>
        <w:tabs>
          <w:tab w:val="num" w:pos="1620"/>
        </w:tabs>
        <w:spacing w:before="0"/>
        <w:ind w:left="1620" w:hanging="1081"/>
        <w:rPr>
          <w:sz w:val="24"/>
          <w:szCs w:val="24"/>
        </w:rPr>
      </w:pPr>
      <w:bookmarkStart w:id="1081" w:name="_Toc298234690"/>
      <w:bookmarkStart w:id="1082" w:name="_Toc255985684"/>
      <w:bookmarkStart w:id="1083" w:name="_Toc441503257"/>
      <w:bookmarkStart w:id="1084" w:name="_Toc441572047"/>
      <w:bookmarkStart w:id="1085" w:name="_Toc441575139"/>
      <w:bookmarkStart w:id="1086" w:name="_Ref441580874"/>
      <w:bookmarkStart w:id="1087" w:name="_Toc442434800"/>
      <w:bookmarkStart w:id="1088" w:name="_Toc442435639"/>
      <w:bookmarkStart w:id="1089" w:name="_Toc462044759"/>
      <w:bookmarkStart w:id="1090" w:name="_Toc462068462"/>
      <w:bookmarkStart w:id="1091" w:name="_Toc463514152"/>
      <w:bookmarkStart w:id="1092" w:name="_Toc469480368"/>
      <w:bookmarkStart w:id="1093" w:name="_Toc471823158"/>
      <w:bookmarkStart w:id="1094" w:name="_Ref496258325"/>
      <w:bookmarkStart w:id="1095" w:name="_Ref496258342"/>
      <w:bookmarkStart w:id="1096" w:name="_Toc498512019"/>
      <w:bookmarkStart w:id="1097" w:name="_Toc503263070"/>
      <w:r w:rsidRPr="00D40CE6">
        <w:rPr>
          <w:sz w:val="24"/>
          <w:szCs w:val="24"/>
        </w:rPr>
        <w:t>Разъяснение Конкурсной документации</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Pr="00D40CE6">
        <w:rPr>
          <w:sz w:val="24"/>
          <w:szCs w:val="24"/>
        </w:rPr>
        <w:t xml:space="preserve"> </w:t>
      </w:r>
    </w:p>
    <w:p w:rsidR="000D1809" w:rsidRPr="00D40CE6" w:rsidRDefault="00340832" w:rsidP="000E1865">
      <w:pPr>
        <w:pStyle w:val="afd"/>
        <w:numPr>
          <w:ilvl w:val="3"/>
          <w:numId w:val="58"/>
        </w:numPr>
        <w:tabs>
          <w:tab w:val="left" w:pos="1620"/>
        </w:tabs>
        <w:spacing w:before="120" w:after="120" w:line="240" w:lineRule="auto"/>
        <w:ind w:left="0" w:firstLine="539"/>
        <w:rPr>
          <w:iCs/>
          <w:sz w:val="24"/>
          <w:szCs w:val="24"/>
        </w:rPr>
      </w:pPr>
      <w:r w:rsidRPr="00D40CE6">
        <w:rPr>
          <w:iCs/>
          <w:sz w:val="24"/>
          <w:szCs w:val="24"/>
        </w:rPr>
        <w:t xml:space="preserve">В процессе подготовки </w:t>
      </w:r>
      <w:r w:rsidR="00DF6114" w:rsidRPr="00D40CE6">
        <w:rPr>
          <w:iCs/>
          <w:sz w:val="24"/>
          <w:szCs w:val="24"/>
        </w:rPr>
        <w:t>Заявки</w:t>
      </w:r>
      <w:r w:rsidRPr="00D40CE6">
        <w:rPr>
          <w:iCs/>
          <w:sz w:val="24"/>
          <w:szCs w:val="24"/>
        </w:rPr>
        <w:t xml:space="preserve"> Участники вправе обратиться к Организатору за разъяснениями настоящей </w:t>
      </w:r>
      <w:r w:rsidRPr="00D40CE6">
        <w:rPr>
          <w:sz w:val="24"/>
          <w:szCs w:val="24"/>
        </w:rPr>
        <w:t>Конкурсной документации</w:t>
      </w:r>
      <w:r w:rsidRPr="00D40CE6">
        <w:rPr>
          <w:iCs/>
          <w:sz w:val="24"/>
          <w:szCs w:val="24"/>
        </w:rPr>
        <w:t xml:space="preserve">. Запросы на разъяснение </w:t>
      </w:r>
      <w:r w:rsidRPr="00D40CE6">
        <w:rPr>
          <w:sz w:val="24"/>
          <w:szCs w:val="24"/>
        </w:rPr>
        <w:t>Конкурсной документации</w:t>
      </w:r>
      <w:r w:rsidRPr="00D40CE6">
        <w:rPr>
          <w:iCs/>
          <w:sz w:val="24"/>
          <w:szCs w:val="24"/>
        </w:rPr>
        <w:t xml:space="preserve"> должны </w:t>
      </w:r>
      <w:r w:rsidR="004E49F5" w:rsidRPr="00D40CE6">
        <w:rPr>
          <w:iCs/>
          <w:sz w:val="24"/>
          <w:szCs w:val="24"/>
        </w:rPr>
        <w:t xml:space="preserve">быть направлены </w:t>
      </w:r>
      <w:r w:rsidR="006A22DC" w:rsidRPr="00D40CE6">
        <w:rPr>
          <w:iCs/>
          <w:sz w:val="24"/>
          <w:szCs w:val="24"/>
        </w:rPr>
        <w:t>через ЭТП</w:t>
      </w:r>
      <w:r w:rsidRPr="00D40CE6">
        <w:rPr>
          <w:iCs/>
          <w:sz w:val="24"/>
          <w:szCs w:val="24"/>
        </w:rPr>
        <w:t>.</w:t>
      </w:r>
    </w:p>
    <w:p w:rsidR="00CE019A" w:rsidRPr="00D40CE6" w:rsidRDefault="00CE019A" w:rsidP="00CE019A">
      <w:pPr>
        <w:pStyle w:val="afd"/>
        <w:numPr>
          <w:ilvl w:val="3"/>
          <w:numId w:val="58"/>
        </w:numPr>
        <w:tabs>
          <w:tab w:val="left" w:pos="1620"/>
        </w:tabs>
        <w:spacing w:before="120" w:after="120" w:line="240" w:lineRule="auto"/>
        <w:ind w:left="0" w:firstLine="539"/>
        <w:rPr>
          <w:iCs/>
          <w:sz w:val="24"/>
          <w:szCs w:val="24"/>
        </w:rPr>
      </w:pPr>
      <w:r w:rsidRPr="00D40CE6">
        <w:rPr>
          <w:sz w:val="24"/>
          <w:szCs w:val="24"/>
        </w:rPr>
        <w:t xml:space="preserve">Организатор </w:t>
      </w:r>
      <w:r w:rsidRPr="00D40CE6">
        <w:rPr>
          <w:iCs/>
          <w:sz w:val="24"/>
          <w:szCs w:val="24"/>
        </w:rPr>
        <w:t>обязуется ответить на любой запрос разъяснений в срок не позднее 3 (трех) рабочих дней с даты поступления запроса.</w:t>
      </w:r>
    </w:p>
    <w:p w:rsidR="00CE019A" w:rsidRPr="00D40CE6" w:rsidRDefault="00CE019A" w:rsidP="00CE019A">
      <w:pPr>
        <w:pStyle w:val="afd"/>
        <w:numPr>
          <w:ilvl w:val="3"/>
          <w:numId w:val="58"/>
        </w:numPr>
        <w:tabs>
          <w:tab w:val="left" w:pos="1620"/>
        </w:tabs>
        <w:spacing w:before="120" w:after="120" w:line="240" w:lineRule="auto"/>
        <w:ind w:left="0" w:firstLine="539"/>
        <w:rPr>
          <w:iCs/>
          <w:sz w:val="24"/>
          <w:szCs w:val="24"/>
        </w:rPr>
      </w:pPr>
      <w:r w:rsidRPr="00D40CE6">
        <w:rPr>
          <w:iCs/>
          <w:sz w:val="24"/>
          <w:szCs w:val="24"/>
        </w:rPr>
        <w:lastRenderedPageBreak/>
        <w:t>Ответ на запрос разъяснений Организатор размещает посредством функционала ЭТП.</w:t>
      </w:r>
    </w:p>
    <w:p w:rsidR="00CE019A" w:rsidRPr="00D40CE6" w:rsidRDefault="00CE019A" w:rsidP="00CE019A">
      <w:pPr>
        <w:pStyle w:val="afd"/>
        <w:numPr>
          <w:ilvl w:val="3"/>
          <w:numId w:val="58"/>
        </w:numPr>
        <w:tabs>
          <w:tab w:val="left" w:pos="1620"/>
        </w:tabs>
        <w:spacing w:before="120" w:after="120" w:line="240" w:lineRule="auto"/>
        <w:ind w:left="0" w:firstLine="539"/>
        <w:rPr>
          <w:iCs/>
          <w:sz w:val="24"/>
          <w:szCs w:val="24"/>
        </w:rPr>
      </w:pPr>
      <w:r w:rsidRPr="00D40CE6">
        <w:rPr>
          <w:iCs/>
          <w:sz w:val="24"/>
          <w:szCs w:val="24"/>
        </w:rPr>
        <w:t xml:space="preserve">Организатор начинает предоставлять ответы на запросы разъяснений с даты публикации закупочной процедуры (п. </w:t>
      </w:r>
      <w:r w:rsidRPr="00D40CE6">
        <w:rPr>
          <w:iCs/>
          <w:sz w:val="24"/>
          <w:szCs w:val="24"/>
        </w:rPr>
        <w:fldChar w:fldCharType="begin"/>
      </w:r>
      <w:r w:rsidRPr="00D40CE6">
        <w:rPr>
          <w:iCs/>
          <w:sz w:val="24"/>
          <w:szCs w:val="24"/>
        </w:rPr>
        <w:instrText xml:space="preserve"> REF _Ref441571244 \r \h  \* MERGEFORMAT </w:instrText>
      </w:r>
      <w:r w:rsidRPr="00D40CE6">
        <w:rPr>
          <w:iCs/>
          <w:sz w:val="24"/>
          <w:szCs w:val="24"/>
        </w:rPr>
      </w:r>
      <w:r w:rsidRPr="00D40CE6">
        <w:rPr>
          <w:iCs/>
          <w:sz w:val="24"/>
          <w:szCs w:val="24"/>
        </w:rPr>
        <w:fldChar w:fldCharType="separate"/>
      </w:r>
      <w:r w:rsidR="00D40CE6">
        <w:rPr>
          <w:iCs/>
          <w:sz w:val="24"/>
          <w:szCs w:val="24"/>
        </w:rPr>
        <w:t>1.1.1</w:t>
      </w:r>
      <w:r w:rsidRPr="00D40CE6">
        <w:rPr>
          <w:iCs/>
          <w:sz w:val="24"/>
          <w:szCs w:val="24"/>
        </w:rPr>
        <w:fldChar w:fldCharType="end"/>
      </w:r>
      <w:r w:rsidRPr="00D40CE6">
        <w:rPr>
          <w:iCs/>
          <w:sz w:val="24"/>
          <w:szCs w:val="24"/>
        </w:rPr>
        <w:t>).</w:t>
      </w:r>
    </w:p>
    <w:p w:rsidR="00CE019A" w:rsidRPr="00D40CE6" w:rsidRDefault="00CE019A" w:rsidP="00CE019A">
      <w:pPr>
        <w:pStyle w:val="afd"/>
        <w:numPr>
          <w:ilvl w:val="3"/>
          <w:numId w:val="58"/>
        </w:numPr>
        <w:tabs>
          <w:tab w:val="left" w:pos="1620"/>
        </w:tabs>
        <w:spacing w:before="120" w:after="120" w:line="240" w:lineRule="auto"/>
        <w:ind w:left="0" w:firstLine="539"/>
        <w:rPr>
          <w:sz w:val="24"/>
          <w:szCs w:val="24"/>
        </w:rPr>
      </w:pPr>
      <w:r w:rsidRPr="00D40CE6">
        <w:rPr>
          <w:sz w:val="24"/>
          <w:szCs w:val="24"/>
        </w:rPr>
        <w:t xml:space="preserve">Организатор заканчивает предоставлять ответы на запросы разъяснений в </w:t>
      </w:r>
      <w:r w:rsidRPr="00D40CE6">
        <w:rPr>
          <w:b/>
          <w:sz w:val="24"/>
          <w:szCs w:val="24"/>
        </w:rPr>
        <w:t xml:space="preserve">12:00 </w:t>
      </w:r>
      <w:r w:rsidRPr="00D40CE6">
        <w:rPr>
          <w:b/>
          <w:sz w:val="24"/>
          <w:szCs w:val="24"/>
        </w:rPr>
        <w:br/>
        <w:t>1</w:t>
      </w:r>
      <w:r w:rsidR="00603866" w:rsidRPr="00D40CE6">
        <w:rPr>
          <w:b/>
          <w:sz w:val="24"/>
          <w:szCs w:val="24"/>
        </w:rPr>
        <w:t>8</w:t>
      </w:r>
      <w:r w:rsidRPr="00D40CE6">
        <w:rPr>
          <w:b/>
          <w:sz w:val="24"/>
          <w:szCs w:val="24"/>
        </w:rPr>
        <w:t xml:space="preserve"> сентября 2018 года</w:t>
      </w:r>
      <w:r w:rsidRPr="00D40CE6">
        <w:rPr>
          <w:sz w:val="24"/>
          <w:szCs w:val="24"/>
        </w:rPr>
        <w:t>.</w:t>
      </w:r>
    </w:p>
    <w:p w:rsidR="00340832" w:rsidRPr="00FB4A2A" w:rsidRDefault="00340832" w:rsidP="00CE019A">
      <w:pPr>
        <w:pStyle w:val="afd"/>
        <w:numPr>
          <w:ilvl w:val="3"/>
          <w:numId w:val="58"/>
        </w:numPr>
        <w:tabs>
          <w:tab w:val="left" w:pos="1620"/>
        </w:tabs>
        <w:spacing w:before="120" w:after="120" w:line="240" w:lineRule="auto"/>
        <w:ind w:left="0" w:firstLine="539"/>
        <w:rPr>
          <w:iCs/>
          <w:sz w:val="24"/>
          <w:szCs w:val="24"/>
        </w:rPr>
      </w:pPr>
      <w:r w:rsidRPr="00FB4A2A">
        <w:rPr>
          <w:iCs/>
          <w:sz w:val="24"/>
          <w:szCs w:val="24"/>
        </w:rPr>
        <w:t>Организатор оставляет за собой право (но не обязанность) ответа на вопрос, полученный в более поздний</w:t>
      </w:r>
      <w:r w:rsidRPr="00FB4A2A">
        <w:rPr>
          <w:sz w:val="24"/>
          <w:szCs w:val="24"/>
        </w:rPr>
        <w:t xml:space="preserve"> срок, если обстоятельства позволят Организатору конкурса ответить на него в разумное время до </w:t>
      </w:r>
      <w:r w:rsidRPr="00CE019A">
        <w:rPr>
          <w:sz w:val="24"/>
          <w:szCs w:val="24"/>
        </w:rPr>
        <w:t>установленного</w:t>
      </w:r>
      <w:r w:rsidRPr="00FB4A2A">
        <w:rPr>
          <w:sz w:val="24"/>
          <w:szCs w:val="24"/>
        </w:rPr>
        <w:t xml:space="preserve"> срока подачи </w:t>
      </w:r>
      <w:r w:rsidR="006C3F39" w:rsidRPr="00FB4A2A">
        <w:rPr>
          <w:sz w:val="24"/>
          <w:szCs w:val="24"/>
        </w:rPr>
        <w:t>Заявок</w:t>
      </w:r>
      <w:r w:rsidR="00301840" w:rsidRPr="00FB4A2A">
        <w:rPr>
          <w:sz w:val="24"/>
          <w:szCs w:val="24"/>
        </w:rPr>
        <w:t>.</w:t>
      </w:r>
    </w:p>
    <w:p w:rsidR="00340832" w:rsidRPr="00FB4A2A" w:rsidRDefault="00340832" w:rsidP="00CE019A">
      <w:pPr>
        <w:pStyle w:val="afd"/>
        <w:numPr>
          <w:ilvl w:val="3"/>
          <w:numId w:val="58"/>
        </w:numPr>
        <w:tabs>
          <w:tab w:val="left" w:pos="1620"/>
        </w:tabs>
        <w:spacing w:before="120" w:after="120" w:line="240" w:lineRule="auto"/>
        <w:ind w:left="0" w:firstLine="539"/>
        <w:rPr>
          <w:iCs/>
          <w:sz w:val="24"/>
          <w:szCs w:val="24"/>
        </w:rPr>
      </w:pPr>
      <w:r w:rsidRPr="00FB4A2A">
        <w:rPr>
          <w:iCs/>
          <w:sz w:val="24"/>
          <w:szCs w:val="24"/>
        </w:rPr>
        <w:t xml:space="preserve">При этом копия ответа будет размещена Организатором </w:t>
      </w:r>
      <w:r w:rsidR="00DF6114" w:rsidRPr="00FB4A2A">
        <w:rPr>
          <w:iCs/>
          <w:sz w:val="24"/>
          <w:szCs w:val="24"/>
        </w:rPr>
        <w:t xml:space="preserve">на </w:t>
      </w:r>
      <w:r w:rsidR="00DF6114" w:rsidRPr="00FB4A2A">
        <w:rPr>
          <w:bCs/>
          <w:iCs/>
          <w:sz w:val="24"/>
          <w:szCs w:val="24"/>
        </w:rPr>
        <w:t>официальном сайте, на сайте ЭТП</w:t>
      </w:r>
      <w:r w:rsidR="006C73B7" w:rsidRPr="00FB4A2A">
        <w:rPr>
          <w:iCs/>
          <w:sz w:val="24"/>
          <w:szCs w:val="24"/>
        </w:rPr>
        <w:t>.</w:t>
      </w:r>
      <w:r w:rsidRPr="00FB4A2A">
        <w:rPr>
          <w:iCs/>
          <w:sz w:val="24"/>
          <w:szCs w:val="24"/>
        </w:rPr>
        <w:t xml:space="preserve"> Такой </w:t>
      </w:r>
      <w:r w:rsidRPr="00FB4A2A">
        <w:rPr>
          <w:sz w:val="24"/>
          <w:szCs w:val="24"/>
        </w:rPr>
        <w:t>ответ</w:t>
      </w:r>
      <w:r w:rsidRPr="00FB4A2A">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FB4A2A">
        <w:rPr>
          <w:iCs/>
          <w:sz w:val="24"/>
          <w:szCs w:val="24"/>
        </w:rPr>
        <w:t xml:space="preserve"> В случае, если разъяснения изменяют </w:t>
      </w:r>
      <w:r w:rsidR="00DF6114" w:rsidRPr="00FB4A2A">
        <w:rPr>
          <w:iCs/>
          <w:sz w:val="24"/>
          <w:szCs w:val="24"/>
        </w:rPr>
        <w:t>Конкурсную</w:t>
      </w:r>
      <w:r w:rsidR="00EC52CE" w:rsidRPr="00FB4A2A">
        <w:rPr>
          <w:iCs/>
          <w:sz w:val="24"/>
          <w:szCs w:val="24"/>
        </w:rPr>
        <w:t xml:space="preserve"> документацию, Организатором осуществляется </w:t>
      </w:r>
      <w:r w:rsidR="00DF6114" w:rsidRPr="00FB4A2A">
        <w:rPr>
          <w:bCs/>
          <w:iCs/>
          <w:sz w:val="24"/>
          <w:szCs w:val="24"/>
        </w:rPr>
        <w:t xml:space="preserve">внесение изменений в </w:t>
      </w:r>
      <w:r w:rsidR="005A1FF6" w:rsidRPr="00FB4A2A">
        <w:rPr>
          <w:iCs/>
          <w:sz w:val="24"/>
          <w:szCs w:val="24"/>
        </w:rPr>
        <w:t>Конкурсную документацию</w:t>
      </w:r>
      <w:r w:rsidR="00DF6114" w:rsidRPr="00FB4A2A">
        <w:rPr>
          <w:bCs/>
          <w:iCs/>
          <w:sz w:val="24"/>
          <w:szCs w:val="24"/>
        </w:rPr>
        <w:t xml:space="preserve"> (п. </w:t>
      </w:r>
      <w:r w:rsidR="005A1486" w:rsidRPr="00FB4A2A">
        <w:rPr>
          <w:bCs/>
          <w:iCs/>
          <w:sz w:val="24"/>
          <w:szCs w:val="24"/>
        </w:rPr>
        <w:fldChar w:fldCharType="begin"/>
      </w:r>
      <w:r w:rsidR="00DF6114" w:rsidRPr="00FB4A2A">
        <w:rPr>
          <w:bCs/>
          <w:iCs/>
          <w:sz w:val="24"/>
          <w:szCs w:val="24"/>
        </w:rPr>
        <w:instrText xml:space="preserve"> REF _Ref441504805 \r \h </w:instrText>
      </w:r>
      <w:r w:rsidR="00F1498C" w:rsidRPr="00FB4A2A">
        <w:rPr>
          <w:bCs/>
          <w:iCs/>
          <w:sz w:val="24"/>
          <w:szCs w:val="24"/>
        </w:rPr>
        <w:instrText xml:space="preserve"> \* MERGEFORMAT </w:instrText>
      </w:r>
      <w:r w:rsidR="005A1486" w:rsidRPr="00FB4A2A">
        <w:rPr>
          <w:bCs/>
          <w:iCs/>
          <w:sz w:val="24"/>
          <w:szCs w:val="24"/>
        </w:rPr>
      </w:r>
      <w:r w:rsidR="005A1486" w:rsidRPr="00FB4A2A">
        <w:rPr>
          <w:bCs/>
          <w:iCs/>
          <w:sz w:val="24"/>
          <w:szCs w:val="24"/>
        </w:rPr>
        <w:fldChar w:fldCharType="separate"/>
      </w:r>
      <w:r w:rsidR="00D40CE6">
        <w:rPr>
          <w:bCs/>
          <w:iCs/>
          <w:sz w:val="24"/>
          <w:szCs w:val="24"/>
        </w:rPr>
        <w:t>3.13.5.1</w:t>
      </w:r>
      <w:r w:rsidR="005A1486" w:rsidRPr="00FB4A2A">
        <w:rPr>
          <w:bCs/>
          <w:iCs/>
          <w:sz w:val="24"/>
          <w:szCs w:val="24"/>
        </w:rPr>
        <w:fldChar w:fldCharType="end"/>
      </w:r>
      <w:r w:rsidR="00DF6114" w:rsidRPr="00FB4A2A">
        <w:rPr>
          <w:bCs/>
          <w:iCs/>
          <w:sz w:val="24"/>
          <w:szCs w:val="24"/>
        </w:rPr>
        <w:t xml:space="preserve">) и, при необходимости, продление подачи Заявок в соответствии с п. </w:t>
      </w:r>
      <w:r w:rsidR="005A1486" w:rsidRPr="00FB4A2A">
        <w:fldChar w:fldCharType="begin"/>
      </w:r>
      <w:r w:rsidR="00DF6114" w:rsidRPr="00FB4A2A">
        <w:rPr>
          <w:bCs/>
          <w:iCs/>
          <w:sz w:val="24"/>
          <w:szCs w:val="24"/>
        </w:rPr>
        <w:instrText xml:space="preserve"> REF _Ref86823116 \r \h </w:instrText>
      </w:r>
      <w:r w:rsidR="00F1498C" w:rsidRPr="00FB4A2A">
        <w:instrText xml:space="preserve"> \* MERGEFORMAT </w:instrText>
      </w:r>
      <w:r w:rsidR="005A1486" w:rsidRPr="00FB4A2A">
        <w:fldChar w:fldCharType="separate"/>
      </w:r>
      <w:r w:rsidR="00D40CE6">
        <w:rPr>
          <w:bCs/>
          <w:iCs/>
          <w:sz w:val="24"/>
          <w:szCs w:val="24"/>
        </w:rPr>
        <w:t>3.13.5.2</w:t>
      </w:r>
      <w:r w:rsidR="005A1486" w:rsidRPr="00FB4A2A">
        <w:fldChar w:fldCharType="end"/>
      </w:r>
      <w:r w:rsidR="00DF6114" w:rsidRPr="00FB4A2A">
        <w:rPr>
          <w:bCs/>
          <w:iCs/>
          <w:sz w:val="24"/>
          <w:szCs w:val="24"/>
        </w:rPr>
        <w:t xml:space="preserve"> настоящей Документации.</w:t>
      </w:r>
    </w:p>
    <w:p w:rsidR="00152897" w:rsidRPr="00FB4A2A" w:rsidRDefault="00152897" w:rsidP="00152897">
      <w:pPr>
        <w:pStyle w:val="afd"/>
        <w:numPr>
          <w:ilvl w:val="0"/>
          <w:numId w:val="0"/>
        </w:numPr>
        <w:tabs>
          <w:tab w:val="left" w:pos="1620"/>
        </w:tabs>
        <w:spacing w:after="120" w:line="240" w:lineRule="auto"/>
        <w:ind w:left="540"/>
        <w:rPr>
          <w:iCs/>
          <w:sz w:val="24"/>
          <w:szCs w:val="24"/>
        </w:rPr>
      </w:pPr>
    </w:p>
    <w:p w:rsidR="000D1809" w:rsidRPr="00FB4A2A" w:rsidRDefault="000D1809" w:rsidP="00CE019A">
      <w:pPr>
        <w:pStyle w:val="3"/>
        <w:numPr>
          <w:ilvl w:val="2"/>
          <w:numId w:val="79"/>
        </w:numPr>
        <w:tabs>
          <w:tab w:val="num" w:pos="1620"/>
        </w:tabs>
        <w:spacing w:before="0"/>
        <w:ind w:left="1620" w:hanging="1081"/>
        <w:rPr>
          <w:sz w:val="24"/>
          <w:szCs w:val="24"/>
        </w:rPr>
      </w:pPr>
      <w:bookmarkStart w:id="1098" w:name="_Toc90385057"/>
      <w:bookmarkStart w:id="1099" w:name="_Toc98251723"/>
      <w:bookmarkStart w:id="1100" w:name="_Toc298234691"/>
      <w:bookmarkStart w:id="1101" w:name="_Toc255985685"/>
      <w:bookmarkStart w:id="1102" w:name="_Toc441503258"/>
      <w:bookmarkStart w:id="1103" w:name="_Ref441504805"/>
      <w:bookmarkStart w:id="1104" w:name="_Toc441572048"/>
      <w:bookmarkStart w:id="1105" w:name="_Toc441575140"/>
      <w:bookmarkStart w:id="1106" w:name="_Toc442434801"/>
      <w:bookmarkStart w:id="1107" w:name="_Toc442435640"/>
      <w:bookmarkStart w:id="1108" w:name="_Toc462044760"/>
      <w:bookmarkStart w:id="1109" w:name="_Toc462068463"/>
      <w:bookmarkStart w:id="1110" w:name="_Toc463514153"/>
      <w:bookmarkStart w:id="1111" w:name="_Toc469480369"/>
      <w:bookmarkStart w:id="1112" w:name="_Toc471823159"/>
      <w:bookmarkStart w:id="1113" w:name="_Toc498512020"/>
      <w:bookmarkStart w:id="1114" w:name="_Toc503263071"/>
      <w:r w:rsidRPr="00FB4A2A">
        <w:rPr>
          <w:sz w:val="24"/>
          <w:szCs w:val="24"/>
        </w:rPr>
        <w:t xml:space="preserve">Внесение </w:t>
      </w:r>
      <w:r w:rsidR="00BF601C" w:rsidRPr="00FB4A2A">
        <w:rPr>
          <w:sz w:val="24"/>
          <w:szCs w:val="24"/>
        </w:rPr>
        <w:t>изменений</w:t>
      </w:r>
      <w:r w:rsidRPr="00FB4A2A">
        <w:rPr>
          <w:sz w:val="24"/>
          <w:szCs w:val="24"/>
        </w:rPr>
        <w:t xml:space="preserve"> в </w:t>
      </w:r>
      <w:r w:rsidR="002604E4" w:rsidRPr="00FB4A2A">
        <w:rPr>
          <w:sz w:val="24"/>
          <w:szCs w:val="24"/>
        </w:rPr>
        <w:t xml:space="preserve">Извещение, </w:t>
      </w:r>
      <w:r w:rsidRPr="00FB4A2A">
        <w:rPr>
          <w:sz w:val="24"/>
          <w:szCs w:val="24"/>
        </w:rPr>
        <w:t>Конкурсную документацию</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rsidR="000D1809" w:rsidRPr="00FB4A2A" w:rsidRDefault="000D1809" w:rsidP="000E1865">
      <w:pPr>
        <w:pStyle w:val="afd"/>
        <w:numPr>
          <w:ilvl w:val="3"/>
          <w:numId w:val="59"/>
        </w:numPr>
        <w:tabs>
          <w:tab w:val="left" w:pos="1620"/>
        </w:tabs>
        <w:spacing w:before="120" w:after="120" w:line="240" w:lineRule="auto"/>
        <w:ind w:left="0" w:firstLine="539"/>
        <w:rPr>
          <w:iCs/>
          <w:sz w:val="24"/>
          <w:szCs w:val="24"/>
        </w:rPr>
      </w:pPr>
      <w:bookmarkStart w:id="1115" w:name="_Ref306196800"/>
      <w:bookmarkStart w:id="1116" w:name="_Ref302819241"/>
      <w:r w:rsidRPr="00FB4A2A">
        <w:rPr>
          <w:iCs/>
          <w:sz w:val="24"/>
          <w:szCs w:val="24"/>
        </w:rPr>
        <w:t xml:space="preserve">Организатор конкурса, по решению Конкурсной комиссии, в любой момент до истечения срока приема </w:t>
      </w:r>
      <w:r w:rsidR="00597F9C" w:rsidRPr="00FB4A2A">
        <w:rPr>
          <w:iCs/>
          <w:sz w:val="24"/>
          <w:szCs w:val="24"/>
        </w:rPr>
        <w:t xml:space="preserve">Заявок </w:t>
      </w:r>
      <w:r w:rsidR="00597F9C" w:rsidRPr="00FB4A2A">
        <w:rPr>
          <w:bCs/>
          <w:iCs/>
          <w:sz w:val="24"/>
          <w:szCs w:val="24"/>
        </w:rPr>
        <w:t xml:space="preserve">(п. </w:t>
      </w:r>
      <w:r w:rsidR="000A775A" w:rsidRPr="00FB4A2A">
        <w:fldChar w:fldCharType="begin"/>
      </w:r>
      <w:r w:rsidR="000A775A" w:rsidRPr="00FB4A2A">
        <w:instrText xml:space="preserve"> REF  _Ref441505211 \h \n  \* MERGEFORMAT </w:instrText>
      </w:r>
      <w:r w:rsidR="000A775A" w:rsidRPr="00FB4A2A">
        <w:fldChar w:fldCharType="separate"/>
      </w:r>
      <w:r w:rsidR="00D40CE6" w:rsidRPr="00D40CE6">
        <w:rPr>
          <w:sz w:val="24"/>
          <w:szCs w:val="24"/>
        </w:rPr>
        <w:t>3.6.1.1</w:t>
      </w:r>
      <w:r w:rsidR="000A775A" w:rsidRPr="00FB4A2A">
        <w:fldChar w:fldCharType="end"/>
      </w:r>
      <w:r w:rsidR="00597F9C" w:rsidRPr="00FB4A2A">
        <w:rPr>
          <w:bCs/>
          <w:iCs/>
          <w:sz w:val="24"/>
          <w:szCs w:val="24"/>
        </w:rPr>
        <w:t>)</w:t>
      </w:r>
      <w:r w:rsidRPr="00FB4A2A">
        <w:rPr>
          <w:iCs/>
          <w:sz w:val="24"/>
          <w:szCs w:val="24"/>
        </w:rPr>
        <w:t xml:space="preserve"> вправе внести </w:t>
      </w:r>
      <w:r w:rsidR="00013E49" w:rsidRPr="00FB4A2A">
        <w:rPr>
          <w:iCs/>
          <w:sz w:val="24"/>
          <w:szCs w:val="24"/>
        </w:rPr>
        <w:t>изменения</w:t>
      </w:r>
      <w:r w:rsidRPr="00FB4A2A">
        <w:rPr>
          <w:iCs/>
          <w:sz w:val="24"/>
          <w:szCs w:val="24"/>
        </w:rPr>
        <w:t xml:space="preserve"> в </w:t>
      </w:r>
      <w:r w:rsidR="002604E4" w:rsidRPr="00FB4A2A">
        <w:rPr>
          <w:iCs/>
          <w:sz w:val="24"/>
          <w:szCs w:val="24"/>
        </w:rPr>
        <w:t>Извещение о проведении конкурса</w:t>
      </w:r>
      <w:r w:rsidR="00365E53" w:rsidRPr="00FB4A2A">
        <w:rPr>
          <w:iCs/>
          <w:sz w:val="24"/>
          <w:szCs w:val="24"/>
        </w:rPr>
        <w:t xml:space="preserve"> и</w:t>
      </w:r>
      <w:r w:rsidR="00597F9C" w:rsidRPr="00FB4A2A">
        <w:rPr>
          <w:iCs/>
          <w:sz w:val="24"/>
          <w:szCs w:val="24"/>
        </w:rPr>
        <w:t>/или</w:t>
      </w:r>
      <w:r w:rsidR="00365E53" w:rsidRPr="00FB4A2A">
        <w:rPr>
          <w:iCs/>
          <w:sz w:val="24"/>
          <w:szCs w:val="24"/>
        </w:rPr>
        <w:t xml:space="preserve"> </w:t>
      </w:r>
      <w:r w:rsidR="002604E4" w:rsidRPr="00FB4A2A">
        <w:rPr>
          <w:iCs/>
          <w:sz w:val="24"/>
          <w:szCs w:val="24"/>
        </w:rPr>
        <w:t xml:space="preserve">в </w:t>
      </w:r>
      <w:r w:rsidRPr="00FB4A2A">
        <w:rPr>
          <w:iCs/>
          <w:sz w:val="24"/>
          <w:szCs w:val="24"/>
        </w:rPr>
        <w:t>настоящую Конкурсную документацию.</w:t>
      </w:r>
      <w:r w:rsidR="002A32D6" w:rsidRPr="00FB4A2A">
        <w:rPr>
          <w:iCs/>
          <w:sz w:val="24"/>
          <w:szCs w:val="24"/>
        </w:rPr>
        <w:t xml:space="preserve"> В случае внесения изменения в Извещение о проведении конкурса или </w:t>
      </w:r>
      <w:r w:rsidR="00597F9C" w:rsidRPr="00FB4A2A">
        <w:rPr>
          <w:iCs/>
          <w:sz w:val="24"/>
          <w:szCs w:val="24"/>
        </w:rPr>
        <w:t>Конкурсную</w:t>
      </w:r>
      <w:r w:rsidR="002A32D6" w:rsidRPr="00FB4A2A">
        <w:rPr>
          <w:iCs/>
          <w:sz w:val="24"/>
          <w:szCs w:val="24"/>
        </w:rPr>
        <w:t xml:space="preserve"> документацию позднее чем за 15 дней до д</w:t>
      </w:r>
      <w:r w:rsidR="00597F9C" w:rsidRPr="00FB4A2A">
        <w:rPr>
          <w:iCs/>
          <w:sz w:val="24"/>
          <w:szCs w:val="24"/>
        </w:rPr>
        <w:t>а</w:t>
      </w:r>
      <w:r w:rsidR="002A32D6" w:rsidRPr="00FB4A2A">
        <w:rPr>
          <w:iCs/>
          <w:sz w:val="24"/>
          <w:szCs w:val="24"/>
        </w:rPr>
        <w:t xml:space="preserve">ты окончания подачи </w:t>
      </w:r>
      <w:r w:rsidR="00597F9C" w:rsidRPr="00FB4A2A">
        <w:rPr>
          <w:iCs/>
          <w:sz w:val="24"/>
          <w:szCs w:val="24"/>
        </w:rPr>
        <w:t xml:space="preserve">Заявок </w:t>
      </w:r>
      <w:r w:rsidR="00597F9C" w:rsidRPr="00FB4A2A">
        <w:rPr>
          <w:bCs/>
          <w:iCs/>
          <w:sz w:val="24"/>
          <w:szCs w:val="24"/>
        </w:rPr>
        <w:t xml:space="preserve">(п. </w:t>
      </w:r>
      <w:r w:rsidR="000A775A" w:rsidRPr="00FB4A2A">
        <w:fldChar w:fldCharType="begin"/>
      </w:r>
      <w:r w:rsidR="000A775A" w:rsidRPr="00FB4A2A">
        <w:instrText xml:space="preserve"> REF  _Ref441505211 \h \n  \* MERGEFORMAT </w:instrText>
      </w:r>
      <w:r w:rsidR="000A775A" w:rsidRPr="00FB4A2A">
        <w:fldChar w:fldCharType="separate"/>
      </w:r>
      <w:r w:rsidR="00D40CE6" w:rsidRPr="00D40CE6">
        <w:rPr>
          <w:sz w:val="24"/>
          <w:szCs w:val="24"/>
        </w:rPr>
        <w:t>3.6.1.1</w:t>
      </w:r>
      <w:r w:rsidR="000A775A" w:rsidRPr="00FB4A2A">
        <w:fldChar w:fldCharType="end"/>
      </w:r>
      <w:r w:rsidR="00597F9C" w:rsidRPr="00FB4A2A">
        <w:rPr>
          <w:bCs/>
          <w:iCs/>
          <w:sz w:val="24"/>
          <w:szCs w:val="24"/>
        </w:rPr>
        <w:t>)</w:t>
      </w:r>
      <w:r w:rsidR="002A32D6" w:rsidRPr="00FB4A2A">
        <w:rPr>
          <w:iCs/>
          <w:sz w:val="24"/>
          <w:szCs w:val="24"/>
        </w:rPr>
        <w:t xml:space="preserve">, срок подачи </w:t>
      </w:r>
      <w:r w:rsidR="00597F9C" w:rsidRPr="00FB4A2A">
        <w:rPr>
          <w:iCs/>
          <w:sz w:val="24"/>
          <w:szCs w:val="24"/>
        </w:rPr>
        <w:t>Заявок</w:t>
      </w:r>
      <w:r w:rsidR="002A32D6" w:rsidRPr="00FB4A2A">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FB4A2A">
        <w:rPr>
          <w:iCs/>
          <w:sz w:val="24"/>
          <w:szCs w:val="24"/>
        </w:rPr>
        <w:t xml:space="preserve">, в Конкурсную документацию изменений до даты окончания подачи </w:t>
      </w:r>
      <w:r w:rsidR="00597F9C" w:rsidRPr="00FB4A2A">
        <w:rPr>
          <w:iCs/>
          <w:sz w:val="24"/>
          <w:szCs w:val="24"/>
        </w:rPr>
        <w:t xml:space="preserve">Заявок </w:t>
      </w:r>
      <w:r w:rsidR="00597F9C" w:rsidRPr="00FB4A2A">
        <w:rPr>
          <w:bCs/>
          <w:iCs/>
          <w:sz w:val="24"/>
          <w:szCs w:val="24"/>
        </w:rPr>
        <w:t xml:space="preserve">(п. </w:t>
      </w:r>
      <w:r w:rsidR="000A775A" w:rsidRPr="00FB4A2A">
        <w:fldChar w:fldCharType="begin"/>
      </w:r>
      <w:r w:rsidR="000A775A" w:rsidRPr="00FB4A2A">
        <w:instrText xml:space="preserve"> REF  _Ref441505211 \h \n  \* MERGEFORMAT </w:instrText>
      </w:r>
      <w:r w:rsidR="000A775A" w:rsidRPr="00FB4A2A">
        <w:fldChar w:fldCharType="separate"/>
      </w:r>
      <w:r w:rsidR="00D40CE6" w:rsidRPr="00D40CE6">
        <w:rPr>
          <w:sz w:val="24"/>
          <w:szCs w:val="24"/>
        </w:rPr>
        <w:t>3.6.1.1</w:t>
      </w:r>
      <w:r w:rsidR="000A775A" w:rsidRPr="00FB4A2A">
        <w:fldChar w:fldCharType="end"/>
      </w:r>
      <w:r w:rsidR="00597F9C" w:rsidRPr="00FB4A2A">
        <w:rPr>
          <w:bCs/>
          <w:iCs/>
          <w:sz w:val="24"/>
          <w:szCs w:val="24"/>
        </w:rPr>
        <w:t>)</w:t>
      </w:r>
      <w:r w:rsidR="00597F9C" w:rsidRPr="00FB4A2A">
        <w:rPr>
          <w:iCs/>
          <w:sz w:val="24"/>
          <w:szCs w:val="24"/>
        </w:rPr>
        <w:t xml:space="preserve"> </w:t>
      </w:r>
      <w:r w:rsidR="002604E4" w:rsidRPr="00FB4A2A">
        <w:rPr>
          <w:iCs/>
          <w:sz w:val="24"/>
          <w:szCs w:val="24"/>
        </w:rPr>
        <w:t>такой срок составлял не менее чем 15 дней.</w:t>
      </w:r>
      <w:bookmarkEnd w:id="1115"/>
      <w:r w:rsidR="002A1CE3" w:rsidRPr="00FB4A2A">
        <w:rPr>
          <w:iCs/>
          <w:sz w:val="24"/>
          <w:szCs w:val="24"/>
        </w:rPr>
        <w:t xml:space="preserve"> </w:t>
      </w:r>
      <w:bookmarkEnd w:id="1116"/>
    </w:p>
    <w:p w:rsidR="000D1809" w:rsidRPr="00FB4A2A" w:rsidRDefault="00097E43" w:rsidP="000E1865">
      <w:pPr>
        <w:pStyle w:val="afd"/>
        <w:numPr>
          <w:ilvl w:val="3"/>
          <w:numId w:val="59"/>
        </w:numPr>
        <w:tabs>
          <w:tab w:val="left" w:pos="1620"/>
        </w:tabs>
        <w:spacing w:before="120" w:after="120" w:line="240" w:lineRule="auto"/>
        <w:ind w:left="0" w:firstLine="539"/>
        <w:rPr>
          <w:iCs/>
          <w:sz w:val="24"/>
          <w:szCs w:val="24"/>
        </w:rPr>
      </w:pPr>
      <w:r w:rsidRPr="00FB4A2A">
        <w:rPr>
          <w:iCs/>
          <w:sz w:val="24"/>
          <w:szCs w:val="24"/>
        </w:rPr>
        <w:t xml:space="preserve">Все Участники, оформившие свое участие в конкурсе через </w:t>
      </w:r>
      <w:r w:rsidR="006A22DC" w:rsidRPr="00FB4A2A">
        <w:rPr>
          <w:iCs/>
          <w:sz w:val="24"/>
          <w:szCs w:val="24"/>
        </w:rPr>
        <w:t>ЭТП</w:t>
      </w:r>
      <w:r w:rsidRPr="00FB4A2A">
        <w:rPr>
          <w:iCs/>
          <w:sz w:val="24"/>
          <w:szCs w:val="24"/>
        </w:rPr>
        <w:t>, получат соответствующие уведомления в порядке, установленн</w:t>
      </w:r>
      <w:r w:rsidR="006C7CD7" w:rsidRPr="00FB4A2A">
        <w:rPr>
          <w:iCs/>
          <w:sz w:val="24"/>
          <w:szCs w:val="24"/>
        </w:rPr>
        <w:t>о</w:t>
      </w:r>
      <w:r w:rsidRPr="00FB4A2A">
        <w:rPr>
          <w:iCs/>
          <w:sz w:val="24"/>
          <w:szCs w:val="24"/>
        </w:rPr>
        <w:t xml:space="preserve">м </w:t>
      </w:r>
      <w:r w:rsidR="00F1352A" w:rsidRPr="00FB4A2A">
        <w:rPr>
          <w:iCs/>
          <w:sz w:val="24"/>
          <w:szCs w:val="24"/>
        </w:rPr>
        <w:t>правилами</w:t>
      </w:r>
      <w:r w:rsidRPr="00FB4A2A">
        <w:rPr>
          <w:iCs/>
          <w:sz w:val="24"/>
          <w:szCs w:val="24"/>
        </w:rPr>
        <w:t xml:space="preserve"> </w:t>
      </w:r>
      <w:r w:rsidR="00597F9C" w:rsidRPr="00FB4A2A">
        <w:rPr>
          <w:iCs/>
          <w:sz w:val="24"/>
          <w:szCs w:val="24"/>
        </w:rPr>
        <w:t>ЭТП</w:t>
      </w:r>
      <w:r w:rsidR="000D1809" w:rsidRPr="00FB4A2A">
        <w:rPr>
          <w:iCs/>
          <w:sz w:val="24"/>
          <w:szCs w:val="24"/>
        </w:rPr>
        <w:t>.</w:t>
      </w:r>
    </w:p>
    <w:p w:rsidR="00152897" w:rsidRPr="00FB4A2A" w:rsidRDefault="00152897" w:rsidP="00152897">
      <w:pPr>
        <w:pStyle w:val="afd"/>
        <w:numPr>
          <w:ilvl w:val="0"/>
          <w:numId w:val="0"/>
        </w:numPr>
        <w:tabs>
          <w:tab w:val="left" w:pos="1620"/>
        </w:tabs>
        <w:spacing w:after="120" w:line="240" w:lineRule="auto"/>
        <w:ind w:left="540"/>
        <w:rPr>
          <w:iCs/>
          <w:sz w:val="24"/>
          <w:szCs w:val="24"/>
        </w:rPr>
      </w:pPr>
    </w:p>
    <w:p w:rsidR="000D1809" w:rsidRPr="00FB4A2A" w:rsidRDefault="000D1809" w:rsidP="00CE019A">
      <w:pPr>
        <w:pStyle w:val="3"/>
        <w:numPr>
          <w:ilvl w:val="2"/>
          <w:numId w:val="79"/>
        </w:numPr>
        <w:tabs>
          <w:tab w:val="num" w:pos="1620"/>
        </w:tabs>
        <w:spacing w:before="0"/>
        <w:ind w:left="1620" w:hanging="1081"/>
        <w:rPr>
          <w:sz w:val="24"/>
          <w:szCs w:val="24"/>
        </w:rPr>
      </w:pPr>
      <w:bookmarkStart w:id="1117" w:name="_Ref86823116"/>
      <w:bookmarkStart w:id="1118" w:name="_Toc90385058"/>
      <w:bookmarkStart w:id="1119" w:name="_Toc98251724"/>
      <w:bookmarkStart w:id="1120" w:name="_Toc298234692"/>
      <w:bookmarkStart w:id="1121" w:name="_Toc255985686"/>
      <w:bookmarkStart w:id="1122" w:name="_Toc441503259"/>
      <w:bookmarkStart w:id="1123" w:name="_Toc441572049"/>
      <w:bookmarkStart w:id="1124" w:name="_Toc441575141"/>
      <w:bookmarkStart w:id="1125" w:name="_Toc442434802"/>
      <w:bookmarkStart w:id="1126" w:name="_Toc442435641"/>
      <w:bookmarkStart w:id="1127" w:name="_Toc462044761"/>
      <w:bookmarkStart w:id="1128" w:name="_Toc462068464"/>
      <w:bookmarkStart w:id="1129" w:name="_Toc463514154"/>
      <w:bookmarkStart w:id="1130" w:name="_Toc469480370"/>
      <w:bookmarkStart w:id="1131" w:name="_Toc471823160"/>
      <w:bookmarkStart w:id="1132" w:name="_Toc498512021"/>
      <w:bookmarkStart w:id="1133" w:name="_Toc503263072"/>
      <w:r w:rsidRPr="00FB4A2A">
        <w:rPr>
          <w:sz w:val="24"/>
          <w:szCs w:val="24"/>
        </w:rPr>
        <w:t xml:space="preserve">Продление срока окончания </w:t>
      </w:r>
      <w:r w:rsidR="004E400C" w:rsidRPr="00FB4A2A">
        <w:rPr>
          <w:sz w:val="24"/>
          <w:szCs w:val="24"/>
        </w:rPr>
        <w:t xml:space="preserve">подачи </w:t>
      </w:r>
      <w:bookmarkEnd w:id="1117"/>
      <w:bookmarkEnd w:id="1118"/>
      <w:bookmarkEnd w:id="1119"/>
      <w:bookmarkEnd w:id="1120"/>
      <w:bookmarkEnd w:id="1121"/>
      <w:bookmarkEnd w:id="1122"/>
      <w:r w:rsidR="00597F9C" w:rsidRPr="00FB4A2A">
        <w:rPr>
          <w:sz w:val="24"/>
          <w:szCs w:val="24"/>
        </w:rPr>
        <w:t>Заявок</w:t>
      </w:r>
      <w:bookmarkEnd w:id="1123"/>
      <w:bookmarkEnd w:id="1124"/>
      <w:bookmarkEnd w:id="1125"/>
      <w:bookmarkEnd w:id="1126"/>
      <w:bookmarkEnd w:id="1127"/>
      <w:bookmarkEnd w:id="1128"/>
      <w:bookmarkEnd w:id="1129"/>
      <w:bookmarkEnd w:id="1130"/>
      <w:bookmarkEnd w:id="1131"/>
      <w:bookmarkEnd w:id="1132"/>
      <w:bookmarkEnd w:id="1133"/>
    </w:p>
    <w:p w:rsidR="000D1809" w:rsidRPr="00FB4A2A" w:rsidRDefault="000D1809" w:rsidP="000E1865">
      <w:pPr>
        <w:pStyle w:val="afd"/>
        <w:numPr>
          <w:ilvl w:val="0"/>
          <w:numId w:val="60"/>
        </w:numPr>
        <w:tabs>
          <w:tab w:val="left" w:pos="1620"/>
        </w:tabs>
        <w:spacing w:before="120" w:after="120" w:line="240" w:lineRule="auto"/>
        <w:ind w:left="0" w:firstLine="539"/>
        <w:rPr>
          <w:iCs/>
          <w:sz w:val="24"/>
          <w:szCs w:val="24"/>
        </w:rPr>
      </w:pPr>
      <w:r w:rsidRPr="00FB4A2A">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FB4A2A">
        <w:rPr>
          <w:iCs/>
          <w:sz w:val="24"/>
          <w:szCs w:val="24"/>
        </w:rPr>
        <w:t xml:space="preserve">подачи </w:t>
      </w:r>
      <w:r w:rsidR="00597F9C" w:rsidRPr="00FB4A2A">
        <w:rPr>
          <w:iCs/>
          <w:sz w:val="24"/>
          <w:szCs w:val="24"/>
        </w:rPr>
        <w:t>Заявок</w:t>
      </w:r>
      <w:r w:rsidR="00033854" w:rsidRPr="00FB4A2A">
        <w:rPr>
          <w:iCs/>
          <w:sz w:val="24"/>
          <w:szCs w:val="24"/>
        </w:rPr>
        <w:t>.</w:t>
      </w:r>
    </w:p>
    <w:p w:rsidR="000D1809" w:rsidRPr="00FB4A2A" w:rsidRDefault="000D1809" w:rsidP="000E1865">
      <w:pPr>
        <w:pStyle w:val="afd"/>
        <w:numPr>
          <w:ilvl w:val="0"/>
          <w:numId w:val="60"/>
        </w:numPr>
        <w:tabs>
          <w:tab w:val="left" w:pos="1620"/>
        </w:tabs>
        <w:spacing w:before="120" w:after="120" w:line="240" w:lineRule="auto"/>
        <w:ind w:left="0" w:firstLine="539"/>
        <w:rPr>
          <w:iCs/>
          <w:sz w:val="24"/>
          <w:szCs w:val="24"/>
        </w:rPr>
      </w:pPr>
      <w:r w:rsidRPr="00FB4A2A">
        <w:rPr>
          <w:iCs/>
          <w:sz w:val="24"/>
          <w:szCs w:val="24"/>
        </w:rPr>
        <w:t xml:space="preserve">Все Участники конкурса, </w:t>
      </w:r>
      <w:r w:rsidR="008426D1" w:rsidRPr="00FB4A2A">
        <w:rPr>
          <w:iCs/>
          <w:sz w:val="24"/>
          <w:szCs w:val="24"/>
        </w:rPr>
        <w:t xml:space="preserve">оформившие свое участие в конкурсе через </w:t>
      </w:r>
      <w:r w:rsidR="006A22DC" w:rsidRPr="00FB4A2A">
        <w:rPr>
          <w:iCs/>
          <w:sz w:val="24"/>
          <w:szCs w:val="24"/>
        </w:rPr>
        <w:t>ЭТП</w:t>
      </w:r>
      <w:r w:rsidR="008426D1" w:rsidRPr="00FB4A2A">
        <w:rPr>
          <w:iCs/>
          <w:sz w:val="24"/>
          <w:szCs w:val="24"/>
        </w:rPr>
        <w:t>, получат соответствующие уведомления в порядке, установленн</w:t>
      </w:r>
      <w:r w:rsidR="006C7CD7" w:rsidRPr="00FB4A2A">
        <w:rPr>
          <w:iCs/>
          <w:sz w:val="24"/>
          <w:szCs w:val="24"/>
        </w:rPr>
        <w:t>ом</w:t>
      </w:r>
      <w:r w:rsidR="008426D1" w:rsidRPr="00FB4A2A">
        <w:rPr>
          <w:iCs/>
          <w:sz w:val="24"/>
          <w:szCs w:val="24"/>
        </w:rPr>
        <w:t xml:space="preserve"> </w:t>
      </w:r>
      <w:r w:rsidR="00942955" w:rsidRPr="00FB4A2A">
        <w:rPr>
          <w:iCs/>
          <w:sz w:val="24"/>
          <w:szCs w:val="24"/>
        </w:rPr>
        <w:t>правилами</w:t>
      </w:r>
      <w:r w:rsidR="008426D1" w:rsidRPr="00FB4A2A">
        <w:rPr>
          <w:iCs/>
          <w:sz w:val="24"/>
          <w:szCs w:val="24"/>
        </w:rPr>
        <w:t xml:space="preserve"> </w:t>
      </w:r>
      <w:r w:rsidR="006A22DC" w:rsidRPr="00FB4A2A">
        <w:rPr>
          <w:iCs/>
          <w:sz w:val="24"/>
          <w:szCs w:val="24"/>
        </w:rPr>
        <w:t>ЭТП</w:t>
      </w:r>
      <w:r w:rsidRPr="00FB4A2A">
        <w:rPr>
          <w:iCs/>
          <w:sz w:val="24"/>
          <w:szCs w:val="24"/>
        </w:rPr>
        <w:t>.</w:t>
      </w:r>
    </w:p>
    <w:p w:rsidR="00152897" w:rsidRPr="00FB4A2A" w:rsidRDefault="00152897" w:rsidP="00152897">
      <w:pPr>
        <w:pStyle w:val="afd"/>
        <w:numPr>
          <w:ilvl w:val="0"/>
          <w:numId w:val="0"/>
        </w:numPr>
        <w:tabs>
          <w:tab w:val="left" w:pos="1620"/>
        </w:tabs>
        <w:spacing w:after="120" w:line="240" w:lineRule="auto"/>
        <w:ind w:left="540"/>
        <w:rPr>
          <w:iCs/>
          <w:sz w:val="24"/>
          <w:szCs w:val="24"/>
        </w:rPr>
      </w:pPr>
    </w:p>
    <w:p w:rsidR="000D1809" w:rsidRPr="00FB4A2A" w:rsidRDefault="000D1809" w:rsidP="00744F64">
      <w:pPr>
        <w:pStyle w:val="2"/>
        <w:keepNext/>
        <w:numPr>
          <w:ilvl w:val="1"/>
          <w:numId w:val="9"/>
        </w:numPr>
        <w:suppressAutoHyphens/>
        <w:spacing w:after="120" w:line="240" w:lineRule="auto"/>
        <w:ind w:left="1620" w:hanging="1080"/>
        <w:jc w:val="left"/>
        <w:rPr>
          <w:bCs/>
          <w:sz w:val="24"/>
          <w:szCs w:val="24"/>
        </w:rPr>
      </w:pPr>
      <w:bookmarkStart w:id="1134" w:name="_Ref55280443"/>
      <w:bookmarkStart w:id="1135" w:name="_Toc55285351"/>
      <w:bookmarkStart w:id="1136" w:name="_Toc55305383"/>
      <w:bookmarkStart w:id="1137" w:name="_Toc57314654"/>
      <w:bookmarkStart w:id="1138" w:name="_Toc69728968"/>
      <w:bookmarkStart w:id="1139" w:name="_Toc98251728"/>
      <w:bookmarkStart w:id="1140" w:name="_Toc298234693"/>
      <w:bookmarkStart w:id="1141" w:name="_Toc255985687"/>
      <w:bookmarkStart w:id="1142" w:name="_Toc503263073"/>
      <w:r w:rsidRPr="00FB4A2A">
        <w:rPr>
          <w:bCs/>
          <w:sz w:val="24"/>
          <w:szCs w:val="24"/>
        </w:rPr>
        <w:t xml:space="preserve">Подача </w:t>
      </w:r>
      <w:r w:rsidR="00597F9C" w:rsidRPr="00FB4A2A">
        <w:rPr>
          <w:bCs/>
          <w:sz w:val="24"/>
          <w:szCs w:val="24"/>
        </w:rPr>
        <w:t>Заявок</w:t>
      </w:r>
      <w:r w:rsidRPr="00FB4A2A">
        <w:rPr>
          <w:bCs/>
          <w:sz w:val="24"/>
          <w:szCs w:val="24"/>
        </w:rPr>
        <w:t xml:space="preserve"> и их прием</w:t>
      </w:r>
      <w:bookmarkEnd w:id="1134"/>
      <w:bookmarkEnd w:id="1135"/>
      <w:bookmarkEnd w:id="1136"/>
      <w:bookmarkEnd w:id="1137"/>
      <w:bookmarkEnd w:id="1138"/>
      <w:bookmarkEnd w:id="1139"/>
      <w:bookmarkEnd w:id="1140"/>
      <w:bookmarkEnd w:id="1141"/>
      <w:bookmarkEnd w:id="1142"/>
    </w:p>
    <w:p w:rsidR="005302F6" w:rsidRPr="00D40CE6" w:rsidRDefault="005302F6" w:rsidP="000E1865">
      <w:pPr>
        <w:pStyle w:val="3"/>
        <w:numPr>
          <w:ilvl w:val="2"/>
          <w:numId w:val="61"/>
        </w:numPr>
        <w:tabs>
          <w:tab w:val="num" w:pos="1620"/>
        </w:tabs>
        <w:spacing w:before="0"/>
        <w:ind w:left="1620" w:hanging="1081"/>
        <w:rPr>
          <w:sz w:val="24"/>
          <w:szCs w:val="24"/>
        </w:rPr>
      </w:pPr>
      <w:bookmarkStart w:id="1143" w:name="_Toc115623424"/>
      <w:bookmarkStart w:id="1144" w:name="_Toc298234694"/>
      <w:bookmarkStart w:id="1145" w:name="_Toc255985688"/>
      <w:bookmarkStart w:id="1146" w:name="_Toc441503263"/>
      <w:bookmarkStart w:id="1147" w:name="_Toc441572051"/>
      <w:bookmarkStart w:id="1148" w:name="_Toc441575143"/>
      <w:bookmarkStart w:id="1149" w:name="_Toc442434804"/>
      <w:bookmarkStart w:id="1150" w:name="_Toc442435643"/>
      <w:bookmarkStart w:id="1151" w:name="_Toc462044763"/>
      <w:bookmarkStart w:id="1152" w:name="_Toc462068466"/>
      <w:bookmarkStart w:id="1153" w:name="_Toc463514156"/>
      <w:bookmarkStart w:id="1154" w:name="_Toc469480372"/>
      <w:bookmarkStart w:id="1155" w:name="_Toc471823162"/>
      <w:bookmarkStart w:id="1156" w:name="_Toc498512023"/>
      <w:bookmarkStart w:id="1157" w:name="_Toc503263074"/>
      <w:bookmarkStart w:id="1158" w:name="_Ref56229451"/>
      <w:r w:rsidRPr="00D40CE6">
        <w:rPr>
          <w:sz w:val="24"/>
          <w:szCs w:val="24"/>
        </w:rPr>
        <w:t xml:space="preserve">Подача Конкурсных заявок через </w:t>
      </w:r>
      <w:r w:rsidR="002D7ACE" w:rsidRPr="00D40CE6">
        <w:rPr>
          <w:sz w:val="24"/>
          <w:szCs w:val="24"/>
        </w:rPr>
        <w:t>ЭТП</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6A22DC" w:rsidRPr="00D40CE6" w:rsidRDefault="00597F9C" w:rsidP="00F5575A">
      <w:pPr>
        <w:pStyle w:val="afd"/>
        <w:numPr>
          <w:ilvl w:val="3"/>
          <w:numId w:val="62"/>
        </w:numPr>
        <w:tabs>
          <w:tab w:val="left" w:pos="1620"/>
        </w:tabs>
        <w:spacing w:before="120" w:after="120" w:line="240" w:lineRule="auto"/>
        <w:ind w:left="0" w:firstLine="539"/>
        <w:rPr>
          <w:iCs/>
          <w:sz w:val="24"/>
          <w:szCs w:val="24"/>
        </w:rPr>
      </w:pPr>
      <w:bookmarkStart w:id="1159" w:name="_Ref441505211"/>
      <w:bookmarkStart w:id="1160" w:name="_Ref444178845"/>
      <w:bookmarkStart w:id="1161" w:name="_Ref462040994"/>
      <w:r w:rsidRPr="00D40CE6">
        <w:rPr>
          <w:bCs/>
          <w:sz w:val="24"/>
          <w:szCs w:val="24"/>
        </w:rPr>
        <w:t xml:space="preserve">Заявки на ЭТП </w:t>
      </w:r>
      <w:r w:rsidRPr="00D40CE6">
        <w:rPr>
          <w:iCs/>
          <w:sz w:val="24"/>
          <w:szCs w:val="24"/>
        </w:rPr>
        <w:t>могут</w:t>
      </w:r>
      <w:r w:rsidRPr="00D40CE6">
        <w:rPr>
          <w:bCs/>
          <w:sz w:val="24"/>
          <w:szCs w:val="24"/>
        </w:rPr>
        <w:t xml:space="preserve"> быть поданы до </w:t>
      </w:r>
      <w:r w:rsidRPr="00D40CE6">
        <w:rPr>
          <w:b/>
          <w:bCs/>
          <w:sz w:val="24"/>
          <w:szCs w:val="24"/>
        </w:rPr>
        <w:t xml:space="preserve">12 часов 00 минут </w:t>
      </w:r>
      <w:r w:rsidR="00603866" w:rsidRPr="00D40CE6">
        <w:rPr>
          <w:b/>
          <w:bCs/>
          <w:sz w:val="24"/>
          <w:szCs w:val="24"/>
        </w:rPr>
        <w:t>21 сентября</w:t>
      </w:r>
      <w:r w:rsidR="00C6284E" w:rsidRPr="00D40CE6">
        <w:rPr>
          <w:b/>
          <w:bCs/>
          <w:sz w:val="24"/>
          <w:szCs w:val="24"/>
        </w:rPr>
        <w:t xml:space="preserve"> </w:t>
      </w:r>
      <w:r w:rsidR="00DA5CE6" w:rsidRPr="00D40CE6">
        <w:rPr>
          <w:b/>
          <w:bCs/>
          <w:sz w:val="24"/>
          <w:szCs w:val="24"/>
        </w:rPr>
        <w:t>201</w:t>
      </w:r>
      <w:r w:rsidR="00D462A8" w:rsidRPr="00D40CE6">
        <w:rPr>
          <w:b/>
          <w:bCs/>
          <w:sz w:val="24"/>
          <w:szCs w:val="24"/>
        </w:rPr>
        <w:t>8</w:t>
      </w:r>
      <w:r w:rsidRPr="00D40CE6">
        <w:rPr>
          <w:b/>
          <w:bCs/>
          <w:sz w:val="24"/>
          <w:szCs w:val="24"/>
        </w:rPr>
        <w:t xml:space="preserve"> года</w:t>
      </w:r>
      <w:bookmarkEnd w:id="1159"/>
      <w:bookmarkEnd w:id="1160"/>
      <w:r w:rsidR="009836F3" w:rsidRPr="00D40CE6">
        <w:rPr>
          <w:bCs/>
          <w:sz w:val="24"/>
          <w:szCs w:val="24"/>
        </w:rPr>
        <w:t>.</w:t>
      </w:r>
      <w:bookmarkEnd w:id="1161"/>
      <w:r w:rsidR="006A22DC" w:rsidRPr="00D40CE6">
        <w:rPr>
          <w:sz w:val="24"/>
          <w:szCs w:val="24"/>
        </w:rPr>
        <w:t xml:space="preserve"> </w:t>
      </w:r>
    </w:p>
    <w:p w:rsidR="006A22DC" w:rsidRPr="00D40CE6" w:rsidRDefault="006A22DC" w:rsidP="000E1865">
      <w:pPr>
        <w:pStyle w:val="afd"/>
        <w:numPr>
          <w:ilvl w:val="3"/>
          <w:numId w:val="62"/>
        </w:numPr>
        <w:tabs>
          <w:tab w:val="left" w:pos="1620"/>
        </w:tabs>
        <w:spacing w:before="120" w:after="120" w:line="240" w:lineRule="auto"/>
        <w:ind w:left="0" w:firstLine="539"/>
        <w:rPr>
          <w:iCs/>
          <w:sz w:val="24"/>
          <w:szCs w:val="24"/>
        </w:rPr>
      </w:pPr>
      <w:r w:rsidRPr="00D40CE6">
        <w:rPr>
          <w:iCs/>
          <w:sz w:val="24"/>
          <w:szCs w:val="24"/>
        </w:rPr>
        <w:t xml:space="preserve">Порядок подачи </w:t>
      </w:r>
      <w:r w:rsidR="00597F9C" w:rsidRPr="00D40CE6">
        <w:rPr>
          <w:iCs/>
          <w:sz w:val="24"/>
          <w:szCs w:val="24"/>
        </w:rPr>
        <w:t>Заявок</w:t>
      </w:r>
      <w:r w:rsidRPr="00D40CE6">
        <w:rPr>
          <w:iCs/>
          <w:sz w:val="24"/>
          <w:szCs w:val="24"/>
        </w:rPr>
        <w:t xml:space="preserve"> на ЭТП определяется правилами и инструкциями данной системы.</w:t>
      </w:r>
    </w:p>
    <w:p w:rsidR="006A22DC" w:rsidRPr="00FB4A2A" w:rsidRDefault="006A22DC" w:rsidP="000E1865">
      <w:pPr>
        <w:pStyle w:val="afd"/>
        <w:numPr>
          <w:ilvl w:val="3"/>
          <w:numId w:val="62"/>
        </w:numPr>
        <w:tabs>
          <w:tab w:val="left" w:pos="1620"/>
        </w:tabs>
        <w:spacing w:before="120" w:after="120" w:line="240" w:lineRule="auto"/>
        <w:ind w:left="0" w:firstLine="539"/>
        <w:rPr>
          <w:iCs/>
          <w:sz w:val="24"/>
          <w:szCs w:val="24"/>
        </w:rPr>
      </w:pPr>
      <w:r w:rsidRPr="00D40CE6">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w:t>
      </w:r>
      <w:r w:rsidRPr="00FB4A2A">
        <w:rPr>
          <w:iCs/>
          <w:sz w:val="24"/>
          <w:szCs w:val="24"/>
        </w:rPr>
        <w:t xml:space="preserve"> в отсканированном виде</w:t>
      </w:r>
      <w:r w:rsidR="008265EE" w:rsidRPr="00FB4A2A">
        <w:rPr>
          <w:iCs/>
          <w:sz w:val="24"/>
          <w:szCs w:val="24"/>
        </w:rPr>
        <w:t xml:space="preserve"> </w:t>
      </w:r>
      <w:r w:rsidR="008265EE" w:rsidRPr="00FB4A2A">
        <w:rPr>
          <w:iCs/>
          <w:szCs w:val="24"/>
        </w:rPr>
        <w:t>(</w:t>
      </w:r>
      <w:r w:rsidR="008265EE" w:rsidRPr="00FB4A2A">
        <w:rPr>
          <w:szCs w:val="24"/>
        </w:rPr>
        <w:t>за исключением</w:t>
      </w:r>
      <w:r w:rsidR="008265EE" w:rsidRPr="00FB4A2A">
        <w:rPr>
          <w:sz w:val="24"/>
          <w:szCs w:val="24"/>
        </w:rPr>
        <w:t xml:space="preserve"> </w:t>
      </w:r>
      <w:r w:rsidR="008265EE" w:rsidRPr="00FB4A2A">
        <w:rPr>
          <w:bCs/>
          <w:sz w:val="24"/>
          <w:szCs w:val="24"/>
        </w:rPr>
        <w:t xml:space="preserve">файла копии Анкеты Участника </w:t>
      </w:r>
      <w:r w:rsidR="008265EE" w:rsidRPr="00FB4A2A">
        <w:rPr>
          <w:bCs/>
          <w:szCs w:val="24"/>
        </w:rPr>
        <w:t>Конкурса</w:t>
      </w:r>
      <w:r w:rsidR="008265EE" w:rsidRPr="00FB4A2A">
        <w:rPr>
          <w:bCs/>
          <w:sz w:val="24"/>
          <w:szCs w:val="24"/>
        </w:rPr>
        <w:t xml:space="preserve">, выполненного в формате MS </w:t>
      </w:r>
      <w:proofErr w:type="spellStart"/>
      <w:r w:rsidR="008265EE" w:rsidRPr="00FB4A2A">
        <w:rPr>
          <w:bCs/>
          <w:sz w:val="24"/>
          <w:szCs w:val="24"/>
        </w:rPr>
        <w:t>Word</w:t>
      </w:r>
      <w:proofErr w:type="spellEnd"/>
      <w:r w:rsidR="008265EE" w:rsidRPr="00FB4A2A">
        <w:rPr>
          <w:iCs/>
          <w:szCs w:val="24"/>
        </w:rPr>
        <w:t>)</w:t>
      </w:r>
      <w:r w:rsidRPr="00FB4A2A">
        <w:rPr>
          <w:iCs/>
          <w:sz w:val="24"/>
          <w:szCs w:val="24"/>
        </w:rPr>
        <w:t xml:space="preserve"> в доступном для прочтения формате (предпочтительнее формат *.</w:t>
      </w:r>
      <w:proofErr w:type="spellStart"/>
      <w:r w:rsidRPr="00FB4A2A">
        <w:rPr>
          <w:iCs/>
          <w:sz w:val="24"/>
          <w:szCs w:val="24"/>
        </w:rPr>
        <w:t>pdf</w:t>
      </w:r>
      <w:proofErr w:type="spellEnd"/>
      <w:r w:rsidRPr="00FB4A2A">
        <w:rPr>
          <w:iCs/>
          <w:sz w:val="24"/>
          <w:szCs w:val="24"/>
        </w:rPr>
        <w:t xml:space="preserve">, формат: один файл – один документ). При этом сканироваться документы должны после того, как они будут оформлены в </w:t>
      </w:r>
      <w:r w:rsidRPr="00FB4A2A">
        <w:rPr>
          <w:iCs/>
          <w:sz w:val="24"/>
          <w:szCs w:val="24"/>
        </w:rPr>
        <w:lastRenderedPageBreak/>
        <w:t xml:space="preserve">соответствии с требованиями, указанными в настоящей </w:t>
      </w:r>
      <w:r w:rsidR="00597F9C" w:rsidRPr="00FB4A2A">
        <w:rPr>
          <w:iCs/>
          <w:sz w:val="24"/>
          <w:szCs w:val="24"/>
        </w:rPr>
        <w:t>Конкурсной</w:t>
      </w:r>
      <w:r w:rsidRPr="00FB4A2A">
        <w:rPr>
          <w:iCs/>
          <w:sz w:val="24"/>
          <w:szCs w:val="24"/>
        </w:rPr>
        <w:t xml:space="preserve"> документации. Размещение архивов, состоящих из нескольких частей (томов) на ЭТП не допускается.</w:t>
      </w:r>
    </w:p>
    <w:p w:rsidR="00CF4C5A" w:rsidRPr="00FB4A2A" w:rsidRDefault="00CF4C5A" w:rsidP="000E1865">
      <w:pPr>
        <w:pStyle w:val="afd"/>
        <w:numPr>
          <w:ilvl w:val="3"/>
          <w:numId w:val="62"/>
        </w:numPr>
        <w:tabs>
          <w:tab w:val="left" w:pos="1620"/>
        </w:tabs>
        <w:spacing w:before="120" w:after="120" w:line="240" w:lineRule="auto"/>
        <w:ind w:left="0" w:firstLine="539"/>
        <w:rPr>
          <w:iCs/>
          <w:sz w:val="24"/>
          <w:szCs w:val="24"/>
        </w:rPr>
      </w:pPr>
      <w:r w:rsidRPr="00FB4A2A">
        <w:rPr>
          <w:iCs/>
          <w:sz w:val="24"/>
          <w:szCs w:val="24"/>
        </w:rPr>
        <w:t>После наступления даты и времени завершения срока подачи Заявок Участниками (</w:t>
      </w:r>
      <w:r w:rsidR="00CB59B3" w:rsidRPr="00FB4A2A">
        <w:rPr>
          <w:iCs/>
          <w:sz w:val="24"/>
          <w:szCs w:val="24"/>
        </w:rPr>
        <w:t xml:space="preserve">п. </w:t>
      </w:r>
      <w:r w:rsidR="000A775A" w:rsidRPr="00FB4A2A">
        <w:fldChar w:fldCharType="begin"/>
      </w:r>
      <w:r w:rsidR="000A775A" w:rsidRPr="00FB4A2A">
        <w:instrText xml:space="preserve"> REF _Ref462040994 \r \h  \* MERGEFORMAT </w:instrText>
      </w:r>
      <w:r w:rsidR="000A775A" w:rsidRPr="00FB4A2A">
        <w:fldChar w:fldCharType="separate"/>
      </w:r>
      <w:r w:rsidR="00D40CE6" w:rsidRPr="00D40CE6">
        <w:rPr>
          <w:iCs/>
          <w:sz w:val="24"/>
          <w:szCs w:val="24"/>
        </w:rPr>
        <w:t>3.6.1.1</w:t>
      </w:r>
      <w:r w:rsidR="000A775A" w:rsidRPr="00FB4A2A">
        <w:fldChar w:fldCharType="end"/>
      </w:r>
      <w:r w:rsidRPr="00FB4A2A">
        <w:rPr>
          <w:iCs/>
          <w:sz w:val="24"/>
          <w:szCs w:val="24"/>
        </w:rPr>
        <w:t>) Организатор закупочной</w:t>
      </w:r>
      <w:r w:rsidRPr="00FB4A2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FB4A2A" w:rsidRDefault="00B54F0E" w:rsidP="000E1865">
      <w:pPr>
        <w:pStyle w:val="afd"/>
        <w:numPr>
          <w:ilvl w:val="3"/>
          <w:numId w:val="62"/>
        </w:numPr>
        <w:tabs>
          <w:tab w:val="left" w:pos="1620"/>
        </w:tabs>
        <w:spacing w:before="120" w:after="120" w:line="240" w:lineRule="auto"/>
        <w:ind w:left="0" w:firstLine="539"/>
        <w:rPr>
          <w:iCs/>
          <w:sz w:val="24"/>
          <w:szCs w:val="24"/>
        </w:rPr>
      </w:pPr>
      <w:r w:rsidRPr="00FB4A2A">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FB4A2A" w:rsidRDefault="00152897" w:rsidP="00152897">
      <w:pPr>
        <w:pStyle w:val="afd"/>
        <w:numPr>
          <w:ilvl w:val="0"/>
          <w:numId w:val="0"/>
        </w:numPr>
        <w:tabs>
          <w:tab w:val="left" w:pos="1620"/>
        </w:tabs>
        <w:spacing w:after="120" w:line="240" w:lineRule="auto"/>
        <w:ind w:left="540"/>
        <w:rPr>
          <w:iCs/>
          <w:sz w:val="24"/>
          <w:szCs w:val="24"/>
        </w:rPr>
      </w:pPr>
    </w:p>
    <w:p w:rsidR="005302F6" w:rsidRPr="00FB4A2A" w:rsidRDefault="005302F6" w:rsidP="000E1865">
      <w:pPr>
        <w:pStyle w:val="3"/>
        <w:numPr>
          <w:ilvl w:val="2"/>
          <w:numId w:val="62"/>
        </w:numPr>
        <w:tabs>
          <w:tab w:val="num" w:pos="1620"/>
        </w:tabs>
        <w:spacing w:before="0"/>
        <w:ind w:left="1620" w:hanging="1081"/>
        <w:rPr>
          <w:sz w:val="24"/>
          <w:szCs w:val="24"/>
        </w:rPr>
      </w:pPr>
      <w:bookmarkStart w:id="1162" w:name="_Ref115077798"/>
      <w:bookmarkStart w:id="1163" w:name="_Toc115623425"/>
      <w:bookmarkStart w:id="1164" w:name="_Toc298234695"/>
      <w:bookmarkStart w:id="1165" w:name="_Toc255985689"/>
      <w:bookmarkStart w:id="1166" w:name="_Toc441503264"/>
      <w:bookmarkStart w:id="1167" w:name="_Toc441572052"/>
      <w:bookmarkStart w:id="1168" w:name="_Toc441575144"/>
      <w:bookmarkStart w:id="1169" w:name="_Toc442434805"/>
      <w:bookmarkStart w:id="1170" w:name="_Toc442435644"/>
      <w:bookmarkStart w:id="1171" w:name="_Toc462044764"/>
      <w:bookmarkStart w:id="1172" w:name="_Toc462068467"/>
      <w:bookmarkStart w:id="1173" w:name="_Toc463514157"/>
      <w:bookmarkStart w:id="1174" w:name="_Toc469480373"/>
      <w:bookmarkStart w:id="1175" w:name="_Toc471823163"/>
      <w:bookmarkStart w:id="1176" w:name="_Toc498512024"/>
      <w:bookmarkStart w:id="1177" w:name="_Toc503263075"/>
      <w:r w:rsidRPr="00FB4A2A">
        <w:rPr>
          <w:sz w:val="24"/>
          <w:szCs w:val="24"/>
        </w:rPr>
        <w:t xml:space="preserve">Подача </w:t>
      </w:r>
      <w:r w:rsidR="00597F9C" w:rsidRPr="00FB4A2A">
        <w:rPr>
          <w:sz w:val="24"/>
          <w:szCs w:val="24"/>
        </w:rPr>
        <w:t>Заявок</w:t>
      </w:r>
      <w:r w:rsidRPr="00FB4A2A">
        <w:rPr>
          <w:sz w:val="24"/>
          <w:szCs w:val="24"/>
        </w:rPr>
        <w:t xml:space="preserve"> в письменной </w:t>
      </w:r>
      <w:r w:rsidR="00CB5046" w:rsidRPr="00FB4A2A">
        <w:rPr>
          <w:sz w:val="24"/>
          <w:szCs w:val="24"/>
        </w:rPr>
        <w:t xml:space="preserve">(бумажной) </w:t>
      </w:r>
      <w:r w:rsidRPr="00FB4A2A">
        <w:rPr>
          <w:sz w:val="24"/>
          <w:szCs w:val="24"/>
        </w:rPr>
        <w:t>форме</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bookmarkEnd w:id="1158"/>
    <w:p w:rsidR="000D1809" w:rsidRPr="00FB4A2A" w:rsidRDefault="00597F9C" w:rsidP="000E1865">
      <w:pPr>
        <w:pStyle w:val="afd"/>
        <w:numPr>
          <w:ilvl w:val="3"/>
          <w:numId w:val="63"/>
        </w:numPr>
        <w:tabs>
          <w:tab w:val="left" w:pos="1620"/>
        </w:tabs>
        <w:spacing w:before="120" w:after="120" w:line="240" w:lineRule="auto"/>
        <w:ind w:left="0" w:firstLine="539"/>
        <w:rPr>
          <w:iCs/>
          <w:sz w:val="24"/>
          <w:szCs w:val="24"/>
        </w:rPr>
      </w:pPr>
      <w:r w:rsidRPr="00FB4A2A">
        <w:rPr>
          <w:bCs/>
          <w:sz w:val="24"/>
          <w:szCs w:val="24"/>
        </w:rPr>
        <w:t xml:space="preserve">Подача Участником Заявки в письменной </w:t>
      </w:r>
      <w:r w:rsidR="00CB5046" w:rsidRPr="00FB4A2A">
        <w:rPr>
          <w:sz w:val="24"/>
          <w:szCs w:val="24"/>
        </w:rPr>
        <w:t xml:space="preserve">(бумажной) </w:t>
      </w:r>
      <w:r w:rsidRPr="00FB4A2A">
        <w:rPr>
          <w:bCs/>
          <w:sz w:val="24"/>
          <w:szCs w:val="24"/>
        </w:rPr>
        <w:t>форме не предусмотрена</w:t>
      </w:r>
      <w:r w:rsidR="006265DC" w:rsidRPr="00FB4A2A">
        <w:rPr>
          <w:bCs/>
          <w:sz w:val="24"/>
          <w:szCs w:val="24"/>
        </w:rPr>
        <w:t xml:space="preserve">, </w:t>
      </w:r>
      <w:r w:rsidR="00AC04E7" w:rsidRPr="00FB4A2A">
        <w:rPr>
          <w:bCs/>
          <w:sz w:val="24"/>
          <w:szCs w:val="24"/>
        </w:rPr>
        <w:t xml:space="preserve">за исключением </w:t>
      </w:r>
      <w:r w:rsidR="00AC04E7" w:rsidRPr="00FB4A2A">
        <w:rPr>
          <w:sz w:val="24"/>
          <w:szCs w:val="24"/>
        </w:rPr>
        <w:t xml:space="preserve">оригинала банковской гарантии (подраздел </w:t>
      </w:r>
      <w:r w:rsidR="00AC04E7" w:rsidRPr="00FB4A2A">
        <w:rPr>
          <w:sz w:val="24"/>
          <w:szCs w:val="24"/>
        </w:rPr>
        <w:fldChar w:fldCharType="begin"/>
      </w:r>
      <w:r w:rsidR="00AC04E7" w:rsidRPr="00FB4A2A">
        <w:rPr>
          <w:sz w:val="24"/>
          <w:szCs w:val="24"/>
        </w:rPr>
        <w:instrText xml:space="preserve"> REF _Ref461801664 \r \h  \* MERGEFORMAT </w:instrText>
      </w:r>
      <w:r w:rsidR="00AC04E7" w:rsidRPr="00FB4A2A">
        <w:rPr>
          <w:sz w:val="24"/>
          <w:szCs w:val="24"/>
        </w:rPr>
      </w:r>
      <w:r w:rsidR="00AC04E7" w:rsidRPr="00FB4A2A">
        <w:rPr>
          <w:sz w:val="24"/>
          <w:szCs w:val="24"/>
        </w:rPr>
        <w:fldChar w:fldCharType="separate"/>
      </w:r>
      <w:r w:rsidR="00D40CE6">
        <w:rPr>
          <w:sz w:val="24"/>
          <w:szCs w:val="24"/>
        </w:rPr>
        <w:t>4.12</w:t>
      </w:r>
      <w:r w:rsidR="00AC04E7" w:rsidRPr="00FB4A2A">
        <w:rPr>
          <w:sz w:val="24"/>
          <w:szCs w:val="24"/>
        </w:rPr>
        <w:fldChar w:fldCharType="end"/>
      </w:r>
      <w:r w:rsidR="00AC04E7" w:rsidRPr="00FB4A2A">
        <w:rPr>
          <w:sz w:val="24"/>
          <w:szCs w:val="24"/>
        </w:rPr>
        <w:t xml:space="preserve">) и Расписки сдачи-приемки Банковской гарантии (подраздел </w:t>
      </w:r>
      <w:r w:rsidR="00AC04E7" w:rsidRPr="00FB4A2A">
        <w:rPr>
          <w:sz w:val="24"/>
          <w:szCs w:val="24"/>
        </w:rPr>
        <w:fldChar w:fldCharType="begin"/>
      </w:r>
      <w:r w:rsidR="00AC04E7" w:rsidRPr="00FB4A2A">
        <w:rPr>
          <w:sz w:val="24"/>
          <w:szCs w:val="24"/>
        </w:rPr>
        <w:instrText xml:space="preserve"> REF _Ref461801690 \r \h  \* MERGEFORMAT </w:instrText>
      </w:r>
      <w:r w:rsidR="00AC04E7" w:rsidRPr="00FB4A2A">
        <w:rPr>
          <w:sz w:val="24"/>
          <w:szCs w:val="24"/>
        </w:rPr>
      </w:r>
      <w:r w:rsidR="00AC04E7" w:rsidRPr="00FB4A2A">
        <w:rPr>
          <w:sz w:val="24"/>
          <w:szCs w:val="24"/>
        </w:rPr>
        <w:fldChar w:fldCharType="separate"/>
      </w:r>
      <w:r w:rsidR="00D40CE6">
        <w:rPr>
          <w:sz w:val="24"/>
          <w:szCs w:val="24"/>
        </w:rPr>
        <w:t>4.13</w:t>
      </w:r>
      <w:r w:rsidR="00AC04E7" w:rsidRPr="00FB4A2A">
        <w:rPr>
          <w:sz w:val="24"/>
          <w:szCs w:val="24"/>
        </w:rPr>
        <w:fldChar w:fldCharType="end"/>
      </w:r>
      <w:r w:rsidR="00AC04E7" w:rsidRPr="00FB4A2A">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FB4A2A">
        <w:rPr>
          <w:bCs/>
          <w:sz w:val="24"/>
          <w:szCs w:val="24"/>
        </w:rPr>
        <w:t>. При нарушении этого требования, Участник, по решению Конкурсной комиссии, будет не допущен к участию в Конкурсе</w:t>
      </w:r>
      <w:r w:rsidRPr="00FB4A2A">
        <w:rPr>
          <w:bCs/>
          <w:sz w:val="24"/>
          <w:szCs w:val="24"/>
        </w:rPr>
        <w:t>.</w:t>
      </w:r>
    </w:p>
    <w:p w:rsidR="00152897" w:rsidRPr="00FB4A2A" w:rsidRDefault="00152897" w:rsidP="00152897">
      <w:pPr>
        <w:pStyle w:val="afd"/>
        <w:numPr>
          <w:ilvl w:val="0"/>
          <w:numId w:val="0"/>
        </w:numPr>
        <w:tabs>
          <w:tab w:val="left" w:pos="1620"/>
        </w:tabs>
        <w:spacing w:after="120" w:line="240" w:lineRule="auto"/>
        <w:ind w:left="540"/>
        <w:rPr>
          <w:iCs/>
          <w:sz w:val="24"/>
          <w:szCs w:val="24"/>
        </w:rPr>
      </w:pPr>
    </w:p>
    <w:p w:rsidR="002B5030" w:rsidRPr="00FB4A2A" w:rsidRDefault="005A4C11" w:rsidP="00744F64">
      <w:pPr>
        <w:pStyle w:val="2"/>
        <w:keepNext/>
        <w:numPr>
          <w:ilvl w:val="1"/>
          <w:numId w:val="9"/>
        </w:numPr>
        <w:suppressAutoHyphens/>
        <w:spacing w:after="120" w:line="240" w:lineRule="auto"/>
        <w:ind w:left="1620" w:hanging="1080"/>
        <w:jc w:val="left"/>
        <w:rPr>
          <w:bCs/>
          <w:sz w:val="24"/>
          <w:szCs w:val="24"/>
        </w:rPr>
      </w:pPr>
      <w:bookmarkStart w:id="1178" w:name="_Toc115623421"/>
      <w:bookmarkStart w:id="1179" w:name="_Toc181595705"/>
      <w:bookmarkStart w:id="1180" w:name="_Toc298234696"/>
      <w:bookmarkStart w:id="1181" w:name="_Toc255985690"/>
      <w:bookmarkStart w:id="1182" w:name="_Ref303250927"/>
      <w:bookmarkStart w:id="1183" w:name="_Ref306191383"/>
      <w:bookmarkStart w:id="1184" w:name="_Toc503263076"/>
      <w:bookmarkStart w:id="1185" w:name="_Ref55280448"/>
      <w:bookmarkStart w:id="1186" w:name="_Toc55285352"/>
      <w:bookmarkStart w:id="1187" w:name="_Toc55305384"/>
      <w:bookmarkStart w:id="1188" w:name="_Toc57314655"/>
      <w:bookmarkStart w:id="1189" w:name="_Toc69728969"/>
      <w:bookmarkStart w:id="1190" w:name="_Toc98251729"/>
      <w:r w:rsidRPr="00FB4A2A">
        <w:rPr>
          <w:bCs/>
          <w:sz w:val="24"/>
          <w:szCs w:val="24"/>
        </w:rPr>
        <w:t xml:space="preserve">Изменение и отзыв </w:t>
      </w:r>
      <w:bookmarkEnd w:id="1178"/>
      <w:bookmarkEnd w:id="1179"/>
      <w:bookmarkEnd w:id="1180"/>
      <w:bookmarkEnd w:id="1181"/>
      <w:bookmarkEnd w:id="1182"/>
      <w:bookmarkEnd w:id="1183"/>
      <w:r w:rsidR="006965FC" w:rsidRPr="00FB4A2A">
        <w:rPr>
          <w:bCs/>
          <w:sz w:val="24"/>
          <w:szCs w:val="24"/>
        </w:rPr>
        <w:t>Заявок</w:t>
      </w:r>
      <w:bookmarkEnd w:id="1184"/>
    </w:p>
    <w:p w:rsidR="00E2196D" w:rsidRPr="00FB4A2A" w:rsidRDefault="00E2196D" w:rsidP="000E1865">
      <w:pPr>
        <w:pStyle w:val="3"/>
        <w:numPr>
          <w:ilvl w:val="0"/>
          <w:numId w:val="66"/>
        </w:numPr>
        <w:tabs>
          <w:tab w:val="left" w:pos="1560"/>
        </w:tabs>
        <w:spacing w:before="0"/>
        <w:ind w:left="0" w:firstLine="567"/>
        <w:jc w:val="both"/>
        <w:rPr>
          <w:b w:val="0"/>
          <w:bCs w:val="0"/>
          <w:sz w:val="24"/>
          <w:szCs w:val="24"/>
        </w:rPr>
      </w:pPr>
      <w:bookmarkStart w:id="1191" w:name="_Toc469480375"/>
      <w:bookmarkStart w:id="1192" w:name="_Toc471823165"/>
      <w:bookmarkStart w:id="1193" w:name="_Toc498512026"/>
      <w:bookmarkStart w:id="1194" w:name="_Toc503263077"/>
      <w:r w:rsidRPr="00FB4A2A">
        <w:rPr>
          <w:b w:val="0"/>
          <w:sz w:val="24"/>
          <w:szCs w:val="24"/>
        </w:rPr>
        <w:t xml:space="preserve">До окончания срока подачи заявок (п. </w:t>
      </w:r>
      <w:r w:rsidR="000A775A" w:rsidRPr="00FB4A2A">
        <w:fldChar w:fldCharType="begin"/>
      </w:r>
      <w:r w:rsidR="000A775A" w:rsidRPr="00FB4A2A">
        <w:instrText xml:space="preserve"> REF  _Ref444178845 \h \n  \* MERGEFORMAT </w:instrText>
      </w:r>
      <w:r w:rsidR="000A775A" w:rsidRPr="00FB4A2A">
        <w:fldChar w:fldCharType="separate"/>
      </w:r>
      <w:r w:rsidR="00D40CE6" w:rsidRPr="00D40CE6">
        <w:rPr>
          <w:b w:val="0"/>
          <w:sz w:val="24"/>
          <w:szCs w:val="24"/>
        </w:rPr>
        <w:t>3.6.1.1</w:t>
      </w:r>
      <w:r w:rsidR="000A775A" w:rsidRPr="00FB4A2A">
        <w:fldChar w:fldCharType="end"/>
      </w:r>
      <w:r w:rsidRPr="00FB4A2A">
        <w:rPr>
          <w:b w:val="0"/>
          <w:sz w:val="24"/>
          <w:szCs w:val="24"/>
        </w:rPr>
        <w:t xml:space="preserve">) </w:t>
      </w:r>
      <w:r w:rsidR="00CB59B3" w:rsidRPr="00FB4A2A">
        <w:rPr>
          <w:b w:val="0"/>
          <w:sz w:val="24"/>
          <w:szCs w:val="24"/>
        </w:rPr>
        <w:t>Участник вправе изменить или отозвать поданную Заявку</w:t>
      </w:r>
      <w:r w:rsidRPr="00FB4A2A">
        <w:rPr>
          <w:b w:val="0"/>
          <w:sz w:val="24"/>
          <w:szCs w:val="24"/>
        </w:rPr>
        <w:t>.</w:t>
      </w:r>
      <w:bookmarkEnd w:id="1191"/>
      <w:bookmarkEnd w:id="1192"/>
      <w:bookmarkEnd w:id="1193"/>
      <w:bookmarkEnd w:id="1194"/>
    </w:p>
    <w:p w:rsidR="00E2196D" w:rsidRPr="00FB4A2A" w:rsidRDefault="00E2196D" w:rsidP="000E1865">
      <w:pPr>
        <w:pStyle w:val="3"/>
        <w:numPr>
          <w:ilvl w:val="0"/>
          <w:numId w:val="66"/>
        </w:numPr>
        <w:tabs>
          <w:tab w:val="left" w:pos="1560"/>
        </w:tabs>
        <w:spacing w:before="0"/>
        <w:ind w:left="0" w:firstLine="567"/>
        <w:jc w:val="both"/>
        <w:rPr>
          <w:b w:val="0"/>
          <w:bCs w:val="0"/>
          <w:sz w:val="24"/>
          <w:szCs w:val="24"/>
        </w:rPr>
      </w:pPr>
      <w:bookmarkStart w:id="1195" w:name="_Toc469480376"/>
      <w:bookmarkStart w:id="1196" w:name="_Toc471823166"/>
      <w:bookmarkStart w:id="1197" w:name="_Toc498512027"/>
      <w:bookmarkStart w:id="1198" w:name="_Toc503263078"/>
      <w:r w:rsidRPr="00FB4A2A">
        <w:rPr>
          <w:b w:val="0"/>
          <w:sz w:val="24"/>
          <w:szCs w:val="24"/>
        </w:rPr>
        <w:t xml:space="preserve">Порядок изменения </w:t>
      </w:r>
      <w:r w:rsidRPr="00FB4A2A">
        <w:rPr>
          <w:b w:val="0"/>
          <w:bCs w:val="0"/>
          <w:sz w:val="24"/>
          <w:szCs w:val="24"/>
        </w:rPr>
        <w:t xml:space="preserve">или отзыва Заявок до окончания срока подачи Заявок (п. </w:t>
      </w:r>
      <w:r w:rsidR="000A775A" w:rsidRPr="00FB4A2A">
        <w:fldChar w:fldCharType="begin"/>
      </w:r>
      <w:r w:rsidR="000A775A" w:rsidRPr="00FB4A2A">
        <w:instrText xml:space="preserve"> REF  _Ref444178845 \h \n  \* MERGEFORMAT </w:instrText>
      </w:r>
      <w:r w:rsidR="000A775A" w:rsidRPr="00FB4A2A">
        <w:fldChar w:fldCharType="separate"/>
      </w:r>
      <w:r w:rsidR="00D40CE6" w:rsidRPr="00D40CE6">
        <w:rPr>
          <w:b w:val="0"/>
          <w:sz w:val="24"/>
          <w:szCs w:val="24"/>
        </w:rPr>
        <w:t>3.6.1.1</w:t>
      </w:r>
      <w:r w:rsidR="000A775A" w:rsidRPr="00FB4A2A">
        <w:fldChar w:fldCharType="end"/>
      </w:r>
      <w:r w:rsidRPr="00FB4A2A">
        <w:rPr>
          <w:b w:val="0"/>
          <w:bCs w:val="0"/>
          <w:sz w:val="24"/>
          <w:szCs w:val="24"/>
        </w:rPr>
        <w:t>) через ЭТП определяется правилами данной системы.</w:t>
      </w:r>
      <w:bookmarkEnd w:id="1195"/>
      <w:bookmarkEnd w:id="1196"/>
      <w:bookmarkEnd w:id="1197"/>
      <w:bookmarkEnd w:id="1198"/>
    </w:p>
    <w:p w:rsidR="00E2196D" w:rsidRPr="00FB4A2A" w:rsidRDefault="00E2196D" w:rsidP="000E1865">
      <w:pPr>
        <w:pStyle w:val="3"/>
        <w:numPr>
          <w:ilvl w:val="0"/>
          <w:numId w:val="66"/>
        </w:numPr>
        <w:tabs>
          <w:tab w:val="left" w:pos="1560"/>
        </w:tabs>
        <w:spacing w:before="0"/>
        <w:ind w:left="0" w:firstLine="567"/>
        <w:jc w:val="both"/>
        <w:rPr>
          <w:b w:val="0"/>
          <w:sz w:val="24"/>
          <w:szCs w:val="24"/>
        </w:rPr>
      </w:pPr>
      <w:bookmarkStart w:id="1199" w:name="_Toc469480377"/>
      <w:bookmarkStart w:id="1200" w:name="_Toc471823167"/>
      <w:bookmarkStart w:id="1201" w:name="_Toc498512028"/>
      <w:bookmarkStart w:id="1202" w:name="_Toc503263079"/>
      <w:r w:rsidRPr="00FB4A2A">
        <w:rPr>
          <w:b w:val="0"/>
          <w:bCs w:val="0"/>
          <w:sz w:val="24"/>
          <w:szCs w:val="24"/>
        </w:rPr>
        <w:t>После окончания срока</w:t>
      </w:r>
      <w:r w:rsidRPr="00FB4A2A">
        <w:rPr>
          <w:b w:val="0"/>
          <w:sz w:val="24"/>
          <w:szCs w:val="24"/>
        </w:rPr>
        <w:t xml:space="preserve"> подачи Заявок (п. </w:t>
      </w:r>
      <w:r w:rsidR="000A775A" w:rsidRPr="00FB4A2A">
        <w:fldChar w:fldCharType="begin"/>
      </w:r>
      <w:r w:rsidR="000A775A" w:rsidRPr="00FB4A2A">
        <w:instrText xml:space="preserve"> REF  _Ref444178845 \h \n  \* MERGEFORMAT </w:instrText>
      </w:r>
      <w:r w:rsidR="000A775A" w:rsidRPr="00FB4A2A">
        <w:fldChar w:fldCharType="separate"/>
      </w:r>
      <w:r w:rsidR="00D40CE6" w:rsidRPr="00D40CE6">
        <w:rPr>
          <w:b w:val="0"/>
          <w:sz w:val="24"/>
          <w:szCs w:val="24"/>
        </w:rPr>
        <w:t>3.6.1.1</w:t>
      </w:r>
      <w:r w:rsidR="000A775A" w:rsidRPr="00FB4A2A">
        <w:fldChar w:fldCharType="end"/>
      </w:r>
      <w:r w:rsidRPr="00FB4A2A">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FB4A2A">
        <w:fldChar w:fldCharType="begin"/>
      </w:r>
      <w:r w:rsidR="000A775A" w:rsidRPr="00FB4A2A">
        <w:instrText xml:space="preserve"> REF _Ref55279015 \r \h  \* MERGEFORMAT </w:instrText>
      </w:r>
      <w:r w:rsidR="000A775A" w:rsidRPr="00FB4A2A">
        <w:fldChar w:fldCharType="separate"/>
      </w:r>
      <w:r w:rsidR="00D40CE6" w:rsidRPr="00D40CE6">
        <w:rPr>
          <w:b w:val="0"/>
          <w:sz w:val="24"/>
          <w:szCs w:val="24"/>
        </w:rPr>
        <w:t>3.4.1.6</w:t>
      </w:r>
      <w:r w:rsidR="000A775A" w:rsidRPr="00FB4A2A">
        <w:fldChar w:fldCharType="end"/>
      </w:r>
      <w:r w:rsidRPr="00FB4A2A">
        <w:rPr>
          <w:b w:val="0"/>
          <w:sz w:val="24"/>
          <w:szCs w:val="24"/>
        </w:rPr>
        <w:t xml:space="preserve">, </w:t>
      </w:r>
      <w:r w:rsidR="000A775A" w:rsidRPr="00FB4A2A">
        <w:fldChar w:fldCharType="begin"/>
      </w:r>
      <w:r w:rsidR="000A775A" w:rsidRPr="00FB4A2A">
        <w:instrText xml:space="preserve"> REF _Ref195087786 \r \h  \* MERGEFORMAT </w:instrText>
      </w:r>
      <w:r w:rsidR="000A775A" w:rsidRPr="00FB4A2A">
        <w:fldChar w:fldCharType="separate"/>
      </w:r>
      <w:r w:rsidR="00D40CE6" w:rsidRPr="00D40CE6">
        <w:rPr>
          <w:b w:val="0"/>
          <w:sz w:val="24"/>
          <w:szCs w:val="24"/>
        </w:rPr>
        <w:t>3.4.1.7</w:t>
      </w:r>
      <w:r w:rsidR="000A775A" w:rsidRPr="00FB4A2A">
        <w:fldChar w:fldCharType="end"/>
      </w:r>
      <w:r w:rsidRPr="00FB4A2A">
        <w:rPr>
          <w:b w:val="0"/>
          <w:sz w:val="24"/>
          <w:szCs w:val="24"/>
        </w:rPr>
        <w:t>, в письменной форме.</w:t>
      </w:r>
      <w:bookmarkEnd w:id="1199"/>
      <w:bookmarkEnd w:id="1200"/>
      <w:bookmarkEnd w:id="1201"/>
      <w:bookmarkEnd w:id="1202"/>
    </w:p>
    <w:p w:rsidR="00E22C29" w:rsidRPr="00FB4A2A" w:rsidRDefault="00E22C29" w:rsidP="00E22C29">
      <w:pPr>
        <w:pStyle w:val="afd"/>
        <w:numPr>
          <w:ilvl w:val="0"/>
          <w:numId w:val="0"/>
        </w:numPr>
        <w:spacing w:after="120" w:line="240" w:lineRule="auto"/>
        <w:ind w:left="540"/>
        <w:rPr>
          <w:sz w:val="24"/>
          <w:szCs w:val="24"/>
        </w:rPr>
      </w:pPr>
    </w:p>
    <w:p w:rsidR="000D1809" w:rsidRPr="00FB4A2A" w:rsidRDefault="000D1809" w:rsidP="00744F64">
      <w:pPr>
        <w:pStyle w:val="2"/>
        <w:keepNext/>
        <w:numPr>
          <w:ilvl w:val="1"/>
          <w:numId w:val="9"/>
        </w:numPr>
        <w:suppressAutoHyphens/>
        <w:spacing w:after="120" w:line="240" w:lineRule="auto"/>
        <w:ind w:left="1620" w:hanging="1080"/>
        <w:jc w:val="left"/>
        <w:rPr>
          <w:bCs/>
          <w:sz w:val="24"/>
          <w:szCs w:val="24"/>
        </w:rPr>
      </w:pPr>
      <w:bookmarkStart w:id="1203" w:name="_Toc298234697"/>
      <w:bookmarkStart w:id="1204" w:name="_Toc255985691"/>
      <w:bookmarkStart w:id="1205" w:name="_Ref303250936"/>
      <w:bookmarkStart w:id="1206" w:name="_Ref303324216"/>
      <w:bookmarkStart w:id="1207" w:name="_Ref306191426"/>
      <w:bookmarkStart w:id="1208" w:name="_Toc503263080"/>
      <w:r w:rsidRPr="00FB4A2A">
        <w:rPr>
          <w:bCs/>
          <w:sz w:val="24"/>
          <w:szCs w:val="24"/>
        </w:rPr>
        <w:t xml:space="preserve">Вскрытие поступивших на </w:t>
      </w:r>
      <w:r w:rsidR="00365E53" w:rsidRPr="00FB4A2A">
        <w:rPr>
          <w:bCs/>
          <w:sz w:val="24"/>
          <w:szCs w:val="24"/>
        </w:rPr>
        <w:t>К</w:t>
      </w:r>
      <w:r w:rsidRPr="00FB4A2A">
        <w:rPr>
          <w:bCs/>
          <w:sz w:val="24"/>
          <w:szCs w:val="24"/>
        </w:rPr>
        <w:t>онкурс конвертов</w:t>
      </w:r>
      <w:bookmarkEnd w:id="1185"/>
      <w:bookmarkEnd w:id="1186"/>
      <w:bookmarkEnd w:id="1187"/>
      <w:bookmarkEnd w:id="1188"/>
      <w:bookmarkEnd w:id="1189"/>
      <w:bookmarkEnd w:id="1190"/>
      <w:bookmarkEnd w:id="1203"/>
      <w:bookmarkEnd w:id="1204"/>
      <w:bookmarkEnd w:id="1205"/>
      <w:bookmarkEnd w:id="1206"/>
      <w:bookmarkEnd w:id="1207"/>
      <w:bookmarkEnd w:id="1208"/>
      <w:r w:rsidRPr="00FB4A2A">
        <w:rPr>
          <w:bCs/>
          <w:sz w:val="24"/>
          <w:szCs w:val="24"/>
        </w:rPr>
        <w:t xml:space="preserve"> </w:t>
      </w:r>
    </w:p>
    <w:p w:rsidR="000D1809" w:rsidRPr="00FB4A2A" w:rsidRDefault="00033854" w:rsidP="000E1865">
      <w:pPr>
        <w:pStyle w:val="3"/>
        <w:numPr>
          <w:ilvl w:val="0"/>
          <w:numId w:val="64"/>
        </w:numPr>
        <w:spacing w:before="0"/>
        <w:ind w:left="0" w:firstLine="539"/>
        <w:jc w:val="both"/>
        <w:rPr>
          <w:b w:val="0"/>
          <w:sz w:val="24"/>
          <w:szCs w:val="24"/>
        </w:rPr>
      </w:pPr>
      <w:bookmarkStart w:id="1209" w:name="_Toc469480379"/>
      <w:bookmarkStart w:id="1210" w:name="_Toc471823169"/>
      <w:bookmarkStart w:id="1211" w:name="_Toc498512030"/>
      <w:bookmarkStart w:id="1212" w:name="_Toc503263081"/>
      <w:r w:rsidRPr="00FB4A2A">
        <w:rPr>
          <w:b w:val="0"/>
          <w:sz w:val="24"/>
          <w:szCs w:val="24"/>
        </w:rPr>
        <w:t xml:space="preserve">Организатор конкурса проводит вскрытие поступивших на </w:t>
      </w:r>
      <w:r w:rsidR="00365E53" w:rsidRPr="00FB4A2A">
        <w:rPr>
          <w:b w:val="0"/>
          <w:sz w:val="24"/>
          <w:szCs w:val="24"/>
        </w:rPr>
        <w:t>К</w:t>
      </w:r>
      <w:r w:rsidRPr="00FB4A2A">
        <w:rPr>
          <w:b w:val="0"/>
          <w:sz w:val="24"/>
          <w:szCs w:val="24"/>
        </w:rPr>
        <w:t xml:space="preserve">онкурс конвертов </w:t>
      </w:r>
      <w:r w:rsidR="00786415" w:rsidRPr="00FB4A2A">
        <w:rPr>
          <w:b w:val="0"/>
          <w:sz w:val="24"/>
          <w:szCs w:val="24"/>
        </w:rPr>
        <w:t xml:space="preserve">в </w:t>
      </w:r>
      <w:r w:rsidRPr="00FB4A2A">
        <w:rPr>
          <w:b w:val="0"/>
          <w:sz w:val="24"/>
          <w:szCs w:val="24"/>
        </w:rPr>
        <w:t xml:space="preserve">порядке, предусмотренном </w:t>
      </w:r>
      <w:r w:rsidR="00786415" w:rsidRPr="00FB4A2A">
        <w:rPr>
          <w:b w:val="0"/>
          <w:sz w:val="24"/>
          <w:szCs w:val="24"/>
        </w:rPr>
        <w:t xml:space="preserve">правилами </w:t>
      </w:r>
      <w:r w:rsidR="00495348" w:rsidRPr="00FB4A2A">
        <w:rPr>
          <w:b w:val="0"/>
          <w:sz w:val="24"/>
          <w:szCs w:val="24"/>
        </w:rPr>
        <w:t>ЭТП</w:t>
      </w:r>
      <w:r w:rsidRPr="00FB4A2A">
        <w:rPr>
          <w:b w:val="0"/>
          <w:sz w:val="24"/>
          <w:szCs w:val="24"/>
        </w:rPr>
        <w:t>.</w:t>
      </w:r>
      <w:bookmarkEnd w:id="1209"/>
      <w:bookmarkEnd w:id="1210"/>
      <w:bookmarkEnd w:id="1211"/>
      <w:bookmarkEnd w:id="1212"/>
    </w:p>
    <w:p w:rsidR="00033854" w:rsidRPr="00FB4A2A" w:rsidRDefault="00033854" w:rsidP="000E1865">
      <w:pPr>
        <w:pStyle w:val="3"/>
        <w:numPr>
          <w:ilvl w:val="0"/>
          <w:numId w:val="64"/>
        </w:numPr>
        <w:spacing w:before="0"/>
        <w:ind w:left="0" w:firstLine="539"/>
        <w:jc w:val="both"/>
        <w:rPr>
          <w:b w:val="0"/>
          <w:sz w:val="24"/>
          <w:szCs w:val="24"/>
        </w:rPr>
      </w:pPr>
      <w:bookmarkStart w:id="1213" w:name="_Toc469480380"/>
      <w:bookmarkStart w:id="1214" w:name="_Toc471823170"/>
      <w:bookmarkStart w:id="1215" w:name="_Toc498512031"/>
      <w:bookmarkStart w:id="1216" w:name="_Toc503263082"/>
      <w:r w:rsidRPr="00FB4A2A">
        <w:rPr>
          <w:b w:val="0"/>
          <w:sz w:val="24"/>
          <w:szCs w:val="24"/>
        </w:rPr>
        <w:t xml:space="preserve">Порядок получения Участниками конкурса информации в рамках процедуры вскрытия поступивших на </w:t>
      </w:r>
      <w:r w:rsidR="00365E53" w:rsidRPr="00FB4A2A">
        <w:rPr>
          <w:b w:val="0"/>
          <w:sz w:val="24"/>
          <w:szCs w:val="24"/>
        </w:rPr>
        <w:t>К</w:t>
      </w:r>
      <w:r w:rsidRPr="00FB4A2A">
        <w:rPr>
          <w:b w:val="0"/>
          <w:sz w:val="24"/>
          <w:szCs w:val="24"/>
        </w:rPr>
        <w:t xml:space="preserve">онкурс конвертов через </w:t>
      </w:r>
      <w:r w:rsidR="00495348" w:rsidRPr="00FB4A2A">
        <w:rPr>
          <w:b w:val="0"/>
          <w:sz w:val="24"/>
          <w:szCs w:val="24"/>
        </w:rPr>
        <w:t>ЭТП</w:t>
      </w:r>
      <w:r w:rsidR="00EA66AA" w:rsidRPr="00FB4A2A">
        <w:rPr>
          <w:b w:val="0"/>
          <w:sz w:val="24"/>
          <w:szCs w:val="24"/>
        </w:rPr>
        <w:t xml:space="preserve"> </w:t>
      </w:r>
      <w:r w:rsidRPr="00FB4A2A">
        <w:rPr>
          <w:b w:val="0"/>
          <w:sz w:val="24"/>
          <w:szCs w:val="24"/>
        </w:rPr>
        <w:t xml:space="preserve">определяется </w:t>
      </w:r>
      <w:r w:rsidR="00EA66AA" w:rsidRPr="00FB4A2A">
        <w:rPr>
          <w:b w:val="0"/>
          <w:sz w:val="24"/>
          <w:szCs w:val="24"/>
        </w:rPr>
        <w:t>правилами</w:t>
      </w:r>
      <w:r w:rsidRPr="00FB4A2A">
        <w:rPr>
          <w:b w:val="0"/>
          <w:sz w:val="24"/>
          <w:szCs w:val="24"/>
        </w:rPr>
        <w:t xml:space="preserve"> данной системы.</w:t>
      </w:r>
      <w:bookmarkEnd w:id="1213"/>
      <w:bookmarkEnd w:id="1214"/>
      <w:bookmarkEnd w:id="1215"/>
      <w:bookmarkEnd w:id="1216"/>
    </w:p>
    <w:p w:rsidR="00033854" w:rsidRPr="00FB4A2A" w:rsidRDefault="00033854" w:rsidP="000E1865">
      <w:pPr>
        <w:pStyle w:val="3"/>
        <w:numPr>
          <w:ilvl w:val="0"/>
          <w:numId w:val="64"/>
        </w:numPr>
        <w:spacing w:before="0"/>
        <w:ind w:left="0" w:firstLine="539"/>
        <w:jc w:val="both"/>
        <w:rPr>
          <w:b w:val="0"/>
          <w:sz w:val="24"/>
          <w:szCs w:val="24"/>
        </w:rPr>
      </w:pPr>
      <w:bookmarkStart w:id="1217" w:name="_Ref441567650"/>
      <w:bookmarkStart w:id="1218" w:name="_Toc469480381"/>
      <w:bookmarkStart w:id="1219" w:name="_Toc471823171"/>
      <w:bookmarkStart w:id="1220" w:name="_Toc498512032"/>
      <w:bookmarkStart w:id="1221" w:name="_Toc503263083"/>
      <w:r w:rsidRPr="00FB4A2A">
        <w:rPr>
          <w:b w:val="0"/>
          <w:sz w:val="24"/>
          <w:szCs w:val="24"/>
        </w:rPr>
        <w:t xml:space="preserve">Дата и время вскрытия поступивших на конкурс конвертов указана в </w:t>
      </w:r>
      <w:r w:rsidR="006965FC" w:rsidRPr="00FB4A2A">
        <w:rPr>
          <w:b w:val="0"/>
          <w:sz w:val="24"/>
          <w:szCs w:val="24"/>
        </w:rPr>
        <w:t xml:space="preserve">п. </w:t>
      </w:r>
      <w:r w:rsidR="000A775A" w:rsidRPr="00FB4A2A">
        <w:fldChar w:fldCharType="begin"/>
      </w:r>
      <w:r w:rsidR="000A775A" w:rsidRPr="00FB4A2A">
        <w:instrText xml:space="preserve"> REF  _Ref441505211 \h \n  \* MERGEFORMAT </w:instrText>
      </w:r>
      <w:r w:rsidR="000A775A" w:rsidRPr="00FB4A2A">
        <w:fldChar w:fldCharType="separate"/>
      </w:r>
      <w:r w:rsidR="00D40CE6" w:rsidRPr="00D40CE6">
        <w:rPr>
          <w:b w:val="0"/>
          <w:sz w:val="24"/>
          <w:szCs w:val="24"/>
        </w:rPr>
        <w:t>3.6.1.1</w:t>
      </w:r>
      <w:r w:rsidR="000A775A" w:rsidRPr="00FB4A2A">
        <w:fldChar w:fldCharType="end"/>
      </w:r>
      <w:r w:rsidR="006965FC" w:rsidRPr="00FB4A2A">
        <w:rPr>
          <w:b w:val="0"/>
          <w:sz w:val="24"/>
          <w:szCs w:val="24"/>
        </w:rPr>
        <w:t xml:space="preserve"> настоящей Документации</w:t>
      </w:r>
      <w:r w:rsidRPr="00FB4A2A">
        <w:rPr>
          <w:b w:val="0"/>
          <w:sz w:val="24"/>
          <w:szCs w:val="24"/>
        </w:rPr>
        <w:t>.</w:t>
      </w:r>
      <w:bookmarkEnd w:id="1217"/>
      <w:bookmarkEnd w:id="1218"/>
      <w:bookmarkEnd w:id="1219"/>
      <w:bookmarkEnd w:id="1220"/>
      <w:bookmarkEnd w:id="1221"/>
    </w:p>
    <w:p w:rsidR="00E20741" w:rsidRPr="00FB4A2A" w:rsidRDefault="00E20741" w:rsidP="000E1865">
      <w:pPr>
        <w:pStyle w:val="3"/>
        <w:numPr>
          <w:ilvl w:val="0"/>
          <w:numId w:val="64"/>
        </w:numPr>
        <w:spacing w:before="0"/>
        <w:ind w:left="0" w:firstLine="539"/>
        <w:jc w:val="both"/>
        <w:rPr>
          <w:b w:val="0"/>
          <w:sz w:val="24"/>
          <w:szCs w:val="24"/>
        </w:rPr>
      </w:pPr>
      <w:bookmarkStart w:id="1222" w:name="_Toc469480382"/>
      <w:bookmarkStart w:id="1223" w:name="_Toc471823172"/>
      <w:bookmarkStart w:id="1224" w:name="_Toc498512033"/>
      <w:bookmarkStart w:id="1225" w:name="_Toc503263084"/>
      <w:r w:rsidRPr="00FB4A2A">
        <w:rPr>
          <w:b w:val="0"/>
          <w:sz w:val="24"/>
          <w:szCs w:val="24"/>
        </w:rPr>
        <w:t xml:space="preserve">По ходу процедуры вскрытия </w:t>
      </w:r>
      <w:r w:rsidR="008E287A" w:rsidRPr="00FB4A2A">
        <w:rPr>
          <w:b w:val="0"/>
          <w:sz w:val="24"/>
          <w:szCs w:val="24"/>
        </w:rPr>
        <w:t xml:space="preserve">составляется </w:t>
      </w:r>
      <w:r w:rsidRPr="00FB4A2A">
        <w:rPr>
          <w:b w:val="0"/>
          <w:sz w:val="24"/>
          <w:szCs w:val="24"/>
        </w:rPr>
        <w:t xml:space="preserve">соответствующий </w:t>
      </w:r>
      <w:r w:rsidR="00373A38" w:rsidRPr="00FB4A2A">
        <w:rPr>
          <w:b w:val="0"/>
          <w:sz w:val="24"/>
          <w:szCs w:val="24"/>
        </w:rPr>
        <w:t>П</w:t>
      </w:r>
      <w:r w:rsidRPr="00FB4A2A">
        <w:rPr>
          <w:b w:val="0"/>
          <w:sz w:val="24"/>
          <w:szCs w:val="24"/>
        </w:rPr>
        <w:t xml:space="preserve">ротокол, в котором </w:t>
      </w:r>
      <w:r w:rsidR="00C62B30" w:rsidRPr="00FB4A2A">
        <w:rPr>
          <w:b w:val="0"/>
          <w:sz w:val="24"/>
          <w:szCs w:val="24"/>
        </w:rPr>
        <w:t xml:space="preserve">отражается </w:t>
      </w:r>
      <w:r w:rsidRPr="00FB4A2A">
        <w:rPr>
          <w:b w:val="0"/>
          <w:sz w:val="24"/>
          <w:szCs w:val="24"/>
        </w:rPr>
        <w:t xml:space="preserve">вся </w:t>
      </w:r>
      <w:r w:rsidR="008E287A" w:rsidRPr="00FB4A2A">
        <w:rPr>
          <w:b w:val="0"/>
          <w:sz w:val="24"/>
          <w:szCs w:val="24"/>
        </w:rPr>
        <w:t xml:space="preserve">информация о </w:t>
      </w:r>
      <w:r w:rsidR="00A06731" w:rsidRPr="00FB4A2A">
        <w:rPr>
          <w:b w:val="0"/>
          <w:sz w:val="24"/>
          <w:szCs w:val="24"/>
        </w:rPr>
        <w:t>количестве</w:t>
      </w:r>
      <w:r w:rsidR="008E287A" w:rsidRPr="00FB4A2A">
        <w:rPr>
          <w:b w:val="0"/>
          <w:sz w:val="24"/>
          <w:szCs w:val="24"/>
        </w:rPr>
        <w:t xml:space="preserve"> поступивших</w:t>
      </w:r>
      <w:r w:rsidR="00A06731" w:rsidRPr="00FB4A2A">
        <w:rPr>
          <w:b w:val="0"/>
          <w:sz w:val="24"/>
          <w:szCs w:val="24"/>
        </w:rPr>
        <w:t xml:space="preserve"> Заявок.</w:t>
      </w:r>
      <w:bookmarkEnd w:id="1222"/>
      <w:bookmarkEnd w:id="1223"/>
      <w:bookmarkEnd w:id="1224"/>
      <w:bookmarkEnd w:id="1225"/>
    </w:p>
    <w:p w:rsidR="00E47740" w:rsidRPr="00FB4A2A" w:rsidRDefault="00E47740" w:rsidP="00E47740"/>
    <w:p w:rsidR="000D1809" w:rsidRPr="00FB4A2A"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26" w:name="_Toc298234698"/>
      <w:bookmarkStart w:id="1227" w:name="_Ref441224431"/>
      <w:bookmarkStart w:id="1228" w:name="_Toc503263085"/>
      <w:bookmarkStart w:id="1229" w:name="_Toc255985692"/>
      <w:bookmarkStart w:id="1230" w:name="_Ref303250953"/>
      <w:bookmarkStart w:id="1231" w:name="_Ref306191468"/>
      <w:bookmarkStart w:id="1232" w:name="_Ref55280453"/>
      <w:bookmarkStart w:id="1233" w:name="_Toc55285353"/>
      <w:bookmarkStart w:id="1234" w:name="_Toc55305385"/>
      <w:bookmarkStart w:id="1235" w:name="_Toc57314656"/>
      <w:bookmarkStart w:id="1236" w:name="_Toc69728970"/>
      <w:bookmarkStart w:id="1237" w:name="_Toc98251730"/>
      <w:r w:rsidRPr="00FB4A2A">
        <w:rPr>
          <w:bCs/>
          <w:sz w:val="24"/>
          <w:szCs w:val="24"/>
        </w:rPr>
        <w:t xml:space="preserve">Оценка </w:t>
      </w:r>
      <w:bookmarkEnd w:id="1226"/>
      <w:bookmarkEnd w:id="1227"/>
      <w:r w:rsidR="00B70FE7" w:rsidRPr="00FB4A2A">
        <w:rPr>
          <w:bCs/>
          <w:sz w:val="24"/>
          <w:szCs w:val="24"/>
        </w:rPr>
        <w:t>Заявок</w:t>
      </w:r>
      <w:bookmarkEnd w:id="1228"/>
      <w:r w:rsidR="00C044A7" w:rsidRPr="00FB4A2A">
        <w:rPr>
          <w:b w:val="0"/>
          <w:bCs/>
          <w:sz w:val="24"/>
          <w:szCs w:val="24"/>
        </w:rPr>
        <w:t xml:space="preserve"> </w:t>
      </w:r>
      <w:bookmarkEnd w:id="1229"/>
      <w:bookmarkEnd w:id="1230"/>
      <w:bookmarkEnd w:id="1231"/>
    </w:p>
    <w:p w:rsidR="007027E5" w:rsidRPr="00FB4A2A" w:rsidRDefault="007027E5" w:rsidP="000E1865">
      <w:pPr>
        <w:pStyle w:val="3"/>
        <w:numPr>
          <w:ilvl w:val="2"/>
          <w:numId w:val="65"/>
        </w:numPr>
        <w:tabs>
          <w:tab w:val="left" w:pos="1134"/>
        </w:tabs>
        <w:spacing w:before="0"/>
        <w:ind w:left="1701" w:hanging="567"/>
        <w:jc w:val="both"/>
        <w:rPr>
          <w:sz w:val="24"/>
          <w:szCs w:val="24"/>
        </w:rPr>
      </w:pPr>
      <w:bookmarkStart w:id="1238" w:name="_Toc325990473"/>
      <w:bookmarkStart w:id="1239" w:name="_Toc441485439"/>
      <w:bookmarkStart w:id="1240" w:name="_Toc441572056"/>
      <w:bookmarkStart w:id="1241" w:name="_Toc441575148"/>
      <w:bookmarkStart w:id="1242" w:name="_Toc442434809"/>
      <w:bookmarkStart w:id="1243" w:name="_Toc442435648"/>
      <w:bookmarkStart w:id="1244" w:name="_Toc462044768"/>
      <w:bookmarkStart w:id="1245" w:name="_Toc462068471"/>
      <w:bookmarkStart w:id="1246" w:name="_Toc463514161"/>
      <w:bookmarkStart w:id="1247" w:name="_Toc469480384"/>
      <w:bookmarkStart w:id="1248" w:name="_Toc471823174"/>
      <w:bookmarkStart w:id="1249" w:name="_Toc498512035"/>
      <w:bookmarkStart w:id="1250" w:name="_Toc503263086"/>
      <w:r w:rsidRPr="00FB4A2A">
        <w:rPr>
          <w:sz w:val="24"/>
          <w:szCs w:val="24"/>
        </w:rPr>
        <w:t>Общие положения</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rsidR="007027E5" w:rsidRPr="00FB4A2A" w:rsidRDefault="007027E5" w:rsidP="000E1865">
      <w:pPr>
        <w:pStyle w:val="aff"/>
        <w:numPr>
          <w:ilvl w:val="3"/>
          <w:numId w:val="48"/>
        </w:numPr>
        <w:tabs>
          <w:tab w:val="left" w:pos="1418"/>
        </w:tabs>
        <w:spacing w:after="120" w:line="240" w:lineRule="auto"/>
        <w:ind w:left="0" w:firstLine="1276"/>
        <w:rPr>
          <w:sz w:val="24"/>
          <w:szCs w:val="24"/>
        </w:rPr>
      </w:pPr>
      <w:r w:rsidRPr="00FB4A2A">
        <w:rPr>
          <w:sz w:val="24"/>
          <w:szCs w:val="24"/>
        </w:rPr>
        <w:t xml:space="preserve">Оценка </w:t>
      </w:r>
      <w:r w:rsidR="00B70FE7" w:rsidRPr="00FB4A2A">
        <w:rPr>
          <w:sz w:val="24"/>
          <w:szCs w:val="24"/>
        </w:rPr>
        <w:t>Заявок</w:t>
      </w:r>
      <w:r w:rsidRPr="00FB4A2A">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FB4A2A" w:rsidRDefault="00C75FD3" w:rsidP="000E1865">
      <w:pPr>
        <w:pStyle w:val="aff"/>
        <w:numPr>
          <w:ilvl w:val="3"/>
          <w:numId w:val="48"/>
        </w:numPr>
        <w:tabs>
          <w:tab w:val="left" w:pos="1418"/>
        </w:tabs>
        <w:spacing w:after="120" w:line="240" w:lineRule="auto"/>
        <w:ind w:left="0" w:firstLine="1276"/>
        <w:rPr>
          <w:sz w:val="24"/>
          <w:szCs w:val="24"/>
        </w:rPr>
      </w:pPr>
      <w:r w:rsidRPr="00FB4A2A">
        <w:rPr>
          <w:sz w:val="24"/>
          <w:szCs w:val="24"/>
        </w:rPr>
        <w:lastRenderedPageBreak/>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FB4A2A">
        <w:rPr>
          <w:sz w:val="24"/>
          <w:szCs w:val="24"/>
        </w:rPr>
        <w:fldChar w:fldCharType="begin"/>
      </w:r>
      <w:r w:rsidR="00900BB1" w:rsidRPr="00FB4A2A">
        <w:rPr>
          <w:sz w:val="24"/>
          <w:szCs w:val="24"/>
        </w:rPr>
        <w:instrText xml:space="preserve"> REF  _Ref444176592 \h \n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D40CE6">
        <w:rPr>
          <w:sz w:val="24"/>
          <w:szCs w:val="24"/>
        </w:rPr>
        <w:t>3.9.2.2</w:t>
      </w:r>
      <w:r w:rsidR="005A1486" w:rsidRPr="00FB4A2A">
        <w:rPr>
          <w:sz w:val="24"/>
          <w:szCs w:val="24"/>
        </w:rPr>
        <w:fldChar w:fldCharType="end"/>
      </w:r>
      <w:r w:rsidRPr="00FB4A2A">
        <w:rPr>
          <w:sz w:val="24"/>
          <w:szCs w:val="24"/>
        </w:rPr>
        <w:t>).</w:t>
      </w:r>
    </w:p>
    <w:p w:rsidR="00E22C29" w:rsidRPr="00FB4A2A" w:rsidRDefault="007027E5" w:rsidP="000E1865">
      <w:pPr>
        <w:pStyle w:val="aff"/>
        <w:numPr>
          <w:ilvl w:val="3"/>
          <w:numId w:val="48"/>
        </w:numPr>
        <w:tabs>
          <w:tab w:val="left" w:pos="1418"/>
        </w:tabs>
        <w:spacing w:after="120" w:line="240" w:lineRule="auto"/>
        <w:ind w:left="0" w:firstLine="1276"/>
        <w:rPr>
          <w:sz w:val="24"/>
          <w:szCs w:val="24"/>
        </w:rPr>
      </w:pPr>
      <w:r w:rsidRPr="00FB4A2A">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FB4A2A" w:rsidRDefault="007027E5" w:rsidP="000E1865">
      <w:pPr>
        <w:pStyle w:val="aff"/>
        <w:numPr>
          <w:ilvl w:val="3"/>
          <w:numId w:val="48"/>
        </w:numPr>
        <w:tabs>
          <w:tab w:val="left" w:pos="1418"/>
        </w:tabs>
        <w:spacing w:after="120" w:line="240" w:lineRule="auto"/>
        <w:ind w:left="0" w:firstLine="1276"/>
        <w:rPr>
          <w:sz w:val="24"/>
          <w:szCs w:val="24"/>
        </w:rPr>
      </w:pPr>
      <w:r w:rsidRPr="00FB4A2A">
        <w:rPr>
          <w:sz w:val="24"/>
          <w:szCs w:val="24"/>
        </w:rPr>
        <w:t>Информация относительно разъяснения, предварительного рассмотрения</w:t>
      </w:r>
      <w:r w:rsidR="006E2640" w:rsidRPr="00FB4A2A">
        <w:rPr>
          <w:sz w:val="24"/>
          <w:szCs w:val="24"/>
        </w:rPr>
        <w:t>, оценки и сопоставления Заявок</w:t>
      </w:r>
      <w:r w:rsidRPr="00FB4A2A">
        <w:rPr>
          <w:sz w:val="24"/>
          <w:szCs w:val="24"/>
        </w:rPr>
        <w:t xml:space="preserve">, а также рекомендации по </w:t>
      </w:r>
      <w:r w:rsidR="004C137C" w:rsidRPr="00FB4A2A">
        <w:rPr>
          <w:sz w:val="24"/>
          <w:szCs w:val="24"/>
        </w:rPr>
        <w:t xml:space="preserve">выбору Победителей </w:t>
      </w:r>
      <w:r w:rsidRPr="00FB4A2A">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FB4A2A">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FB4A2A">
        <w:rPr>
          <w:sz w:val="24"/>
          <w:szCs w:val="24"/>
        </w:rPr>
        <w:t>на официальном сайте, сайте ПАО «МРСК Центра», ЭТП</w:t>
      </w:r>
      <w:r w:rsidR="00E22C29" w:rsidRPr="00FB4A2A">
        <w:rPr>
          <w:sz w:val="24"/>
          <w:szCs w:val="24"/>
        </w:rPr>
        <w:t>.</w:t>
      </w:r>
    </w:p>
    <w:p w:rsidR="007027E5" w:rsidRPr="00FB4A2A" w:rsidRDefault="007027E5" w:rsidP="000E1865">
      <w:pPr>
        <w:pStyle w:val="aff"/>
        <w:numPr>
          <w:ilvl w:val="3"/>
          <w:numId w:val="48"/>
        </w:numPr>
        <w:tabs>
          <w:tab w:val="left" w:pos="1418"/>
        </w:tabs>
        <w:spacing w:after="120" w:line="240" w:lineRule="auto"/>
        <w:ind w:left="0" w:firstLine="1276"/>
        <w:rPr>
          <w:sz w:val="24"/>
          <w:szCs w:val="24"/>
        </w:rPr>
      </w:pPr>
      <w:r w:rsidRPr="00FB4A2A">
        <w:rPr>
          <w:sz w:val="24"/>
          <w:szCs w:val="24"/>
        </w:rPr>
        <w:t xml:space="preserve">Участники не вправе каким-либо способом влиять, участвовать или присутствовать при оценке </w:t>
      </w:r>
      <w:r w:rsidR="00B70FE7" w:rsidRPr="00FB4A2A">
        <w:rPr>
          <w:sz w:val="24"/>
          <w:szCs w:val="24"/>
        </w:rPr>
        <w:t>Заявок</w:t>
      </w:r>
      <w:r w:rsidRPr="00FB4A2A">
        <w:rPr>
          <w:sz w:val="24"/>
          <w:szCs w:val="24"/>
        </w:rPr>
        <w:t xml:space="preserve">, а также вступать в контакты с экспертами, выполняющими экспертизу </w:t>
      </w:r>
      <w:r w:rsidR="00B70FE7" w:rsidRPr="00FB4A2A">
        <w:rPr>
          <w:sz w:val="24"/>
          <w:szCs w:val="24"/>
        </w:rPr>
        <w:t>Заявок</w:t>
      </w:r>
      <w:r w:rsidRPr="00FB4A2A">
        <w:rPr>
          <w:sz w:val="24"/>
          <w:szCs w:val="24"/>
        </w:rPr>
        <w:t xml:space="preserve">. Любые попытки Участников повлиять на Конкурсную комиссию при экспертизе </w:t>
      </w:r>
      <w:r w:rsidR="00B70FE7" w:rsidRPr="00FB4A2A">
        <w:rPr>
          <w:sz w:val="24"/>
          <w:szCs w:val="24"/>
        </w:rPr>
        <w:t>Заявок</w:t>
      </w:r>
      <w:r w:rsidRPr="00FB4A2A">
        <w:rPr>
          <w:sz w:val="24"/>
          <w:szCs w:val="24"/>
        </w:rPr>
        <w:t xml:space="preserve"> ил</w:t>
      </w:r>
      <w:r w:rsidR="00063465" w:rsidRPr="00FB4A2A">
        <w:rPr>
          <w:sz w:val="24"/>
          <w:szCs w:val="24"/>
        </w:rPr>
        <w:t>и на</w:t>
      </w:r>
      <w:r w:rsidR="004C137C" w:rsidRPr="00FB4A2A">
        <w:rPr>
          <w:sz w:val="24"/>
          <w:szCs w:val="24"/>
        </w:rPr>
        <w:t xml:space="preserve"> выбор Победителей</w:t>
      </w:r>
      <w:r w:rsidRPr="00FB4A2A">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FB4A2A">
        <w:rPr>
          <w:sz w:val="24"/>
          <w:szCs w:val="24"/>
        </w:rPr>
        <w:t>Заявок</w:t>
      </w:r>
      <w:r w:rsidRPr="00FB4A2A">
        <w:rPr>
          <w:sz w:val="24"/>
          <w:szCs w:val="24"/>
        </w:rPr>
        <w:t xml:space="preserve"> таких Уч</w:t>
      </w:r>
      <w:r w:rsidR="00B70FE7" w:rsidRPr="00FB4A2A">
        <w:rPr>
          <w:sz w:val="24"/>
          <w:szCs w:val="24"/>
        </w:rPr>
        <w:t>астников</w:t>
      </w:r>
      <w:r w:rsidRPr="00FB4A2A">
        <w:rPr>
          <w:sz w:val="24"/>
          <w:szCs w:val="24"/>
        </w:rPr>
        <w:t>.</w:t>
      </w:r>
    </w:p>
    <w:p w:rsidR="006E2640" w:rsidRPr="00FB4A2A" w:rsidRDefault="006E2640" w:rsidP="000E1865">
      <w:pPr>
        <w:pStyle w:val="aff"/>
        <w:numPr>
          <w:ilvl w:val="3"/>
          <w:numId w:val="48"/>
        </w:numPr>
        <w:tabs>
          <w:tab w:val="left" w:pos="1418"/>
        </w:tabs>
        <w:spacing w:after="120" w:line="240" w:lineRule="auto"/>
        <w:ind w:left="0" w:firstLine="1276"/>
        <w:rPr>
          <w:sz w:val="24"/>
          <w:szCs w:val="24"/>
        </w:rPr>
      </w:pPr>
      <w:r w:rsidRPr="00FB4A2A">
        <w:rPr>
          <w:sz w:val="24"/>
          <w:szCs w:val="24"/>
        </w:rPr>
        <w:t>Оценка Конкурсных заявок включает</w:t>
      </w:r>
      <w:r w:rsidR="00E8677F" w:rsidRPr="00FB4A2A">
        <w:rPr>
          <w:sz w:val="24"/>
          <w:szCs w:val="24"/>
          <w:lang w:val="en-US"/>
        </w:rPr>
        <w:t>:</w:t>
      </w:r>
    </w:p>
    <w:p w:rsidR="006E2640" w:rsidRPr="00FB4A2A"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FB4A2A">
        <w:rPr>
          <w:rFonts w:ascii="Times New Roman" w:hAnsi="Times New Roman" w:cs="Times New Roman"/>
        </w:rPr>
        <w:t xml:space="preserve">отборочную стадию (п. </w:t>
      </w:r>
      <w:r w:rsidRPr="00FB4A2A">
        <w:rPr>
          <w:rFonts w:ascii="Times New Roman" w:hAnsi="Times New Roman" w:cs="Times New Roman"/>
        </w:rPr>
        <w:fldChar w:fldCharType="begin"/>
      </w:r>
      <w:r w:rsidRPr="00FB4A2A">
        <w:rPr>
          <w:rFonts w:ascii="Times New Roman" w:hAnsi="Times New Roman" w:cs="Times New Roman"/>
        </w:rPr>
        <w:instrText xml:space="preserve"> REF _Ref505330772 \r \h </w:instrText>
      </w:r>
      <w:r w:rsidR="00F1498C" w:rsidRPr="00FB4A2A">
        <w:rPr>
          <w:rFonts w:ascii="Times New Roman" w:hAnsi="Times New Roman" w:cs="Times New Roman"/>
        </w:rPr>
        <w:instrText xml:space="preserve"> \* MERGEFORMAT </w:instrText>
      </w:r>
      <w:r w:rsidRPr="00FB4A2A">
        <w:rPr>
          <w:rFonts w:ascii="Times New Roman" w:hAnsi="Times New Roman" w:cs="Times New Roman"/>
        </w:rPr>
      </w:r>
      <w:r w:rsidRPr="00FB4A2A">
        <w:rPr>
          <w:rFonts w:ascii="Times New Roman" w:hAnsi="Times New Roman" w:cs="Times New Roman"/>
        </w:rPr>
        <w:fldChar w:fldCharType="separate"/>
      </w:r>
      <w:r w:rsidR="00D40CE6">
        <w:rPr>
          <w:rFonts w:ascii="Times New Roman" w:hAnsi="Times New Roman" w:cs="Times New Roman"/>
        </w:rPr>
        <w:t>3.9.2</w:t>
      </w:r>
      <w:r w:rsidRPr="00FB4A2A">
        <w:rPr>
          <w:rFonts w:ascii="Times New Roman" w:hAnsi="Times New Roman" w:cs="Times New Roman"/>
        </w:rPr>
        <w:fldChar w:fldCharType="end"/>
      </w:r>
      <w:r w:rsidR="00E8677F" w:rsidRPr="00FB4A2A">
        <w:rPr>
          <w:rFonts w:ascii="Times New Roman" w:hAnsi="Times New Roman" w:cs="Times New Roman"/>
        </w:rPr>
        <w:t>).</w:t>
      </w:r>
    </w:p>
    <w:p w:rsidR="007027E5" w:rsidRPr="00FB4A2A" w:rsidRDefault="007027E5" w:rsidP="000E1865">
      <w:pPr>
        <w:pStyle w:val="aff"/>
        <w:numPr>
          <w:ilvl w:val="3"/>
          <w:numId w:val="48"/>
        </w:numPr>
        <w:tabs>
          <w:tab w:val="left" w:pos="1418"/>
        </w:tabs>
        <w:spacing w:after="120" w:line="240" w:lineRule="auto"/>
        <w:ind w:left="0" w:firstLine="1276"/>
        <w:rPr>
          <w:sz w:val="24"/>
          <w:szCs w:val="24"/>
        </w:rPr>
      </w:pPr>
      <w:r w:rsidRPr="00FB4A2A">
        <w:rPr>
          <w:sz w:val="24"/>
          <w:szCs w:val="24"/>
        </w:rPr>
        <w:t>При экспертизе заявок Конкурсная комиссия будет исходить только из содержания самой Конкурсной заявки.</w:t>
      </w:r>
    </w:p>
    <w:p w:rsidR="007027E5" w:rsidRPr="00FB4A2A"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FB4A2A" w:rsidRDefault="007027E5" w:rsidP="000E1865">
      <w:pPr>
        <w:pStyle w:val="3"/>
        <w:numPr>
          <w:ilvl w:val="2"/>
          <w:numId w:val="65"/>
        </w:numPr>
        <w:tabs>
          <w:tab w:val="left" w:pos="1134"/>
        </w:tabs>
        <w:spacing w:before="0"/>
        <w:ind w:left="1701" w:hanging="567"/>
        <w:jc w:val="both"/>
        <w:rPr>
          <w:sz w:val="24"/>
          <w:szCs w:val="24"/>
        </w:rPr>
      </w:pPr>
      <w:bookmarkStart w:id="1251" w:name="_Toc325990474"/>
      <w:bookmarkStart w:id="1252" w:name="_Toc441485440"/>
      <w:bookmarkStart w:id="1253" w:name="_Ref441505953"/>
      <w:bookmarkStart w:id="1254" w:name="_Toc441572057"/>
      <w:bookmarkStart w:id="1255" w:name="_Toc441575149"/>
      <w:bookmarkStart w:id="1256" w:name="_Toc442434810"/>
      <w:bookmarkStart w:id="1257" w:name="_Toc442435649"/>
      <w:bookmarkStart w:id="1258" w:name="_Toc462044769"/>
      <w:bookmarkStart w:id="1259" w:name="_Toc462068472"/>
      <w:bookmarkStart w:id="1260" w:name="_Toc463514162"/>
      <w:bookmarkStart w:id="1261" w:name="_Toc469480385"/>
      <w:bookmarkStart w:id="1262" w:name="_Toc471823175"/>
      <w:bookmarkStart w:id="1263" w:name="_Toc498512036"/>
      <w:bookmarkStart w:id="1264" w:name="_Toc503263087"/>
      <w:bookmarkStart w:id="1265" w:name="_Ref505330772"/>
      <w:r w:rsidRPr="00FB4A2A">
        <w:rPr>
          <w:sz w:val="24"/>
          <w:szCs w:val="24"/>
        </w:rPr>
        <w:t>Отборочная стадия</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7027E5" w:rsidRPr="00FB4A2A" w:rsidRDefault="007027E5" w:rsidP="000E1865">
      <w:pPr>
        <w:pStyle w:val="aff"/>
        <w:numPr>
          <w:ilvl w:val="3"/>
          <w:numId w:val="49"/>
        </w:numPr>
        <w:tabs>
          <w:tab w:val="num" w:pos="1418"/>
        </w:tabs>
        <w:spacing w:after="120" w:line="240" w:lineRule="auto"/>
        <w:ind w:left="0" w:firstLine="1276"/>
        <w:rPr>
          <w:sz w:val="24"/>
          <w:szCs w:val="24"/>
        </w:rPr>
      </w:pPr>
      <w:r w:rsidRPr="00FB4A2A">
        <w:rPr>
          <w:sz w:val="24"/>
          <w:szCs w:val="24"/>
        </w:rPr>
        <w:t>В рамках отборочной стадии Конкурсная комиссия проверяет:</w:t>
      </w:r>
    </w:p>
    <w:p w:rsidR="007027E5" w:rsidRPr="00FB4A2A" w:rsidRDefault="007027E5" w:rsidP="000E1865">
      <w:pPr>
        <w:pStyle w:val="3d"/>
        <w:numPr>
          <w:ilvl w:val="0"/>
          <w:numId w:val="22"/>
        </w:numPr>
        <w:tabs>
          <w:tab w:val="left" w:pos="1276"/>
        </w:tabs>
        <w:spacing w:after="120"/>
        <w:ind w:left="0" w:firstLine="851"/>
        <w:rPr>
          <w:sz w:val="24"/>
          <w:szCs w:val="24"/>
        </w:rPr>
      </w:pPr>
      <w:r w:rsidRPr="00FB4A2A">
        <w:rPr>
          <w:sz w:val="24"/>
          <w:szCs w:val="24"/>
        </w:rPr>
        <w:t xml:space="preserve">правильность оформления и состав </w:t>
      </w:r>
      <w:r w:rsidR="00D4177A" w:rsidRPr="00FB4A2A">
        <w:rPr>
          <w:sz w:val="24"/>
          <w:szCs w:val="24"/>
        </w:rPr>
        <w:t>Заявок</w:t>
      </w:r>
      <w:r w:rsidRPr="00FB4A2A">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FB4A2A" w:rsidRDefault="00E01C0C" w:rsidP="000E1865">
      <w:pPr>
        <w:pStyle w:val="3d"/>
        <w:numPr>
          <w:ilvl w:val="0"/>
          <w:numId w:val="22"/>
        </w:numPr>
        <w:tabs>
          <w:tab w:val="left" w:pos="1276"/>
        </w:tabs>
        <w:spacing w:after="120"/>
        <w:ind w:left="0" w:firstLine="851"/>
        <w:rPr>
          <w:sz w:val="24"/>
          <w:szCs w:val="24"/>
        </w:rPr>
      </w:pPr>
      <w:r w:rsidRPr="00FB4A2A">
        <w:rPr>
          <w:sz w:val="24"/>
          <w:szCs w:val="24"/>
        </w:rPr>
        <w:t xml:space="preserve">наличие/отсутствие в составе Заявки финансового обеспечения обязательств Участника в соответствии с п. </w:t>
      </w:r>
      <w:r w:rsidR="005A1486" w:rsidRPr="00FB4A2A">
        <w:rPr>
          <w:sz w:val="24"/>
          <w:szCs w:val="24"/>
        </w:rPr>
        <w:fldChar w:fldCharType="begin"/>
      </w:r>
      <w:r w:rsidRPr="00FB4A2A">
        <w:rPr>
          <w:sz w:val="24"/>
          <w:szCs w:val="24"/>
        </w:rPr>
        <w:instrText xml:space="preserve"> REF _Ref442278803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D40CE6">
        <w:rPr>
          <w:sz w:val="24"/>
          <w:szCs w:val="24"/>
        </w:rPr>
        <w:t>3.4.8</w:t>
      </w:r>
      <w:r w:rsidR="005A1486" w:rsidRPr="00FB4A2A">
        <w:rPr>
          <w:sz w:val="24"/>
          <w:szCs w:val="24"/>
        </w:rPr>
        <w:fldChar w:fldCharType="end"/>
      </w:r>
      <w:r w:rsidR="007027E5" w:rsidRPr="00FB4A2A">
        <w:rPr>
          <w:sz w:val="24"/>
          <w:szCs w:val="24"/>
        </w:rPr>
        <w:t>;</w:t>
      </w:r>
    </w:p>
    <w:p w:rsidR="007027E5" w:rsidRPr="00FB4A2A" w:rsidRDefault="007027E5" w:rsidP="000E1865">
      <w:pPr>
        <w:pStyle w:val="3d"/>
        <w:numPr>
          <w:ilvl w:val="0"/>
          <w:numId w:val="22"/>
        </w:numPr>
        <w:tabs>
          <w:tab w:val="left" w:pos="1276"/>
        </w:tabs>
        <w:spacing w:after="120"/>
        <w:ind w:left="0" w:firstLine="851"/>
        <w:rPr>
          <w:sz w:val="24"/>
          <w:szCs w:val="24"/>
        </w:rPr>
      </w:pPr>
      <w:r w:rsidRPr="00FB4A2A">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FB4A2A">
        <w:rPr>
          <w:sz w:val="24"/>
          <w:szCs w:val="24"/>
        </w:rPr>
        <w:t>т.ч</w:t>
      </w:r>
      <w:proofErr w:type="spellEnd"/>
      <w:r w:rsidRPr="00FB4A2A">
        <w:rPr>
          <w:sz w:val="24"/>
          <w:szCs w:val="24"/>
        </w:rPr>
        <w:t>. с учетом установленных допустимых отклонений от числовых значений критериев (если таковые были установлены);</w:t>
      </w:r>
    </w:p>
    <w:p w:rsidR="00F53F8B" w:rsidRPr="00FB4A2A" w:rsidRDefault="00B002A7" w:rsidP="000E1865">
      <w:pPr>
        <w:pStyle w:val="3d"/>
        <w:numPr>
          <w:ilvl w:val="0"/>
          <w:numId w:val="22"/>
        </w:numPr>
        <w:tabs>
          <w:tab w:val="left" w:pos="1276"/>
        </w:tabs>
        <w:spacing w:after="120"/>
        <w:ind w:left="0" w:firstLine="851"/>
        <w:rPr>
          <w:sz w:val="24"/>
          <w:szCs w:val="24"/>
        </w:rPr>
      </w:pPr>
      <w:r w:rsidRPr="00FB4A2A">
        <w:rPr>
          <w:bCs/>
          <w:sz w:val="24"/>
          <w:szCs w:val="24"/>
        </w:rPr>
        <w:t xml:space="preserve">соответствие </w:t>
      </w:r>
      <w:r w:rsidRPr="00FB4A2A">
        <w:rPr>
          <w:sz w:val="24"/>
          <w:szCs w:val="24"/>
        </w:rPr>
        <w:t>Заявки</w:t>
      </w:r>
      <w:r w:rsidRPr="00FB4A2A">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FB4A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B4A2A">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FB4A2A" w:rsidRDefault="007027E5" w:rsidP="000E1865">
      <w:pPr>
        <w:pStyle w:val="3d"/>
        <w:numPr>
          <w:ilvl w:val="0"/>
          <w:numId w:val="22"/>
        </w:numPr>
        <w:tabs>
          <w:tab w:val="left" w:pos="1276"/>
        </w:tabs>
        <w:spacing w:after="120"/>
        <w:ind w:left="0" w:firstLine="851"/>
        <w:rPr>
          <w:sz w:val="24"/>
          <w:szCs w:val="24"/>
        </w:rPr>
      </w:pPr>
      <w:r w:rsidRPr="00FB4A2A">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FB4A2A">
        <w:rPr>
          <w:sz w:val="24"/>
          <w:szCs w:val="24"/>
        </w:rPr>
        <w:t>ПАО</w:t>
      </w:r>
      <w:r w:rsidRPr="00FB4A2A">
        <w:rPr>
          <w:sz w:val="24"/>
          <w:szCs w:val="24"/>
        </w:rPr>
        <w:t xml:space="preserve"> «</w:t>
      </w:r>
      <w:r w:rsidR="00F53F8B" w:rsidRPr="00FB4A2A">
        <w:rPr>
          <w:sz w:val="24"/>
          <w:szCs w:val="24"/>
        </w:rPr>
        <w:t>МРСК Центра</w:t>
      </w:r>
      <w:r w:rsidRPr="00FB4A2A">
        <w:rPr>
          <w:sz w:val="24"/>
          <w:szCs w:val="24"/>
        </w:rPr>
        <w:t>»;</w:t>
      </w:r>
    </w:p>
    <w:p w:rsidR="007027E5" w:rsidRPr="00FB4A2A" w:rsidRDefault="00221403" w:rsidP="000E1865">
      <w:pPr>
        <w:pStyle w:val="3d"/>
        <w:numPr>
          <w:ilvl w:val="0"/>
          <w:numId w:val="22"/>
        </w:numPr>
        <w:tabs>
          <w:tab w:val="left" w:pos="1276"/>
        </w:tabs>
        <w:spacing w:after="120"/>
        <w:ind w:left="0" w:firstLine="851"/>
        <w:rPr>
          <w:sz w:val="24"/>
          <w:szCs w:val="24"/>
        </w:rPr>
      </w:pPr>
      <w:r w:rsidRPr="00FB4A2A">
        <w:rPr>
          <w:sz w:val="24"/>
          <w:szCs w:val="24"/>
        </w:rPr>
        <w:t xml:space="preserve">соответствие Заявки требованиям настоящей документации, в том числе соответствие </w:t>
      </w:r>
      <w:r w:rsidR="004C137C" w:rsidRPr="00FB4A2A">
        <w:rPr>
          <w:sz w:val="24"/>
          <w:szCs w:val="24"/>
        </w:rPr>
        <w:t>квалификационной</w:t>
      </w:r>
      <w:r w:rsidR="008424E4" w:rsidRPr="00FB4A2A">
        <w:rPr>
          <w:sz w:val="24"/>
          <w:szCs w:val="24"/>
        </w:rPr>
        <w:t>,</w:t>
      </w:r>
      <w:r w:rsidRPr="00FB4A2A">
        <w:rPr>
          <w:sz w:val="24"/>
          <w:szCs w:val="24"/>
        </w:rPr>
        <w:t xml:space="preserve"> технической</w:t>
      </w:r>
      <w:r w:rsidR="008424E4" w:rsidRPr="00FB4A2A">
        <w:rPr>
          <w:sz w:val="24"/>
          <w:szCs w:val="24"/>
        </w:rPr>
        <w:t xml:space="preserve"> и договорной</w:t>
      </w:r>
      <w:r w:rsidRPr="00FB4A2A">
        <w:rPr>
          <w:sz w:val="24"/>
          <w:szCs w:val="24"/>
        </w:rPr>
        <w:t xml:space="preserve"> составляющих</w:t>
      </w:r>
      <w:r w:rsidR="007027E5" w:rsidRPr="00FB4A2A">
        <w:rPr>
          <w:sz w:val="24"/>
          <w:szCs w:val="24"/>
        </w:rPr>
        <w:t>.</w:t>
      </w:r>
    </w:p>
    <w:p w:rsidR="00F53F8B" w:rsidRPr="00FB4A2A" w:rsidRDefault="00F53F8B" w:rsidP="000E1865">
      <w:pPr>
        <w:pStyle w:val="aff"/>
        <w:numPr>
          <w:ilvl w:val="3"/>
          <w:numId w:val="49"/>
        </w:numPr>
        <w:tabs>
          <w:tab w:val="num" w:pos="1418"/>
        </w:tabs>
        <w:spacing w:after="120" w:line="240" w:lineRule="auto"/>
        <w:ind w:left="0" w:firstLine="1276"/>
        <w:rPr>
          <w:sz w:val="24"/>
          <w:szCs w:val="24"/>
        </w:rPr>
      </w:pPr>
      <w:bookmarkStart w:id="1266" w:name="_Ref444176592"/>
      <w:r w:rsidRPr="00FB4A2A">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w:t>
      </w:r>
      <w:r w:rsidRPr="00FB4A2A">
        <w:rPr>
          <w:sz w:val="24"/>
          <w:szCs w:val="24"/>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FB4A2A">
        <w:rPr>
          <w:sz w:val="24"/>
          <w:szCs w:val="24"/>
        </w:rPr>
        <w:t>работ</w:t>
      </w:r>
      <w:r w:rsidRPr="00FB4A2A">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FB4A2A">
        <w:rPr>
          <w:sz w:val="24"/>
          <w:szCs w:val="24"/>
        </w:rPr>
        <w:t xml:space="preserve"> </w:t>
      </w:r>
      <w:r w:rsidR="00A06731" w:rsidRPr="00FB4A2A">
        <w:rPr>
          <w:sz w:val="24"/>
          <w:szCs w:val="24"/>
        </w:rPr>
        <w:t>В случае направления запроса Участнику предоставляется минимально необходимый срок для предоставления</w:t>
      </w:r>
      <w:r w:rsidR="00C24F83" w:rsidRPr="00FB4A2A">
        <w:rPr>
          <w:sz w:val="24"/>
          <w:szCs w:val="24"/>
        </w:rPr>
        <w:t xml:space="preserve"> разъяснений или дополнений.</w:t>
      </w:r>
      <w:r w:rsidR="00A06731" w:rsidRPr="00FB4A2A">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FB4A2A">
        <w:rPr>
          <w:sz w:val="24"/>
          <w:szCs w:val="24"/>
        </w:rPr>
        <w:t>разъяснений или дополнений</w:t>
      </w:r>
      <w:r w:rsidR="00A06731" w:rsidRPr="00FB4A2A">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FB4A2A">
        <w:rPr>
          <w:sz w:val="24"/>
          <w:szCs w:val="24"/>
        </w:rPr>
        <w:t>.</w:t>
      </w:r>
      <w:bookmarkEnd w:id="1266"/>
    </w:p>
    <w:p w:rsidR="007027E5" w:rsidRPr="00FB4A2A" w:rsidRDefault="007027E5" w:rsidP="000E1865">
      <w:pPr>
        <w:pStyle w:val="aff"/>
        <w:numPr>
          <w:ilvl w:val="3"/>
          <w:numId w:val="49"/>
        </w:numPr>
        <w:tabs>
          <w:tab w:val="num" w:pos="1418"/>
        </w:tabs>
        <w:spacing w:after="120" w:line="240" w:lineRule="auto"/>
        <w:ind w:left="0" w:firstLine="1276"/>
        <w:rPr>
          <w:sz w:val="24"/>
          <w:szCs w:val="24"/>
        </w:rPr>
      </w:pPr>
      <w:r w:rsidRPr="00FB4A2A">
        <w:rPr>
          <w:sz w:val="24"/>
          <w:szCs w:val="24"/>
        </w:rPr>
        <w:t xml:space="preserve">При проверке правильности оформления </w:t>
      </w:r>
      <w:r w:rsidR="00F53F8B" w:rsidRPr="00FB4A2A">
        <w:rPr>
          <w:sz w:val="24"/>
          <w:szCs w:val="24"/>
        </w:rPr>
        <w:t>Заявок</w:t>
      </w:r>
      <w:r w:rsidRPr="00FB4A2A">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FB4A2A">
        <w:rPr>
          <w:sz w:val="24"/>
          <w:szCs w:val="24"/>
        </w:rPr>
        <w:t>Заявки</w:t>
      </w:r>
      <w:r w:rsidRPr="00FB4A2A">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FB4A2A" w:rsidRDefault="007027E5" w:rsidP="000E1865">
      <w:pPr>
        <w:pStyle w:val="aff"/>
        <w:numPr>
          <w:ilvl w:val="3"/>
          <w:numId w:val="49"/>
        </w:numPr>
        <w:tabs>
          <w:tab w:val="num" w:pos="1418"/>
        </w:tabs>
        <w:spacing w:after="120" w:line="240" w:lineRule="auto"/>
        <w:ind w:left="0" w:firstLine="1276"/>
        <w:rPr>
          <w:sz w:val="24"/>
          <w:szCs w:val="24"/>
        </w:rPr>
      </w:pPr>
      <w:r w:rsidRPr="00FB4A2A">
        <w:rPr>
          <w:sz w:val="24"/>
          <w:szCs w:val="24"/>
        </w:rPr>
        <w:t xml:space="preserve">По результатам проведения отборочной стадии Конкурсная комиссия отклоняет </w:t>
      </w:r>
      <w:r w:rsidR="00F53F8B" w:rsidRPr="00FB4A2A">
        <w:rPr>
          <w:sz w:val="24"/>
          <w:szCs w:val="24"/>
        </w:rPr>
        <w:t>Заявки</w:t>
      </w:r>
      <w:r w:rsidRPr="00FB4A2A">
        <w:rPr>
          <w:sz w:val="24"/>
          <w:szCs w:val="24"/>
        </w:rPr>
        <w:t>, которые:</w:t>
      </w:r>
    </w:p>
    <w:p w:rsidR="005974DC" w:rsidRPr="00D40CE6" w:rsidRDefault="0022140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D40CE6">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D40CE6">
        <w:rPr>
          <w:rFonts w:ascii="Times New Roman" w:hAnsi="Times New Roman"/>
          <w:szCs w:val="24"/>
        </w:rPr>
        <w:t>;</w:t>
      </w:r>
    </w:p>
    <w:p w:rsidR="005974DC" w:rsidRPr="00D40CE6" w:rsidRDefault="007027E5"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D40CE6">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r w:rsidR="00CE019A" w:rsidRPr="00D40CE6">
        <w:rPr>
          <w:rFonts w:ascii="Times New Roman" w:hAnsi="Times New Roman"/>
          <w:szCs w:val="24"/>
        </w:rPr>
        <w:t>;</w:t>
      </w:r>
    </w:p>
    <w:p w:rsidR="005974DC" w:rsidRPr="00D40CE6" w:rsidRDefault="00E01C0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D40CE6">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D40CE6">
        <w:fldChar w:fldCharType="begin"/>
      </w:r>
      <w:r w:rsidR="000A775A" w:rsidRPr="00D40CE6">
        <w:instrText xml:space="preserve"> REF _Ref442278803 \r \h  \* MERGEFORMAT </w:instrText>
      </w:r>
      <w:r w:rsidR="000A775A" w:rsidRPr="00D40CE6">
        <w:fldChar w:fldCharType="separate"/>
      </w:r>
      <w:r w:rsidR="00D40CE6" w:rsidRPr="00D40CE6">
        <w:rPr>
          <w:rFonts w:ascii="Times New Roman" w:hAnsi="Times New Roman"/>
          <w:szCs w:val="24"/>
        </w:rPr>
        <w:t>3.4.8</w:t>
      </w:r>
      <w:r w:rsidR="000A775A" w:rsidRPr="00D40CE6">
        <w:fldChar w:fldCharType="end"/>
      </w:r>
      <w:r w:rsidR="007027E5" w:rsidRPr="00D40CE6">
        <w:rPr>
          <w:rFonts w:ascii="Times New Roman" w:hAnsi="Times New Roman"/>
          <w:szCs w:val="24"/>
        </w:rPr>
        <w:t>;</w:t>
      </w:r>
    </w:p>
    <w:p w:rsidR="005974DC" w:rsidRPr="00D40CE6"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D40CE6">
        <w:rPr>
          <w:rFonts w:ascii="Times New Roman" w:hAnsi="Times New Roman"/>
          <w:szCs w:val="24"/>
        </w:rPr>
        <w:t>не содержат всех необходимых документов, требуемых настоящей Документацией</w:t>
      </w:r>
      <w:r w:rsidR="007027E5" w:rsidRPr="00D40CE6">
        <w:rPr>
          <w:rFonts w:ascii="Times New Roman" w:hAnsi="Times New Roman"/>
          <w:szCs w:val="24"/>
        </w:rPr>
        <w:t>;</w:t>
      </w:r>
    </w:p>
    <w:p w:rsidR="006617EC" w:rsidRPr="00D40CE6" w:rsidRDefault="006617E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D40CE6">
        <w:rPr>
          <w:rFonts w:ascii="Times New Roman" w:hAnsi="Times New Roman"/>
          <w:szCs w:val="24"/>
        </w:rPr>
        <w:t xml:space="preserve">содержат </w:t>
      </w:r>
      <w:r w:rsidR="00193398" w:rsidRPr="00D40CE6">
        <w:rPr>
          <w:rFonts w:ascii="Times New Roman" w:hAnsi="Times New Roman"/>
          <w:szCs w:val="24"/>
        </w:rPr>
        <w:t>предложения</w:t>
      </w:r>
      <w:r w:rsidRPr="00D40CE6">
        <w:rPr>
          <w:rFonts w:ascii="Times New Roman" w:hAnsi="Times New Roman"/>
          <w:szCs w:val="24"/>
        </w:rPr>
        <w:t xml:space="preserve">, по существу не отвечающие техническим, </w:t>
      </w:r>
      <w:r w:rsidR="004C137C" w:rsidRPr="00D40CE6">
        <w:rPr>
          <w:rFonts w:ascii="Times New Roman" w:hAnsi="Times New Roman"/>
          <w:szCs w:val="24"/>
        </w:rPr>
        <w:t>квалификационным</w:t>
      </w:r>
      <w:r w:rsidRPr="00D40CE6">
        <w:rPr>
          <w:rFonts w:ascii="Times New Roman" w:hAnsi="Times New Roman"/>
          <w:szCs w:val="24"/>
        </w:rPr>
        <w:t xml:space="preserve"> или </w:t>
      </w:r>
      <w:r w:rsidR="008B7665" w:rsidRPr="00D40CE6">
        <w:rPr>
          <w:rFonts w:ascii="Times New Roman" w:hAnsi="Times New Roman"/>
          <w:szCs w:val="24"/>
        </w:rPr>
        <w:t>договорным</w:t>
      </w:r>
      <w:r w:rsidRPr="00D40CE6">
        <w:rPr>
          <w:rFonts w:ascii="Times New Roman" w:hAnsi="Times New Roman"/>
          <w:szCs w:val="24"/>
        </w:rPr>
        <w:t xml:space="preserve"> требованиям настоящей Документации;</w:t>
      </w:r>
    </w:p>
    <w:p w:rsidR="006617EC" w:rsidRPr="00D40CE6" w:rsidRDefault="00CE019A"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D40CE6">
        <w:rPr>
          <w:rFonts w:ascii="Times New Roman" w:hAnsi="Times New Roman"/>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CB59B3" w:rsidRPr="00D40CE6">
        <w:rPr>
          <w:rFonts w:ascii="Times New Roman" w:hAnsi="Times New Roman"/>
          <w:szCs w:val="24"/>
        </w:rPr>
        <w:t>;</w:t>
      </w:r>
    </w:p>
    <w:p w:rsidR="00CB59B3" w:rsidRPr="00D40CE6"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D40CE6">
        <w:rPr>
          <w:rFonts w:ascii="Times New Roman" w:hAnsi="Times New Roman"/>
          <w:szCs w:val="24"/>
        </w:rPr>
        <w:t xml:space="preserve">поданы с нарушением порядка подачи </w:t>
      </w:r>
      <w:r w:rsidR="00602FCE" w:rsidRPr="00D40CE6">
        <w:rPr>
          <w:rFonts w:ascii="Times New Roman" w:hAnsi="Times New Roman"/>
          <w:szCs w:val="24"/>
        </w:rPr>
        <w:t xml:space="preserve">Заявок, установленного </w:t>
      </w:r>
      <w:r w:rsidR="00735667" w:rsidRPr="00D40CE6">
        <w:rPr>
          <w:rFonts w:ascii="Times New Roman" w:hAnsi="Times New Roman"/>
          <w:szCs w:val="24"/>
        </w:rPr>
        <w:t>в настоящей документации;</w:t>
      </w:r>
    </w:p>
    <w:p w:rsidR="00735667" w:rsidRPr="00D40CE6"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D40CE6">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D40CE6"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D40CE6">
        <w:rPr>
          <w:rFonts w:ascii="Times New Roman" w:hAnsi="Times New Roman"/>
          <w:szCs w:val="24"/>
        </w:rPr>
        <w:t>содержат недостоверные сведения.</w:t>
      </w:r>
    </w:p>
    <w:p w:rsidR="000F270E" w:rsidRPr="00FB4A2A" w:rsidRDefault="000F270E" w:rsidP="000E1865">
      <w:pPr>
        <w:pStyle w:val="aff"/>
        <w:numPr>
          <w:ilvl w:val="3"/>
          <w:numId w:val="49"/>
        </w:numPr>
        <w:tabs>
          <w:tab w:val="num" w:pos="1430"/>
        </w:tabs>
        <w:spacing w:after="120" w:line="240" w:lineRule="auto"/>
        <w:ind w:left="0" w:firstLine="1276"/>
        <w:rPr>
          <w:sz w:val="24"/>
          <w:szCs w:val="24"/>
        </w:rPr>
      </w:pPr>
      <w:r w:rsidRPr="00FB4A2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FB4A2A">
        <w:rPr>
          <w:sz w:val="24"/>
          <w:szCs w:val="24"/>
        </w:rPr>
        <w:t>ПАО</w:t>
      </w:r>
      <w:r w:rsidRPr="00FB4A2A">
        <w:rPr>
          <w:sz w:val="24"/>
          <w:szCs w:val="24"/>
        </w:rPr>
        <w:t xml:space="preserve"> «</w:t>
      </w:r>
      <w:r w:rsidR="006617EC" w:rsidRPr="00FB4A2A">
        <w:rPr>
          <w:sz w:val="24"/>
          <w:szCs w:val="24"/>
        </w:rPr>
        <w:t>МРСК Центра</w:t>
      </w:r>
      <w:r w:rsidRPr="00FB4A2A">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FB4A2A" w:rsidRDefault="007027E5" w:rsidP="000E1865">
      <w:pPr>
        <w:pStyle w:val="aff"/>
        <w:numPr>
          <w:ilvl w:val="3"/>
          <w:numId w:val="49"/>
        </w:numPr>
        <w:tabs>
          <w:tab w:val="num" w:pos="1418"/>
        </w:tabs>
        <w:spacing w:after="120" w:line="240" w:lineRule="auto"/>
        <w:ind w:left="0" w:firstLine="1276"/>
        <w:rPr>
          <w:sz w:val="24"/>
          <w:szCs w:val="24"/>
        </w:rPr>
      </w:pPr>
      <w:bookmarkStart w:id="1267" w:name="_Ref468697453"/>
      <w:r w:rsidRPr="00FB4A2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FB4A2A">
        <w:rPr>
          <w:sz w:val="24"/>
          <w:szCs w:val="24"/>
        </w:rPr>
        <w:t xml:space="preserve">или документов (представлении </w:t>
      </w:r>
      <w:r w:rsidR="00332A55" w:rsidRPr="00FB4A2A">
        <w:rPr>
          <w:sz w:val="24"/>
          <w:szCs w:val="24"/>
        </w:rPr>
        <w:t xml:space="preserve">фальсифицированных </w:t>
      </w:r>
      <w:r w:rsidR="00735667" w:rsidRPr="00FB4A2A">
        <w:rPr>
          <w:sz w:val="24"/>
          <w:szCs w:val="24"/>
        </w:rPr>
        <w:lastRenderedPageBreak/>
        <w:t xml:space="preserve">документов), </w:t>
      </w:r>
      <w:r w:rsidRPr="00FB4A2A">
        <w:rPr>
          <w:sz w:val="24"/>
          <w:szCs w:val="24"/>
        </w:rPr>
        <w:t xml:space="preserve">приведенных в составе </w:t>
      </w:r>
      <w:r w:rsidR="006617EC" w:rsidRPr="00FB4A2A">
        <w:rPr>
          <w:sz w:val="24"/>
          <w:szCs w:val="24"/>
        </w:rPr>
        <w:t>Заявки</w:t>
      </w:r>
      <w:r w:rsidRPr="00FB4A2A">
        <w:rPr>
          <w:sz w:val="24"/>
          <w:szCs w:val="24"/>
        </w:rPr>
        <w:t xml:space="preserve">, Организатор имеет право удержать его финансовое обеспечение исполнения обязательств </w:t>
      </w:r>
      <w:r w:rsidR="006617EC" w:rsidRPr="00FB4A2A">
        <w:rPr>
          <w:sz w:val="24"/>
          <w:szCs w:val="24"/>
        </w:rPr>
        <w:t>Участника</w:t>
      </w:r>
      <w:r w:rsidRPr="00FB4A2A">
        <w:rPr>
          <w:sz w:val="24"/>
          <w:szCs w:val="24"/>
        </w:rPr>
        <w:t xml:space="preserve"> (п. </w:t>
      </w:r>
      <w:r w:rsidR="000A775A" w:rsidRPr="00FB4A2A">
        <w:fldChar w:fldCharType="begin"/>
      </w:r>
      <w:r w:rsidR="000A775A" w:rsidRPr="00FB4A2A">
        <w:instrText xml:space="preserve"> REF _Ref441506983 \r \h  \* MERGEFORMAT </w:instrText>
      </w:r>
      <w:r w:rsidR="000A775A" w:rsidRPr="00FB4A2A">
        <w:fldChar w:fldCharType="separate"/>
      </w:r>
      <w:r w:rsidR="00D40CE6" w:rsidRPr="00D40CE6">
        <w:rPr>
          <w:sz w:val="24"/>
          <w:szCs w:val="24"/>
        </w:rPr>
        <w:t>3.4.8</w:t>
      </w:r>
      <w:r w:rsidR="000A775A" w:rsidRPr="00FB4A2A">
        <w:fldChar w:fldCharType="end"/>
      </w:r>
      <w:r w:rsidRPr="00FB4A2A">
        <w:rPr>
          <w:sz w:val="24"/>
          <w:szCs w:val="24"/>
        </w:rPr>
        <w:t>).</w:t>
      </w:r>
      <w:bookmarkEnd w:id="1267"/>
    </w:p>
    <w:p w:rsidR="007027E5" w:rsidRPr="00FB4A2A" w:rsidRDefault="006617EC" w:rsidP="000E1865">
      <w:pPr>
        <w:pStyle w:val="aff"/>
        <w:numPr>
          <w:ilvl w:val="3"/>
          <w:numId w:val="49"/>
        </w:numPr>
        <w:tabs>
          <w:tab w:val="num" w:pos="1418"/>
        </w:tabs>
        <w:spacing w:after="120" w:line="240" w:lineRule="auto"/>
        <w:ind w:left="0" w:firstLine="1276"/>
        <w:rPr>
          <w:sz w:val="24"/>
          <w:szCs w:val="24"/>
        </w:rPr>
      </w:pPr>
      <w:r w:rsidRPr="00FB4A2A">
        <w:rPr>
          <w:sz w:val="24"/>
          <w:szCs w:val="24"/>
        </w:rPr>
        <w:t>Заявка</w:t>
      </w:r>
      <w:r w:rsidR="007027E5" w:rsidRPr="00FB4A2A">
        <w:rPr>
          <w:sz w:val="24"/>
          <w:szCs w:val="24"/>
        </w:rPr>
        <w:t xml:space="preserve"> Участника </w:t>
      </w:r>
      <w:r w:rsidR="00DA4D7A" w:rsidRPr="00FB4A2A">
        <w:rPr>
          <w:sz w:val="24"/>
          <w:szCs w:val="24"/>
        </w:rPr>
        <w:t xml:space="preserve">будет отклонена </w:t>
      </w:r>
      <w:r w:rsidR="007027E5" w:rsidRPr="00FB4A2A">
        <w:rPr>
          <w:sz w:val="24"/>
          <w:szCs w:val="24"/>
        </w:rPr>
        <w:t>на основании отрицательного заключения службы безопасности Заказчика.</w:t>
      </w:r>
    </w:p>
    <w:p w:rsidR="001D478E" w:rsidRPr="00FB4A2A" w:rsidRDefault="0036138D" w:rsidP="000E1865">
      <w:pPr>
        <w:pStyle w:val="aff"/>
        <w:numPr>
          <w:ilvl w:val="3"/>
          <w:numId w:val="49"/>
        </w:numPr>
        <w:tabs>
          <w:tab w:val="num" w:pos="1430"/>
        </w:tabs>
        <w:spacing w:after="120" w:line="240" w:lineRule="auto"/>
        <w:ind w:left="0" w:firstLine="1276"/>
        <w:rPr>
          <w:sz w:val="24"/>
          <w:szCs w:val="24"/>
        </w:rPr>
      </w:pPr>
      <w:r w:rsidRPr="00FB4A2A">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FB4A2A">
        <w:rPr>
          <w:sz w:val="24"/>
          <w:szCs w:val="24"/>
        </w:rPr>
        <w:t>.</w:t>
      </w:r>
    </w:p>
    <w:p w:rsidR="00EE1BE3" w:rsidRPr="00FB4A2A" w:rsidRDefault="00EE1BE3" w:rsidP="00EE1BE3">
      <w:pPr>
        <w:pStyle w:val="aff"/>
        <w:numPr>
          <w:ilvl w:val="0"/>
          <w:numId w:val="0"/>
        </w:numPr>
        <w:spacing w:after="120" w:line="240" w:lineRule="auto"/>
        <w:ind w:left="360" w:hanging="360"/>
        <w:rPr>
          <w:sz w:val="24"/>
          <w:szCs w:val="24"/>
        </w:rPr>
      </w:pPr>
    </w:p>
    <w:p w:rsidR="00306748" w:rsidRPr="00FB4A2A" w:rsidRDefault="00306748" w:rsidP="00E47740">
      <w:pPr>
        <w:pStyle w:val="2"/>
        <w:keepNext/>
        <w:numPr>
          <w:ilvl w:val="1"/>
          <w:numId w:val="9"/>
        </w:numPr>
        <w:suppressAutoHyphens/>
        <w:spacing w:after="120" w:line="240" w:lineRule="auto"/>
        <w:ind w:left="1620" w:hanging="1080"/>
        <w:jc w:val="left"/>
        <w:rPr>
          <w:bCs/>
          <w:sz w:val="24"/>
          <w:szCs w:val="24"/>
        </w:rPr>
      </w:pPr>
      <w:bookmarkStart w:id="1268" w:name="_Ref471823363"/>
      <w:bookmarkStart w:id="1269" w:name="_Toc503263089"/>
      <w:bookmarkStart w:id="1270" w:name="_Ref55280461"/>
      <w:bookmarkStart w:id="1271" w:name="_Toc55285354"/>
      <w:bookmarkStart w:id="1272" w:name="_Toc55305386"/>
      <w:bookmarkStart w:id="1273" w:name="_Toc57314657"/>
      <w:bookmarkStart w:id="1274" w:name="_Toc69728971"/>
      <w:bookmarkStart w:id="1275" w:name="_Toc98251735"/>
      <w:bookmarkEnd w:id="1232"/>
      <w:bookmarkEnd w:id="1233"/>
      <w:bookmarkEnd w:id="1234"/>
      <w:bookmarkEnd w:id="1235"/>
      <w:bookmarkEnd w:id="1236"/>
      <w:bookmarkEnd w:id="1237"/>
      <w:r w:rsidRPr="00FB4A2A">
        <w:rPr>
          <w:bCs/>
          <w:sz w:val="24"/>
          <w:szCs w:val="24"/>
        </w:rPr>
        <w:t>О приоритете закупки работ, выполняемых российскими лицами, по отношению к работам, выполняемым иностранными лицами</w:t>
      </w:r>
      <w:bookmarkEnd w:id="1268"/>
      <w:bookmarkEnd w:id="1269"/>
    </w:p>
    <w:p w:rsidR="00306748" w:rsidRPr="00FB4A2A" w:rsidRDefault="00306748" w:rsidP="0018262A">
      <w:pPr>
        <w:pStyle w:val="Times12"/>
        <w:numPr>
          <w:ilvl w:val="2"/>
          <w:numId w:val="9"/>
        </w:numPr>
        <w:spacing w:after="120"/>
        <w:ind w:left="0" w:firstLine="567"/>
        <w:rPr>
          <w:szCs w:val="24"/>
        </w:rPr>
      </w:pPr>
      <w:r w:rsidRPr="00FB4A2A">
        <w:rPr>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B4A2A">
        <w:rPr>
          <w:bCs w:val="0"/>
          <w:szCs w:val="24"/>
        </w:rPr>
        <w:t>Единого стандарта закупок ПАО «</w:t>
      </w:r>
      <w:proofErr w:type="spellStart"/>
      <w:r w:rsidRPr="00FB4A2A">
        <w:rPr>
          <w:bCs w:val="0"/>
          <w:szCs w:val="24"/>
        </w:rPr>
        <w:t>Россети</w:t>
      </w:r>
      <w:proofErr w:type="spellEnd"/>
      <w:r w:rsidRPr="00FB4A2A">
        <w:rPr>
          <w:bCs w:val="0"/>
          <w:szCs w:val="24"/>
        </w:rPr>
        <w:t xml:space="preserve">» (Положения о закупке) устанавливается </w:t>
      </w:r>
      <w:r w:rsidRPr="00FB4A2A">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FB4A2A">
        <w:rPr>
          <w:szCs w:val="24"/>
        </w:rPr>
        <w:t xml:space="preserve"> </w:t>
      </w:r>
      <w:r w:rsidR="006170AB" w:rsidRPr="00FB4A2A">
        <w:rPr>
          <w:szCs w:val="24"/>
        </w:rPr>
        <w:t xml:space="preserve">Предоставление приоритета при закупке работ, выполняемых российскими лицами, осуществляется по стоимостному критерию оценки и будет производиться </w:t>
      </w:r>
      <w:r w:rsidR="006170AB" w:rsidRPr="00FB4A2A">
        <w:rPr>
          <w:bCs w:val="0"/>
          <w:szCs w:val="24"/>
        </w:rPr>
        <w:t>при проведении конкурентных закупочных процедур с приглашением победителей данного конкурса</w:t>
      </w:r>
      <w:r w:rsidR="004E0680" w:rsidRPr="00FB4A2A">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FB4A2A">
        <w:rPr>
          <w:bCs w:val="0"/>
          <w:szCs w:val="24"/>
        </w:rPr>
        <w:t>.</w:t>
      </w:r>
    </w:p>
    <w:p w:rsidR="00152897" w:rsidRPr="00FB4A2A" w:rsidRDefault="00152897" w:rsidP="00152897">
      <w:pPr>
        <w:pStyle w:val="Times12"/>
        <w:tabs>
          <w:tab w:val="num" w:pos="1440"/>
          <w:tab w:val="num" w:pos="1620"/>
        </w:tabs>
        <w:spacing w:after="120"/>
        <w:ind w:left="540" w:firstLine="0"/>
        <w:rPr>
          <w:szCs w:val="24"/>
        </w:rPr>
      </w:pPr>
    </w:p>
    <w:p w:rsidR="000D1809" w:rsidRPr="00FB4A2A" w:rsidRDefault="000D1809" w:rsidP="00E47740">
      <w:pPr>
        <w:pStyle w:val="2"/>
        <w:keepNext/>
        <w:numPr>
          <w:ilvl w:val="1"/>
          <w:numId w:val="9"/>
        </w:numPr>
        <w:suppressAutoHyphens/>
        <w:spacing w:after="120" w:line="240" w:lineRule="auto"/>
        <w:ind w:left="1620" w:hanging="1080"/>
        <w:jc w:val="left"/>
        <w:rPr>
          <w:bCs/>
          <w:sz w:val="24"/>
          <w:szCs w:val="24"/>
        </w:rPr>
      </w:pPr>
      <w:bookmarkStart w:id="1276" w:name="_Toc254193761"/>
      <w:bookmarkStart w:id="1277" w:name="_Toc255991959"/>
      <w:bookmarkStart w:id="1278" w:name="_Toc298234702"/>
      <w:bookmarkStart w:id="1279" w:name="_Toc255985697"/>
      <w:bookmarkStart w:id="1280" w:name="_Ref303251010"/>
      <w:bookmarkStart w:id="1281" w:name="_Ref303324233"/>
      <w:bookmarkStart w:id="1282" w:name="_Ref306191581"/>
      <w:bookmarkStart w:id="1283" w:name="_Ref441224447"/>
      <w:bookmarkStart w:id="1284" w:name="_Toc503263090"/>
      <w:bookmarkEnd w:id="1276"/>
      <w:bookmarkEnd w:id="1277"/>
      <w:r w:rsidRPr="00FB4A2A">
        <w:rPr>
          <w:bCs/>
          <w:sz w:val="24"/>
          <w:szCs w:val="24"/>
        </w:rPr>
        <w:t xml:space="preserve">Подведение итогов </w:t>
      </w:r>
      <w:r w:rsidR="00646343" w:rsidRPr="00FB4A2A">
        <w:rPr>
          <w:bCs/>
          <w:sz w:val="24"/>
          <w:szCs w:val="24"/>
        </w:rPr>
        <w:t>К</w:t>
      </w:r>
      <w:r w:rsidRPr="00FB4A2A">
        <w:rPr>
          <w:bCs/>
          <w:sz w:val="24"/>
          <w:szCs w:val="24"/>
        </w:rPr>
        <w:t>онкурса</w:t>
      </w:r>
      <w:r w:rsidR="009D0219" w:rsidRPr="00FB4A2A">
        <w:rPr>
          <w:bCs/>
          <w:sz w:val="24"/>
          <w:szCs w:val="24"/>
        </w:rPr>
        <w:t>. Определение Победител</w:t>
      </w:r>
      <w:r w:rsidR="006510F4">
        <w:rPr>
          <w:bCs/>
          <w:sz w:val="24"/>
          <w:szCs w:val="24"/>
        </w:rPr>
        <w:t>я(</w:t>
      </w:r>
      <w:r w:rsidR="006170AB" w:rsidRPr="00FB4A2A">
        <w:rPr>
          <w:bCs/>
          <w:sz w:val="24"/>
          <w:szCs w:val="24"/>
        </w:rPr>
        <w:t>ей</w:t>
      </w:r>
      <w:r w:rsidR="006510F4">
        <w:rPr>
          <w:bCs/>
          <w:sz w:val="24"/>
          <w:szCs w:val="24"/>
        </w:rPr>
        <w:t>)</w:t>
      </w:r>
      <w:r w:rsidR="009D0219" w:rsidRPr="00FB4A2A">
        <w:rPr>
          <w:bCs/>
          <w:sz w:val="24"/>
          <w:szCs w:val="24"/>
        </w:rPr>
        <w:t xml:space="preserve"> конкурса</w:t>
      </w:r>
      <w:bookmarkEnd w:id="1278"/>
      <w:bookmarkEnd w:id="1279"/>
      <w:bookmarkEnd w:id="1280"/>
      <w:bookmarkEnd w:id="1281"/>
      <w:bookmarkEnd w:id="1282"/>
      <w:bookmarkEnd w:id="1283"/>
      <w:bookmarkEnd w:id="1284"/>
    </w:p>
    <w:bookmarkEnd w:id="1270"/>
    <w:bookmarkEnd w:id="1271"/>
    <w:bookmarkEnd w:id="1272"/>
    <w:bookmarkEnd w:id="1273"/>
    <w:bookmarkEnd w:id="1274"/>
    <w:bookmarkEnd w:id="1275"/>
    <w:p w:rsidR="00C57FD6" w:rsidRPr="00D40CE6" w:rsidRDefault="00F71F75" w:rsidP="0018262A">
      <w:pPr>
        <w:pStyle w:val="Times12"/>
        <w:numPr>
          <w:ilvl w:val="2"/>
          <w:numId w:val="9"/>
        </w:numPr>
        <w:spacing w:after="120"/>
        <w:ind w:left="0" w:firstLine="567"/>
        <w:rPr>
          <w:szCs w:val="24"/>
        </w:rPr>
      </w:pPr>
      <w:r w:rsidRPr="00FB4A2A">
        <w:rPr>
          <w:szCs w:val="24"/>
        </w:rPr>
        <w:t xml:space="preserve">По </w:t>
      </w:r>
      <w:r w:rsidRPr="00D40CE6">
        <w:rPr>
          <w:szCs w:val="24"/>
        </w:rPr>
        <w:t xml:space="preserve">результатам оценки Заявок </w:t>
      </w:r>
      <w:r w:rsidR="00C57FD6" w:rsidRPr="00D40CE6">
        <w:rPr>
          <w:szCs w:val="24"/>
        </w:rPr>
        <w:t xml:space="preserve">Конкурсная комиссия на своем заседании определяет </w:t>
      </w:r>
      <w:r w:rsidR="003E6F19" w:rsidRPr="00D40CE6">
        <w:rPr>
          <w:szCs w:val="24"/>
        </w:rPr>
        <w:t xml:space="preserve">по каждому из лотов </w:t>
      </w:r>
      <w:r w:rsidR="00C57FD6" w:rsidRPr="00D40CE6">
        <w:rPr>
          <w:szCs w:val="24"/>
        </w:rPr>
        <w:t>Победител</w:t>
      </w:r>
      <w:r w:rsidR="006510F4" w:rsidRPr="00D40CE6">
        <w:rPr>
          <w:szCs w:val="24"/>
        </w:rPr>
        <w:t>я(</w:t>
      </w:r>
      <w:r w:rsidR="006170AB" w:rsidRPr="00D40CE6">
        <w:rPr>
          <w:szCs w:val="24"/>
        </w:rPr>
        <w:t>ей</w:t>
      </w:r>
      <w:r w:rsidR="006510F4" w:rsidRPr="00D40CE6">
        <w:rPr>
          <w:szCs w:val="24"/>
        </w:rPr>
        <w:t>)</w:t>
      </w:r>
      <w:r w:rsidR="00C57FD6" w:rsidRPr="00D40CE6">
        <w:rPr>
          <w:szCs w:val="24"/>
        </w:rPr>
        <w:t xml:space="preserve"> конкурса, как Участник</w:t>
      </w:r>
      <w:r w:rsidR="006510F4" w:rsidRPr="00D40CE6">
        <w:rPr>
          <w:szCs w:val="24"/>
        </w:rPr>
        <w:t>а(</w:t>
      </w:r>
      <w:proofErr w:type="spellStart"/>
      <w:r w:rsidR="006170AB" w:rsidRPr="00D40CE6">
        <w:rPr>
          <w:szCs w:val="24"/>
        </w:rPr>
        <w:t>ов</w:t>
      </w:r>
      <w:proofErr w:type="spellEnd"/>
      <w:r w:rsidR="006510F4" w:rsidRPr="00D40CE6">
        <w:rPr>
          <w:szCs w:val="24"/>
        </w:rPr>
        <w:t>)</w:t>
      </w:r>
      <w:r w:rsidR="00C57FD6" w:rsidRPr="00D40CE6">
        <w:rPr>
          <w:szCs w:val="24"/>
        </w:rPr>
        <w:t xml:space="preserve"> конкурса, Конкурсн</w:t>
      </w:r>
      <w:r w:rsidR="006510F4" w:rsidRPr="00D40CE6">
        <w:rPr>
          <w:szCs w:val="24"/>
        </w:rPr>
        <w:t>ая(</w:t>
      </w:r>
      <w:proofErr w:type="spellStart"/>
      <w:r w:rsidR="006170AB" w:rsidRPr="00D40CE6">
        <w:rPr>
          <w:szCs w:val="24"/>
        </w:rPr>
        <w:t>ые</w:t>
      </w:r>
      <w:proofErr w:type="spellEnd"/>
      <w:r w:rsidR="006510F4" w:rsidRPr="00D40CE6">
        <w:rPr>
          <w:szCs w:val="24"/>
        </w:rPr>
        <w:t>)</w:t>
      </w:r>
      <w:r w:rsidR="00C57FD6" w:rsidRPr="00D40CE6">
        <w:rPr>
          <w:szCs w:val="24"/>
        </w:rPr>
        <w:t xml:space="preserve"> заявк</w:t>
      </w:r>
      <w:r w:rsidR="006510F4" w:rsidRPr="00D40CE6">
        <w:rPr>
          <w:szCs w:val="24"/>
        </w:rPr>
        <w:t>а(</w:t>
      </w:r>
      <w:r w:rsidR="006170AB" w:rsidRPr="00D40CE6">
        <w:rPr>
          <w:szCs w:val="24"/>
        </w:rPr>
        <w:t>и</w:t>
      </w:r>
      <w:r w:rsidR="006510F4" w:rsidRPr="00D40CE6">
        <w:rPr>
          <w:szCs w:val="24"/>
        </w:rPr>
        <w:t>)</w:t>
      </w:r>
      <w:r w:rsidR="00C57FD6" w:rsidRPr="00D40CE6">
        <w:rPr>
          <w:szCs w:val="24"/>
        </w:rPr>
        <w:t xml:space="preserve"> котор</w:t>
      </w:r>
      <w:r w:rsidR="006510F4" w:rsidRPr="00D40CE6">
        <w:rPr>
          <w:szCs w:val="24"/>
        </w:rPr>
        <w:t>ого(</w:t>
      </w:r>
      <w:proofErr w:type="spellStart"/>
      <w:r w:rsidR="006170AB" w:rsidRPr="00D40CE6">
        <w:rPr>
          <w:szCs w:val="24"/>
        </w:rPr>
        <w:t>ых</w:t>
      </w:r>
      <w:proofErr w:type="spellEnd"/>
      <w:r w:rsidR="006510F4" w:rsidRPr="00D40CE6">
        <w:rPr>
          <w:szCs w:val="24"/>
        </w:rPr>
        <w:t>)</w:t>
      </w:r>
      <w:r w:rsidR="00C57FD6" w:rsidRPr="00D40CE6">
        <w:rPr>
          <w:szCs w:val="24"/>
        </w:rPr>
        <w:t xml:space="preserve"> </w:t>
      </w:r>
      <w:r w:rsidR="003E6F19" w:rsidRPr="00D40CE6">
        <w:rPr>
          <w:szCs w:val="24"/>
        </w:rPr>
        <w:t>признан</w:t>
      </w:r>
      <w:r w:rsidR="006510F4" w:rsidRPr="00D40CE6">
        <w:rPr>
          <w:szCs w:val="24"/>
        </w:rPr>
        <w:t>а(</w:t>
      </w:r>
      <w:r w:rsidR="003E6F19" w:rsidRPr="00D40CE6">
        <w:rPr>
          <w:szCs w:val="24"/>
        </w:rPr>
        <w:t>ы</w:t>
      </w:r>
      <w:r w:rsidR="006510F4" w:rsidRPr="00D40CE6">
        <w:rPr>
          <w:szCs w:val="24"/>
        </w:rPr>
        <w:t>)</w:t>
      </w:r>
      <w:r w:rsidR="003E6F19" w:rsidRPr="00D40CE6">
        <w:rPr>
          <w:szCs w:val="24"/>
        </w:rPr>
        <w:t xml:space="preserve"> соответствующими требованиям </w:t>
      </w:r>
      <w:r w:rsidR="006D72C6" w:rsidRPr="00D40CE6">
        <w:rPr>
          <w:szCs w:val="24"/>
        </w:rPr>
        <w:t>конкурсной</w:t>
      </w:r>
      <w:r w:rsidR="003E6F19" w:rsidRPr="00D40CE6">
        <w:rPr>
          <w:szCs w:val="24"/>
        </w:rPr>
        <w:t xml:space="preserve"> документации и котор</w:t>
      </w:r>
      <w:r w:rsidR="006510F4" w:rsidRPr="00D40CE6">
        <w:rPr>
          <w:szCs w:val="24"/>
        </w:rPr>
        <w:t>ая(</w:t>
      </w:r>
      <w:proofErr w:type="spellStart"/>
      <w:r w:rsidR="003E6F19" w:rsidRPr="00D40CE6">
        <w:rPr>
          <w:szCs w:val="24"/>
        </w:rPr>
        <w:t>ые</w:t>
      </w:r>
      <w:proofErr w:type="spellEnd"/>
      <w:r w:rsidR="006510F4" w:rsidRPr="00D40CE6">
        <w:rPr>
          <w:szCs w:val="24"/>
        </w:rPr>
        <w:t>)</w:t>
      </w:r>
      <w:r w:rsidR="003E6F19" w:rsidRPr="00D40CE6">
        <w:rPr>
          <w:szCs w:val="24"/>
        </w:rPr>
        <w:t xml:space="preserve"> способн</w:t>
      </w:r>
      <w:r w:rsidR="006510F4" w:rsidRPr="00D40CE6">
        <w:rPr>
          <w:szCs w:val="24"/>
        </w:rPr>
        <w:t>а(</w:t>
      </w:r>
      <w:r w:rsidR="003E6F19" w:rsidRPr="00D40CE6">
        <w:rPr>
          <w:szCs w:val="24"/>
        </w:rPr>
        <w:t>ы</w:t>
      </w:r>
      <w:r w:rsidR="006510F4" w:rsidRPr="00D40CE6">
        <w:rPr>
          <w:szCs w:val="24"/>
        </w:rPr>
        <w:t>)</w:t>
      </w:r>
      <w:r w:rsidR="003E6F19" w:rsidRPr="00D40CE6">
        <w:rPr>
          <w:szCs w:val="24"/>
        </w:rPr>
        <w:t>, в надлежащие сроки и с надлежащим качеством выполнять работы согласно предмету закупки</w:t>
      </w:r>
      <w:r w:rsidR="00C57FD6" w:rsidRPr="00D40CE6">
        <w:rPr>
          <w:szCs w:val="24"/>
        </w:rPr>
        <w:t>.</w:t>
      </w:r>
    </w:p>
    <w:p w:rsidR="00C57FD6" w:rsidRPr="00D40CE6" w:rsidRDefault="00CB59B3" w:rsidP="0018262A">
      <w:pPr>
        <w:pStyle w:val="Times12"/>
        <w:numPr>
          <w:ilvl w:val="2"/>
          <w:numId w:val="9"/>
        </w:numPr>
        <w:spacing w:after="120"/>
        <w:ind w:left="0" w:firstLine="567"/>
        <w:rPr>
          <w:szCs w:val="24"/>
        </w:rPr>
      </w:pPr>
      <w:bookmarkStart w:id="1285" w:name="_Ref303598419"/>
      <w:r w:rsidRPr="00D40CE6">
        <w:rPr>
          <w:szCs w:val="24"/>
        </w:rPr>
        <w:t>Решение Конкурсной комиссии по подведению итогов Конкурса оформляется Протоколом выбора победител</w:t>
      </w:r>
      <w:r w:rsidR="006510F4" w:rsidRPr="00D40CE6">
        <w:rPr>
          <w:szCs w:val="24"/>
        </w:rPr>
        <w:t>я(</w:t>
      </w:r>
      <w:r w:rsidR="006170AB" w:rsidRPr="00D40CE6">
        <w:rPr>
          <w:szCs w:val="24"/>
        </w:rPr>
        <w:t>ей</w:t>
      </w:r>
      <w:r w:rsidR="006510F4" w:rsidRPr="00D40CE6">
        <w:rPr>
          <w:szCs w:val="24"/>
        </w:rPr>
        <w:t>)</w:t>
      </w:r>
      <w:r w:rsidRPr="00D40CE6">
        <w:rPr>
          <w:szCs w:val="24"/>
        </w:rPr>
        <w:t>, оформляемым на заседании комиссии и подписываемым членами Конкурсной комиссии</w:t>
      </w:r>
      <w:r w:rsidR="00C57FD6" w:rsidRPr="00D40CE6">
        <w:rPr>
          <w:szCs w:val="24"/>
        </w:rPr>
        <w:t>.</w:t>
      </w:r>
      <w:bookmarkEnd w:id="1285"/>
      <w:r w:rsidR="00F71F75" w:rsidRPr="00D40CE6">
        <w:rPr>
          <w:szCs w:val="24"/>
        </w:rPr>
        <w:t xml:space="preserve"> Подведение итогов Конкурса, оформление решения комиссии и подписание протокола заседания комиссии</w:t>
      </w:r>
      <w:r w:rsidR="00F71F75" w:rsidRPr="00D40CE6">
        <w:rPr>
          <w:b/>
          <w:i/>
          <w:szCs w:val="24"/>
        </w:rPr>
        <w:t xml:space="preserve"> </w:t>
      </w:r>
      <w:r w:rsidR="00F71F75" w:rsidRPr="00D40CE6">
        <w:rPr>
          <w:szCs w:val="24"/>
        </w:rPr>
        <w:t>назначается на</w:t>
      </w:r>
      <w:r w:rsidR="00F71F75" w:rsidRPr="00D40CE6">
        <w:rPr>
          <w:b/>
          <w:szCs w:val="24"/>
        </w:rPr>
        <w:t xml:space="preserve"> </w:t>
      </w:r>
      <w:r w:rsidR="00603866" w:rsidRPr="00D40CE6">
        <w:rPr>
          <w:b/>
          <w:szCs w:val="24"/>
        </w:rPr>
        <w:t>1</w:t>
      </w:r>
      <w:r w:rsidR="005D2545" w:rsidRPr="00D40CE6">
        <w:rPr>
          <w:b/>
          <w:bCs w:val="0"/>
          <w:szCs w:val="24"/>
        </w:rPr>
        <w:t xml:space="preserve">9 </w:t>
      </w:r>
      <w:r w:rsidR="00603866" w:rsidRPr="00D40CE6">
        <w:rPr>
          <w:b/>
          <w:bCs w:val="0"/>
          <w:szCs w:val="24"/>
        </w:rPr>
        <w:t>октября</w:t>
      </w:r>
      <w:r w:rsidR="00F71F75" w:rsidRPr="00D40CE6">
        <w:rPr>
          <w:b/>
          <w:bCs w:val="0"/>
          <w:szCs w:val="24"/>
        </w:rPr>
        <w:t xml:space="preserve"> 2018 года</w:t>
      </w:r>
      <w:r w:rsidR="00F71F75" w:rsidRPr="00D40CE6">
        <w:rPr>
          <w:szCs w:val="24"/>
        </w:rPr>
        <w:t>.</w:t>
      </w:r>
    </w:p>
    <w:p w:rsidR="00315D37" w:rsidRPr="00FB4A2A" w:rsidRDefault="00315D37" w:rsidP="00315D37">
      <w:pPr>
        <w:pStyle w:val="Times12"/>
        <w:numPr>
          <w:ilvl w:val="2"/>
          <w:numId w:val="9"/>
        </w:numPr>
        <w:spacing w:after="120"/>
        <w:ind w:left="0" w:firstLine="567"/>
        <w:rPr>
          <w:szCs w:val="24"/>
        </w:rPr>
      </w:pPr>
      <w:r w:rsidRPr="00D40CE6">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w:t>
      </w:r>
      <w:r w:rsidRPr="00FB4A2A">
        <w:rPr>
          <w:szCs w:val="24"/>
        </w:rPr>
        <w:t xml:space="preserve"> так и в большую (позднюю) сторону.</w:t>
      </w:r>
    </w:p>
    <w:p w:rsidR="0012636C" w:rsidRPr="00FB4A2A" w:rsidRDefault="00394030" w:rsidP="0018262A">
      <w:pPr>
        <w:pStyle w:val="Times12"/>
        <w:numPr>
          <w:ilvl w:val="2"/>
          <w:numId w:val="9"/>
        </w:numPr>
        <w:spacing w:after="120"/>
        <w:ind w:left="0" w:firstLine="567"/>
        <w:rPr>
          <w:szCs w:val="24"/>
        </w:rPr>
      </w:pPr>
      <w:r w:rsidRPr="00FB4A2A">
        <w:rPr>
          <w:szCs w:val="24"/>
        </w:rPr>
        <w:t>Участник</w:t>
      </w:r>
      <w:r w:rsidR="006170AB" w:rsidRPr="00FB4A2A">
        <w:rPr>
          <w:szCs w:val="24"/>
        </w:rPr>
        <w:t>и</w:t>
      </w:r>
      <w:r w:rsidRPr="00FB4A2A">
        <w:rPr>
          <w:szCs w:val="24"/>
        </w:rPr>
        <w:t xml:space="preserve"> конкурса незамедлительно уведомл</w:t>
      </w:r>
      <w:r w:rsidR="006170AB" w:rsidRPr="00FB4A2A">
        <w:rPr>
          <w:szCs w:val="24"/>
        </w:rPr>
        <w:t>яю</w:t>
      </w:r>
      <w:r w:rsidRPr="00FB4A2A">
        <w:rPr>
          <w:szCs w:val="24"/>
        </w:rPr>
        <w:t xml:space="preserve">тся о признании </w:t>
      </w:r>
      <w:r w:rsidR="006170AB" w:rsidRPr="00FB4A2A">
        <w:rPr>
          <w:szCs w:val="24"/>
        </w:rPr>
        <w:t>их</w:t>
      </w:r>
      <w:r w:rsidRPr="00FB4A2A">
        <w:rPr>
          <w:szCs w:val="24"/>
        </w:rPr>
        <w:t xml:space="preserve"> Победител</w:t>
      </w:r>
      <w:r w:rsidR="006170AB" w:rsidRPr="00FB4A2A">
        <w:rPr>
          <w:szCs w:val="24"/>
        </w:rPr>
        <w:t>ями</w:t>
      </w:r>
      <w:r w:rsidRPr="00FB4A2A">
        <w:rPr>
          <w:szCs w:val="24"/>
        </w:rPr>
        <w:t xml:space="preserve"> конкурса</w:t>
      </w:r>
      <w:r w:rsidR="00495348" w:rsidRPr="00FB4A2A">
        <w:rPr>
          <w:szCs w:val="24"/>
        </w:rPr>
        <w:t xml:space="preserve"> с использованием функционала ЭТП</w:t>
      </w:r>
      <w:r w:rsidR="00EF1C63" w:rsidRPr="00FB4A2A">
        <w:rPr>
          <w:szCs w:val="24"/>
        </w:rPr>
        <w:t>.</w:t>
      </w:r>
      <w:r w:rsidR="00AD67C1" w:rsidRPr="00FB4A2A">
        <w:rPr>
          <w:szCs w:val="24"/>
        </w:rPr>
        <w:t xml:space="preserve"> Протокол </w:t>
      </w:r>
      <w:r w:rsidR="00347210" w:rsidRPr="00FB4A2A">
        <w:rPr>
          <w:szCs w:val="24"/>
        </w:rPr>
        <w:t>выбора победител</w:t>
      </w:r>
      <w:r w:rsidR="006170AB" w:rsidRPr="00FB4A2A">
        <w:rPr>
          <w:szCs w:val="24"/>
        </w:rPr>
        <w:t>ей</w:t>
      </w:r>
      <w:r w:rsidR="00AD67C1" w:rsidRPr="00FB4A2A">
        <w:rPr>
          <w:szCs w:val="24"/>
        </w:rPr>
        <w:t xml:space="preserve"> размещается на официальном сайте в течение 3-х дней со дня </w:t>
      </w:r>
      <w:r w:rsidR="00D943AA" w:rsidRPr="00FB4A2A">
        <w:rPr>
          <w:szCs w:val="24"/>
        </w:rPr>
        <w:t xml:space="preserve">его </w:t>
      </w:r>
      <w:r w:rsidR="00AD67C1" w:rsidRPr="00FB4A2A">
        <w:rPr>
          <w:szCs w:val="24"/>
        </w:rPr>
        <w:t>подписания.</w:t>
      </w:r>
      <w:bookmarkStart w:id="1286" w:name="_Ref311220495"/>
    </w:p>
    <w:bookmarkEnd w:id="1286"/>
    <w:p w:rsidR="00744F64" w:rsidRPr="00FB4A2A" w:rsidRDefault="00744F64" w:rsidP="0018262A">
      <w:pPr>
        <w:pStyle w:val="Times12"/>
        <w:numPr>
          <w:ilvl w:val="2"/>
          <w:numId w:val="9"/>
        </w:numPr>
        <w:spacing w:after="120"/>
        <w:ind w:left="0" w:firstLine="567"/>
        <w:rPr>
          <w:szCs w:val="24"/>
        </w:rPr>
      </w:pPr>
      <w:r w:rsidRPr="00FB4A2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FB4A2A" w:rsidRDefault="00315D37" w:rsidP="0057606C">
      <w:pPr>
        <w:pStyle w:val="Times12"/>
        <w:numPr>
          <w:ilvl w:val="2"/>
          <w:numId w:val="9"/>
        </w:numPr>
        <w:spacing w:after="120"/>
        <w:ind w:left="0" w:firstLine="567"/>
        <w:rPr>
          <w:szCs w:val="24"/>
        </w:rPr>
      </w:pPr>
      <w:bookmarkStart w:id="1287" w:name="_Ref504735015"/>
      <w:r w:rsidRPr="00FB4A2A">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287"/>
    </w:p>
    <w:p w:rsidR="00315D37" w:rsidRPr="00FB4A2A" w:rsidRDefault="00315D37" w:rsidP="000E1865">
      <w:pPr>
        <w:widowControl/>
        <w:numPr>
          <w:ilvl w:val="0"/>
          <w:numId w:val="21"/>
        </w:numPr>
        <w:spacing w:after="120"/>
        <w:ind w:left="0" w:firstLine="1080"/>
        <w:rPr>
          <w:szCs w:val="24"/>
        </w:rPr>
      </w:pPr>
      <w:r w:rsidRPr="00FB4A2A">
        <w:rPr>
          <w:szCs w:val="24"/>
        </w:rPr>
        <w:lastRenderedPageBreak/>
        <w:t>не подписал по итогам проведения Конкурса рамочное соглашение в срок, определенный Конкурсной документацией;</w:t>
      </w:r>
    </w:p>
    <w:p w:rsidR="00315D37" w:rsidRPr="00FB4A2A" w:rsidRDefault="00315D37" w:rsidP="000E1865">
      <w:pPr>
        <w:widowControl/>
        <w:numPr>
          <w:ilvl w:val="0"/>
          <w:numId w:val="21"/>
        </w:numPr>
        <w:spacing w:after="120"/>
        <w:ind w:left="0" w:firstLine="1080"/>
        <w:rPr>
          <w:szCs w:val="24"/>
        </w:rPr>
      </w:pPr>
      <w:r w:rsidRPr="00FB4A2A">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FB4A2A" w:rsidRDefault="00315D37" w:rsidP="000E1865">
      <w:pPr>
        <w:widowControl/>
        <w:numPr>
          <w:ilvl w:val="0"/>
          <w:numId w:val="21"/>
        </w:numPr>
        <w:spacing w:after="120"/>
        <w:ind w:left="0" w:firstLine="1080"/>
        <w:rPr>
          <w:szCs w:val="24"/>
        </w:rPr>
      </w:pPr>
      <w:r w:rsidRPr="00FB4A2A">
        <w:rPr>
          <w:szCs w:val="24"/>
        </w:rPr>
        <w:t>не выполнил другие условия, предусмотренные настоящей Конкурсной документацией;</w:t>
      </w:r>
    </w:p>
    <w:p w:rsidR="00315D37" w:rsidRPr="00FB4A2A" w:rsidRDefault="00315D37" w:rsidP="000E1865">
      <w:pPr>
        <w:widowControl/>
        <w:numPr>
          <w:ilvl w:val="0"/>
          <w:numId w:val="21"/>
        </w:numPr>
        <w:spacing w:after="120"/>
        <w:ind w:left="0" w:firstLine="1080"/>
        <w:rPr>
          <w:szCs w:val="24"/>
        </w:rPr>
      </w:pPr>
      <w:r w:rsidRPr="00FB4A2A">
        <w:rPr>
          <w:szCs w:val="24"/>
        </w:rPr>
        <w:t>Победитель конкурса перестал соответствовать требованиям Конкурсной документации.</w:t>
      </w:r>
    </w:p>
    <w:p w:rsidR="00315D37" w:rsidRPr="00FB4A2A" w:rsidRDefault="00315D37" w:rsidP="0057606C">
      <w:pPr>
        <w:pStyle w:val="Times12"/>
        <w:numPr>
          <w:ilvl w:val="2"/>
          <w:numId w:val="9"/>
        </w:numPr>
        <w:spacing w:after="120"/>
        <w:ind w:left="0" w:firstLine="567"/>
        <w:rPr>
          <w:szCs w:val="24"/>
        </w:rPr>
      </w:pPr>
      <w:r w:rsidRPr="00FB4A2A">
        <w:rPr>
          <w:szCs w:val="24"/>
        </w:rPr>
        <w:t>Обеспечение исполнения обязательств Участника</w:t>
      </w:r>
      <w:r w:rsidR="009919E4" w:rsidRPr="00FB4A2A">
        <w:rPr>
          <w:szCs w:val="24"/>
        </w:rPr>
        <w:t xml:space="preserve"> (п. </w:t>
      </w:r>
      <w:r w:rsidR="009919E4" w:rsidRPr="00FB4A2A">
        <w:fldChar w:fldCharType="begin"/>
      </w:r>
      <w:r w:rsidR="009919E4" w:rsidRPr="00FB4A2A">
        <w:instrText xml:space="preserve"> REF _Ref441506983 \r \h  \* MERGEFORMAT </w:instrText>
      </w:r>
      <w:r w:rsidR="009919E4" w:rsidRPr="00FB4A2A">
        <w:fldChar w:fldCharType="separate"/>
      </w:r>
      <w:r w:rsidR="00D40CE6" w:rsidRPr="00D40CE6">
        <w:rPr>
          <w:szCs w:val="24"/>
        </w:rPr>
        <w:t>3.4.8</w:t>
      </w:r>
      <w:r w:rsidR="009919E4" w:rsidRPr="00FB4A2A">
        <w:fldChar w:fldCharType="end"/>
      </w:r>
      <w:r w:rsidR="009919E4" w:rsidRPr="00FB4A2A">
        <w:rPr>
          <w:szCs w:val="24"/>
        </w:rPr>
        <w:t>)</w:t>
      </w:r>
      <w:r w:rsidRPr="00FB4A2A">
        <w:rPr>
          <w:szCs w:val="24"/>
        </w:rPr>
        <w:t xml:space="preserve">, утратившего статус Победителя, при наступлении случаев, определенных в п. </w:t>
      </w:r>
      <w:r w:rsidR="0057606C" w:rsidRPr="00FB4A2A">
        <w:rPr>
          <w:szCs w:val="24"/>
        </w:rPr>
        <w:fldChar w:fldCharType="begin"/>
      </w:r>
      <w:r w:rsidR="0057606C" w:rsidRPr="00FB4A2A">
        <w:rPr>
          <w:szCs w:val="24"/>
        </w:rPr>
        <w:instrText xml:space="preserve"> REF _Ref504735015 \r \h </w:instrText>
      </w:r>
      <w:r w:rsidR="00F1498C" w:rsidRPr="00FB4A2A">
        <w:rPr>
          <w:szCs w:val="24"/>
        </w:rPr>
        <w:instrText xml:space="preserve"> \* MERGEFORMAT </w:instrText>
      </w:r>
      <w:r w:rsidR="0057606C" w:rsidRPr="00FB4A2A">
        <w:rPr>
          <w:szCs w:val="24"/>
        </w:rPr>
      </w:r>
      <w:r w:rsidR="0057606C" w:rsidRPr="00FB4A2A">
        <w:rPr>
          <w:szCs w:val="24"/>
        </w:rPr>
        <w:fldChar w:fldCharType="separate"/>
      </w:r>
      <w:r w:rsidR="00D40CE6">
        <w:rPr>
          <w:szCs w:val="24"/>
        </w:rPr>
        <w:t>3.11.6</w:t>
      </w:r>
      <w:r w:rsidR="0057606C" w:rsidRPr="00FB4A2A">
        <w:rPr>
          <w:szCs w:val="24"/>
        </w:rPr>
        <w:fldChar w:fldCharType="end"/>
      </w:r>
      <w:r w:rsidRPr="00FB4A2A">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FB4A2A" w:rsidRDefault="009919E4" w:rsidP="009919E4">
      <w:pPr>
        <w:pStyle w:val="Times12"/>
        <w:spacing w:after="120"/>
        <w:rPr>
          <w:szCs w:val="24"/>
        </w:rPr>
      </w:pPr>
    </w:p>
    <w:p w:rsidR="003C02F5" w:rsidRPr="00FB4A2A" w:rsidRDefault="003C02F5" w:rsidP="00E47740">
      <w:pPr>
        <w:pStyle w:val="2"/>
        <w:keepNext/>
        <w:numPr>
          <w:ilvl w:val="1"/>
          <w:numId w:val="9"/>
        </w:numPr>
        <w:suppressAutoHyphens/>
        <w:spacing w:after="120" w:line="240" w:lineRule="auto"/>
        <w:ind w:left="1620" w:hanging="1080"/>
        <w:jc w:val="left"/>
        <w:rPr>
          <w:bCs/>
          <w:sz w:val="24"/>
          <w:szCs w:val="24"/>
        </w:rPr>
      </w:pPr>
      <w:bookmarkStart w:id="1288" w:name="_Ref303251044"/>
      <w:bookmarkStart w:id="1289" w:name="_Toc503263091"/>
      <w:r w:rsidRPr="00FB4A2A">
        <w:rPr>
          <w:bCs/>
          <w:sz w:val="24"/>
          <w:szCs w:val="24"/>
        </w:rPr>
        <w:t>Признание конкурса</w:t>
      </w:r>
      <w:r w:rsidR="00394030" w:rsidRPr="00FB4A2A">
        <w:rPr>
          <w:bCs/>
          <w:sz w:val="24"/>
          <w:szCs w:val="24"/>
        </w:rPr>
        <w:t xml:space="preserve"> </w:t>
      </w:r>
      <w:r w:rsidRPr="00FB4A2A">
        <w:rPr>
          <w:bCs/>
          <w:sz w:val="24"/>
          <w:szCs w:val="24"/>
        </w:rPr>
        <w:t>несостоявшимся</w:t>
      </w:r>
      <w:bookmarkEnd w:id="1288"/>
      <w:bookmarkEnd w:id="1289"/>
    </w:p>
    <w:p w:rsidR="003C02F5" w:rsidRPr="00FB4A2A" w:rsidRDefault="003C02F5" w:rsidP="0018262A">
      <w:pPr>
        <w:pStyle w:val="Times12"/>
        <w:numPr>
          <w:ilvl w:val="2"/>
          <w:numId w:val="9"/>
        </w:numPr>
        <w:spacing w:after="120"/>
        <w:ind w:left="0" w:firstLine="567"/>
        <w:rPr>
          <w:szCs w:val="24"/>
        </w:rPr>
      </w:pPr>
      <w:bookmarkStart w:id="1290" w:name="_Ref303277595"/>
      <w:r w:rsidRPr="00FB4A2A">
        <w:rPr>
          <w:szCs w:val="24"/>
        </w:rPr>
        <w:t>Конкурс признается несостоявшимся в случаях:</w:t>
      </w:r>
      <w:bookmarkEnd w:id="1290"/>
    </w:p>
    <w:p w:rsidR="00C111F6" w:rsidRPr="00FB4A2A" w:rsidRDefault="00C111F6" w:rsidP="000E1865">
      <w:pPr>
        <w:pStyle w:val="3d"/>
        <w:numPr>
          <w:ilvl w:val="0"/>
          <w:numId w:val="25"/>
        </w:numPr>
        <w:spacing w:after="120"/>
        <w:ind w:left="567" w:firstLine="0"/>
        <w:rPr>
          <w:sz w:val="24"/>
          <w:szCs w:val="24"/>
        </w:rPr>
      </w:pPr>
      <w:r w:rsidRPr="00FB4A2A">
        <w:rPr>
          <w:sz w:val="24"/>
          <w:szCs w:val="24"/>
        </w:rPr>
        <w:t>подан</w:t>
      </w:r>
      <w:r w:rsidR="007525F3" w:rsidRPr="00FB4A2A">
        <w:rPr>
          <w:sz w:val="24"/>
          <w:szCs w:val="24"/>
        </w:rPr>
        <w:t>о</w:t>
      </w:r>
      <w:r w:rsidRPr="00FB4A2A">
        <w:rPr>
          <w:sz w:val="24"/>
          <w:szCs w:val="24"/>
        </w:rPr>
        <w:t xml:space="preserve"> </w:t>
      </w:r>
      <w:r w:rsidR="007525F3" w:rsidRPr="00FB4A2A">
        <w:rPr>
          <w:sz w:val="24"/>
          <w:szCs w:val="24"/>
        </w:rPr>
        <w:t>менее</w:t>
      </w:r>
      <w:r w:rsidRPr="00FB4A2A">
        <w:rPr>
          <w:sz w:val="24"/>
          <w:szCs w:val="24"/>
        </w:rPr>
        <w:t xml:space="preserve"> </w:t>
      </w:r>
      <w:r w:rsidR="0082018C" w:rsidRPr="00FB4A2A">
        <w:rPr>
          <w:sz w:val="24"/>
          <w:szCs w:val="24"/>
        </w:rPr>
        <w:t>трех</w:t>
      </w:r>
      <w:r w:rsidRPr="00FB4A2A">
        <w:rPr>
          <w:sz w:val="24"/>
          <w:szCs w:val="24"/>
        </w:rPr>
        <w:t xml:space="preserve"> Заяв</w:t>
      </w:r>
      <w:r w:rsidR="007525F3" w:rsidRPr="00FB4A2A">
        <w:rPr>
          <w:sz w:val="24"/>
          <w:szCs w:val="24"/>
        </w:rPr>
        <w:t>о</w:t>
      </w:r>
      <w:r w:rsidRPr="00FB4A2A">
        <w:rPr>
          <w:sz w:val="24"/>
          <w:szCs w:val="24"/>
        </w:rPr>
        <w:t>к;</w:t>
      </w:r>
    </w:p>
    <w:p w:rsidR="00C111F6" w:rsidRPr="00D40CE6" w:rsidRDefault="00C111F6" w:rsidP="000E1865">
      <w:pPr>
        <w:pStyle w:val="3d"/>
        <w:numPr>
          <w:ilvl w:val="0"/>
          <w:numId w:val="25"/>
        </w:numPr>
        <w:spacing w:after="120"/>
        <w:ind w:left="567" w:firstLine="0"/>
        <w:rPr>
          <w:sz w:val="24"/>
          <w:szCs w:val="24"/>
        </w:rPr>
      </w:pPr>
      <w:r w:rsidRPr="00FB4A2A">
        <w:rPr>
          <w:sz w:val="24"/>
          <w:szCs w:val="24"/>
        </w:rPr>
        <w:t xml:space="preserve">не подана ни одна </w:t>
      </w:r>
      <w:r w:rsidRPr="00D40CE6">
        <w:rPr>
          <w:sz w:val="24"/>
          <w:szCs w:val="24"/>
        </w:rPr>
        <w:t>Заявка;</w:t>
      </w:r>
    </w:p>
    <w:p w:rsidR="00C111F6" w:rsidRPr="00D40CE6" w:rsidRDefault="00C111F6" w:rsidP="000E1865">
      <w:pPr>
        <w:pStyle w:val="3d"/>
        <w:numPr>
          <w:ilvl w:val="0"/>
          <w:numId w:val="25"/>
        </w:numPr>
        <w:spacing w:after="120"/>
        <w:ind w:left="567" w:firstLine="0"/>
        <w:rPr>
          <w:sz w:val="24"/>
          <w:szCs w:val="24"/>
        </w:rPr>
      </w:pPr>
      <w:r w:rsidRPr="00D40CE6">
        <w:rPr>
          <w:sz w:val="24"/>
          <w:szCs w:val="24"/>
        </w:rPr>
        <w:t>принято решение об отказе в допуске всем Участникам, подавшим Заявки;</w:t>
      </w:r>
    </w:p>
    <w:p w:rsidR="0016269F" w:rsidRPr="00D40CE6" w:rsidRDefault="00C111F6" w:rsidP="000E1865">
      <w:pPr>
        <w:pStyle w:val="3d"/>
        <w:numPr>
          <w:ilvl w:val="0"/>
          <w:numId w:val="25"/>
        </w:numPr>
        <w:spacing w:after="120"/>
        <w:ind w:left="567" w:firstLine="0"/>
        <w:rPr>
          <w:sz w:val="24"/>
          <w:szCs w:val="24"/>
        </w:rPr>
      </w:pPr>
      <w:r w:rsidRPr="00D40CE6">
        <w:rPr>
          <w:sz w:val="24"/>
          <w:szCs w:val="24"/>
        </w:rPr>
        <w:t xml:space="preserve">принято решение о допуске только </w:t>
      </w:r>
      <w:r w:rsidR="006D3A1D" w:rsidRPr="00D40CE6">
        <w:rPr>
          <w:sz w:val="24"/>
          <w:szCs w:val="24"/>
        </w:rPr>
        <w:t>одного</w:t>
      </w:r>
      <w:r w:rsidR="0082018C" w:rsidRPr="00D40CE6">
        <w:rPr>
          <w:sz w:val="24"/>
          <w:szCs w:val="24"/>
        </w:rPr>
        <w:t xml:space="preserve"> </w:t>
      </w:r>
      <w:r w:rsidRPr="00D40CE6">
        <w:rPr>
          <w:sz w:val="24"/>
          <w:szCs w:val="24"/>
        </w:rPr>
        <w:t>Участник</w:t>
      </w:r>
      <w:r w:rsidR="006D3A1D" w:rsidRPr="00D40CE6">
        <w:rPr>
          <w:sz w:val="24"/>
          <w:szCs w:val="24"/>
        </w:rPr>
        <w:t>а</w:t>
      </w:r>
      <w:r w:rsidRPr="00D40CE6">
        <w:rPr>
          <w:sz w:val="24"/>
          <w:szCs w:val="24"/>
        </w:rPr>
        <w:t>.</w:t>
      </w:r>
    </w:p>
    <w:p w:rsidR="00C111F6" w:rsidRPr="00FB4A2A" w:rsidRDefault="00C111F6" w:rsidP="00C111F6">
      <w:pPr>
        <w:pStyle w:val="3d"/>
        <w:spacing w:after="120"/>
        <w:ind w:left="567"/>
        <w:rPr>
          <w:sz w:val="24"/>
          <w:szCs w:val="24"/>
        </w:rPr>
      </w:pPr>
    </w:p>
    <w:p w:rsidR="000D1809" w:rsidRPr="00FB4A2A" w:rsidRDefault="000D1809" w:rsidP="00E8556A">
      <w:pPr>
        <w:pStyle w:val="2"/>
        <w:keepNext/>
        <w:numPr>
          <w:ilvl w:val="1"/>
          <w:numId w:val="9"/>
        </w:numPr>
        <w:suppressAutoHyphens/>
        <w:spacing w:after="120" w:line="240" w:lineRule="auto"/>
        <w:ind w:left="1620" w:hanging="1080"/>
        <w:jc w:val="left"/>
        <w:rPr>
          <w:bCs/>
          <w:sz w:val="24"/>
          <w:szCs w:val="24"/>
        </w:rPr>
      </w:pPr>
      <w:bookmarkStart w:id="1291" w:name="_Ref55280474"/>
      <w:bookmarkStart w:id="1292" w:name="_Toc55285356"/>
      <w:bookmarkStart w:id="1293" w:name="_Toc55305388"/>
      <w:bookmarkStart w:id="1294" w:name="_Toc57314659"/>
      <w:bookmarkStart w:id="1295" w:name="_Toc69728973"/>
      <w:bookmarkStart w:id="1296" w:name="_Toc98251737"/>
      <w:bookmarkStart w:id="1297" w:name="_Toc298234704"/>
      <w:bookmarkStart w:id="1298" w:name="_Toc255985699"/>
      <w:bookmarkStart w:id="1299" w:name="_Ref303251073"/>
      <w:bookmarkStart w:id="1300" w:name="_Ref306191775"/>
      <w:bookmarkStart w:id="1301" w:name="_Ref306195892"/>
      <w:bookmarkStart w:id="1302" w:name="_Ref306196630"/>
      <w:bookmarkStart w:id="1303" w:name="_Ref441567604"/>
      <w:bookmarkStart w:id="1304" w:name="_Ref468697489"/>
      <w:bookmarkStart w:id="1305" w:name="_Ref502148352"/>
      <w:bookmarkStart w:id="1306" w:name="_Toc503263093"/>
      <w:r w:rsidRPr="00FB4A2A">
        <w:rPr>
          <w:bCs/>
          <w:sz w:val="24"/>
          <w:szCs w:val="24"/>
        </w:rPr>
        <w:t xml:space="preserve">Проведение преддоговорных переговоров (при необходимости) и подписание </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r w:rsidR="007F2C83" w:rsidRPr="00FB4A2A">
        <w:rPr>
          <w:bCs/>
          <w:sz w:val="24"/>
          <w:szCs w:val="24"/>
        </w:rPr>
        <w:t>рамочных соглашений</w:t>
      </w:r>
      <w:bookmarkEnd w:id="1305"/>
      <w:bookmarkEnd w:id="1306"/>
    </w:p>
    <w:p w:rsidR="00C165EC" w:rsidRDefault="00C165EC" w:rsidP="009919E4">
      <w:pPr>
        <w:pStyle w:val="Times12"/>
        <w:numPr>
          <w:ilvl w:val="2"/>
          <w:numId w:val="9"/>
        </w:numPr>
        <w:spacing w:after="120"/>
        <w:ind w:left="0" w:firstLine="567"/>
        <w:rPr>
          <w:i/>
          <w:szCs w:val="24"/>
        </w:rPr>
      </w:pPr>
      <w:bookmarkStart w:id="1307" w:name="_Ref55280483"/>
      <w:bookmarkStart w:id="1308" w:name="_Toc55285357"/>
      <w:bookmarkStart w:id="1309" w:name="_Toc55305389"/>
      <w:bookmarkStart w:id="1310" w:name="_Toc57314660"/>
      <w:bookmarkStart w:id="1311" w:name="_Toc69728974"/>
      <w:bookmarkStart w:id="1312" w:name="_Toc98251738"/>
      <w:r w:rsidRPr="00FB4A2A">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FB4A2A">
        <w:rPr>
          <w:i/>
          <w:szCs w:val="24"/>
        </w:rPr>
        <w:t xml:space="preserve">Заявке </w:t>
      </w:r>
      <w:r w:rsidRPr="00FB4A2A">
        <w:rPr>
          <w:i/>
          <w:szCs w:val="24"/>
        </w:rPr>
        <w:t>Победите</w:t>
      </w:r>
      <w:r w:rsidR="007F2C83" w:rsidRPr="00FB4A2A">
        <w:rPr>
          <w:i/>
          <w:szCs w:val="24"/>
        </w:rPr>
        <w:t>лей</w:t>
      </w:r>
      <w:r w:rsidRPr="00FB4A2A">
        <w:rPr>
          <w:i/>
          <w:szCs w:val="24"/>
        </w:rPr>
        <w:t xml:space="preserve">, стороны имеют право вступить в преддоговорные переговоры, направленные на уточнение любых условий </w:t>
      </w:r>
      <w:r w:rsidR="007F2C83" w:rsidRPr="00FB4A2A">
        <w:rPr>
          <w:i/>
          <w:szCs w:val="24"/>
        </w:rPr>
        <w:t xml:space="preserve">Заявки </w:t>
      </w:r>
      <w:r w:rsidRPr="00FB4A2A">
        <w:rPr>
          <w:i/>
          <w:szCs w:val="24"/>
        </w:rPr>
        <w:t>Победител</w:t>
      </w:r>
      <w:r w:rsidR="007F2C83" w:rsidRPr="00FB4A2A">
        <w:rPr>
          <w:i/>
          <w:szCs w:val="24"/>
        </w:rPr>
        <w:t>ей</w:t>
      </w:r>
      <w:r w:rsidRPr="00FB4A2A">
        <w:rPr>
          <w:i/>
          <w:szCs w:val="24"/>
        </w:rPr>
        <w:t xml:space="preserve">, однако при этом не допускается создание </w:t>
      </w:r>
      <w:r w:rsidR="0042267B" w:rsidRPr="00FB4A2A">
        <w:rPr>
          <w:i/>
          <w:szCs w:val="24"/>
        </w:rPr>
        <w:t>Победител</w:t>
      </w:r>
      <w:r w:rsidR="007F2C83" w:rsidRPr="00FB4A2A">
        <w:rPr>
          <w:i/>
          <w:szCs w:val="24"/>
        </w:rPr>
        <w:t>ям</w:t>
      </w:r>
      <w:r w:rsidRPr="00FB4A2A">
        <w:rPr>
          <w:i/>
          <w:szCs w:val="24"/>
        </w:rPr>
        <w:t xml:space="preserve"> преимущественных условий участия в конкурсе. </w:t>
      </w:r>
    </w:p>
    <w:p w:rsidR="00CE019A" w:rsidRPr="00D40CE6" w:rsidRDefault="00CE019A" w:rsidP="009919E4">
      <w:pPr>
        <w:pStyle w:val="Times12"/>
        <w:numPr>
          <w:ilvl w:val="2"/>
          <w:numId w:val="9"/>
        </w:numPr>
        <w:spacing w:after="120"/>
        <w:ind w:left="0" w:firstLine="567"/>
        <w:rPr>
          <w:i/>
          <w:szCs w:val="24"/>
        </w:rPr>
      </w:pPr>
      <w:r w:rsidRPr="005B542F">
        <w:rPr>
          <w:color w:val="000000"/>
          <w:szCs w:val="24"/>
        </w:rPr>
        <w:t xml:space="preserve">По всем </w:t>
      </w:r>
      <w:r w:rsidRPr="00D40CE6">
        <w:rPr>
          <w:color w:val="000000"/>
          <w:szCs w:val="24"/>
        </w:rPr>
        <w:t xml:space="preserve">вопросам, не нашедшим отражение в Извещении о проведении конкурса, настоящей Конкурсной документации и Заявках Победителей, стороны имеют право вступить в преддоговорные переговоры, </w:t>
      </w:r>
      <w:r w:rsidRPr="00D40CE6">
        <w:rPr>
          <w:szCs w:val="24"/>
        </w:rPr>
        <w:t>направленные на уточнение любых условий Заявок Победителей в соответствии с порядком, однако при этом не допускается создание Победителям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Победителям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рамочных с Победителями.</w:t>
      </w:r>
    </w:p>
    <w:p w:rsidR="0079705E" w:rsidRPr="00D40CE6" w:rsidRDefault="0042267B" w:rsidP="009919E4">
      <w:pPr>
        <w:pStyle w:val="Times12"/>
        <w:numPr>
          <w:ilvl w:val="2"/>
          <w:numId w:val="9"/>
        </w:numPr>
        <w:spacing w:after="120"/>
        <w:ind w:left="0" w:firstLine="567"/>
        <w:rPr>
          <w:i/>
          <w:szCs w:val="24"/>
        </w:rPr>
      </w:pPr>
      <w:r w:rsidRPr="00D40CE6">
        <w:rPr>
          <w:i/>
          <w:szCs w:val="24"/>
        </w:rPr>
        <w:t xml:space="preserve">Ход переговоров и </w:t>
      </w:r>
      <w:r w:rsidR="00BA75E6" w:rsidRPr="00D40CE6">
        <w:rPr>
          <w:i/>
          <w:szCs w:val="24"/>
        </w:rPr>
        <w:t>Результаты переговоров отражаются в протоколе проведения преддоговорных переговоров</w:t>
      </w:r>
      <w:r w:rsidR="00C62B30" w:rsidRPr="00D40CE6">
        <w:rPr>
          <w:i/>
          <w:szCs w:val="24"/>
        </w:rPr>
        <w:t>, которые подписываются уполномоченными представителями Организатора/Заказчика и Победителем.</w:t>
      </w:r>
    </w:p>
    <w:p w:rsidR="0079705E" w:rsidRPr="00D40CE6" w:rsidRDefault="00CE3E47" w:rsidP="009919E4">
      <w:pPr>
        <w:pStyle w:val="Times12"/>
        <w:numPr>
          <w:ilvl w:val="2"/>
          <w:numId w:val="9"/>
        </w:numPr>
        <w:spacing w:after="120"/>
        <w:ind w:left="0" w:firstLine="567"/>
        <w:rPr>
          <w:szCs w:val="24"/>
        </w:rPr>
      </w:pPr>
      <w:bookmarkStart w:id="1313" w:name="_Ref306198932"/>
      <w:r w:rsidRPr="00D40CE6">
        <w:rPr>
          <w:szCs w:val="24"/>
        </w:rPr>
        <w:lastRenderedPageBreak/>
        <w:t xml:space="preserve">Рамочные соглашения </w:t>
      </w:r>
      <w:r w:rsidR="005E129D" w:rsidRPr="00D40CE6">
        <w:rPr>
          <w:szCs w:val="24"/>
        </w:rPr>
        <w:t>между Заказчиком и Победител</w:t>
      </w:r>
      <w:r w:rsidRPr="00D40CE6">
        <w:rPr>
          <w:szCs w:val="24"/>
        </w:rPr>
        <w:t>ями</w:t>
      </w:r>
      <w:r w:rsidR="005E129D" w:rsidRPr="00D40CE6">
        <w:rPr>
          <w:szCs w:val="24"/>
        </w:rPr>
        <w:t xml:space="preserve"> конкурса подписыва</w:t>
      </w:r>
      <w:r w:rsidRPr="00D40CE6">
        <w:rPr>
          <w:szCs w:val="24"/>
        </w:rPr>
        <w:t>ю</w:t>
      </w:r>
      <w:r w:rsidR="005E129D" w:rsidRPr="00D40CE6">
        <w:rPr>
          <w:szCs w:val="24"/>
        </w:rPr>
        <w:t xml:space="preserve">тся </w:t>
      </w:r>
      <w:r w:rsidR="00CE019A" w:rsidRPr="00D40CE6">
        <w:rPr>
          <w:szCs w:val="24"/>
        </w:rPr>
        <w:t>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CE019A" w:rsidRPr="00D40CE6">
        <w:rPr>
          <w:color w:val="000000"/>
          <w:szCs w:val="24"/>
        </w:rPr>
        <w:t xml:space="preserve">. </w:t>
      </w:r>
      <w:r w:rsidR="00CE019A" w:rsidRPr="00D40CE6">
        <w:rPr>
          <w:szCs w:val="24"/>
        </w:rPr>
        <w:t>В случае необходимости одобрения органом управления Заказчика, в соответствии с законодательством Российской Федерации, заключения рамочных соглашений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рамочные соглашения должны быть заключен в сроки, установленные законодательством</w:t>
      </w:r>
      <w:r w:rsidR="00CE019A" w:rsidRPr="00D40CE6">
        <w:rPr>
          <w:color w:val="000000"/>
          <w:szCs w:val="24"/>
        </w:rPr>
        <w:t xml:space="preserve">. </w:t>
      </w:r>
      <w:r w:rsidR="00A35620" w:rsidRPr="00D40CE6">
        <w:rPr>
          <w:szCs w:val="24"/>
        </w:rPr>
        <w:t xml:space="preserve">Для </w:t>
      </w:r>
      <w:r w:rsidR="0042267B" w:rsidRPr="00D40CE6">
        <w:rPr>
          <w:szCs w:val="24"/>
        </w:rPr>
        <w:t>Победител</w:t>
      </w:r>
      <w:r w:rsidRPr="00D40CE6">
        <w:rPr>
          <w:szCs w:val="24"/>
        </w:rPr>
        <w:t>ей</w:t>
      </w:r>
      <w:r w:rsidR="00A35620" w:rsidRPr="00D40CE6">
        <w:rPr>
          <w:szCs w:val="24"/>
        </w:rPr>
        <w:t xml:space="preserve"> срок для подписания </w:t>
      </w:r>
      <w:r w:rsidRPr="00D40CE6">
        <w:rPr>
          <w:szCs w:val="24"/>
        </w:rPr>
        <w:t xml:space="preserve">Рамочного соглашения </w:t>
      </w:r>
      <w:r w:rsidR="00A35620" w:rsidRPr="00D40CE6">
        <w:rPr>
          <w:szCs w:val="24"/>
        </w:rPr>
        <w:t>– не позднее 5</w:t>
      </w:r>
      <w:r w:rsidR="005E129D" w:rsidRPr="00D40CE6">
        <w:rPr>
          <w:szCs w:val="24"/>
        </w:rPr>
        <w:t xml:space="preserve"> рабочих дней с момента получения от Заказчика конечной редакции </w:t>
      </w:r>
      <w:r w:rsidRPr="00D40CE6">
        <w:rPr>
          <w:szCs w:val="24"/>
        </w:rPr>
        <w:t xml:space="preserve">Рамочного соглашения </w:t>
      </w:r>
      <w:r w:rsidR="005E129D" w:rsidRPr="00D40CE6">
        <w:rPr>
          <w:szCs w:val="24"/>
        </w:rPr>
        <w:t>для подписания</w:t>
      </w:r>
      <w:r w:rsidR="00A35620" w:rsidRPr="00D40CE6">
        <w:rPr>
          <w:szCs w:val="24"/>
        </w:rPr>
        <w:t>, при этом в течение 2 рабочих дней с момента получения от Заказчика соответствующего уведомления</w:t>
      </w:r>
      <w:r w:rsidR="005E129D" w:rsidRPr="00D40CE6">
        <w:rPr>
          <w:szCs w:val="24"/>
        </w:rPr>
        <w:t xml:space="preserve"> направить в </w:t>
      </w:r>
      <w:r w:rsidR="00A35620" w:rsidRPr="00D40CE6">
        <w:rPr>
          <w:szCs w:val="24"/>
        </w:rPr>
        <w:t xml:space="preserve">его </w:t>
      </w:r>
      <w:r w:rsidR="005E129D" w:rsidRPr="00D40CE6">
        <w:rPr>
          <w:szCs w:val="24"/>
        </w:rPr>
        <w:t xml:space="preserve">адрес оформленные приложения к проекту </w:t>
      </w:r>
      <w:r w:rsidRPr="00D40CE6">
        <w:rPr>
          <w:szCs w:val="24"/>
        </w:rPr>
        <w:t>Рамочного соглашения</w:t>
      </w:r>
      <w:r w:rsidR="00A35620" w:rsidRPr="00D40CE6">
        <w:rPr>
          <w:szCs w:val="24"/>
        </w:rPr>
        <w:t>, соответствующие требованиям Конкурсной документации</w:t>
      </w:r>
      <w:r w:rsidR="0079705E" w:rsidRPr="00D40CE6">
        <w:rPr>
          <w:szCs w:val="24"/>
        </w:rPr>
        <w:t>.</w:t>
      </w:r>
      <w:bookmarkEnd w:id="1313"/>
      <w:r w:rsidR="007A7FBF" w:rsidRPr="00D40CE6">
        <w:rPr>
          <w:szCs w:val="24"/>
        </w:rPr>
        <w:t xml:space="preserve"> </w:t>
      </w:r>
    </w:p>
    <w:p w:rsidR="006C4D77" w:rsidRPr="00D40CE6" w:rsidRDefault="006C4D77" w:rsidP="009919E4">
      <w:pPr>
        <w:pStyle w:val="Times12"/>
        <w:numPr>
          <w:ilvl w:val="2"/>
          <w:numId w:val="9"/>
        </w:numPr>
        <w:spacing w:after="120"/>
        <w:ind w:left="0" w:firstLine="567"/>
        <w:rPr>
          <w:szCs w:val="24"/>
        </w:rPr>
      </w:pPr>
      <w:r w:rsidRPr="00D40CE6">
        <w:rPr>
          <w:szCs w:val="24"/>
        </w:rPr>
        <w:t>В случае</w:t>
      </w:r>
      <w:r w:rsidR="00276C7D" w:rsidRPr="00D40CE6">
        <w:rPr>
          <w:szCs w:val="24"/>
        </w:rPr>
        <w:t xml:space="preserve"> признания Победителем</w:t>
      </w:r>
      <w:r w:rsidR="00CE3E47" w:rsidRPr="00D40CE6">
        <w:rPr>
          <w:szCs w:val="24"/>
        </w:rPr>
        <w:t>/Победителями</w:t>
      </w:r>
      <w:r w:rsidR="00276C7D" w:rsidRPr="00D40CE6">
        <w:rPr>
          <w:szCs w:val="24"/>
        </w:rPr>
        <w:t xml:space="preserve"> конкурса</w:t>
      </w:r>
      <w:r w:rsidRPr="00D40CE6">
        <w:rPr>
          <w:szCs w:val="24"/>
        </w:rPr>
        <w:t xml:space="preserve"> организации, заключение </w:t>
      </w:r>
      <w:r w:rsidR="00CE3E47" w:rsidRPr="00D40CE6">
        <w:rPr>
          <w:szCs w:val="24"/>
        </w:rPr>
        <w:t xml:space="preserve">Рамочного соглашения </w:t>
      </w:r>
      <w:r w:rsidRPr="00D40CE6">
        <w:rPr>
          <w:szCs w:val="24"/>
        </w:rPr>
        <w:t xml:space="preserve">с которой требует предварительного одобрения Советом директоров </w:t>
      </w:r>
      <w:r w:rsidR="00976B1E" w:rsidRPr="00D40CE6">
        <w:rPr>
          <w:szCs w:val="24"/>
        </w:rPr>
        <w:t>ПАО</w:t>
      </w:r>
      <w:r w:rsidRPr="00D40CE6">
        <w:rPr>
          <w:szCs w:val="24"/>
        </w:rPr>
        <w:t xml:space="preserve"> «</w:t>
      </w:r>
      <w:r w:rsidR="00514CE6" w:rsidRPr="00D40CE6">
        <w:rPr>
          <w:szCs w:val="24"/>
        </w:rPr>
        <w:t>МРСК Центра</w:t>
      </w:r>
      <w:r w:rsidRPr="00D40CE6">
        <w:rPr>
          <w:szCs w:val="24"/>
        </w:rPr>
        <w:t xml:space="preserve">» как сделки, в совершении которой имеется заинтересованность, </w:t>
      </w:r>
      <w:r w:rsidR="00447D40" w:rsidRPr="00D40CE6">
        <w:rPr>
          <w:szCs w:val="24"/>
        </w:rPr>
        <w:t>рамочное соглашение</w:t>
      </w:r>
      <w:r w:rsidRPr="00D40CE6">
        <w:rPr>
          <w:szCs w:val="24"/>
        </w:rPr>
        <w:t xml:space="preserve"> заключается после одобрения Советом директоров </w:t>
      </w:r>
      <w:r w:rsidR="00976B1E" w:rsidRPr="00D40CE6">
        <w:rPr>
          <w:szCs w:val="24"/>
        </w:rPr>
        <w:t>ПАО</w:t>
      </w:r>
      <w:r w:rsidR="00A76A72" w:rsidRPr="00D40CE6">
        <w:rPr>
          <w:szCs w:val="24"/>
        </w:rPr>
        <w:t xml:space="preserve"> «</w:t>
      </w:r>
      <w:r w:rsidR="00514CE6" w:rsidRPr="00D40CE6">
        <w:rPr>
          <w:szCs w:val="24"/>
        </w:rPr>
        <w:t>МРСК Центра</w:t>
      </w:r>
      <w:r w:rsidR="00A76A72" w:rsidRPr="00D40CE6">
        <w:rPr>
          <w:szCs w:val="24"/>
        </w:rPr>
        <w:t>».</w:t>
      </w:r>
    </w:p>
    <w:p w:rsidR="0079705E" w:rsidRPr="00D40CE6" w:rsidRDefault="0079705E" w:rsidP="009919E4">
      <w:pPr>
        <w:pStyle w:val="Times12"/>
        <w:numPr>
          <w:ilvl w:val="2"/>
          <w:numId w:val="9"/>
        </w:numPr>
        <w:spacing w:after="120"/>
        <w:ind w:left="0" w:firstLine="567"/>
        <w:rPr>
          <w:szCs w:val="24"/>
        </w:rPr>
      </w:pPr>
      <w:r w:rsidRPr="00D40CE6">
        <w:rPr>
          <w:szCs w:val="24"/>
        </w:rPr>
        <w:t xml:space="preserve">Условия </w:t>
      </w:r>
      <w:r w:rsidR="00CE3E47" w:rsidRPr="00D40CE6">
        <w:rPr>
          <w:szCs w:val="24"/>
        </w:rPr>
        <w:t xml:space="preserve">Рамочного соглашения </w:t>
      </w:r>
      <w:r w:rsidRPr="00D40CE6">
        <w:rPr>
          <w:szCs w:val="24"/>
        </w:rPr>
        <w:t xml:space="preserve">определяются в соответствии с п. </w:t>
      </w:r>
      <w:r w:rsidR="000A775A" w:rsidRPr="00D40CE6">
        <w:rPr>
          <w:szCs w:val="24"/>
        </w:rPr>
        <w:fldChar w:fldCharType="begin"/>
      </w:r>
      <w:r w:rsidR="000A775A" w:rsidRPr="00D40CE6">
        <w:rPr>
          <w:szCs w:val="24"/>
        </w:rPr>
        <w:instrText xml:space="preserve"> REF _Ref86827161 \r \h  \* MERGEFORMAT </w:instrText>
      </w:r>
      <w:r w:rsidR="000A775A" w:rsidRPr="00D40CE6">
        <w:rPr>
          <w:szCs w:val="24"/>
        </w:rPr>
      </w:r>
      <w:r w:rsidR="000A775A" w:rsidRPr="00D40CE6">
        <w:rPr>
          <w:szCs w:val="24"/>
        </w:rPr>
        <w:fldChar w:fldCharType="separate"/>
      </w:r>
      <w:r w:rsidR="00D40CE6">
        <w:rPr>
          <w:szCs w:val="24"/>
        </w:rPr>
        <w:t>1.2.5</w:t>
      </w:r>
      <w:r w:rsidR="000A775A" w:rsidRPr="00D40CE6">
        <w:rPr>
          <w:szCs w:val="24"/>
        </w:rPr>
        <w:fldChar w:fldCharType="end"/>
      </w:r>
      <w:r w:rsidRPr="00D40CE6">
        <w:rPr>
          <w:szCs w:val="24"/>
        </w:rPr>
        <w:t>.</w:t>
      </w:r>
    </w:p>
    <w:p w:rsidR="002F152F" w:rsidRPr="00D40CE6" w:rsidRDefault="002F152F" w:rsidP="002F152F">
      <w:pPr>
        <w:widowControl/>
        <w:tabs>
          <w:tab w:val="left" w:pos="1620"/>
        </w:tabs>
        <w:spacing w:after="120"/>
        <w:ind w:left="540" w:firstLine="0"/>
        <w:rPr>
          <w:bCs/>
          <w:szCs w:val="24"/>
        </w:rPr>
      </w:pPr>
      <w:bookmarkStart w:id="1314" w:name="_Toc181693189"/>
      <w:bookmarkStart w:id="1315" w:name="_Ref190680463"/>
    </w:p>
    <w:p w:rsidR="00297876" w:rsidRPr="00D40CE6"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16" w:name="_Toc298234706"/>
      <w:bookmarkStart w:id="1317" w:name="_Toc255985701"/>
      <w:bookmarkStart w:id="1318" w:name="_Ref303251111"/>
      <w:bookmarkStart w:id="1319" w:name="_Ref306191812"/>
      <w:bookmarkStart w:id="1320" w:name="_Ref467504788"/>
      <w:bookmarkStart w:id="1321" w:name="_Ref502149691"/>
      <w:bookmarkStart w:id="1322" w:name="_Toc503263096"/>
      <w:bookmarkEnd w:id="1314"/>
      <w:bookmarkEnd w:id="1315"/>
      <w:r w:rsidRPr="00D40CE6">
        <w:rPr>
          <w:sz w:val="24"/>
          <w:szCs w:val="24"/>
        </w:rPr>
        <w:t>Уведомление о результатах конкурса</w:t>
      </w:r>
      <w:bookmarkEnd w:id="1316"/>
      <w:bookmarkEnd w:id="1317"/>
      <w:bookmarkEnd w:id="1318"/>
      <w:bookmarkEnd w:id="1319"/>
      <w:bookmarkEnd w:id="1320"/>
      <w:bookmarkEnd w:id="1321"/>
      <w:bookmarkEnd w:id="1322"/>
    </w:p>
    <w:p w:rsidR="00495348" w:rsidRPr="00FB4A2A" w:rsidRDefault="00495348" w:rsidP="001C6CCB">
      <w:pPr>
        <w:suppressAutoHyphens/>
        <w:adjustRightInd w:val="0"/>
        <w:spacing w:after="120"/>
        <w:ind w:firstLine="709"/>
        <w:textAlignment w:val="baseline"/>
        <w:rPr>
          <w:bCs/>
          <w:szCs w:val="24"/>
        </w:rPr>
      </w:pPr>
      <w:bookmarkStart w:id="1323" w:name="_Ref55280368"/>
      <w:bookmarkStart w:id="1324" w:name="_Toc55285361"/>
      <w:bookmarkStart w:id="1325" w:name="_Toc55305390"/>
      <w:bookmarkStart w:id="1326" w:name="_Toc57314671"/>
      <w:bookmarkStart w:id="1327" w:name="_Toc69728985"/>
      <w:bookmarkStart w:id="1328" w:name="_Toc98251750"/>
      <w:bookmarkStart w:id="1329" w:name="ФОРМЫ"/>
      <w:bookmarkEnd w:id="1307"/>
      <w:bookmarkEnd w:id="1308"/>
      <w:bookmarkEnd w:id="1309"/>
      <w:bookmarkEnd w:id="1310"/>
      <w:bookmarkEnd w:id="1311"/>
      <w:bookmarkEnd w:id="1312"/>
      <w:r w:rsidRPr="00FB4A2A">
        <w:rPr>
          <w:bCs/>
          <w:szCs w:val="24"/>
        </w:rPr>
        <w:t xml:space="preserve">Организатор незамедлительно после подписания </w:t>
      </w:r>
      <w:r w:rsidR="00EE33CF" w:rsidRPr="00FB4A2A">
        <w:rPr>
          <w:szCs w:val="24"/>
        </w:rPr>
        <w:t>Протокола выбора победителей</w:t>
      </w:r>
      <w:r w:rsidRPr="00FB4A2A">
        <w:rPr>
          <w:bCs/>
          <w:szCs w:val="24"/>
        </w:rPr>
        <w:t xml:space="preserve"> конкурса направит всем остальным Участникам уведомление о результатах </w:t>
      </w:r>
      <w:r w:rsidR="00744E68" w:rsidRPr="00FB4A2A">
        <w:rPr>
          <w:bCs/>
          <w:szCs w:val="24"/>
        </w:rPr>
        <w:t>К</w:t>
      </w:r>
      <w:r w:rsidRPr="00FB4A2A">
        <w:rPr>
          <w:bCs/>
          <w:szCs w:val="24"/>
        </w:rPr>
        <w:t xml:space="preserve">онкурса через ЭТП, а также опубликует </w:t>
      </w:r>
      <w:r w:rsidR="00514CE6" w:rsidRPr="00FB4A2A">
        <w:rPr>
          <w:szCs w:val="24"/>
        </w:rPr>
        <w:t xml:space="preserve">на интернет-сайтах, на которых было опубликовано </w:t>
      </w:r>
      <w:r w:rsidR="00514CE6" w:rsidRPr="00FB4A2A">
        <w:rPr>
          <w:iCs/>
          <w:szCs w:val="24"/>
        </w:rPr>
        <w:t>Извещение</w:t>
      </w:r>
      <w:r w:rsidR="00514CE6" w:rsidRPr="00FB4A2A">
        <w:rPr>
          <w:szCs w:val="24"/>
        </w:rPr>
        <w:t xml:space="preserve"> о проведении конкурса</w:t>
      </w:r>
      <w:r w:rsidR="00514CE6" w:rsidRPr="00FB4A2A">
        <w:rPr>
          <w:iCs/>
          <w:szCs w:val="24"/>
        </w:rPr>
        <w:t xml:space="preserve"> (подраздел </w:t>
      </w:r>
      <w:r w:rsidR="000A775A" w:rsidRPr="00FB4A2A">
        <w:fldChar w:fldCharType="begin"/>
      </w:r>
      <w:r w:rsidR="000A775A" w:rsidRPr="00FB4A2A">
        <w:instrText xml:space="preserve"> REF _Ref441571244 \r \h  \* MERGEFORMAT </w:instrText>
      </w:r>
      <w:r w:rsidR="000A775A" w:rsidRPr="00FB4A2A">
        <w:fldChar w:fldCharType="separate"/>
      </w:r>
      <w:r w:rsidR="00D40CE6" w:rsidRPr="00D40CE6">
        <w:rPr>
          <w:iCs/>
          <w:szCs w:val="24"/>
        </w:rPr>
        <w:t>1.1.1</w:t>
      </w:r>
      <w:r w:rsidR="000A775A" w:rsidRPr="00FB4A2A">
        <w:fldChar w:fldCharType="end"/>
      </w:r>
      <w:r w:rsidR="00514CE6" w:rsidRPr="00FB4A2A">
        <w:rPr>
          <w:iCs/>
          <w:szCs w:val="24"/>
        </w:rPr>
        <w:t xml:space="preserve">), </w:t>
      </w:r>
      <w:r w:rsidRPr="00FB4A2A">
        <w:rPr>
          <w:bCs/>
          <w:szCs w:val="24"/>
        </w:rPr>
        <w:t xml:space="preserve">уведомление о результатах </w:t>
      </w:r>
      <w:r w:rsidRPr="00FB4A2A">
        <w:rPr>
          <w:szCs w:val="24"/>
        </w:rPr>
        <w:t>указанием</w:t>
      </w:r>
      <w:r w:rsidRPr="00FB4A2A">
        <w:rPr>
          <w:bCs/>
          <w:szCs w:val="24"/>
        </w:rPr>
        <w:t xml:space="preserve"> следующих сведений: </w:t>
      </w:r>
    </w:p>
    <w:p w:rsidR="006B3408" w:rsidRPr="00FB4A2A" w:rsidRDefault="006B3408" w:rsidP="001C6CCB">
      <w:pPr>
        <w:pStyle w:val="Times12"/>
        <w:tabs>
          <w:tab w:val="left" w:pos="1080"/>
        </w:tabs>
        <w:suppressAutoHyphens/>
        <w:spacing w:after="120"/>
        <w:ind w:firstLine="720"/>
        <w:rPr>
          <w:szCs w:val="24"/>
        </w:rPr>
      </w:pPr>
      <w:r w:rsidRPr="00FB4A2A">
        <w:rPr>
          <w:szCs w:val="24"/>
        </w:rPr>
        <w:t>-</w:t>
      </w:r>
      <w:r w:rsidRPr="00FB4A2A">
        <w:rPr>
          <w:szCs w:val="24"/>
        </w:rPr>
        <w:tab/>
        <w:t>ссылку на источник</w:t>
      </w:r>
      <w:r w:rsidR="00435DC1" w:rsidRPr="00FB4A2A">
        <w:rPr>
          <w:szCs w:val="24"/>
        </w:rPr>
        <w:t>,</w:t>
      </w:r>
      <w:r w:rsidRPr="00FB4A2A">
        <w:rPr>
          <w:szCs w:val="24"/>
        </w:rPr>
        <w:t xml:space="preserve"> где было официально опубликовано </w:t>
      </w:r>
      <w:r w:rsidR="00744E68" w:rsidRPr="00FB4A2A">
        <w:rPr>
          <w:szCs w:val="24"/>
        </w:rPr>
        <w:t>И</w:t>
      </w:r>
      <w:r w:rsidRPr="00FB4A2A">
        <w:rPr>
          <w:szCs w:val="24"/>
        </w:rPr>
        <w:t xml:space="preserve">звещение о проведении конкурса с указанием даты опубликования </w:t>
      </w:r>
      <w:r w:rsidR="00744E68" w:rsidRPr="00FB4A2A">
        <w:rPr>
          <w:szCs w:val="24"/>
        </w:rPr>
        <w:t>И</w:t>
      </w:r>
      <w:r w:rsidRPr="00FB4A2A">
        <w:rPr>
          <w:szCs w:val="24"/>
        </w:rPr>
        <w:t xml:space="preserve">звещения; </w:t>
      </w:r>
    </w:p>
    <w:p w:rsidR="000D1809" w:rsidRPr="00FB4A2A" w:rsidRDefault="006B3408" w:rsidP="001C6CCB">
      <w:pPr>
        <w:pStyle w:val="Times12"/>
        <w:tabs>
          <w:tab w:val="left" w:pos="1080"/>
        </w:tabs>
        <w:suppressAutoHyphens/>
        <w:spacing w:after="120"/>
        <w:ind w:firstLine="720"/>
        <w:rPr>
          <w:szCs w:val="24"/>
        </w:rPr>
      </w:pPr>
      <w:r w:rsidRPr="00FB4A2A">
        <w:rPr>
          <w:szCs w:val="24"/>
        </w:rPr>
        <w:t>-</w:t>
      </w:r>
      <w:r w:rsidRPr="00FB4A2A">
        <w:rPr>
          <w:szCs w:val="24"/>
        </w:rPr>
        <w:tab/>
        <w:t>наименование</w:t>
      </w:r>
      <w:r w:rsidR="00CE3E47" w:rsidRPr="00FB4A2A">
        <w:rPr>
          <w:szCs w:val="24"/>
        </w:rPr>
        <w:t xml:space="preserve"> и</w:t>
      </w:r>
      <w:r w:rsidRPr="00FB4A2A">
        <w:rPr>
          <w:szCs w:val="24"/>
        </w:rPr>
        <w:t xml:space="preserve"> адрес </w:t>
      </w:r>
      <w:r w:rsidR="00514CE6" w:rsidRPr="00FB4A2A">
        <w:rPr>
          <w:szCs w:val="24"/>
        </w:rPr>
        <w:t>Заявки</w:t>
      </w:r>
      <w:r w:rsidR="007442C3" w:rsidRPr="00FB4A2A">
        <w:rPr>
          <w:szCs w:val="24"/>
        </w:rPr>
        <w:t xml:space="preserve"> </w:t>
      </w:r>
      <w:r w:rsidRPr="00FB4A2A">
        <w:rPr>
          <w:szCs w:val="24"/>
        </w:rPr>
        <w:t>Участник</w:t>
      </w:r>
      <w:r w:rsidR="00CE3E47" w:rsidRPr="00FB4A2A">
        <w:rPr>
          <w:szCs w:val="24"/>
        </w:rPr>
        <w:t>ов</w:t>
      </w:r>
      <w:r w:rsidRPr="00FB4A2A">
        <w:rPr>
          <w:szCs w:val="24"/>
        </w:rPr>
        <w:t>, признанн</w:t>
      </w:r>
      <w:r w:rsidR="00CE3E47" w:rsidRPr="00FB4A2A">
        <w:rPr>
          <w:szCs w:val="24"/>
        </w:rPr>
        <w:t>ых</w:t>
      </w:r>
      <w:r w:rsidRPr="00FB4A2A">
        <w:rPr>
          <w:szCs w:val="24"/>
        </w:rPr>
        <w:t xml:space="preserve"> </w:t>
      </w:r>
      <w:r w:rsidR="00744E68" w:rsidRPr="00FB4A2A">
        <w:rPr>
          <w:szCs w:val="24"/>
        </w:rPr>
        <w:t>П</w:t>
      </w:r>
      <w:r w:rsidRPr="00FB4A2A">
        <w:rPr>
          <w:szCs w:val="24"/>
        </w:rPr>
        <w:t>обедител</w:t>
      </w:r>
      <w:r w:rsidR="00CE3E47" w:rsidRPr="00FB4A2A">
        <w:rPr>
          <w:szCs w:val="24"/>
        </w:rPr>
        <w:t>ями</w:t>
      </w:r>
      <w:r w:rsidRPr="00FB4A2A">
        <w:rPr>
          <w:szCs w:val="24"/>
        </w:rPr>
        <w:t>.</w:t>
      </w:r>
    </w:p>
    <w:bookmarkEnd w:id="1323"/>
    <w:bookmarkEnd w:id="1324"/>
    <w:bookmarkEnd w:id="1325"/>
    <w:bookmarkEnd w:id="1326"/>
    <w:bookmarkEnd w:id="1327"/>
    <w:bookmarkEnd w:id="1328"/>
    <w:p w:rsidR="00514CE6" w:rsidRPr="00FB4A2A" w:rsidRDefault="00514CE6" w:rsidP="00514CE6"/>
    <w:p w:rsidR="007F400D" w:rsidRPr="00FB4A2A" w:rsidRDefault="00211593" w:rsidP="000E1865">
      <w:pPr>
        <w:pStyle w:val="1"/>
        <w:numPr>
          <w:ilvl w:val="0"/>
          <w:numId w:val="56"/>
        </w:numPr>
        <w:spacing w:before="0" w:after="120"/>
        <w:jc w:val="center"/>
        <w:rPr>
          <w:rFonts w:ascii="Times New Roman" w:hAnsi="Times New Roman"/>
          <w:sz w:val="24"/>
          <w:szCs w:val="24"/>
        </w:rPr>
      </w:pPr>
      <w:bookmarkStart w:id="1330" w:name="_Toc307934300"/>
      <w:bookmarkStart w:id="1331" w:name="_Toc307934779"/>
      <w:bookmarkStart w:id="1332" w:name="_Toc307935039"/>
      <w:bookmarkStart w:id="1333" w:name="_Toc307935565"/>
      <w:bookmarkStart w:id="1334" w:name="_Toc307936294"/>
      <w:bookmarkStart w:id="1335" w:name="_Toc307934301"/>
      <w:bookmarkStart w:id="1336" w:name="_Toc307934780"/>
      <w:bookmarkStart w:id="1337" w:name="_Toc307935040"/>
      <w:bookmarkStart w:id="1338" w:name="_Toc307935566"/>
      <w:bookmarkStart w:id="1339" w:name="_Toc307936295"/>
      <w:bookmarkStart w:id="1340" w:name="_Toc307934303"/>
      <w:bookmarkStart w:id="1341" w:name="_Toc307934782"/>
      <w:bookmarkStart w:id="1342" w:name="_Toc307935042"/>
      <w:bookmarkStart w:id="1343" w:name="_Toc307935568"/>
      <w:bookmarkStart w:id="1344" w:name="_Toc307936297"/>
      <w:bookmarkStart w:id="1345" w:name="_Ref440270602"/>
      <w:bookmarkStart w:id="1346" w:name="_Toc441131097"/>
      <w:bookmarkStart w:id="1347" w:name="_Toc503263097"/>
      <w:bookmarkStart w:id="1348" w:name="_Toc295386556"/>
      <w:bookmarkStart w:id="1349" w:name="_Toc296341892"/>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r w:rsidRPr="00FB4A2A">
        <w:rPr>
          <w:rFonts w:ascii="Times New Roman" w:hAnsi="Times New Roman"/>
          <w:caps/>
          <w:sz w:val="24"/>
          <w:szCs w:val="24"/>
        </w:rPr>
        <w:lastRenderedPageBreak/>
        <w:t>Образцы основных форм документов, включаемых в Заявку</w:t>
      </w:r>
      <w:bookmarkEnd w:id="1345"/>
      <w:bookmarkEnd w:id="1346"/>
      <w:bookmarkEnd w:id="1347"/>
    </w:p>
    <w:p w:rsidR="00211593" w:rsidRPr="00FB4A2A" w:rsidRDefault="00211593" w:rsidP="000E1865">
      <w:pPr>
        <w:pStyle w:val="2"/>
        <w:keepNext/>
        <w:numPr>
          <w:ilvl w:val="1"/>
          <w:numId w:val="56"/>
        </w:numPr>
        <w:tabs>
          <w:tab w:val="left" w:pos="1700"/>
        </w:tabs>
        <w:suppressAutoHyphens/>
        <w:spacing w:before="160" w:after="120" w:line="288" w:lineRule="auto"/>
        <w:jc w:val="left"/>
        <w:rPr>
          <w:sz w:val="24"/>
          <w:szCs w:val="24"/>
        </w:rPr>
      </w:pPr>
      <w:bookmarkStart w:id="1350" w:name="_Ref55336310"/>
      <w:bookmarkStart w:id="1351" w:name="_Toc57314672"/>
      <w:bookmarkStart w:id="1352" w:name="_Toc69728986"/>
      <w:bookmarkStart w:id="1353" w:name="_Toc98253919"/>
      <w:bookmarkStart w:id="1354" w:name="_Toc165173847"/>
      <w:bookmarkStart w:id="1355" w:name="_Toc423423667"/>
      <w:bookmarkStart w:id="1356" w:name="_Toc441131098"/>
      <w:bookmarkStart w:id="1357" w:name="_Toc503263098"/>
      <w:r w:rsidRPr="00FB4A2A">
        <w:rPr>
          <w:sz w:val="24"/>
          <w:szCs w:val="24"/>
        </w:rPr>
        <w:t xml:space="preserve">Письмо о подаче оферты </w:t>
      </w:r>
      <w:bookmarkStart w:id="1358" w:name="_Ref22846535"/>
      <w:r w:rsidRPr="00FB4A2A">
        <w:rPr>
          <w:sz w:val="24"/>
          <w:szCs w:val="24"/>
        </w:rPr>
        <w:t>(</w:t>
      </w:r>
      <w:bookmarkEnd w:id="1358"/>
      <w:r w:rsidRPr="00FB4A2A">
        <w:rPr>
          <w:sz w:val="24"/>
          <w:szCs w:val="24"/>
        </w:rPr>
        <w:t xml:space="preserve">форма </w:t>
      </w:r>
      <w:r w:rsidRPr="00FB4A2A">
        <w:rPr>
          <w:noProof/>
          <w:sz w:val="24"/>
          <w:szCs w:val="24"/>
        </w:rPr>
        <w:t>1</w:t>
      </w:r>
      <w:r w:rsidRPr="00FB4A2A">
        <w:rPr>
          <w:sz w:val="24"/>
          <w:szCs w:val="24"/>
        </w:rPr>
        <w:t>)</w:t>
      </w:r>
      <w:bookmarkEnd w:id="1350"/>
      <w:bookmarkEnd w:id="1351"/>
      <w:bookmarkEnd w:id="1352"/>
      <w:bookmarkEnd w:id="1353"/>
      <w:bookmarkEnd w:id="1354"/>
      <w:bookmarkEnd w:id="1355"/>
      <w:bookmarkEnd w:id="1356"/>
      <w:bookmarkEnd w:id="1357"/>
    </w:p>
    <w:p w:rsidR="00211593" w:rsidRPr="00FB4A2A" w:rsidRDefault="00211593" w:rsidP="000E1865">
      <w:pPr>
        <w:pStyle w:val="3"/>
        <w:numPr>
          <w:ilvl w:val="2"/>
          <w:numId w:val="56"/>
        </w:numPr>
        <w:rPr>
          <w:sz w:val="24"/>
          <w:szCs w:val="24"/>
        </w:rPr>
      </w:pPr>
      <w:bookmarkStart w:id="1359" w:name="_Toc98253920"/>
      <w:bookmarkStart w:id="1360" w:name="_Toc157248174"/>
      <w:bookmarkStart w:id="1361" w:name="_Toc157496543"/>
      <w:bookmarkStart w:id="1362" w:name="_Toc158206082"/>
      <w:bookmarkStart w:id="1363" w:name="_Toc164057767"/>
      <w:bookmarkStart w:id="1364" w:name="_Toc164137117"/>
      <w:bookmarkStart w:id="1365" w:name="_Toc164161277"/>
      <w:bookmarkStart w:id="1366" w:name="_Toc165173848"/>
      <w:bookmarkStart w:id="1367" w:name="_Toc439170673"/>
      <w:bookmarkStart w:id="1368" w:name="_Toc439172775"/>
      <w:bookmarkStart w:id="1369" w:name="_Toc439173219"/>
      <w:bookmarkStart w:id="1370" w:name="_Toc439238213"/>
      <w:bookmarkStart w:id="1371" w:name="_Toc440361369"/>
      <w:bookmarkStart w:id="1372" w:name="_Toc440376124"/>
      <w:bookmarkStart w:id="1373" w:name="_Toc441131099"/>
      <w:bookmarkStart w:id="1374" w:name="_Toc462068490"/>
      <w:bookmarkStart w:id="1375" w:name="_Toc463514180"/>
      <w:bookmarkStart w:id="1376" w:name="_Toc469480418"/>
      <w:bookmarkStart w:id="1377" w:name="_Toc471823209"/>
      <w:bookmarkStart w:id="1378" w:name="_Toc498512070"/>
      <w:bookmarkStart w:id="1379" w:name="_Toc503263099"/>
      <w:r w:rsidRPr="00FB4A2A">
        <w:rPr>
          <w:sz w:val="24"/>
          <w:szCs w:val="24"/>
        </w:rPr>
        <w:t>Форма письма о подаче оферты</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ind w:right="5243" w:firstLine="0"/>
        <w:rPr>
          <w:szCs w:val="24"/>
        </w:rPr>
      </w:pPr>
    </w:p>
    <w:p w:rsidR="00211593" w:rsidRPr="00FB4A2A" w:rsidRDefault="00211593" w:rsidP="00211593">
      <w:pPr>
        <w:ind w:right="5243" w:firstLine="0"/>
        <w:rPr>
          <w:szCs w:val="24"/>
        </w:rPr>
      </w:pPr>
      <w:r w:rsidRPr="00FB4A2A">
        <w:rPr>
          <w:szCs w:val="24"/>
        </w:rPr>
        <w:t>«_____»_______________ года</w:t>
      </w:r>
    </w:p>
    <w:p w:rsidR="00211593" w:rsidRPr="00FB4A2A" w:rsidRDefault="00211593" w:rsidP="00211593">
      <w:pPr>
        <w:spacing w:before="100" w:beforeAutospacing="1"/>
        <w:ind w:right="5243" w:firstLine="0"/>
        <w:rPr>
          <w:szCs w:val="24"/>
        </w:rPr>
      </w:pPr>
      <w:r w:rsidRPr="00FB4A2A">
        <w:rPr>
          <w:szCs w:val="24"/>
        </w:rPr>
        <w:t>№________________________</w:t>
      </w:r>
    </w:p>
    <w:p w:rsidR="00211593" w:rsidRPr="00FB4A2A" w:rsidRDefault="00211593" w:rsidP="00211593">
      <w:pPr>
        <w:spacing w:before="480" w:after="120"/>
        <w:jc w:val="center"/>
        <w:rPr>
          <w:szCs w:val="24"/>
        </w:rPr>
      </w:pPr>
      <w:bookmarkStart w:id="1380" w:name="_Ref34763774"/>
      <w:r w:rsidRPr="00FB4A2A">
        <w:rPr>
          <w:szCs w:val="24"/>
        </w:rPr>
        <w:t>Уважаемые господа!</w:t>
      </w:r>
    </w:p>
    <w:p w:rsidR="00211593" w:rsidRPr="00FB4A2A" w:rsidRDefault="00211593" w:rsidP="00211593">
      <w:pPr>
        <w:rPr>
          <w:szCs w:val="24"/>
        </w:rPr>
      </w:pPr>
      <w:r w:rsidRPr="00FB4A2A">
        <w:rPr>
          <w:szCs w:val="24"/>
        </w:rPr>
        <w:t xml:space="preserve">Изучив Извещение о проведении </w:t>
      </w:r>
      <w:r w:rsidR="00514CE6" w:rsidRPr="00FB4A2A">
        <w:rPr>
          <w:szCs w:val="24"/>
        </w:rPr>
        <w:t>конкурса</w:t>
      </w:r>
      <w:r w:rsidRPr="00FB4A2A">
        <w:rPr>
          <w:szCs w:val="24"/>
        </w:rPr>
        <w:t>, опубликованное в [</w:t>
      </w:r>
      <w:r w:rsidRPr="00FB4A2A">
        <w:rPr>
          <w:rStyle w:val="aff1"/>
          <w:szCs w:val="24"/>
        </w:rPr>
        <w:t xml:space="preserve">указывается дата публикации Извещения о проведении </w:t>
      </w:r>
      <w:r w:rsidR="005A1FF6" w:rsidRPr="00FB4A2A">
        <w:rPr>
          <w:rStyle w:val="aff1"/>
          <w:szCs w:val="24"/>
        </w:rPr>
        <w:t>конкурса</w:t>
      </w:r>
      <w:r w:rsidRPr="00FB4A2A">
        <w:rPr>
          <w:rStyle w:val="aff1"/>
          <w:szCs w:val="24"/>
        </w:rPr>
        <w:t xml:space="preserve"> и издание, в котором оно было опубликовано</w:t>
      </w:r>
      <w:r w:rsidRPr="00FB4A2A">
        <w:rPr>
          <w:szCs w:val="24"/>
        </w:rPr>
        <w:t xml:space="preserve">], и </w:t>
      </w:r>
      <w:r w:rsidR="00514CE6" w:rsidRPr="00FB4A2A">
        <w:rPr>
          <w:szCs w:val="24"/>
        </w:rPr>
        <w:t>Конкурсную документацию</w:t>
      </w:r>
      <w:r w:rsidRPr="00FB4A2A">
        <w:rPr>
          <w:szCs w:val="24"/>
        </w:rPr>
        <w:t xml:space="preserve">, и принимая установленные в них требования и условия </w:t>
      </w:r>
      <w:r w:rsidR="00514CE6" w:rsidRPr="00FB4A2A">
        <w:rPr>
          <w:szCs w:val="24"/>
        </w:rPr>
        <w:t>конкурса</w:t>
      </w:r>
      <w:r w:rsidRPr="00FB4A2A">
        <w:rPr>
          <w:szCs w:val="24"/>
        </w:rPr>
        <w:t>,</w:t>
      </w:r>
    </w:p>
    <w:p w:rsidR="00211593" w:rsidRPr="00FB4A2A" w:rsidRDefault="00211593" w:rsidP="00211593">
      <w:pPr>
        <w:ind w:firstLine="0"/>
        <w:rPr>
          <w:szCs w:val="24"/>
        </w:rPr>
      </w:pPr>
      <w:r w:rsidRPr="00FB4A2A">
        <w:rPr>
          <w:szCs w:val="24"/>
        </w:rPr>
        <w:t>_____________________________________________________________________________,</w:t>
      </w:r>
    </w:p>
    <w:p w:rsidR="00211593" w:rsidRPr="00FB4A2A" w:rsidRDefault="00211593" w:rsidP="00211593">
      <w:pPr>
        <w:jc w:val="center"/>
        <w:rPr>
          <w:szCs w:val="24"/>
          <w:vertAlign w:val="superscript"/>
        </w:rPr>
      </w:pPr>
      <w:r w:rsidRPr="00FB4A2A">
        <w:rPr>
          <w:szCs w:val="24"/>
          <w:vertAlign w:val="superscript"/>
        </w:rPr>
        <w:t>(полное наименование Участника с указанием организационно-правовой формы)</w:t>
      </w:r>
    </w:p>
    <w:p w:rsidR="00211593" w:rsidRPr="00FB4A2A" w:rsidRDefault="00211593" w:rsidP="00211593">
      <w:pPr>
        <w:ind w:firstLine="0"/>
        <w:rPr>
          <w:szCs w:val="24"/>
        </w:rPr>
      </w:pPr>
      <w:r w:rsidRPr="00FB4A2A">
        <w:rPr>
          <w:szCs w:val="24"/>
        </w:rPr>
        <w:t>зарегистрированное по адресу ___________________________________________________,</w:t>
      </w:r>
    </w:p>
    <w:p w:rsidR="00211593" w:rsidRPr="00FB4A2A" w:rsidRDefault="00211593" w:rsidP="00211593">
      <w:pPr>
        <w:jc w:val="center"/>
        <w:rPr>
          <w:szCs w:val="24"/>
          <w:vertAlign w:val="superscript"/>
        </w:rPr>
      </w:pPr>
      <w:r w:rsidRPr="00FB4A2A">
        <w:rPr>
          <w:szCs w:val="24"/>
          <w:vertAlign w:val="superscript"/>
        </w:rPr>
        <w:t>(юридический адрес Участника)</w:t>
      </w:r>
    </w:p>
    <w:p w:rsidR="0057216B" w:rsidRPr="00FB4A2A" w:rsidRDefault="0057216B" w:rsidP="0057216B">
      <w:pPr>
        <w:ind w:firstLine="0"/>
        <w:rPr>
          <w:szCs w:val="24"/>
        </w:rPr>
      </w:pPr>
      <w:r w:rsidRPr="00FB4A2A">
        <w:rPr>
          <w:szCs w:val="24"/>
        </w:rPr>
        <w:t xml:space="preserve">предлагает заключить </w:t>
      </w:r>
      <w:r w:rsidR="00CD7F57" w:rsidRPr="00FB4A2A">
        <w:rPr>
          <w:szCs w:val="24"/>
        </w:rPr>
        <w:t>рамочное соглашение</w:t>
      </w:r>
      <w:r w:rsidRPr="00FB4A2A">
        <w:rPr>
          <w:szCs w:val="24"/>
        </w:rPr>
        <w:t xml:space="preserve"> на выполнение следующих работ:</w:t>
      </w:r>
    </w:p>
    <w:p w:rsidR="0057216B" w:rsidRPr="00FB4A2A" w:rsidRDefault="0057216B" w:rsidP="0057216B">
      <w:pPr>
        <w:ind w:firstLine="0"/>
        <w:rPr>
          <w:szCs w:val="24"/>
        </w:rPr>
      </w:pPr>
      <w:r w:rsidRPr="00FB4A2A">
        <w:rPr>
          <w:szCs w:val="24"/>
        </w:rPr>
        <w:t>_______________________________________________________________________________</w:t>
      </w:r>
    </w:p>
    <w:p w:rsidR="0057216B" w:rsidRPr="00FB4A2A" w:rsidRDefault="0057216B" w:rsidP="0057216B">
      <w:pPr>
        <w:ind w:firstLine="0"/>
        <w:jc w:val="center"/>
        <w:rPr>
          <w:szCs w:val="24"/>
          <w:vertAlign w:val="superscript"/>
        </w:rPr>
      </w:pPr>
      <w:r w:rsidRPr="00FB4A2A">
        <w:rPr>
          <w:szCs w:val="24"/>
          <w:vertAlign w:val="superscript"/>
        </w:rPr>
        <w:t>(краткое описание предлагаемых работ)</w:t>
      </w:r>
    </w:p>
    <w:p w:rsidR="00211593" w:rsidRPr="00FB4A2A" w:rsidRDefault="0057216B" w:rsidP="0057216B">
      <w:pPr>
        <w:spacing w:after="120"/>
        <w:ind w:firstLine="0"/>
        <w:rPr>
          <w:szCs w:val="24"/>
        </w:rPr>
      </w:pPr>
      <w:r w:rsidRPr="00FB4A2A">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FB4A2A">
        <w:rPr>
          <w:szCs w:val="24"/>
        </w:rPr>
        <w:t>участие в Конкурсе.</w:t>
      </w:r>
    </w:p>
    <w:p w:rsidR="00211593" w:rsidRPr="00FB4A2A" w:rsidRDefault="00211593" w:rsidP="00211593">
      <w:pPr>
        <w:spacing w:after="120"/>
        <w:rPr>
          <w:szCs w:val="24"/>
        </w:rPr>
      </w:pPr>
      <w:r w:rsidRPr="00FB4A2A">
        <w:rPr>
          <w:i/>
          <w:szCs w:val="24"/>
          <w:u w:val="single"/>
          <w:shd w:val="clear" w:color="auto" w:fill="FFFF99"/>
        </w:rPr>
        <w:t>Перечислить все лоты по порядку их следования, на которые подается оферта.</w:t>
      </w:r>
    </w:p>
    <w:p w:rsidR="00211593" w:rsidRPr="00FB4A2A" w:rsidRDefault="00211593" w:rsidP="00211593">
      <w:pPr>
        <w:spacing w:after="60"/>
        <w:rPr>
          <w:szCs w:val="24"/>
        </w:rPr>
      </w:pPr>
      <w:r w:rsidRPr="00FB4A2A">
        <w:rPr>
          <w:szCs w:val="24"/>
        </w:rPr>
        <w:t>Настоящая Заявка имеет правовой статус оферты и действует до «____»_______________ 20</w:t>
      </w:r>
      <w:r w:rsidR="00827F49" w:rsidRPr="00FB4A2A">
        <w:rPr>
          <w:szCs w:val="24"/>
        </w:rPr>
        <w:t>1</w:t>
      </w:r>
      <w:r w:rsidRPr="00FB4A2A">
        <w:rPr>
          <w:szCs w:val="24"/>
        </w:rPr>
        <w:t>_ года.</w:t>
      </w:r>
    </w:p>
    <w:p w:rsidR="00211593" w:rsidRPr="00FB4A2A" w:rsidRDefault="00211593" w:rsidP="00211593">
      <w:pPr>
        <w:tabs>
          <w:tab w:val="left" w:pos="1080"/>
        </w:tabs>
        <w:ind w:firstLine="540"/>
        <w:rPr>
          <w:szCs w:val="24"/>
        </w:rPr>
      </w:pPr>
      <w:r w:rsidRPr="00FB4A2A">
        <w:rPr>
          <w:szCs w:val="24"/>
        </w:rPr>
        <w:t>Данная Заявка подается с пониманием того, что:</w:t>
      </w:r>
    </w:p>
    <w:p w:rsidR="00211593" w:rsidRPr="00FB4A2A" w:rsidRDefault="00211593" w:rsidP="00211593">
      <w:pPr>
        <w:tabs>
          <w:tab w:val="left" w:pos="1080"/>
        </w:tabs>
        <w:ind w:firstLine="540"/>
        <w:rPr>
          <w:szCs w:val="24"/>
        </w:rPr>
      </w:pPr>
      <w:r w:rsidRPr="00FB4A2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FB4A2A" w:rsidRDefault="00211593" w:rsidP="00211593">
      <w:pPr>
        <w:tabs>
          <w:tab w:val="left" w:pos="1080"/>
        </w:tabs>
        <w:ind w:firstLine="540"/>
        <w:rPr>
          <w:szCs w:val="24"/>
        </w:rPr>
      </w:pPr>
      <w:r w:rsidRPr="00FB4A2A">
        <w:rPr>
          <w:szCs w:val="24"/>
        </w:rPr>
        <w:t>вы оставляете за собой право:</w:t>
      </w:r>
    </w:p>
    <w:p w:rsidR="00211593" w:rsidRPr="00FB4A2A" w:rsidRDefault="00211593" w:rsidP="000E1865">
      <w:pPr>
        <w:numPr>
          <w:ilvl w:val="0"/>
          <w:numId w:val="41"/>
        </w:numPr>
        <w:tabs>
          <w:tab w:val="left" w:pos="1080"/>
        </w:tabs>
        <w:rPr>
          <w:szCs w:val="24"/>
        </w:rPr>
      </w:pPr>
      <w:r w:rsidRPr="00FB4A2A">
        <w:rPr>
          <w:szCs w:val="24"/>
        </w:rPr>
        <w:t xml:space="preserve">принять или отклонить любую Заявку в соответствии с условиями </w:t>
      </w:r>
      <w:r w:rsidR="009922AC" w:rsidRPr="00FB4A2A">
        <w:rPr>
          <w:spacing w:val="-1"/>
          <w:szCs w:val="24"/>
        </w:rPr>
        <w:t>Конкурсной документации</w:t>
      </w:r>
      <w:r w:rsidRPr="00FB4A2A">
        <w:rPr>
          <w:szCs w:val="24"/>
        </w:rPr>
        <w:t>;</w:t>
      </w:r>
    </w:p>
    <w:p w:rsidR="00211593" w:rsidRPr="00FB4A2A" w:rsidRDefault="00211593" w:rsidP="000E1865">
      <w:pPr>
        <w:numPr>
          <w:ilvl w:val="0"/>
          <w:numId w:val="41"/>
        </w:numPr>
        <w:tabs>
          <w:tab w:val="left" w:pos="1080"/>
        </w:tabs>
        <w:rPr>
          <w:szCs w:val="24"/>
        </w:rPr>
      </w:pPr>
      <w:r w:rsidRPr="00FB4A2A">
        <w:rPr>
          <w:szCs w:val="24"/>
        </w:rPr>
        <w:t>отклонить все заявки.</w:t>
      </w:r>
    </w:p>
    <w:p w:rsidR="00211593" w:rsidRPr="00FB4A2A" w:rsidRDefault="00211593" w:rsidP="00211593">
      <w:pPr>
        <w:tabs>
          <w:tab w:val="left" w:pos="1080"/>
        </w:tabs>
        <w:ind w:firstLine="540"/>
        <w:rPr>
          <w:szCs w:val="24"/>
        </w:rPr>
      </w:pPr>
      <w:r w:rsidRPr="00FB4A2A">
        <w:rPr>
          <w:szCs w:val="24"/>
        </w:rPr>
        <w:t>______________(</w:t>
      </w:r>
      <w:r w:rsidRPr="00FB4A2A">
        <w:rPr>
          <w:i/>
          <w:szCs w:val="24"/>
        </w:rPr>
        <w:t>Наименование Участника</w:t>
      </w:r>
      <w:r w:rsidRPr="00FB4A2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FB4A2A" w:rsidRDefault="00827F49" w:rsidP="000E1865">
      <w:pPr>
        <w:numPr>
          <w:ilvl w:val="0"/>
          <w:numId w:val="42"/>
        </w:numPr>
        <w:tabs>
          <w:tab w:val="left" w:pos="1080"/>
        </w:tabs>
        <w:rPr>
          <w:szCs w:val="24"/>
        </w:rPr>
      </w:pPr>
      <w:r w:rsidRPr="00FB4A2A">
        <w:rPr>
          <w:szCs w:val="24"/>
        </w:rPr>
        <w:t xml:space="preserve">не изменять (не вносить изменения) </w:t>
      </w:r>
      <w:r w:rsidR="00127425" w:rsidRPr="00FB4A2A">
        <w:rPr>
          <w:szCs w:val="24"/>
        </w:rPr>
        <w:t xml:space="preserve">в Заявку </w:t>
      </w:r>
      <w:r w:rsidRPr="00FB4A2A">
        <w:rPr>
          <w:szCs w:val="24"/>
        </w:rPr>
        <w:t>в течение срока ее действия после истечения срока окончания подачи Заявок</w:t>
      </w:r>
      <w:r w:rsidR="00211593" w:rsidRPr="00FB4A2A">
        <w:rPr>
          <w:szCs w:val="24"/>
        </w:rPr>
        <w:t>;</w:t>
      </w:r>
    </w:p>
    <w:p w:rsidR="00211593" w:rsidRPr="00FB4A2A" w:rsidRDefault="00211593" w:rsidP="000E1865">
      <w:pPr>
        <w:numPr>
          <w:ilvl w:val="0"/>
          <w:numId w:val="42"/>
        </w:numPr>
        <w:tabs>
          <w:tab w:val="left" w:pos="1080"/>
        </w:tabs>
        <w:rPr>
          <w:szCs w:val="24"/>
        </w:rPr>
      </w:pPr>
      <w:r w:rsidRPr="00FB4A2A">
        <w:rPr>
          <w:szCs w:val="24"/>
        </w:rPr>
        <w:t>предоставлять достоверные и не</w:t>
      </w:r>
      <w:r w:rsidR="00332A55" w:rsidRPr="00FB4A2A">
        <w:rPr>
          <w:szCs w:val="24"/>
        </w:rPr>
        <w:t>фальсифицированны</w:t>
      </w:r>
      <w:r w:rsidRPr="00FB4A2A">
        <w:rPr>
          <w:szCs w:val="24"/>
        </w:rPr>
        <w:t xml:space="preserve">е документы, сведения и/или информацию, приведенные в составе Заявки; </w:t>
      </w:r>
    </w:p>
    <w:p w:rsidR="00220E82" w:rsidRPr="00FB4A2A" w:rsidRDefault="00220E82" w:rsidP="000E1865">
      <w:pPr>
        <w:numPr>
          <w:ilvl w:val="0"/>
          <w:numId w:val="42"/>
        </w:numPr>
        <w:tabs>
          <w:tab w:val="left" w:pos="1080"/>
        </w:tabs>
        <w:rPr>
          <w:szCs w:val="24"/>
        </w:rPr>
      </w:pPr>
      <w:r w:rsidRPr="00FB4A2A">
        <w:rPr>
          <w:szCs w:val="24"/>
        </w:rPr>
        <w:t xml:space="preserve">заключить </w:t>
      </w:r>
      <w:r w:rsidR="00CD7F57" w:rsidRPr="00FB4A2A">
        <w:rPr>
          <w:szCs w:val="24"/>
        </w:rPr>
        <w:t>рамочное соглашение</w:t>
      </w:r>
      <w:r w:rsidRPr="00FB4A2A">
        <w:rPr>
          <w:szCs w:val="24"/>
        </w:rPr>
        <w:t xml:space="preserve"> в установленном в документации о закупке порядке, в случае признания ____________________(</w:t>
      </w:r>
      <w:r w:rsidRPr="00FB4A2A">
        <w:rPr>
          <w:i/>
          <w:szCs w:val="24"/>
        </w:rPr>
        <w:t>Наименование Участника</w:t>
      </w:r>
      <w:r w:rsidRPr="00FB4A2A">
        <w:rPr>
          <w:szCs w:val="24"/>
        </w:rPr>
        <w:t xml:space="preserve">) Победителем, соответствующим требованиям </w:t>
      </w:r>
      <w:r w:rsidRPr="00FB4A2A">
        <w:rPr>
          <w:spacing w:val="-1"/>
          <w:szCs w:val="24"/>
        </w:rPr>
        <w:t>Конкурсной документации</w:t>
      </w:r>
      <w:r w:rsidRPr="00FB4A2A">
        <w:rPr>
          <w:szCs w:val="24"/>
        </w:rPr>
        <w:t>;</w:t>
      </w:r>
    </w:p>
    <w:p w:rsidR="00211593" w:rsidRPr="00FB4A2A" w:rsidRDefault="00211593" w:rsidP="000E1865">
      <w:pPr>
        <w:numPr>
          <w:ilvl w:val="0"/>
          <w:numId w:val="42"/>
        </w:numPr>
        <w:tabs>
          <w:tab w:val="left" w:pos="1080"/>
        </w:tabs>
        <w:rPr>
          <w:szCs w:val="24"/>
        </w:rPr>
      </w:pPr>
      <w:r w:rsidRPr="00FB4A2A">
        <w:rPr>
          <w:szCs w:val="24"/>
        </w:rPr>
        <w:t xml:space="preserve">предоставить в качестве обеспечения исполнения обязательств Участника в составе подаваемой Заявки </w:t>
      </w:r>
      <w:r w:rsidR="00493280" w:rsidRPr="00FB4A2A">
        <w:rPr>
          <w:szCs w:val="24"/>
        </w:rPr>
        <w:t>оригинал банковской гарантии</w:t>
      </w:r>
      <w:r w:rsidRPr="00FB4A2A">
        <w:rPr>
          <w:szCs w:val="24"/>
        </w:rPr>
        <w:t xml:space="preserve"> по форме и в соответствии с инструкциями, </w:t>
      </w:r>
      <w:r w:rsidRPr="00FB4A2A">
        <w:rPr>
          <w:spacing w:val="-1"/>
          <w:szCs w:val="24"/>
        </w:rPr>
        <w:t xml:space="preserve">приведенными в </w:t>
      </w:r>
      <w:r w:rsidR="00514CE6" w:rsidRPr="00FB4A2A">
        <w:rPr>
          <w:spacing w:val="-1"/>
          <w:szCs w:val="24"/>
        </w:rPr>
        <w:t>Конкурсной документации</w:t>
      </w:r>
      <w:r w:rsidRPr="00FB4A2A">
        <w:rPr>
          <w:spacing w:val="-1"/>
          <w:szCs w:val="24"/>
        </w:rPr>
        <w:t>,</w:t>
      </w:r>
      <w:r w:rsidRPr="00FB4A2A">
        <w:rPr>
          <w:szCs w:val="24"/>
        </w:rPr>
        <w:t xml:space="preserve"> </w:t>
      </w:r>
      <w:r w:rsidR="00E57E7C" w:rsidRPr="00FB4A2A">
        <w:rPr>
          <w:szCs w:val="24"/>
        </w:rPr>
        <w:t xml:space="preserve">или путем внесения денежных средств на расчетный счет </w:t>
      </w:r>
      <w:r w:rsidR="00E57E7C" w:rsidRPr="00FB4A2A">
        <w:rPr>
          <w:bCs/>
          <w:szCs w:val="24"/>
        </w:rPr>
        <w:t>Заказчика</w:t>
      </w:r>
      <w:r w:rsidR="00E57E7C" w:rsidRPr="00FB4A2A">
        <w:rPr>
          <w:szCs w:val="24"/>
        </w:rPr>
        <w:t xml:space="preserve"> в установленный в документации о закупке срок</w:t>
      </w:r>
      <w:r w:rsidRPr="00FB4A2A">
        <w:rPr>
          <w:i/>
          <w:szCs w:val="24"/>
        </w:rPr>
        <w:t>.</w:t>
      </w:r>
    </w:p>
    <w:p w:rsidR="00211593" w:rsidRPr="00FB4A2A" w:rsidRDefault="00211593" w:rsidP="00211593">
      <w:pPr>
        <w:tabs>
          <w:tab w:val="left" w:pos="1080"/>
        </w:tabs>
        <w:ind w:left="1260"/>
        <w:rPr>
          <w:szCs w:val="24"/>
        </w:rPr>
      </w:pPr>
    </w:p>
    <w:p w:rsidR="00211593" w:rsidRPr="00FB4A2A" w:rsidRDefault="00211593" w:rsidP="00211593">
      <w:pPr>
        <w:tabs>
          <w:tab w:val="left" w:pos="1080"/>
        </w:tabs>
        <w:ind w:firstLine="540"/>
        <w:rPr>
          <w:szCs w:val="24"/>
        </w:rPr>
      </w:pPr>
      <w:r w:rsidRPr="00FB4A2A">
        <w:rPr>
          <w:szCs w:val="24"/>
        </w:rPr>
        <w:t>Я, нижеподписавшийся, настоящим удостоверяю, что на момент подписания настоящей заявки ______________ (</w:t>
      </w:r>
      <w:r w:rsidRPr="00FB4A2A">
        <w:rPr>
          <w:i/>
          <w:szCs w:val="24"/>
        </w:rPr>
        <w:t>Наименование Участника</w:t>
      </w:r>
      <w:r w:rsidRPr="00FB4A2A">
        <w:rPr>
          <w:szCs w:val="24"/>
        </w:rPr>
        <w:t>) полностью удовлетворяет требованиям к Участникам закупки и в частности:</w:t>
      </w:r>
    </w:p>
    <w:p w:rsidR="00211593" w:rsidRPr="00FB4A2A"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FB4A2A">
        <w:rPr>
          <w:szCs w:val="24"/>
        </w:rPr>
        <w:t>является полностью правоспособным;</w:t>
      </w:r>
    </w:p>
    <w:p w:rsidR="00211593" w:rsidRPr="00FB4A2A"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FB4A2A">
        <w:rPr>
          <w:szCs w:val="24"/>
        </w:rPr>
        <w:t>является полностью дееспособным [</w:t>
      </w:r>
      <w:r w:rsidRPr="00FB4A2A">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FB4A2A">
        <w:rPr>
          <w:szCs w:val="24"/>
        </w:rPr>
        <w:t>;</w:t>
      </w:r>
    </w:p>
    <w:p w:rsidR="00211593" w:rsidRPr="00FB4A2A"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FB4A2A">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FB4A2A"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FB4A2A">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FB4A2A" w:rsidRDefault="00211593" w:rsidP="000E1865">
      <w:pPr>
        <w:numPr>
          <w:ilvl w:val="0"/>
          <w:numId w:val="40"/>
        </w:numPr>
        <w:tabs>
          <w:tab w:val="num" w:pos="1080"/>
          <w:tab w:val="num" w:pos="1620"/>
        </w:tabs>
        <w:autoSpaceDE w:val="0"/>
        <w:autoSpaceDN w:val="0"/>
        <w:adjustRightInd w:val="0"/>
        <w:spacing w:after="120"/>
        <w:ind w:left="0" w:firstLine="709"/>
        <w:textAlignment w:val="baseline"/>
        <w:rPr>
          <w:szCs w:val="24"/>
        </w:rPr>
      </w:pPr>
      <w:r w:rsidRPr="00FB4A2A">
        <w:rPr>
          <w:szCs w:val="24"/>
        </w:rPr>
        <w:t>не находится в процессе ликвидации, не имеет вступившего в силу решения арбитражного суда о признании ________________________(</w:t>
      </w:r>
      <w:r w:rsidRPr="00FB4A2A">
        <w:rPr>
          <w:i/>
          <w:iCs/>
          <w:szCs w:val="24"/>
        </w:rPr>
        <w:t>Наименование Участника</w:t>
      </w:r>
      <w:r w:rsidRPr="00FB4A2A">
        <w:rPr>
          <w:szCs w:val="24"/>
        </w:rPr>
        <w:t>)  банкротом и об открытии конкурсного производства, на имущество ________________________(</w:t>
      </w:r>
      <w:r w:rsidRPr="00FB4A2A">
        <w:rPr>
          <w:i/>
          <w:iCs/>
          <w:szCs w:val="24"/>
        </w:rPr>
        <w:t>Наименование Участника</w:t>
      </w:r>
      <w:r w:rsidRPr="00FB4A2A">
        <w:rPr>
          <w:szCs w:val="24"/>
        </w:rPr>
        <w:t>) не наложен арест, экономическая деятельность  ________________________(</w:t>
      </w:r>
      <w:r w:rsidRPr="00FB4A2A">
        <w:rPr>
          <w:i/>
          <w:iCs/>
          <w:szCs w:val="24"/>
        </w:rPr>
        <w:t>Наименование Участника</w:t>
      </w:r>
      <w:r w:rsidRPr="00FB4A2A">
        <w:rPr>
          <w:szCs w:val="24"/>
        </w:rPr>
        <w:t>) не приостановлена.</w:t>
      </w:r>
    </w:p>
    <w:p w:rsidR="001B6796" w:rsidRPr="00FB4A2A" w:rsidRDefault="001B6796" w:rsidP="001B6796">
      <w:pPr>
        <w:tabs>
          <w:tab w:val="left" w:pos="1080"/>
        </w:tabs>
        <w:ind w:firstLine="540"/>
        <w:rPr>
          <w:szCs w:val="24"/>
        </w:rPr>
      </w:pPr>
      <w:r w:rsidRPr="00FB4A2A">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w:t>
      </w:r>
      <w:r w:rsidR="00DC4F8D" w:rsidRPr="00FB4A2A">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00DC4F8D" w:rsidRPr="00FB4A2A">
        <w:rPr>
          <w:szCs w:val="24"/>
        </w:rPr>
        <w:t>кВ</w:t>
      </w:r>
      <w:proofErr w:type="spellEnd"/>
      <w:r w:rsidR="00DC4F8D" w:rsidRPr="00FB4A2A">
        <w:rPr>
          <w:szCs w:val="24"/>
        </w:rPr>
        <w:t xml:space="preserve"> (новое строительство, </w:t>
      </w:r>
      <w:proofErr w:type="spellStart"/>
      <w:r w:rsidR="00DC4F8D" w:rsidRPr="00FB4A2A">
        <w:rPr>
          <w:szCs w:val="24"/>
        </w:rPr>
        <w:t>техперевооружение</w:t>
      </w:r>
      <w:proofErr w:type="spellEnd"/>
      <w:r w:rsidR="00DC4F8D" w:rsidRPr="00FB4A2A">
        <w:rPr>
          <w:szCs w:val="24"/>
        </w:rPr>
        <w:t>,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B4A2A">
        <w:rPr>
          <w:szCs w:val="24"/>
        </w:rPr>
        <w:t xml:space="preserve"> (</w:t>
      </w:r>
      <w:r w:rsidR="00603866" w:rsidRPr="00603866">
        <w:rPr>
          <w:szCs w:val="24"/>
        </w:rPr>
        <w:t>филиала «Липецкэнерго»</w:t>
      </w:r>
      <w:r w:rsidRPr="00FB4A2A">
        <w:rPr>
          <w:szCs w:val="24"/>
        </w:rPr>
        <w:t>), с учетом следующих требований:</w:t>
      </w:r>
    </w:p>
    <w:p w:rsidR="00DC4F8D" w:rsidRPr="00FB4A2A" w:rsidRDefault="00DC4F8D" w:rsidP="001B6796">
      <w:pPr>
        <w:tabs>
          <w:tab w:val="left" w:pos="1080"/>
        </w:tabs>
        <w:ind w:firstLine="540"/>
        <w:rPr>
          <w:szCs w:val="24"/>
        </w:rPr>
      </w:pP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Выполнять строительство(реконструкцию) объектов в полном соответствии с проектом, согласованным с Заказчиком.</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color w:val="auto"/>
          <w:sz w:val="24"/>
          <w:szCs w:val="24"/>
        </w:rPr>
        <w:t>Осуществлять комплектацию работ всеми материалами, необходимыми для реконструкции/строительства ВЛ/ТП/СТП/РП, в строгом соответствии с технологической последовательностью СМР в сроки, установленные календарным планом и графиком строительства, при этом, номенклатура закупаемых материалов в соответствии со спецификациям, прилагаемым к проекту, и должна быть согласована с заказчиком.</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color w:val="auto"/>
          <w:sz w:val="24"/>
          <w:szCs w:val="24"/>
        </w:rPr>
        <w:t xml:space="preserve">Согласовывать изменения номенклатуры поставляемых материалов с Заказчиком и проектной организацией без изменения сметной стоимости. </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color w:val="auto"/>
          <w:sz w:val="24"/>
          <w:szCs w:val="24"/>
        </w:rPr>
        <w:t>Все применяемые материалы должны иметь паспорта и сертификаты.</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color w:val="auto"/>
          <w:sz w:val="24"/>
          <w:szCs w:val="24"/>
        </w:rPr>
        <w:t>Соответствовать требованиям технической политики ПАО «МРСК Центра».</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color w:val="auto"/>
          <w:sz w:val="24"/>
          <w:szCs w:val="24"/>
        </w:rPr>
        <w:t xml:space="preserve">Вести исполнительную документацию на протяжении всего периода производства СМР в соответствии СНиП и передавать ее заказчику в полном объеме по завершении очереди строительства (реконструкции) или полного завершения строительства (реконструкции) объекта.   </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color w:val="auto"/>
          <w:sz w:val="24"/>
          <w:szCs w:val="24"/>
        </w:rPr>
        <w:t>Все работы выполнять в соответствии с нормативно-технической документацией (НТД):</w:t>
      </w:r>
      <w:r w:rsidRPr="00FB4A2A">
        <w:rPr>
          <w:b/>
          <w:color w:val="auto"/>
          <w:sz w:val="24"/>
          <w:szCs w:val="24"/>
        </w:rPr>
        <w:t xml:space="preserve"> </w:t>
      </w:r>
      <w:r w:rsidRPr="00FB4A2A">
        <w:rPr>
          <w:color w:val="auto"/>
          <w:sz w:val="24"/>
          <w:szCs w:val="24"/>
        </w:rPr>
        <w:t>СНиП,</w:t>
      </w:r>
      <w:r w:rsidRPr="00FB4A2A">
        <w:rPr>
          <w:b/>
          <w:color w:val="auto"/>
          <w:sz w:val="24"/>
          <w:szCs w:val="24"/>
        </w:rPr>
        <w:t xml:space="preserve"> </w:t>
      </w:r>
      <w:r w:rsidRPr="00FB4A2A">
        <w:rPr>
          <w:color w:val="auto"/>
          <w:sz w:val="24"/>
          <w:szCs w:val="24"/>
        </w:rPr>
        <w:t>ПУЭ, руководящими документами, отраслевыми стандартами и др. документами.</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lastRenderedPageBreak/>
        <w:t>Организовывать и проводить строительные работы в соответствии с разработанным ППР (проектом производства работ), с учетом всех требований предъявленным к ним. ППР согласовывать с Заказчиком.</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Иметь свидетельства о допуске к рабо</w:t>
      </w:r>
      <w:r w:rsidR="00C6284E" w:rsidRPr="00FB4A2A">
        <w:rPr>
          <w:color w:val="auto"/>
          <w:sz w:val="24"/>
          <w:szCs w:val="24"/>
        </w:rPr>
        <w:t>там.</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Самостоятельно оформлять разрешение на производство земляных работ по строительству/реконструкции и нести полную ответственность при нарушении производства работ.</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Выполнять самостоятельно все согласования, со сторонними организациями, всех возникающие в процессе строительства.</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 xml:space="preserve">Все изменения проектных решений согласовывать с филиалом ПАО «МРСК Центра» - «________» и проектной организацией. </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Выполнять все технические условия, выданные заинтересованными предприятиями и организациями, в соответствии с проектными решениями.</w:t>
      </w:r>
    </w:p>
    <w:p w:rsidR="00A83169" w:rsidRPr="00FB4A2A" w:rsidRDefault="000D4F1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 xml:space="preserve">При проведении проектирования руководствоваться: Положением о технической политике в области IT технологий ПАО «МРСК Центра»; Градостроительным кодексом РФ; Схемами принципиальных электрических распределительных устройств подстанций 0,4-10 </w:t>
      </w:r>
      <w:proofErr w:type="spellStart"/>
      <w:r w:rsidRPr="00FB4A2A">
        <w:rPr>
          <w:color w:val="auto"/>
          <w:sz w:val="24"/>
          <w:szCs w:val="24"/>
        </w:rPr>
        <w:t>кВ.</w:t>
      </w:r>
      <w:proofErr w:type="spellEnd"/>
      <w:r w:rsidRPr="00FB4A2A">
        <w:rPr>
          <w:color w:val="auto"/>
          <w:sz w:val="24"/>
          <w:szCs w:val="24"/>
        </w:rPr>
        <w:t xml:space="preserve"> Типовые решения; Постановлением правительства Российской Федерации № 87 от 16 февраля 2008 г. «О составе разделов проектной документации и требованиях к их содержанию»;</w:t>
      </w:r>
      <w:r w:rsidR="00A83169" w:rsidRPr="00FB4A2A">
        <w:rPr>
          <w:color w:val="auto"/>
          <w:sz w:val="24"/>
          <w:szCs w:val="24"/>
        </w:rPr>
        <w:t xml:space="preserve"> Положением ПАО «</w:t>
      </w:r>
      <w:proofErr w:type="spellStart"/>
      <w:r w:rsidR="00A83169" w:rsidRPr="00FB4A2A">
        <w:rPr>
          <w:color w:val="auto"/>
          <w:sz w:val="24"/>
          <w:szCs w:val="24"/>
        </w:rPr>
        <w:t>Россети</w:t>
      </w:r>
      <w:proofErr w:type="spellEnd"/>
      <w:r w:rsidR="00A83169" w:rsidRPr="00FB4A2A">
        <w:rPr>
          <w:color w:val="auto"/>
          <w:sz w:val="24"/>
          <w:szCs w:val="24"/>
        </w:rPr>
        <w:t>» «О единой технической политике в электросетевом комплексе», утвержденной Советом директоров ПАО «МРСК Центра» (протокол №09/17 от 21.04.2017 г); ПУЭ (действующее издание); ПТЭ (действующее издание) и иными, действующими нормативными документами РФ.</w:t>
      </w:r>
    </w:p>
    <w:p w:rsidR="00434088" w:rsidRPr="00FB4A2A" w:rsidRDefault="00434088"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Проводить согласование разработанной проектной документации с заинтересованными организациями.</w:t>
      </w:r>
    </w:p>
    <w:p w:rsidR="00A83169" w:rsidRPr="00FB4A2A" w:rsidRDefault="00A83169" w:rsidP="00A83169">
      <w:pPr>
        <w:pStyle w:val="afff1"/>
        <w:tabs>
          <w:tab w:val="left" w:pos="1134"/>
          <w:tab w:val="left" w:pos="1276"/>
        </w:tabs>
        <w:autoSpaceDE/>
        <w:autoSpaceDN/>
        <w:adjustRightInd/>
        <w:spacing w:line="240" w:lineRule="auto"/>
        <w:rPr>
          <w:color w:val="auto"/>
          <w:sz w:val="24"/>
          <w:szCs w:val="24"/>
        </w:rPr>
      </w:pP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b/>
          <w:color w:val="auto"/>
          <w:sz w:val="24"/>
          <w:szCs w:val="24"/>
        </w:rPr>
        <w:t>Правила контроля и приемки работ.</w:t>
      </w:r>
    </w:p>
    <w:p w:rsidR="00C717B8" w:rsidRPr="00FB4A2A" w:rsidRDefault="00C717B8"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 xml:space="preserve">Предоставлять акты выполненных проектных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 </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Осуществлять входной контроль качества применяемых материалов и оборудования, совместно с представителями филиала ПАО «МРСК Центра» «_____</w:t>
      </w:r>
      <w:proofErr w:type="spellStart"/>
      <w:r w:rsidRPr="00FB4A2A">
        <w:rPr>
          <w:color w:val="auto"/>
          <w:sz w:val="24"/>
          <w:szCs w:val="24"/>
        </w:rPr>
        <w:t>энерго</w:t>
      </w:r>
      <w:proofErr w:type="spellEnd"/>
      <w:r w:rsidRPr="00FB4A2A">
        <w:rPr>
          <w:color w:val="auto"/>
          <w:sz w:val="24"/>
          <w:szCs w:val="24"/>
        </w:rPr>
        <w:t>», проводить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проверять соблюдение технологической дисциплины в процессе строительства.</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 xml:space="preserve">Осуществлять приемку строительно-монтажных работ в соответствии с действующими СНиП. Гарантирую соответствие выполненных работ требованиям СНиП. </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Предоставлять акты выполненных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Контролировать соблюдение ПТБ персоналом при проведении строительно-монтажных работ.</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Гарантирую соответствие вновь построенной/реконструируемой ВЛ требованиям НТД в течение не менее 2 лет с момента включения объекта под напряжение.</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 xml:space="preserve">Гарантирую предоставить предварительный договор страхования строительно-монтажных рисков (далее – предварительный договор страхования) на этапе проведения </w:t>
      </w:r>
      <w:r w:rsidR="007642C4" w:rsidRPr="00FB4A2A">
        <w:rPr>
          <w:color w:val="auto"/>
          <w:sz w:val="24"/>
          <w:szCs w:val="24"/>
        </w:rPr>
        <w:t>конкурентных закупочных процедур</w:t>
      </w:r>
      <w:r w:rsidRPr="00FB4A2A">
        <w:rPr>
          <w:color w:val="auto"/>
          <w:sz w:val="24"/>
          <w:szCs w:val="24"/>
        </w:rPr>
        <w:t xml:space="preserve">, проводимых на основании рамочного соглашения </w:t>
      </w:r>
      <w:r w:rsidRPr="00FB4A2A">
        <w:rPr>
          <w:iCs/>
          <w:color w:val="auto"/>
          <w:sz w:val="24"/>
          <w:szCs w:val="24"/>
        </w:rPr>
        <w:t>о дальнейшем взаимодействии с победителями данн</w:t>
      </w:r>
      <w:r w:rsidR="007642C4" w:rsidRPr="00FB4A2A">
        <w:rPr>
          <w:iCs/>
          <w:color w:val="auto"/>
          <w:sz w:val="24"/>
          <w:szCs w:val="24"/>
        </w:rPr>
        <w:t>ого</w:t>
      </w:r>
      <w:r w:rsidRPr="00FB4A2A">
        <w:rPr>
          <w:iCs/>
          <w:color w:val="auto"/>
          <w:sz w:val="24"/>
          <w:szCs w:val="24"/>
        </w:rPr>
        <w:t xml:space="preserve"> </w:t>
      </w:r>
      <w:r w:rsidR="007642C4" w:rsidRPr="00FB4A2A">
        <w:rPr>
          <w:color w:val="auto"/>
          <w:sz w:val="24"/>
          <w:szCs w:val="24"/>
        </w:rPr>
        <w:t xml:space="preserve">открытого одноэтапного конкурса </w:t>
      </w:r>
      <w:r w:rsidR="00DC4F8D" w:rsidRPr="00FB4A2A">
        <w:rPr>
          <w:color w:val="auto"/>
          <w:sz w:val="24"/>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w:t>
      </w:r>
      <w:r w:rsidR="00DC4F8D" w:rsidRPr="00FB4A2A">
        <w:rPr>
          <w:color w:val="auto"/>
          <w:sz w:val="24"/>
          <w:szCs w:val="24"/>
        </w:rPr>
        <w:lastRenderedPageBreak/>
        <w:t xml:space="preserve">объектам распределительных сетей 0,4 – 10 </w:t>
      </w:r>
      <w:proofErr w:type="spellStart"/>
      <w:r w:rsidR="00DC4F8D" w:rsidRPr="00FB4A2A">
        <w:rPr>
          <w:color w:val="auto"/>
          <w:sz w:val="24"/>
          <w:szCs w:val="24"/>
        </w:rPr>
        <w:t>кВ</w:t>
      </w:r>
      <w:proofErr w:type="spellEnd"/>
      <w:r w:rsidR="00DC4F8D" w:rsidRPr="00FB4A2A">
        <w:rPr>
          <w:color w:val="auto"/>
          <w:sz w:val="24"/>
          <w:szCs w:val="24"/>
        </w:rPr>
        <w:t xml:space="preserve"> (новое строительство, </w:t>
      </w:r>
      <w:proofErr w:type="spellStart"/>
      <w:r w:rsidR="00DC4F8D" w:rsidRPr="00FB4A2A">
        <w:rPr>
          <w:color w:val="auto"/>
          <w:sz w:val="24"/>
          <w:szCs w:val="24"/>
        </w:rPr>
        <w:t>техперевооружение</w:t>
      </w:r>
      <w:proofErr w:type="spellEnd"/>
      <w:r w:rsidR="00DC4F8D" w:rsidRPr="00FB4A2A">
        <w:rPr>
          <w:color w:val="auto"/>
          <w:sz w:val="24"/>
          <w:szCs w:val="24"/>
        </w:rPr>
        <w:t>,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w:t>
      </w:r>
      <w:r w:rsidR="00603866" w:rsidRPr="00603866">
        <w:rPr>
          <w:color w:val="auto"/>
          <w:sz w:val="24"/>
          <w:szCs w:val="24"/>
        </w:rPr>
        <w:t>филиала «Липецкэнерго»</w:t>
      </w:r>
      <w:r w:rsidR="00DC4F8D" w:rsidRPr="00FB4A2A">
        <w:rPr>
          <w:color w:val="auto"/>
          <w:sz w:val="24"/>
          <w:szCs w:val="24"/>
        </w:rPr>
        <w:t>)</w:t>
      </w:r>
      <w:r w:rsidRPr="00FB4A2A">
        <w:rPr>
          <w:color w:val="auto"/>
          <w:sz w:val="24"/>
          <w:szCs w:val="24"/>
        </w:rPr>
        <w:t xml:space="preserve">. </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 xml:space="preserve"> Подтверждаю, что предварительный договор страхования будет являться неотъемлемой частью </w:t>
      </w:r>
      <w:r w:rsidR="008D0E21" w:rsidRPr="00FB4A2A">
        <w:rPr>
          <w:color w:val="auto"/>
          <w:sz w:val="24"/>
          <w:szCs w:val="24"/>
        </w:rPr>
        <w:t>Заявки</w:t>
      </w:r>
      <w:r w:rsidRPr="00FB4A2A">
        <w:rPr>
          <w:color w:val="auto"/>
          <w:sz w:val="24"/>
          <w:szCs w:val="24"/>
        </w:rPr>
        <w:t>, и удовлетворять требованиям, изложенным в документации</w:t>
      </w:r>
      <w:r w:rsidR="008D0E21" w:rsidRPr="00FB4A2A">
        <w:rPr>
          <w:color w:val="auto"/>
          <w:sz w:val="24"/>
          <w:szCs w:val="24"/>
        </w:rPr>
        <w:t xml:space="preserve"> по проводимым конкурентным закупочным процедурам</w:t>
      </w:r>
      <w:r w:rsidRPr="00FB4A2A">
        <w:rPr>
          <w:color w:val="auto"/>
          <w:sz w:val="24"/>
          <w:szCs w:val="24"/>
        </w:rPr>
        <w:t>.</w:t>
      </w:r>
      <w:r w:rsidRPr="00FB4A2A">
        <w:rPr>
          <w:color w:val="auto"/>
          <w:sz w:val="24"/>
          <w:szCs w:val="24"/>
        </w:rPr>
        <w:tab/>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 xml:space="preserve">Обязуюсь заключить и предоставить договор страхования строительно-монтажных рисков в отношении работ, выполняемых в рамках договоров, заключенных по результатам </w:t>
      </w:r>
      <w:r w:rsidR="00662AA3" w:rsidRPr="00FB4A2A">
        <w:rPr>
          <w:color w:val="auto"/>
          <w:sz w:val="24"/>
          <w:szCs w:val="24"/>
        </w:rPr>
        <w:t>конкурентных закупочных процедур</w:t>
      </w:r>
      <w:r w:rsidRPr="00FB4A2A">
        <w:rPr>
          <w:color w:val="auto"/>
          <w:sz w:val="24"/>
          <w:szCs w:val="24"/>
        </w:rPr>
        <w:t>, проведённых на основании рамочного соглашения о дальнейшем взаимодействии с победителями данн</w:t>
      </w:r>
      <w:r w:rsidR="00662AA3" w:rsidRPr="00FB4A2A">
        <w:rPr>
          <w:color w:val="auto"/>
          <w:sz w:val="24"/>
          <w:szCs w:val="24"/>
        </w:rPr>
        <w:t>ого</w:t>
      </w:r>
      <w:r w:rsidRPr="00FB4A2A">
        <w:rPr>
          <w:color w:val="auto"/>
          <w:sz w:val="24"/>
          <w:szCs w:val="24"/>
        </w:rPr>
        <w:t xml:space="preserve"> </w:t>
      </w:r>
      <w:r w:rsidR="00662AA3" w:rsidRPr="00FB4A2A">
        <w:rPr>
          <w:color w:val="auto"/>
          <w:sz w:val="24"/>
          <w:szCs w:val="24"/>
        </w:rPr>
        <w:t xml:space="preserve">открытого одноэтапного конкурса </w:t>
      </w:r>
      <w:r w:rsidR="00DC4F8D" w:rsidRPr="00FB4A2A">
        <w:rPr>
          <w:color w:val="auto"/>
          <w:sz w:val="24"/>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00DC4F8D" w:rsidRPr="00FB4A2A">
        <w:rPr>
          <w:color w:val="auto"/>
          <w:sz w:val="24"/>
          <w:szCs w:val="24"/>
        </w:rPr>
        <w:t>кВ</w:t>
      </w:r>
      <w:proofErr w:type="spellEnd"/>
      <w:r w:rsidR="00DC4F8D" w:rsidRPr="00FB4A2A">
        <w:rPr>
          <w:color w:val="auto"/>
          <w:sz w:val="24"/>
          <w:szCs w:val="24"/>
        </w:rPr>
        <w:t xml:space="preserve"> (новое строительство, </w:t>
      </w:r>
      <w:proofErr w:type="spellStart"/>
      <w:r w:rsidR="00DC4F8D" w:rsidRPr="00FB4A2A">
        <w:rPr>
          <w:color w:val="auto"/>
          <w:sz w:val="24"/>
          <w:szCs w:val="24"/>
        </w:rPr>
        <w:t>техперевооружение</w:t>
      </w:r>
      <w:proofErr w:type="spellEnd"/>
      <w:r w:rsidR="00DC4F8D" w:rsidRPr="00FB4A2A">
        <w:rPr>
          <w:color w:val="auto"/>
          <w:sz w:val="24"/>
          <w:szCs w:val="24"/>
        </w:rPr>
        <w:t>,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w:t>
      </w:r>
      <w:r w:rsidR="00603866" w:rsidRPr="00603866">
        <w:rPr>
          <w:color w:val="auto"/>
          <w:sz w:val="24"/>
          <w:szCs w:val="24"/>
        </w:rPr>
        <w:t>филиала «Липецкэнерго»</w:t>
      </w:r>
      <w:r w:rsidR="00DC4F8D" w:rsidRPr="00FB4A2A">
        <w:rPr>
          <w:color w:val="auto"/>
          <w:sz w:val="24"/>
          <w:szCs w:val="24"/>
        </w:rPr>
        <w:t>)</w:t>
      </w:r>
      <w:r w:rsidRPr="00FB4A2A">
        <w:rPr>
          <w:color w:val="auto"/>
          <w:sz w:val="24"/>
          <w:szCs w:val="24"/>
        </w:rPr>
        <w:t xml:space="preserve"> на условиях, изложенных в документации.</w:t>
      </w:r>
    </w:p>
    <w:p w:rsidR="00662AA3" w:rsidRPr="00FB4A2A" w:rsidRDefault="00662AA3" w:rsidP="00662AA3">
      <w:pPr>
        <w:pStyle w:val="afff1"/>
        <w:tabs>
          <w:tab w:val="left" w:pos="1418"/>
          <w:tab w:val="left" w:pos="1560"/>
        </w:tabs>
        <w:autoSpaceDE/>
        <w:autoSpaceDN/>
        <w:adjustRightInd/>
        <w:spacing w:line="240" w:lineRule="auto"/>
        <w:rPr>
          <w:color w:val="auto"/>
          <w:sz w:val="24"/>
          <w:szCs w:val="24"/>
        </w:rPr>
      </w:pPr>
    </w:p>
    <w:p w:rsidR="00662AA3" w:rsidRPr="00FB4A2A" w:rsidRDefault="00662AA3" w:rsidP="00662AA3">
      <w:pPr>
        <w:pStyle w:val="afff1"/>
        <w:tabs>
          <w:tab w:val="left" w:pos="1418"/>
          <w:tab w:val="left" w:pos="1560"/>
        </w:tabs>
        <w:autoSpaceDE/>
        <w:autoSpaceDN/>
        <w:adjustRightInd/>
        <w:spacing w:line="240" w:lineRule="auto"/>
        <w:rPr>
          <w:i w:val="0"/>
          <w:color w:val="auto"/>
          <w:sz w:val="24"/>
          <w:szCs w:val="24"/>
        </w:rPr>
      </w:pPr>
      <w:r w:rsidRPr="00FB4A2A">
        <w:rPr>
          <w:i w:val="0"/>
          <w:color w:val="auto"/>
          <w:sz w:val="24"/>
          <w:szCs w:val="24"/>
        </w:rPr>
        <w:t xml:space="preserve">Подтверждаю своё согласие на оплату выполненных работ на условиях: безналичный расчет, </w:t>
      </w:r>
      <w:r w:rsidR="007642C4" w:rsidRPr="00FB4A2A">
        <w:rPr>
          <w:i w:val="0"/>
          <w:color w:val="auto"/>
          <w:sz w:val="24"/>
          <w:szCs w:val="24"/>
        </w:rPr>
        <w:t xml:space="preserve">оплата </w:t>
      </w:r>
      <w:r w:rsidRPr="00FB4A2A">
        <w:rPr>
          <w:i w:val="0"/>
          <w:color w:val="auto"/>
          <w:sz w:val="24"/>
          <w:szCs w:val="24"/>
        </w:rPr>
        <w:t xml:space="preserve">в течение 30 (тридцати) </w:t>
      </w:r>
      <w:r w:rsidR="008B32DC" w:rsidRPr="00FB4A2A">
        <w:rPr>
          <w:i w:val="0"/>
          <w:iCs/>
          <w:color w:val="auto"/>
          <w:sz w:val="24"/>
          <w:szCs w:val="24"/>
        </w:rPr>
        <w:t xml:space="preserve">календарных </w:t>
      </w:r>
      <w:r w:rsidRPr="00FB4A2A">
        <w:rPr>
          <w:i w:val="0"/>
          <w:color w:val="auto"/>
          <w:sz w:val="24"/>
          <w:szCs w:val="24"/>
        </w:rPr>
        <w:t>дней с момента подписания сторонами Акта приемки выполненных работ и предоставления счета-фактуры.</w:t>
      </w:r>
      <w:r w:rsidRPr="00FB4A2A">
        <w:rPr>
          <w:i w:val="0"/>
          <w:iCs/>
          <w:color w:val="auto"/>
          <w:sz w:val="24"/>
          <w:szCs w:val="24"/>
        </w:rPr>
        <w:t xml:space="preserve"> </w:t>
      </w:r>
    </w:p>
    <w:p w:rsidR="00211593" w:rsidRPr="00FB4A2A" w:rsidRDefault="00211593" w:rsidP="00211593">
      <w:pPr>
        <w:spacing w:after="120"/>
        <w:rPr>
          <w:szCs w:val="24"/>
        </w:rPr>
      </w:pPr>
      <w:r w:rsidRPr="00FB4A2A">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F1498C" w:rsidRPr="00FB4A2A"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FB4A2A" w:rsidRDefault="00B75751" w:rsidP="00B75751">
            <w:pPr>
              <w:pStyle w:val="aff7"/>
              <w:tabs>
                <w:tab w:val="right" w:pos="9360"/>
              </w:tabs>
              <w:spacing w:line="240" w:lineRule="auto"/>
              <w:ind w:right="0"/>
              <w:jc w:val="center"/>
              <w:rPr>
                <w:szCs w:val="24"/>
                <w:lang w:eastAsia="ar-SA"/>
              </w:rPr>
            </w:pPr>
            <w:r w:rsidRPr="00FB4A2A">
              <w:rPr>
                <w:szCs w:val="24"/>
                <w:lang w:eastAsia="ar-SA"/>
              </w:rPr>
              <w:t xml:space="preserve">№ </w:t>
            </w:r>
            <w:proofErr w:type="spellStart"/>
            <w:r w:rsidRPr="00FB4A2A">
              <w:rPr>
                <w:szCs w:val="24"/>
                <w:lang w:eastAsia="ar-SA"/>
              </w:rPr>
              <w:t>прило-жения</w:t>
            </w:r>
            <w:proofErr w:type="spell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FB4A2A" w:rsidRDefault="00B75751" w:rsidP="00B75751">
            <w:pPr>
              <w:pStyle w:val="aff7"/>
              <w:jc w:val="center"/>
              <w:rPr>
                <w:szCs w:val="24"/>
              </w:rPr>
            </w:pPr>
            <w:r w:rsidRPr="00FB4A2A">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B4A2A" w:rsidRDefault="00B75751" w:rsidP="009834F7">
            <w:pPr>
              <w:pStyle w:val="aff7"/>
              <w:ind w:left="-108" w:right="-108"/>
              <w:jc w:val="center"/>
              <w:rPr>
                <w:szCs w:val="24"/>
              </w:rPr>
            </w:pPr>
            <w:r w:rsidRPr="00FB4A2A">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B4A2A" w:rsidRDefault="00B75751" w:rsidP="009834F7">
            <w:pPr>
              <w:pStyle w:val="aff7"/>
              <w:ind w:left="-108" w:right="-108"/>
              <w:jc w:val="center"/>
              <w:rPr>
                <w:szCs w:val="24"/>
              </w:rPr>
            </w:pPr>
            <w:r w:rsidRPr="00FB4A2A">
              <w:rPr>
                <w:szCs w:val="24"/>
              </w:rPr>
              <w:t>Число    страниц</w:t>
            </w:r>
          </w:p>
        </w:tc>
      </w:tr>
      <w:tr w:rsidR="00F1498C"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B75751">
            <w:pPr>
              <w:pStyle w:val="aff7"/>
              <w:jc w:val="center"/>
              <w:rPr>
                <w:szCs w:val="24"/>
              </w:rPr>
            </w:pPr>
            <w:r w:rsidRPr="00FB4A2A">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r w:rsidR="00F1498C"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B75751">
            <w:pPr>
              <w:pStyle w:val="aff7"/>
              <w:jc w:val="center"/>
              <w:rPr>
                <w:szCs w:val="24"/>
              </w:rPr>
            </w:pPr>
            <w:r w:rsidRPr="00FB4A2A">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r w:rsidR="00F1498C"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B75751">
            <w:pPr>
              <w:pStyle w:val="aff7"/>
              <w:jc w:val="center"/>
              <w:rPr>
                <w:szCs w:val="24"/>
              </w:rPr>
            </w:pPr>
            <w:r w:rsidRPr="00FB4A2A">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r w:rsidR="00F1498C"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B75751">
            <w:pPr>
              <w:pStyle w:val="aff7"/>
              <w:jc w:val="center"/>
              <w:rPr>
                <w:szCs w:val="24"/>
              </w:rPr>
            </w:pPr>
            <w:r w:rsidRPr="00FB4A2A">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r w:rsidR="00F1498C"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B75751">
            <w:pPr>
              <w:pStyle w:val="aff7"/>
              <w:jc w:val="center"/>
              <w:rPr>
                <w:szCs w:val="24"/>
              </w:rPr>
            </w:pPr>
            <w:r w:rsidRPr="00FB4A2A">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r w:rsidR="00F1498C"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B75751">
            <w:pPr>
              <w:pStyle w:val="aff7"/>
              <w:jc w:val="center"/>
              <w:rPr>
                <w:szCs w:val="24"/>
              </w:rPr>
            </w:pPr>
            <w:r w:rsidRPr="00FB4A2A">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r w:rsidR="00B75751"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r w:rsidRPr="00FB4A2A">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bl>
    <w:p w:rsidR="00211593" w:rsidRPr="00FB4A2A" w:rsidRDefault="00211593" w:rsidP="00211593">
      <w:pPr>
        <w:spacing w:after="120"/>
        <w:rPr>
          <w:szCs w:val="24"/>
        </w:rPr>
      </w:pPr>
    </w:p>
    <w:p w:rsidR="00211593" w:rsidRPr="00FB4A2A" w:rsidRDefault="00211593" w:rsidP="00211593">
      <w:pPr>
        <w:rPr>
          <w:szCs w:val="24"/>
        </w:rPr>
      </w:pPr>
    </w:p>
    <w:p w:rsidR="00211593" w:rsidRPr="00FB4A2A" w:rsidRDefault="00211593" w:rsidP="00211593">
      <w:pPr>
        <w:rPr>
          <w:szCs w:val="24"/>
        </w:rPr>
      </w:pPr>
      <w:r w:rsidRPr="00FB4A2A">
        <w:rPr>
          <w:szCs w:val="24"/>
        </w:rPr>
        <w:t>____________________________________</w:t>
      </w:r>
    </w:p>
    <w:p w:rsidR="00211593" w:rsidRPr="00FB4A2A" w:rsidRDefault="00211593" w:rsidP="00211593">
      <w:pPr>
        <w:ind w:right="3684"/>
        <w:jc w:val="center"/>
        <w:rPr>
          <w:szCs w:val="24"/>
          <w:vertAlign w:val="superscript"/>
        </w:rPr>
      </w:pPr>
      <w:r w:rsidRPr="00FB4A2A">
        <w:rPr>
          <w:szCs w:val="24"/>
          <w:vertAlign w:val="superscript"/>
        </w:rPr>
        <w:t>(подпись, М.П.)</w:t>
      </w:r>
    </w:p>
    <w:p w:rsidR="00211593" w:rsidRPr="00FB4A2A" w:rsidRDefault="00211593" w:rsidP="00211593">
      <w:pPr>
        <w:rPr>
          <w:szCs w:val="24"/>
        </w:rPr>
      </w:pPr>
      <w:r w:rsidRPr="00FB4A2A">
        <w:rPr>
          <w:szCs w:val="24"/>
        </w:rPr>
        <w:t>____________________________________</w:t>
      </w:r>
    </w:p>
    <w:p w:rsidR="00211593" w:rsidRPr="00FB4A2A" w:rsidRDefault="00211593" w:rsidP="00211593">
      <w:pPr>
        <w:ind w:right="3684"/>
        <w:jc w:val="center"/>
        <w:rPr>
          <w:szCs w:val="24"/>
          <w:vertAlign w:val="superscript"/>
        </w:rPr>
      </w:pPr>
      <w:r w:rsidRPr="00FB4A2A">
        <w:rPr>
          <w:szCs w:val="24"/>
          <w:vertAlign w:val="superscript"/>
        </w:rPr>
        <w:t>(фамилия, имя, отчество подписавшего, должность)</w:t>
      </w:r>
    </w:p>
    <w:p w:rsidR="00211593" w:rsidRPr="00FB4A2A" w:rsidRDefault="00211593" w:rsidP="00211593">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11593" w:rsidRPr="00FB4A2A" w:rsidRDefault="00211593" w:rsidP="00211593">
      <w:pPr>
        <w:ind w:firstLine="0"/>
        <w:jc w:val="left"/>
        <w:rPr>
          <w:szCs w:val="24"/>
        </w:rPr>
      </w:pPr>
      <w:bookmarkStart w:id="1381" w:name="_Toc98253921"/>
      <w:bookmarkStart w:id="1382" w:name="_Toc157248175"/>
      <w:bookmarkStart w:id="1383" w:name="_Toc157496544"/>
      <w:bookmarkStart w:id="1384" w:name="_Toc158206083"/>
      <w:bookmarkStart w:id="1385" w:name="_Toc164057768"/>
      <w:bookmarkStart w:id="1386" w:name="_Toc164137118"/>
      <w:bookmarkStart w:id="1387" w:name="_Toc164161278"/>
      <w:bookmarkStart w:id="1388" w:name="_Toc165173849"/>
      <w:r w:rsidRPr="00FB4A2A">
        <w:rPr>
          <w:b/>
          <w:szCs w:val="24"/>
        </w:rPr>
        <w:br w:type="page"/>
      </w:r>
    </w:p>
    <w:p w:rsidR="00211593" w:rsidRPr="00FB4A2A" w:rsidRDefault="00211593" w:rsidP="000E1865">
      <w:pPr>
        <w:pStyle w:val="3"/>
        <w:numPr>
          <w:ilvl w:val="2"/>
          <w:numId w:val="56"/>
        </w:numPr>
        <w:rPr>
          <w:sz w:val="24"/>
          <w:szCs w:val="24"/>
        </w:rPr>
      </w:pPr>
      <w:bookmarkStart w:id="1389" w:name="_Toc439170674"/>
      <w:bookmarkStart w:id="1390" w:name="_Toc439172776"/>
      <w:bookmarkStart w:id="1391" w:name="_Toc439173220"/>
      <w:bookmarkStart w:id="1392" w:name="_Toc439238214"/>
      <w:bookmarkStart w:id="1393" w:name="_Toc439252762"/>
      <w:bookmarkStart w:id="1394" w:name="_Toc439323736"/>
      <w:bookmarkStart w:id="1395" w:name="_Toc440361370"/>
      <w:bookmarkStart w:id="1396" w:name="_Toc440376125"/>
      <w:bookmarkStart w:id="1397" w:name="_Toc440376252"/>
      <w:bookmarkStart w:id="1398" w:name="_Toc440382510"/>
      <w:bookmarkStart w:id="1399" w:name="_Toc440447180"/>
      <w:bookmarkStart w:id="1400" w:name="_Toc440632341"/>
      <w:bookmarkStart w:id="1401" w:name="_Toc440875113"/>
      <w:bookmarkStart w:id="1402" w:name="_Toc441131100"/>
      <w:bookmarkStart w:id="1403" w:name="_Toc441485097"/>
      <w:bookmarkStart w:id="1404" w:name="_Toc441572074"/>
      <w:bookmarkStart w:id="1405" w:name="_Toc441575166"/>
      <w:bookmarkStart w:id="1406" w:name="_Toc442434827"/>
      <w:bookmarkStart w:id="1407" w:name="_Toc442435666"/>
      <w:bookmarkStart w:id="1408" w:name="_Toc462068491"/>
      <w:bookmarkStart w:id="1409" w:name="_Toc463514181"/>
      <w:bookmarkStart w:id="1410" w:name="_Toc469480419"/>
      <w:bookmarkStart w:id="1411" w:name="_Toc471823210"/>
      <w:bookmarkStart w:id="1412" w:name="_Toc498512071"/>
      <w:bookmarkStart w:id="1413" w:name="_Toc503263100"/>
      <w:r w:rsidRPr="00FB4A2A">
        <w:rPr>
          <w:sz w:val="24"/>
          <w:szCs w:val="24"/>
        </w:rPr>
        <w:lastRenderedPageBreak/>
        <w:t>Инструкции по заполнению</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Участник должен указать срок действия Заявки согласно требованиям подпункта </w:t>
      </w:r>
      <w:r w:rsidR="005A1486" w:rsidRPr="00FB4A2A">
        <w:rPr>
          <w:sz w:val="24"/>
          <w:szCs w:val="24"/>
        </w:rPr>
        <w:fldChar w:fldCharType="begin"/>
      </w:r>
      <w:r w:rsidR="009922AC" w:rsidRPr="00FB4A2A">
        <w:rPr>
          <w:sz w:val="24"/>
          <w:szCs w:val="24"/>
        </w:rPr>
        <w:instrText xml:space="preserve"> REF _Ref441571664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D40CE6">
        <w:rPr>
          <w:sz w:val="24"/>
          <w:szCs w:val="24"/>
        </w:rPr>
        <w:t>3.4.4</w:t>
      </w:r>
      <w:r w:rsidR="005A1486" w:rsidRPr="00FB4A2A">
        <w:rPr>
          <w:sz w:val="24"/>
          <w:szCs w:val="24"/>
        </w:rPr>
        <w:fldChar w:fldCharType="end"/>
      </w:r>
      <w:r w:rsidRPr="00FB4A2A">
        <w:rPr>
          <w:sz w:val="24"/>
          <w:szCs w:val="24"/>
        </w:rPr>
        <w:t>.</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Участник должен перечислить и указать объем каждого из прилагаемых к письму о подаче оферты документов, определяющих суть </w:t>
      </w:r>
      <w:r w:rsidR="000313C9" w:rsidRPr="00FB4A2A">
        <w:rPr>
          <w:sz w:val="24"/>
          <w:szCs w:val="24"/>
        </w:rPr>
        <w:t>Заявки</w:t>
      </w:r>
      <w:r w:rsidRPr="00FB4A2A">
        <w:rPr>
          <w:sz w:val="24"/>
          <w:szCs w:val="24"/>
        </w:rPr>
        <w:t xml:space="preserve"> Участника.</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Письмо должно быть подписано и скреплено печатью в соответствии с требованиями подпунктов </w:t>
      </w:r>
      <w:r w:rsidR="005A1486" w:rsidRPr="00FB4A2A">
        <w:rPr>
          <w:sz w:val="24"/>
          <w:szCs w:val="24"/>
        </w:rPr>
        <w:fldChar w:fldCharType="begin"/>
      </w:r>
      <w:r w:rsidRPr="00FB4A2A">
        <w:rPr>
          <w:sz w:val="24"/>
          <w:szCs w:val="24"/>
        </w:rPr>
        <w:instrText xml:space="preserve"> REF _Ref55279015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D40CE6">
        <w:rPr>
          <w:sz w:val="24"/>
          <w:szCs w:val="24"/>
        </w:rPr>
        <w:t>3.4.1.6</w:t>
      </w:r>
      <w:r w:rsidR="005A1486" w:rsidRPr="00FB4A2A">
        <w:rPr>
          <w:sz w:val="24"/>
          <w:szCs w:val="24"/>
        </w:rPr>
        <w:fldChar w:fldCharType="end"/>
      </w:r>
      <w:r w:rsidRPr="00FB4A2A">
        <w:rPr>
          <w:sz w:val="24"/>
          <w:szCs w:val="24"/>
        </w:rPr>
        <w:t xml:space="preserve"> и </w:t>
      </w:r>
      <w:r w:rsidR="005A1486" w:rsidRPr="00FB4A2A">
        <w:rPr>
          <w:sz w:val="24"/>
          <w:szCs w:val="24"/>
        </w:rPr>
        <w:fldChar w:fldCharType="begin"/>
      </w:r>
      <w:r w:rsidRPr="00FB4A2A">
        <w:rPr>
          <w:sz w:val="24"/>
          <w:szCs w:val="24"/>
        </w:rPr>
        <w:instrText xml:space="preserve"> REF _Ref195087786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D40CE6">
        <w:rPr>
          <w:sz w:val="24"/>
          <w:szCs w:val="24"/>
        </w:rPr>
        <w:t>3.4.1.7</w:t>
      </w:r>
      <w:r w:rsidR="005A1486" w:rsidRPr="00FB4A2A">
        <w:rPr>
          <w:sz w:val="24"/>
          <w:szCs w:val="24"/>
        </w:rPr>
        <w:fldChar w:fldCharType="end"/>
      </w:r>
      <w:r w:rsidRPr="00FB4A2A">
        <w:rPr>
          <w:sz w:val="24"/>
          <w:szCs w:val="24"/>
        </w:rPr>
        <w:t>.</w:t>
      </w:r>
    </w:p>
    <w:p w:rsidR="00211593" w:rsidRPr="00FB4A2A" w:rsidRDefault="00211593" w:rsidP="00211593">
      <w:pPr>
        <w:ind w:firstLine="0"/>
        <w:jc w:val="left"/>
        <w:rPr>
          <w:b/>
          <w:szCs w:val="24"/>
        </w:rPr>
      </w:pPr>
      <w:bookmarkStart w:id="1414" w:name="_Ref55335821"/>
      <w:bookmarkStart w:id="1415" w:name="_Ref55336345"/>
      <w:bookmarkStart w:id="1416" w:name="_Toc57314674"/>
      <w:bookmarkStart w:id="1417" w:name="_Toc69728988"/>
      <w:bookmarkStart w:id="1418" w:name="_Toc98253922"/>
      <w:bookmarkStart w:id="1419" w:name="_Toc165173850"/>
      <w:r w:rsidRPr="00FB4A2A">
        <w:br w:type="page"/>
      </w:r>
    </w:p>
    <w:p w:rsidR="00211593" w:rsidRPr="00FB4A2A" w:rsidRDefault="00211593" w:rsidP="000E1865">
      <w:pPr>
        <w:pStyle w:val="3"/>
        <w:numPr>
          <w:ilvl w:val="2"/>
          <w:numId w:val="56"/>
        </w:numPr>
        <w:rPr>
          <w:sz w:val="24"/>
          <w:szCs w:val="24"/>
        </w:rPr>
      </w:pPr>
      <w:bookmarkStart w:id="1420" w:name="_Ref440271964"/>
      <w:bookmarkStart w:id="1421" w:name="_Toc440361371"/>
      <w:bookmarkStart w:id="1422" w:name="_Toc440376126"/>
      <w:bookmarkStart w:id="1423" w:name="_Toc441131101"/>
      <w:bookmarkStart w:id="1424" w:name="_Toc471823211"/>
      <w:bookmarkStart w:id="1425" w:name="_Toc503263101"/>
      <w:r w:rsidRPr="00FB4A2A">
        <w:rPr>
          <w:sz w:val="24"/>
          <w:szCs w:val="24"/>
        </w:rPr>
        <w:lastRenderedPageBreak/>
        <w:t>Антикоррупционные обязательства (Форма 1.1).</w:t>
      </w:r>
      <w:bookmarkEnd w:id="1420"/>
      <w:bookmarkEnd w:id="1421"/>
      <w:bookmarkEnd w:id="1422"/>
      <w:bookmarkEnd w:id="1423"/>
      <w:bookmarkEnd w:id="1424"/>
      <w:bookmarkEnd w:id="1425"/>
    </w:p>
    <w:p w:rsidR="00211593" w:rsidRPr="00FB4A2A" w:rsidRDefault="00211593" w:rsidP="000E1865">
      <w:pPr>
        <w:pStyle w:val="3"/>
        <w:numPr>
          <w:ilvl w:val="3"/>
          <w:numId w:val="56"/>
        </w:numPr>
        <w:rPr>
          <w:sz w:val="24"/>
          <w:szCs w:val="24"/>
        </w:rPr>
      </w:pPr>
      <w:bookmarkStart w:id="1426" w:name="_Toc439238216"/>
      <w:bookmarkStart w:id="1427" w:name="_Toc439252764"/>
      <w:bookmarkStart w:id="1428" w:name="_Toc439323738"/>
      <w:bookmarkStart w:id="1429" w:name="_Toc440361372"/>
      <w:bookmarkStart w:id="1430" w:name="_Toc440376127"/>
      <w:bookmarkStart w:id="1431" w:name="_Toc440376254"/>
      <w:bookmarkStart w:id="1432" w:name="_Toc440382512"/>
      <w:bookmarkStart w:id="1433" w:name="_Toc440447182"/>
      <w:bookmarkStart w:id="1434" w:name="_Toc440632343"/>
      <w:bookmarkStart w:id="1435" w:name="_Toc440875115"/>
      <w:bookmarkStart w:id="1436" w:name="_Toc441131102"/>
      <w:bookmarkStart w:id="1437" w:name="_Toc441572076"/>
      <w:bookmarkStart w:id="1438" w:name="_Toc441575168"/>
      <w:bookmarkStart w:id="1439" w:name="_Toc442434829"/>
      <w:bookmarkStart w:id="1440" w:name="_Toc442435668"/>
      <w:bookmarkStart w:id="1441" w:name="_Toc462068493"/>
      <w:bookmarkStart w:id="1442" w:name="_Toc463514183"/>
      <w:bookmarkStart w:id="1443" w:name="_Toc469480421"/>
      <w:bookmarkStart w:id="1444" w:name="_Toc471823212"/>
      <w:bookmarkStart w:id="1445" w:name="_Toc498512073"/>
      <w:bookmarkStart w:id="1446" w:name="_Toc503263102"/>
      <w:r w:rsidRPr="00FB4A2A">
        <w:rPr>
          <w:sz w:val="24"/>
          <w:szCs w:val="24"/>
        </w:rPr>
        <w:t>Форма Антикоррупционных обязательств</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rsidR="00211593" w:rsidRPr="00FB4A2A" w:rsidRDefault="00211593" w:rsidP="00211593">
      <w:pPr>
        <w:pBdr>
          <w:top w:val="single" w:sz="4" w:space="1" w:color="auto"/>
        </w:pBdr>
        <w:shd w:val="clear" w:color="auto" w:fill="E0E0E0"/>
        <w:ind w:right="21" w:firstLine="0"/>
        <w:jc w:val="center"/>
        <w:rPr>
          <w:b/>
          <w:spacing w:val="36"/>
        </w:rPr>
      </w:pPr>
      <w:r w:rsidRPr="00FB4A2A">
        <w:rPr>
          <w:b/>
          <w:spacing w:val="36"/>
        </w:rPr>
        <w:t>начало формы</w:t>
      </w:r>
    </w:p>
    <w:p w:rsidR="00211593" w:rsidRPr="00FB4A2A" w:rsidRDefault="00211593" w:rsidP="00211593">
      <w:pPr>
        <w:ind w:firstLine="0"/>
        <w:rPr>
          <w:szCs w:val="24"/>
        </w:rPr>
      </w:pPr>
      <w:r w:rsidRPr="00FB4A2A">
        <w:rPr>
          <w:szCs w:val="24"/>
        </w:rPr>
        <w:t>Приложение 1 к письму о подаче оферты</w:t>
      </w:r>
    </w:p>
    <w:p w:rsidR="00211593" w:rsidRPr="00FB4A2A" w:rsidRDefault="00211593" w:rsidP="00211593">
      <w:pPr>
        <w:ind w:firstLine="0"/>
        <w:rPr>
          <w:szCs w:val="24"/>
        </w:rPr>
      </w:pPr>
      <w:r w:rsidRPr="00FB4A2A">
        <w:rPr>
          <w:szCs w:val="24"/>
        </w:rPr>
        <w:t>от «____»_____________ г. №__________</w:t>
      </w:r>
    </w:p>
    <w:p w:rsidR="00211593" w:rsidRPr="00FB4A2A" w:rsidRDefault="00211593" w:rsidP="00211593">
      <w:pPr>
        <w:keepNext/>
        <w:tabs>
          <w:tab w:val="num" w:pos="1134"/>
        </w:tabs>
        <w:jc w:val="right"/>
        <w:outlineLvl w:val="1"/>
        <w:rPr>
          <w:b/>
        </w:rPr>
      </w:pPr>
    </w:p>
    <w:p w:rsidR="00211593" w:rsidRPr="00FB4A2A" w:rsidRDefault="00211593" w:rsidP="00211593">
      <w:pPr>
        <w:ind w:firstLine="709"/>
        <w:jc w:val="center"/>
        <w:rPr>
          <w:b/>
          <w:bCs/>
        </w:rPr>
      </w:pPr>
      <w:r w:rsidRPr="00FB4A2A">
        <w:rPr>
          <w:b/>
        </w:rPr>
        <w:t>Антикоррупционные обязательства</w:t>
      </w:r>
    </w:p>
    <w:p w:rsidR="00211593" w:rsidRPr="00FB4A2A" w:rsidRDefault="00211593" w:rsidP="00211593">
      <w:pPr>
        <w:ind w:firstLine="709"/>
        <w:jc w:val="center"/>
        <w:rPr>
          <w:b/>
          <w:bCs/>
          <w:sz w:val="28"/>
          <w:szCs w:val="28"/>
        </w:rPr>
      </w:pPr>
    </w:p>
    <w:p w:rsidR="00211593" w:rsidRPr="00FB4A2A" w:rsidRDefault="00211593" w:rsidP="00211593">
      <w:pPr>
        <w:ind w:firstLine="709"/>
      </w:pPr>
      <w:r w:rsidRPr="00FB4A2A">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B4A2A">
        <w:t>Россети</w:t>
      </w:r>
      <w:proofErr w:type="spellEnd"/>
      <w:r w:rsidRPr="00FB4A2A">
        <w:t>»/ДЗО ПАО «</w:t>
      </w:r>
      <w:proofErr w:type="spellStart"/>
      <w:r w:rsidRPr="00FB4A2A">
        <w:t>Россети</w:t>
      </w:r>
      <w:proofErr w:type="spellEnd"/>
      <w:r w:rsidRPr="00FB4A2A">
        <w:t>» по разработке и принятию мер по предупреждению и противодействию коррупции.</w:t>
      </w:r>
    </w:p>
    <w:p w:rsidR="00211593" w:rsidRPr="00FB4A2A" w:rsidRDefault="00211593" w:rsidP="000E1865">
      <w:pPr>
        <w:widowControl/>
        <w:numPr>
          <w:ilvl w:val="0"/>
          <w:numId w:val="35"/>
        </w:numPr>
        <w:tabs>
          <w:tab w:val="num" w:pos="0"/>
        </w:tabs>
        <w:ind w:left="0" w:firstLine="709"/>
      </w:pPr>
      <w:r w:rsidRPr="00FB4A2A">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B4A2A">
        <w:t>Россети</w:t>
      </w:r>
      <w:proofErr w:type="spellEnd"/>
      <w:r w:rsidRPr="00FB4A2A">
        <w:t>»/ДЗО ПАО «</w:t>
      </w:r>
      <w:proofErr w:type="spellStart"/>
      <w:r w:rsidRPr="00FB4A2A">
        <w:t>Россети</w:t>
      </w:r>
      <w:proofErr w:type="spellEnd"/>
      <w:r w:rsidRPr="00FB4A2A">
        <w:t xml:space="preserve">», именуемое в дальнейшем «Заказчик», после ознакомления с </w:t>
      </w:r>
      <w:r w:rsidR="00C24F83" w:rsidRPr="00FB4A2A">
        <w:t>конкурсной</w:t>
      </w:r>
      <w:r w:rsidRPr="00FB4A2A">
        <w:t xml:space="preserve"> документацией гарантирует и заверяет Заказчика/Организатора закупки, что он:</w:t>
      </w:r>
    </w:p>
    <w:p w:rsidR="00211593" w:rsidRPr="00FB4A2A" w:rsidRDefault="00211593" w:rsidP="00211593">
      <w:pPr>
        <w:ind w:firstLine="709"/>
        <w:contextualSpacing/>
      </w:pPr>
      <w:r w:rsidRPr="00FB4A2A">
        <w:t>1.1</w:t>
      </w:r>
      <w:r w:rsidRPr="00FB4A2A">
        <w:tab/>
        <w:t>Ознакомлен с Антикоррупционной политикой ПАО «</w:t>
      </w:r>
      <w:proofErr w:type="spellStart"/>
      <w:r w:rsidRPr="00FB4A2A">
        <w:t>Россети</w:t>
      </w:r>
      <w:proofErr w:type="spellEnd"/>
      <w:r w:rsidRPr="00FB4A2A">
        <w:t>» и его ДЗО, утвержденной решением Совета директоров ПАО «</w:t>
      </w:r>
      <w:proofErr w:type="spellStart"/>
      <w:r w:rsidRPr="00FB4A2A">
        <w:t>Россети</w:t>
      </w:r>
      <w:proofErr w:type="spellEnd"/>
      <w:r w:rsidRPr="00FB4A2A">
        <w:t>»/</w:t>
      </w:r>
      <w:r w:rsidRPr="00FB4A2A">
        <w:rPr>
          <w:rFonts w:ascii="Calibri" w:hAnsi="Calibri"/>
        </w:rPr>
        <w:t xml:space="preserve"> </w:t>
      </w:r>
      <w:r w:rsidRPr="00FB4A2A">
        <w:t>ДЗО ПАО «</w:t>
      </w:r>
      <w:proofErr w:type="spellStart"/>
      <w:r w:rsidRPr="00FB4A2A">
        <w:t>Россети</w:t>
      </w:r>
      <w:proofErr w:type="spellEnd"/>
      <w:r w:rsidRPr="00FB4A2A">
        <w:t>» (протокол от 28.11.2014 №171) (далее - Антикоррупционная политика).</w:t>
      </w:r>
    </w:p>
    <w:p w:rsidR="00211593" w:rsidRPr="00FB4A2A" w:rsidRDefault="00211593" w:rsidP="000E1865">
      <w:pPr>
        <w:numPr>
          <w:ilvl w:val="1"/>
          <w:numId w:val="39"/>
        </w:numPr>
        <w:ind w:left="0" w:firstLine="709"/>
        <w:contextualSpacing/>
      </w:pPr>
      <w:r w:rsidRPr="00FB4A2A">
        <w:t>Согласен с принимаемыми в ПАО «</w:t>
      </w:r>
      <w:proofErr w:type="spellStart"/>
      <w:r w:rsidRPr="00FB4A2A">
        <w:t>Россети</w:t>
      </w:r>
      <w:proofErr w:type="spellEnd"/>
      <w:r w:rsidRPr="00FB4A2A">
        <w:t>»/ДЗО ПАО «</w:t>
      </w:r>
      <w:proofErr w:type="spellStart"/>
      <w:r w:rsidRPr="00FB4A2A">
        <w:t>Россети</w:t>
      </w:r>
      <w:proofErr w:type="spellEnd"/>
      <w:r w:rsidRPr="00FB4A2A">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FB4A2A">
        <w:t>Заявок</w:t>
      </w:r>
      <w:r w:rsidRPr="00FB4A2A">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FB4A2A" w:rsidRDefault="00211593" w:rsidP="000E1865">
      <w:pPr>
        <w:widowControl/>
        <w:numPr>
          <w:ilvl w:val="0"/>
          <w:numId w:val="35"/>
        </w:numPr>
        <w:ind w:left="0" w:firstLine="709"/>
      </w:pPr>
      <w:r w:rsidRPr="00FB4A2A">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FB4A2A" w:rsidRDefault="00211593" w:rsidP="00211593">
      <w:pPr>
        <w:ind w:firstLine="709"/>
      </w:pPr>
      <w:r w:rsidRPr="00FB4A2A">
        <w:t>2. 1. К Запрещённым действиям, способным вызвать коррупционные риски при осуществлении закупочной деятельности, относятся:</w:t>
      </w:r>
    </w:p>
    <w:p w:rsidR="00211593" w:rsidRPr="00FB4A2A" w:rsidRDefault="00211593" w:rsidP="000E1865">
      <w:pPr>
        <w:widowControl/>
        <w:numPr>
          <w:ilvl w:val="0"/>
          <w:numId w:val="38"/>
        </w:numPr>
        <w:ind w:left="0" w:firstLine="709"/>
      </w:pPr>
      <w:r w:rsidRPr="00FB4A2A">
        <w:t>предоставление неполных, заведомо ложных, недостоверных сведений о структуре собственников;</w:t>
      </w:r>
    </w:p>
    <w:p w:rsidR="00211593" w:rsidRPr="00FB4A2A" w:rsidRDefault="00211593" w:rsidP="000E1865">
      <w:pPr>
        <w:widowControl/>
        <w:numPr>
          <w:ilvl w:val="0"/>
          <w:numId w:val="38"/>
        </w:numPr>
        <w:ind w:left="0" w:firstLine="709"/>
      </w:pPr>
      <w:r w:rsidRPr="00FB4A2A">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FB4A2A">
        <w:t>Конкурса</w:t>
      </w:r>
      <w:r w:rsidRPr="00FB4A2A">
        <w:t>/их бенефициарами;</w:t>
      </w:r>
    </w:p>
    <w:p w:rsidR="00211593" w:rsidRPr="00FB4A2A" w:rsidRDefault="00211593" w:rsidP="000E1865">
      <w:pPr>
        <w:widowControl/>
        <w:numPr>
          <w:ilvl w:val="0"/>
          <w:numId w:val="36"/>
        </w:numPr>
        <w:ind w:left="0" w:firstLine="709"/>
      </w:pPr>
      <w:r w:rsidRPr="00FB4A2A">
        <w:t>освобождение, предложение или обещание освободить от исполнения обязательства или обязанности;</w:t>
      </w:r>
    </w:p>
    <w:p w:rsidR="00211593" w:rsidRPr="00FB4A2A" w:rsidRDefault="00211593" w:rsidP="000E1865">
      <w:pPr>
        <w:widowControl/>
        <w:numPr>
          <w:ilvl w:val="0"/>
          <w:numId w:val="36"/>
        </w:numPr>
        <w:ind w:left="0" w:firstLine="709"/>
      </w:pPr>
      <w:r w:rsidRPr="00FB4A2A">
        <w:lastRenderedPageBreak/>
        <w:t>оказание, предложение или обещание оказать услуги;</w:t>
      </w:r>
    </w:p>
    <w:p w:rsidR="00211593" w:rsidRPr="00FB4A2A" w:rsidRDefault="00211593" w:rsidP="000E1865">
      <w:pPr>
        <w:widowControl/>
        <w:numPr>
          <w:ilvl w:val="0"/>
          <w:numId w:val="36"/>
        </w:numPr>
        <w:ind w:left="0" w:firstLine="709"/>
      </w:pPr>
      <w:r w:rsidRPr="00FB4A2A">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FB4A2A" w:rsidRDefault="00211593" w:rsidP="000E1865">
      <w:pPr>
        <w:widowControl/>
        <w:numPr>
          <w:ilvl w:val="0"/>
          <w:numId w:val="36"/>
        </w:numPr>
        <w:ind w:left="0" w:firstLine="709"/>
      </w:pPr>
      <w:r w:rsidRPr="00FB4A2A">
        <w:t xml:space="preserve">предоставление, предложение или обещание предоставить иные выгоды; </w:t>
      </w:r>
    </w:p>
    <w:p w:rsidR="00211593" w:rsidRPr="00FB4A2A" w:rsidRDefault="00211593" w:rsidP="000E1865">
      <w:pPr>
        <w:widowControl/>
        <w:numPr>
          <w:ilvl w:val="0"/>
          <w:numId w:val="36"/>
        </w:numPr>
        <w:ind w:left="0" w:firstLine="709"/>
      </w:pPr>
      <w:r w:rsidRPr="00FB4A2A">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FB4A2A" w:rsidRDefault="00211593" w:rsidP="000E1865">
      <w:pPr>
        <w:widowControl/>
        <w:numPr>
          <w:ilvl w:val="1"/>
          <w:numId w:val="37"/>
        </w:numPr>
        <w:ind w:left="0" w:firstLine="709"/>
      </w:pPr>
      <w:r w:rsidRPr="00FB4A2A">
        <w:rPr>
          <w:lang w:val="en-US"/>
        </w:rPr>
        <w:t>C</w:t>
      </w:r>
      <w:proofErr w:type="spellStart"/>
      <w:r w:rsidRPr="00FB4A2A">
        <w:t>тимулирование</w:t>
      </w:r>
      <w:proofErr w:type="spellEnd"/>
      <w:r w:rsidRPr="00FB4A2A">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FB4A2A" w:rsidRDefault="00211593" w:rsidP="000E1865">
      <w:pPr>
        <w:widowControl/>
        <w:numPr>
          <w:ilvl w:val="1"/>
          <w:numId w:val="37"/>
        </w:numPr>
        <w:ind w:left="0" w:firstLine="709"/>
      </w:pPr>
      <w:r w:rsidRPr="00FB4A2A">
        <w:t>Под действиями работника Заказчика/Организатора закупки, осуществляемыми в пользу Участника, понимаются:</w:t>
      </w:r>
    </w:p>
    <w:p w:rsidR="00211593" w:rsidRPr="00FB4A2A" w:rsidRDefault="00211593" w:rsidP="000E1865">
      <w:pPr>
        <w:widowControl/>
        <w:numPr>
          <w:ilvl w:val="0"/>
          <w:numId w:val="36"/>
        </w:numPr>
        <w:ind w:left="0" w:firstLine="709"/>
      </w:pPr>
      <w:r w:rsidRPr="00FB4A2A">
        <w:t>предоставление неоправданных преимуществ по сравнению с другими участниками закупочных процедур;</w:t>
      </w:r>
    </w:p>
    <w:p w:rsidR="00211593" w:rsidRPr="00FB4A2A" w:rsidRDefault="00211593" w:rsidP="000E1865">
      <w:pPr>
        <w:widowControl/>
        <w:numPr>
          <w:ilvl w:val="0"/>
          <w:numId w:val="36"/>
        </w:numPr>
        <w:ind w:left="0" w:firstLine="709"/>
      </w:pPr>
      <w:r w:rsidRPr="00FB4A2A">
        <w:t>предоставление каких-либо гарантий;</w:t>
      </w:r>
    </w:p>
    <w:p w:rsidR="00211593" w:rsidRPr="00FB4A2A" w:rsidRDefault="00211593" w:rsidP="000E1865">
      <w:pPr>
        <w:widowControl/>
        <w:numPr>
          <w:ilvl w:val="0"/>
          <w:numId w:val="36"/>
        </w:numPr>
        <w:ind w:left="0" w:firstLine="709"/>
      </w:pPr>
      <w:r w:rsidRPr="00FB4A2A">
        <w:t>ускорение существующих процедур;</w:t>
      </w:r>
    </w:p>
    <w:p w:rsidR="00211593" w:rsidRPr="00FB4A2A" w:rsidRDefault="00211593" w:rsidP="000E1865">
      <w:pPr>
        <w:widowControl/>
        <w:numPr>
          <w:ilvl w:val="0"/>
          <w:numId w:val="36"/>
        </w:numPr>
        <w:ind w:left="0" w:firstLine="709"/>
      </w:pPr>
      <w:r w:rsidRPr="00FB4A2A">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FB4A2A" w:rsidRDefault="00211593" w:rsidP="000E1865">
      <w:pPr>
        <w:widowControl/>
        <w:numPr>
          <w:ilvl w:val="0"/>
          <w:numId w:val="37"/>
        </w:numPr>
        <w:ind w:left="0" w:firstLine="709"/>
      </w:pPr>
      <w:r w:rsidRPr="00FB4A2A">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FB4A2A" w:rsidRDefault="00211593" w:rsidP="000E1865">
      <w:pPr>
        <w:widowControl/>
        <w:numPr>
          <w:ilvl w:val="0"/>
          <w:numId w:val="37"/>
        </w:numPr>
        <w:ind w:left="0" w:firstLine="709"/>
      </w:pPr>
      <w:r w:rsidRPr="00FB4A2A">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FB4A2A" w:rsidRDefault="00211593" w:rsidP="000E1865">
      <w:pPr>
        <w:widowControl/>
        <w:numPr>
          <w:ilvl w:val="0"/>
          <w:numId w:val="37"/>
        </w:numPr>
        <w:ind w:left="0" w:firstLine="709"/>
      </w:pPr>
      <w:r w:rsidRPr="00FB4A2A">
        <w:t xml:space="preserve">Участник обязуется соблюдать и исполнять требования настоящих Антикоррупционных обязательств на всех этапах </w:t>
      </w:r>
      <w:r w:rsidR="00C24F83" w:rsidRPr="00FB4A2A">
        <w:t xml:space="preserve">конкурсных </w:t>
      </w:r>
      <w:r w:rsidRPr="00FB4A2A">
        <w:t xml:space="preserve">процедур, а Заказчик имеет право требовать соблюдения таких обязанностей. </w:t>
      </w:r>
    </w:p>
    <w:p w:rsidR="00211593" w:rsidRPr="00FB4A2A" w:rsidRDefault="00211593" w:rsidP="00211593">
      <w:pPr>
        <w:ind w:firstLine="709"/>
        <w:rPr>
          <w:b/>
          <w:bCs/>
        </w:rPr>
      </w:pPr>
    </w:p>
    <w:p w:rsidR="00211593" w:rsidRPr="00FB4A2A" w:rsidRDefault="00211593" w:rsidP="00211593">
      <w:pPr>
        <w:ind w:firstLine="709"/>
      </w:pPr>
      <w:r w:rsidRPr="00FB4A2A">
        <w:rPr>
          <w:b/>
        </w:rPr>
        <w:t xml:space="preserve">Участник: </w:t>
      </w:r>
      <w:r w:rsidRPr="00FB4A2A">
        <w:t>_______________/</w:t>
      </w:r>
    </w:p>
    <w:p w:rsidR="00211593" w:rsidRPr="00FB4A2A" w:rsidRDefault="00211593" w:rsidP="00211593">
      <w:pPr>
        <w:ind w:firstLine="709"/>
        <w:rPr>
          <w:b/>
          <w:bCs/>
          <w:i/>
          <w:iCs/>
        </w:rPr>
      </w:pPr>
    </w:p>
    <w:p w:rsidR="00211593" w:rsidRPr="00FB4A2A" w:rsidRDefault="00211593" w:rsidP="00211593">
      <w:pPr>
        <w:ind w:firstLine="709"/>
        <w:rPr>
          <w:b/>
          <w:bCs/>
          <w:i/>
          <w:iCs/>
          <w:sz w:val="10"/>
          <w:szCs w:val="10"/>
        </w:rPr>
      </w:pPr>
    </w:p>
    <w:p w:rsidR="00827F49" w:rsidRPr="00FB4A2A" w:rsidRDefault="00827F49" w:rsidP="00827F49">
      <w:pPr>
        <w:ind w:firstLine="709"/>
        <w:rPr>
          <w:b/>
          <w:i/>
          <w:szCs w:val="24"/>
        </w:rPr>
      </w:pPr>
      <w:r w:rsidRPr="00FB4A2A">
        <w:rPr>
          <w:b/>
          <w:i/>
          <w:iCs/>
          <w:szCs w:val="24"/>
        </w:rPr>
        <w:t>Информация о формах обратной связи ПАО «МРСК Центра» в рамках системы предупреждения и профилактики коррупции:</w:t>
      </w:r>
    </w:p>
    <w:p w:rsidR="00211593" w:rsidRPr="00FB4A2A" w:rsidRDefault="00827F49" w:rsidP="00827F49">
      <w:r w:rsidRPr="00FB4A2A">
        <w:rPr>
          <w:i/>
          <w:szCs w:val="24"/>
        </w:rPr>
        <w:t xml:space="preserve">В ПАО «МРСК Центра действует система </w:t>
      </w:r>
      <w:r w:rsidRPr="00FB4A2A">
        <w:rPr>
          <w:i/>
          <w:iCs/>
          <w:szCs w:val="24"/>
        </w:rPr>
        <w:t>предупреждения и профилактики коррупции.</w:t>
      </w:r>
      <w:r w:rsidRPr="00FB4A2A">
        <w:rPr>
          <w:i/>
          <w:szCs w:val="24"/>
        </w:rPr>
        <w:t xml:space="preserve"> </w:t>
      </w:r>
      <w:r w:rsidRPr="00FB4A2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FB4A2A">
          <w:rPr>
            <w:rStyle w:val="ae"/>
            <w:i/>
            <w:color w:val="auto"/>
            <w:szCs w:val="24"/>
            <w:shd w:val="clear" w:color="auto" w:fill="FFFFFF"/>
          </w:rPr>
          <w:t>форму обратной связи</w:t>
        </w:r>
      </w:hyperlink>
      <w:r w:rsidRPr="00FB4A2A">
        <w:rPr>
          <w:i/>
          <w:szCs w:val="24"/>
        </w:rPr>
        <w:t xml:space="preserve"> на корпоративном веб-сайте</w:t>
      </w:r>
      <w:r w:rsidRPr="00FB4A2A">
        <w:rPr>
          <w:i/>
          <w:szCs w:val="24"/>
          <w:shd w:val="clear" w:color="auto" w:fill="FFFFFF"/>
        </w:rPr>
        <w:t>, позвонив по телефону «Горячей линии» +7 (495) 747 9299 либо на адрес электронной почты</w:t>
      </w:r>
      <w:r w:rsidRPr="00FB4A2A">
        <w:rPr>
          <w:i/>
          <w:szCs w:val="24"/>
        </w:rPr>
        <w:t> </w:t>
      </w:r>
      <w:hyperlink r:id="rId27" w:tgtFrame="_blank" w:history="1">
        <w:r w:rsidRPr="00FB4A2A">
          <w:rPr>
            <w:rStyle w:val="ae"/>
          </w:rPr>
          <w:t>doverie@mrsk-1.ru</w:t>
        </w:r>
      </w:hyperlink>
      <w:r w:rsidRPr="00FB4A2A">
        <w:rPr>
          <w:i/>
          <w:szCs w:val="24"/>
          <w:shd w:val="clear" w:color="auto" w:fill="FFFFFF"/>
        </w:rPr>
        <w:t>, или направив письменное обращение по адресу: 127018, Россия, г. Москва, 2-я Ямская ул., д.4.</w:t>
      </w:r>
    </w:p>
    <w:p w:rsidR="00211593" w:rsidRPr="00FB4A2A" w:rsidRDefault="00211593" w:rsidP="00211593">
      <w:pPr>
        <w:pBdr>
          <w:bottom w:val="single" w:sz="4" w:space="1" w:color="auto"/>
        </w:pBdr>
        <w:shd w:val="clear" w:color="auto" w:fill="E0E0E0"/>
        <w:ind w:right="21"/>
        <w:jc w:val="center"/>
        <w:rPr>
          <w:b/>
          <w:spacing w:val="36"/>
          <w:szCs w:val="24"/>
        </w:rPr>
      </w:pPr>
      <w:r w:rsidRPr="00FB4A2A">
        <w:rPr>
          <w:b/>
          <w:spacing w:val="36"/>
          <w:szCs w:val="24"/>
        </w:rPr>
        <w:t>конец формы</w:t>
      </w:r>
    </w:p>
    <w:p w:rsidR="00211593" w:rsidRPr="00FB4A2A" w:rsidRDefault="00211593" w:rsidP="00211593">
      <w:pPr>
        <w:ind w:firstLine="0"/>
        <w:jc w:val="left"/>
        <w:rPr>
          <w:b/>
          <w:szCs w:val="24"/>
        </w:rPr>
      </w:pPr>
    </w:p>
    <w:p w:rsidR="00211593" w:rsidRPr="00FB4A2A"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FB4A2A" w:rsidSect="00211593">
          <w:footerReference w:type="even" r:id="rId28"/>
          <w:pgSz w:w="11906" w:h="16838" w:code="9"/>
          <w:pgMar w:top="680" w:right="566" w:bottom="539" w:left="1134" w:header="680" w:footer="278" w:gutter="0"/>
          <w:cols w:space="708"/>
          <w:titlePg/>
          <w:docGrid w:linePitch="360"/>
        </w:sectPr>
      </w:pPr>
    </w:p>
    <w:p w:rsidR="00211593" w:rsidRPr="00FB4A2A" w:rsidRDefault="00C2307D"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447" w:name="_Toc467509977"/>
      <w:bookmarkStart w:id="1448" w:name="_Ref502071675"/>
      <w:bookmarkStart w:id="1449" w:name="_Ref502073394"/>
      <w:bookmarkStart w:id="1450" w:name="_Ref502129344"/>
      <w:bookmarkStart w:id="1451" w:name="_Toc503263103"/>
      <w:bookmarkEnd w:id="1414"/>
      <w:bookmarkEnd w:id="1415"/>
      <w:bookmarkEnd w:id="1416"/>
      <w:bookmarkEnd w:id="1417"/>
      <w:bookmarkEnd w:id="1418"/>
      <w:bookmarkEnd w:id="1419"/>
      <w:r w:rsidRPr="00FB4A2A">
        <w:rPr>
          <w:sz w:val="24"/>
          <w:szCs w:val="24"/>
        </w:rPr>
        <w:lastRenderedPageBreak/>
        <w:t xml:space="preserve">Протокол разногласий к проекту рамочного соглашения (форма </w:t>
      </w:r>
      <w:r w:rsidR="00DD35F4" w:rsidRPr="00FB4A2A">
        <w:rPr>
          <w:sz w:val="24"/>
          <w:szCs w:val="24"/>
        </w:rPr>
        <w:t>2</w:t>
      </w:r>
      <w:r w:rsidRPr="00FB4A2A">
        <w:rPr>
          <w:sz w:val="24"/>
          <w:szCs w:val="24"/>
        </w:rPr>
        <w:t>)</w:t>
      </w:r>
      <w:bookmarkEnd w:id="1447"/>
      <w:bookmarkEnd w:id="1448"/>
      <w:bookmarkEnd w:id="1449"/>
      <w:bookmarkEnd w:id="1450"/>
      <w:bookmarkEnd w:id="1451"/>
    </w:p>
    <w:p w:rsidR="00211593" w:rsidRPr="00FB4A2A" w:rsidRDefault="00211593" w:rsidP="00211593">
      <w:pPr>
        <w:rPr>
          <w:szCs w:val="24"/>
        </w:rPr>
      </w:pPr>
      <w:r w:rsidRPr="00FB4A2A">
        <w:rPr>
          <w:szCs w:val="24"/>
        </w:rPr>
        <w:t>(</w:t>
      </w:r>
      <w:r w:rsidRPr="00FB4A2A">
        <w:rPr>
          <w:szCs w:val="24"/>
          <w:shd w:val="clear" w:color="auto" w:fill="FFFF99"/>
        </w:rPr>
        <w:t>заполняется отдельно по каждому из лотов с указанием номера и названия лота</w:t>
      </w:r>
      <w:r w:rsidRPr="00FB4A2A">
        <w:rPr>
          <w:szCs w:val="24"/>
        </w:rPr>
        <w:t>)</w:t>
      </w:r>
    </w:p>
    <w:p w:rsidR="00211593" w:rsidRPr="00FB4A2A" w:rsidRDefault="00C2307D" w:rsidP="000E1865">
      <w:pPr>
        <w:pStyle w:val="3"/>
        <w:numPr>
          <w:ilvl w:val="2"/>
          <w:numId w:val="56"/>
        </w:numPr>
        <w:rPr>
          <w:sz w:val="24"/>
          <w:szCs w:val="24"/>
        </w:rPr>
      </w:pPr>
      <w:bookmarkStart w:id="1452" w:name="_Toc462066805"/>
      <w:bookmarkStart w:id="1453" w:name="_Toc467509978"/>
      <w:bookmarkStart w:id="1454" w:name="_Toc503263104"/>
      <w:r w:rsidRPr="00FB4A2A">
        <w:rPr>
          <w:sz w:val="24"/>
          <w:szCs w:val="24"/>
        </w:rPr>
        <w:t xml:space="preserve">Форма Протокола разногласий к проекту </w:t>
      </w:r>
      <w:bookmarkEnd w:id="1452"/>
      <w:r w:rsidRPr="00FB4A2A">
        <w:rPr>
          <w:sz w:val="24"/>
          <w:szCs w:val="24"/>
        </w:rPr>
        <w:t>рамочного соглашения</w:t>
      </w:r>
      <w:bookmarkEnd w:id="1453"/>
      <w:bookmarkEnd w:id="1454"/>
    </w:p>
    <w:p w:rsidR="00211593" w:rsidRPr="00FB4A2A" w:rsidRDefault="00211593" w:rsidP="00211593">
      <w:pPr>
        <w:pBdr>
          <w:top w:val="single" w:sz="4" w:space="1" w:color="auto"/>
        </w:pBdr>
        <w:shd w:val="clear" w:color="auto" w:fill="E0E0E0"/>
        <w:ind w:right="21" w:firstLine="0"/>
        <w:jc w:val="center"/>
        <w:rPr>
          <w:b/>
          <w:spacing w:val="36"/>
        </w:rPr>
      </w:pPr>
      <w:r w:rsidRPr="00FB4A2A">
        <w:rPr>
          <w:b/>
          <w:spacing w:val="36"/>
        </w:rPr>
        <w:t>начало формы</w:t>
      </w:r>
    </w:p>
    <w:p w:rsidR="00211593" w:rsidRPr="00FB4A2A" w:rsidRDefault="00211593" w:rsidP="00211593">
      <w:pPr>
        <w:ind w:firstLine="0"/>
        <w:rPr>
          <w:szCs w:val="24"/>
        </w:rPr>
      </w:pPr>
      <w:r w:rsidRPr="00FB4A2A">
        <w:rPr>
          <w:szCs w:val="24"/>
        </w:rPr>
        <w:t>Приложение 2 к письму о подаче оферты</w:t>
      </w:r>
    </w:p>
    <w:p w:rsidR="00211593" w:rsidRPr="00FB4A2A" w:rsidRDefault="00211593" w:rsidP="00211593">
      <w:pPr>
        <w:ind w:firstLine="0"/>
        <w:rPr>
          <w:szCs w:val="24"/>
        </w:rPr>
      </w:pPr>
      <w:r w:rsidRPr="00FB4A2A">
        <w:rPr>
          <w:szCs w:val="24"/>
        </w:rPr>
        <w:t>от «____»_____________ г. №__________</w:t>
      </w:r>
    </w:p>
    <w:p w:rsidR="00EA758C" w:rsidRPr="00FB4A2A" w:rsidRDefault="00EA758C" w:rsidP="00211593">
      <w:pPr>
        <w:ind w:firstLine="0"/>
        <w:rPr>
          <w:szCs w:val="24"/>
        </w:rPr>
      </w:pPr>
    </w:p>
    <w:p w:rsidR="00C2307D" w:rsidRPr="00FB4A2A" w:rsidRDefault="00C2307D" w:rsidP="00C2307D">
      <w:pPr>
        <w:ind w:firstLine="0"/>
        <w:jc w:val="center"/>
        <w:rPr>
          <w:b/>
          <w:szCs w:val="24"/>
        </w:rPr>
      </w:pPr>
      <w:r w:rsidRPr="00FB4A2A">
        <w:rPr>
          <w:b/>
          <w:szCs w:val="24"/>
        </w:rPr>
        <w:t>Протокол разногласий к проекту рамочного соглашения</w:t>
      </w:r>
    </w:p>
    <w:p w:rsidR="003B7B79" w:rsidRPr="00FB4A2A" w:rsidRDefault="003B7B79" w:rsidP="00C2307D">
      <w:pPr>
        <w:ind w:firstLine="0"/>
        <w:jc w:val="center"/>
        <w:rPr>
          <w:b/>
          <w:szCs w:val="24"/>
        </w:rPr>
      </w:pPr>
    </w:p>
    <w:p w:rsidR="003B7B79" w:rsidRPr="00FB4A2A" w:rsidRDefault="00EA758C" w:rsidP="00C2307D">
      <w:pPr>
        <w:ind w:firstLine="0"/>
        <w:jc w:val="center"/>
        <w:rPr>
          <w:szCs w:val="24"/>
        </w:rPr>
      </w:pPr>
      <w:r w:rsidRPr="00FB4A2A">
        <w:rPr>
          <w:szCs w:val="24"/>
        </w:rPr>
        <w:t xml:space="preserve">Открытый одноэтапный конкурс </w:t>
      </w:r>
      <w:r w:rsidR="00DC4F8D" w:rsidRPr="00FB4A2A">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00DC4F8D" w:rsidRPr="00FB4A2A">
        <w:rPr>
          <w:szCs w:val="24"/>
        </w:rPr>
        <w:t>кВ</w:t>
      </w:r>
      <w:proofErr w:type="spellEnd"/>
      <w:r w:rsidR="00DC4F8D" w:rsidRPr="00FB4A2A">
        <w:rPr>
          <w:szCs w:val="24"/>
        </w:rPr>
        <w:t xml:space="preserve"> (новое строительство, </w:t>
      </w:r>
      <w:proofErr w:type="spellStart"/>
      <w:r w:rsidR="00DC4F8D" w:rsidRPr="00FB4A2A">
        <w:rPr>
          <w:szCs w:val="24"/>
        </w:rPr>
        <w:t>техперевооружение</w:t>
      </w:r>
      <w:proofErr w:type="spellEnd"/>
      <w:r w:rsidR="00DC4F8D" w:rsidRPr="00FB4A2A">
        <w:rPr>
          <w:szCs w:val="24"/>
        </w:rPr>
        <w:t>,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w:t>
      </w:r>
      <w:r w:rsidR="00603866" w:rsidRPr="00603866">
        <w:rPr>
          <w:szCs w:val="24"/>
        </w:rPr>
        <w:t>филиала «Липецкэнерго»</w:t>
      </w:r>
      <w:r w:rsidR="00DC4F8D" w:rsidRPr="00FB4A2A">
        <w:rPr>
          <w:szCs w:val="24"/>
        </w:rPr>
        <w:t>)</w:t>
      </w:r>
    </w:p>
    <w:p w:rsidR="00C2307D" w:rsidRPr="00FB4A2A" w:rsidRDefault="00C2307D" w:rsidP="00C2307D">
      <w:pPr>
        <w:ind w:firstLine="0"/>
        <w:rPr>
          <w:szCs w:val="24"/>
        </w:rPr>
      </w:pPr>
      <w:r w:rsidRPr="00FB4A2A">
        <w:rPr>
          <w:szCs w:val="24"/>
        </w:rPr>
        <w:t>Наименование и адрес Участника: _________________________________</w:t>
      </w:r>
    </w:p>
    <w:p w:rsidR="00EA758C" w:rsidRPr="00FB4A2A" w:rsidRDefault="00EA758C" w:rsidP="00C2307D">
      <w:pPr>
        <w:jc w:val="center"/>
        <w:rPr>
          <w:b/>
          <w:szCs w:val="24"/>
        </w:rPr>
      </w:pPr>
    </w:p>
    <w:p w:rsidR="00C2307D" w:rsidRPr="00FB4A2A" w:rsidRDefault="00C2307D" w:rsidP="00C2307D">
      <w:pPr>
        <w:jc w:val="center"/>
        <w:rPr>
          <w:b/>
          <w:bCs/>
          <w:szCs w:val="24"/>
        </w:rPr>
      </w:pPr>
      <w:r w:rsidRPr="00FB4A2A">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ind w:firstLine="0"/>
              <w:jc w:val="center"/>
              <w:rPr>
                <w:szCs w:val="24"/>
              </w:rPr>
            </w:pPr>
            <w:r w:rsidRPr="00FB4A2A">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 xml:space="preserve">№ пункта проекта рамочного соглашения (раздел </w:t>
            </w:r>
            <w:r w:rsidRPr="00FB4A2A">
              <w:rPr>
                <w:sz w:val="24"/>
                <w:szCs w:val="24"/>
              </w:rPr>
              <w:fldChar w:fldCharType="begin"/>
            </w:r>
            <w:r w:rsidRPr="00FB4A2A">
              <w:rPr>
                <w:sz w:val="24"/>
                <w:szCs w:val="24"/>
              </w:rPr>
              <w:instrText xml:space="preserve"> REF _Ref441571138 \r \h  \* MERGEFORMAT </w:instrText>
            </w:r>
            <w:r w:rsidRPr="00FB4A2A">
              <w:rPr>
                <w:sz w:val="24"/>
                <w:szCs w:val="24"/>
              </w:rPr>
            </w:r>
            <w:r w:rsidRPr="00FB4A2A">
              <w:rPr>
                <w:sz w:val="24"/>
                <w:szCs w:val="24"/>
              </w:rPr>
              <w:fldChar w:fldCharType="separate"/>
            </w:r>
            <w:r w:rsidR="00D40CE6">
              <w:rPr>
                <w:sz w:val="24"/>
                <w:szCs w:val="24"/>
              </w:rPr>
              <w:t>2</w:t>
            </w:r>
            <w:r w:rsidRPr="00FB4A2A">
              <w:rPr>
                <w:sz w:val="24"/>
                <w:szCs w:val="24"/>
              </w:rPr>
              <w:fldChar w:fldCharType="end"/>
            </w:r>
            <w:r w:rsidRPr="00FB4A2A">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Примечания, обоснование</w:t>
            </w:r>
          </w:p>
        </w:tc>
      </w:tr>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r w:rsidR="00C2307D"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7"/>
              <w:spacing w:before="0" w:after="0"/>
              <w:ind w:left="0" w:right="0"/>
              <w:jc w:val="center"/>
              <w:rPr>
                <w:szCs w:val="24"/>
              </w:rPr>
            </w:pPr>
            <w:r w:rsidRPr="00FB4A2A">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bl>
    <w:p w:rsidR="00C2307D" w:rsidRPr="00FB4A2A" w:rsidRDefault="00C2307D" w:rsidP="00C2307D">
      <w:pPr>
        <w:jc w:val="center"/>
        <w:rPr>
          <w:b/>
          <w:bCs/>
          <w:szCs w:val="24"/>
        </w:rPr>
      </w:pPr>
    </w:p>
    <w:p w:rsidR="00C2307D" w:rsidRPr="00FB4A2A" w:rsidRDefault="00C2307D" w:rsidP="00C2307D">
      <w:pPr>
        <w:jc w:val="center"/>
        <w:rPr>
          <w:b/>
          <w:bCs/>
          <w:szCs w:val="24"/>
        </w:rPr>
      </w:pPr>
      <w:r w:rsidRPr="00FB4A2A">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ind w:firstLine="0"/>
              <w:jc w:val="center"/>
              <w:rPr>
                <w:szCs w:val="24"/>
              </w:rPr>
            </w:pPr>
            <w:r w:rsidRPr="00FB4A2A">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 xml:space="preserve">№ пункта проекта рамочного соглашения (раздел </w:t>
            </w:r>
            <w:r w:rsidRPr="00FB4A2A">
              <w:rPr>
                <w:sz w:val="24"/>
                <w:szCs w:val="24"/>
              </w:rPr>
              <w:fldChar w:fldCharType="begin"/>
            </w:r>
            <w:r w:rsidRPr="00FB4A2A">
              <w:rPr>
                <w:sz w:val="24"/>
                <w:szCs w:val="24"/>
              </w:rPr>
              <w:instrText xml:space="preserve"> REF _Ref441571138 \r \h  \* MERGEFORMAT </w:instrText>
            </w:r>
            <w:r w:rsidRPr="00FB4A2A">
              <w:rPr>
                <w:sz w:val="24"/>
                <w:szCs w:val="24"/>
              </w:rPr>
            </w:r>
            <w:r w:rsidRPr="00FB4A2A">
              <w:rPr>
                <w:sz w:val="24"/>
                <w:szCs w:val="24"/>
              </w:rPr>
              <w:fldChar w:fldCharType="separate"/>
            </w:r>
            <w:r w:rsidR="00D40CE6">
              <w:rPr>
                <w:sz w:val="24"/>
                <w:szCs w:val="24"/>
              </w:rPr>
              <w:t>2</w:t>
            </w:r>
            <w:r w:rsidRPr="00FB4A2A">
              <w:rPr>
                <w:sz w:val="24"/>
                <w:szCs w:val="24"/>
              </w:rPr>
              <w:fldChar w:fldCharType="end"/>
            </w:r>
            <w:r w:rsidRPr="00FB4A2A">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Примечания, обоснование</w:t>
            </w:r>
          </w:p>
        </w:tc>
      </w:tr>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r w:rsidR="00C2307D" w:rsidRPr="00FB4A2A" w:rsidTr="00C2232A">
        <w:tc>
          <w:tcPr>
            <w:tcW w:w="648"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r w:rsidRPr="00FB4A2A">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bl>
    <w:p w:rsidR="00C2307D" w:rsidRPr="00FB4A2A" w:rsidRDefault="00C2307D" w:rsidP="00C2307D">
      <w:pPr>
        <w:rPr>
          <w:szCs w:val="24"/>
        </w:rPr>
      </w:pPr>
    </w:p>
    <w:p w:rsidR="00C2307D" w:rsidRPr="00FB4A2A" w:rsidRDefault="00C2307D" w:rsidP="00C2307D">
      <w:pPr>
        <w:rPr>
          <w:szCs w:val="24"/>
        </w:rPr>
      </w:pPr>
      <w:r w:rsidRPr="00FB4A2A">
        <w:rPr>
          <w:szCs w:val="24"/>
        </w:rPr>
        <w:t>____________________________________</w:t>
      </w:r>
    </w:p>
    <w:p w:rsidR="00C2307D" w:rsidRPr="00FB4A2A" w:rsidRDefault="00C2307D" w:rsidP="00C2307D">
      <w:pPr>
        <w:ind w:right="3684"/>
        <w:jc w:val="center"/>
        <w:rPr>
          <w:szCs w:val="24"/>
          <w:vertAlign w:val="superscript"/>
        </w:rPr>
      </w:pPr>
      <w:r w:rsidRPr="00FB4A2A">
        <w:rPr>
          <w:szCs w:val="24"/>
          <w:vertAlign w:val="superscript"/>
        </w:rPr>
        <w:t>(подпись, М.П.)</w:t>
      </w:r>
    </w:p>
    <w:p w:rsidR="00C2307D" w:rsidRPr="00FB4A2A" w:rsidRDefault="00C2307D" w:rsidP="00C2307D">
      <w:pPr>
        <w:rPr>
          <w:szCs w:val="24"/>
        </w:rPr>
      </w:pPr>
      <w:r w:rsidRPr="00FB4A2A">
        <w:rPr>
          <w:szCs w:val="24"/>
        </w:rPr>
        <w:t>____________________________________</w:t>
      </w:r>
    </w:p>
    <w:p w:rsidR="00C2307D" w:rsidRPr="00FB4A2A" w:rsidRDefault="00C2307D" w:rsidP="00C2307D">
      <w:pPr>
        <w:ind w:right="3684"/>
        <w:jc w:val="center"/>
        <w:rPr>
          <w:szCs w:val="24"/>
          <w:vertAlign w:val="superscript"/>
        </w:rPr>
      </w:pPr>
      <w:r w:rsidRPr="00FB4A2A">
        <w:rPr>
          <w:szCs w:val="24"/>
          <w:vertAlign w:val="superscript"/>
        </w:rPr>
        <w:t>(фамилия, имя, отчество подписавшего, должность)</w:t>
      </w:r>
    </w:p>
    <w:p w:rsidR="00211593" w:rsidRPr="00FB4A2A" w:rsidRDefault="00211593" w:rsidP="00211593">
      <w:pPr>
        <w:ind w:right="3684"/>
        <w:jc w:val="center"/>
        <w:rPr>
          <w:szCs w:val="24"/>
          <w:vertAlign w:val="superscript"/>
        </w:rPr>
      </w:pPr>
    </w:p>
    <w:p w:rsidR="00211593" w:rsidRPr="00FB4A2A" w:rsidRDefault="00211593" w:rsidP="00211593">
      <w:pPr>
        <w:pBdr>
          <w:bottom w:val="single" w:sz="4" w:space="1" w:color="auto"/>
        </w:pBdr>
        <w:shd w:val="clear" w:color="auto" w:fill="E0E0E0"/>
        <w:ind w:right="21"/>
        <w:jc w:val="center"/>
        <w:rPr>
          <w:b/>
          <w:spacing w:val="36"/>
          <w:szCs w:val="24"/>
        </w:rPr>
      </w:pPr>
      <w:r w:rsidRPr="00FB4A2A">
        <w:rPr>
          <w:b/>
          <w:spacing w:val="36"/>
          <w:szCs w:val="24"/>
        </w:rPr>
        <w:t>конец формы</w:t>
      </w:r>
    </w:p>
    <w:p w:rsidR="00211593" w:rsidRPr="00FB4A2A" w:rsidRDefault="00211593" w:rsidP="000E1865">
      <w:pPr>
        <w:pStyle w:val="3"/>
        <w:numPr>
          <w:ilvl w:val="2"/>
          <w:numId w:val="56"/>
        </w:numPr>
        <w:rPr>
          <w:sz w:val="24"/>
          <w:szCs w:val="24"/>
        </w:rPr>
      </w:pPr>
      <w:bookmarkStart w:id="1455" w:name="_Toc176765534"/>
      <w:bookmarkStart w:id="1456" w:name="_Toc198979983"/>
      <w:bookmarkStart w:id="1457" w:name="_Toc217466315"/>
      <w:bookmarkStart w:id="1458" w:name="_Toc217702856"/>
      <w:bookmarkStart w:id="1459" w:name="_Toc233601974"/>
      <w:bookmarkStart w:id="1460" w:name="_Toc263343460"/>
      <w:r w:rsidRPr="00FB4A2A">
        <w:rPr>
          <w:b w:val="0"/>
          <w:szCs w:val="24"/>
        </w:rPr>
        <w:br w:type="page"/>
      </w:r>
      <w:bookmarkStart w:id="1461" w:name="_Toc439170677"/>
      <w:bookmarkStart w:id="1462" w:name="_Toc439172779"/>
      <w:bookmarkStart w:id="1463" w:name="_Toc439173223"/>
      <w:bookmarkStart w:id="1464" w:name="_Toc439238219"/>
      <w:bookmarkStart w:id="1465" w:name="_Toc439252767"/>
      <w:bookmarkStart w:id="1466" w:name="_Toc439323741"/>
      <w:bookmarkStart w:id="1467" w:name="_Toc440361375"/>
      <w:bookmarkStart w:id="1468" w:name="_Toc440376130"/>
      <w:bookmarkStart w:id="1469" w:name="_Toc440376257"/>
      <w:bookmarkStart w:id="1470" w:name="_Toc440382515"/>
      <w:bookmarkStart w:id="1471" w:name="_Toc440447185"/>
      <w:bookmarkStart w:id="1472" w:name="_Toc440632346"/>
      <w:bookmarkStart w:id="1473" w:name="_Toc440875118"/>
      <w:bookmarkStart w:id="1474" w:name="_Toc441131105"/>
      <w:bookmarkStart w:id="1475" w:name="_Toc441485102"/>
      <w:bookmarkStart w:id="1476" w:name="_Toc441572079"/>
      <w:bookmarkStart w:id="1477" w:name="_Toc441575171"/>
      <w:bookmarkStart w:id="1478" w:name="_Toc442434832"/>
      <w:bookmarkStart w:id="1479" w:name="_Toc442435671"/>
      <w:bookmarkStart w:id="1480" w:name="_Toc462044793"/>
      <w:bookmarkStart w:id="1481" w:name="_Toc462068496"/>
      <w:bookmarkStart w:id="1482" w:name="_Toc463514186"/>
      <w:bookmarkStart w:id="1483" w:name="_Toc469480424"/>
      <w:bookmarkStart w:id="1484" w:name="_Toc471823215"/>
      <w:bookmarkStart w:id="1485" w:name="_Toc498512076"/>
      <w:bookmarkStart w:id="1486" w:name="_Toc503263105"/>
      <w:r w:rsidRPr="00FB4A2A">
        <w:rPr>
          <w:sz w:val="24"/>
          <w:szCs w:val="24"/>
        </w:rPr>
        <w:lastRenderedPageBreak/>
        <w:t>Инструкции по заполнению</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rsidR="00C2307D" w:rsidRPr="00FB4A2A" w:rsidRDefault="00C2307D" w:rsidP="000E1865">
      <w:pPr>
        <w:pStyle w:val="aff"/>
        <w:numPr>
          <w:ilvl w:val="3"/>
          <w:numId w:val="56"/>
        </w:numPr>
        <w:spacing w:before="100" w:beforeAutospacing="1" w:line="240" w:lineRule="auto"/>
        <w:rPr>
          <w:sz w:val="24"/>
          <w:szCs w:val="24"/>
        </w:rPr>
      </w:pPr>
      <w:bookmarkStart w:id="1487" w:name="_Ref86826666"/>
      <w:bookmarkStart w:id="1488" w:name="_Toc90385112"/>
      <w:bookmarkStart w:id="1489" w:name="_Toc98253925"/>
      <w:bookmarkStart w:id="1490" w:name="_Toc165173853"/>
      <w:bookmarkStart w:id="1491" w:name="_Toc423423669"/>
      <w:r w:rsidRPr="00FB4A2A">
        <w:rPr>
          <w:sz w:val="24"/>
          <w:szCs w:val="24"/>
        </w:rPr>
        <w:t xml:space="preserve">Участник указывает дату и номер заявки в соответствии с письмом о подаче оферты (подраздел </w:t>
      </w:r>
      <w:r w:rsidRPr="00FB4A2A">
        <w:rPr>
          <w:sz w:val="24"/>
          <w:szCs w:val="24"/>
        </w:rPr>
        <w:fldChar w:fldCharType="begin"/>
      </w:r>
      <w:r w:rsidRPr="00FB4A2A">
        <w:rPr>
          <w:sz w:val="24"/>
          <w:szCs w:val="24"/>
        </w:rPr>
        <w:instrText xml:space="preserve"> REF _Ref55336310 \r \h  \* MERGEFORMAT </w:instrText>
      </w:r>
      <w:r w:rsidRPr="00FB4A2A">
        <w:rPr>
          <w:sz w:val="24"/>
          <w:szCs w:val="24"/>
        </w:rPr>
      </w:r>
      <w:r w:rsidRPr="00FB4A2A">
        <w:rPr>
          <w:sz w:val="24"/>
          <w:szCs w:val="24"/>
        </w:rPr>
        <w:fldChar w:fldCharType="separate"/>
      </w:r>
      <w:r w:rsidR="00D40CE6">
        <w:rPr>
          <w:sz w:val="24"/>
          <w:szCs w:val="24"/>
        </w:rPr>
        <w:t>4.1</w:t>
      </w:r>
      <w:r w:rsidRPr="00FB4A2A">
        <w:rPr>
          <w:sz w:val="24"/>
          <w:szCs w:val="24"/>
        </w:rPr>
        <w:fldChar w:fldCharType="end"/>
      </w:r>
      <w:r w:rsidRPr="00FB4A2A">
        <w:rPr>
          <w:sz w:val="24"/>
          <w:szCs w:val="24"/>
        </w:rPr>
        <w:t>).</w:t>
      </w:r>
    </w:p>
    <w:p w:rsidR="00C2307D" w:rsidRPr="00FB4A2A" w:rsidRDefault="00C2307D" w:rsidP="000E1865">
      <w:pPr>
        <w:pStyle w:val="aff"/>
        <w:numPr>
          <w:ilvl w:val="3"/>
          <w:numId w:val="56"/>
        </w:numPr>
        <w:spacing w:before="100" w:beforeAutospacing="1" w:line="240" w:lineRule="auto"/>
        <w:rPr>
          <w:sz w:val="24"/>
          <w:szCs w:val="24"/>
        </w:rPr>
      </w:pPr>
      <w:r w:rsidRPr="00FB4A2A">
        <w:rPr>
          <w:sz w:val="24"/>
          <w:szCs w:val="24"/>
        </w:rPr>
        <w:t xml:space="preserve">Участник указывает свое фирменное наименование (в </w:t>
      </w:r>
      <w:proofErr w:type="spellStart"/>
      <w:r w:rsidRPr="00FB4A2A">
        <w:rPr>
          <w:sz w:val="24"/>
          <w:szCs w:val="24"/>
        </w:rPr>
        <w:t>т.ч</w:t>
      </w:r>
      <w:proofErr w:type="spellEnd"/>
      <w:r w:rsidRPr="00FB4A2A">
        <w:rPr>
          <w:sz w:val="24"/>
          <w:szCs w:val="24"/>
        </w:rPr>
        <w:t>. организационно-правовую форму) и свой адрес.</w:t>
      </w:r>
    </w:p>
    <w:p w:rsidR="00C2307D" w:rsidRPr="00FB4A2A" w:rsidRDefault="00C2307D" w:rsidP="000E1865">
      <w:pPr>
        <w:pStyle w:val="aff"/>
        <w:numPr>
          <w:ilvl w:val="3"/>
          <w:numId w:val="56"/>
        </w:numPr>
        <w:spacing w:before="100" w:beforeAutospacing="1" w:line="240" w:lineRule="auto"/>
        <w:rPr>
          <w:sz w:val="24"/>
          <w:szCs w:val="24"/>
        </w:rPr>
      </w:pPr>
      <w:r w:rsidRPr="00FB4A2A">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FB4A2A">
        <w:rPr>
          <w:sz w:val="24"/>
          <w:szCs w:val="24"/>
        </w:rPr>
        <w:fldChar w:fldCharType="begin"/>
      </w:r>
      <w:r w:rsidRPr="00FB4A2A">
        <w:rPr>
          <w:sz w:val="24"/>
          <w:szCs w:val="24"/>
        </w:rPr>
        <w:instrText xml:space="preserve"> REF _Ref441571800 \r \h  \* MERGEFORMAT </w:instrText>
      </w:r>
      <w:r w:rsidRPr="00FB4A2A">
        <w:rPr>
          <w:sz w:val="24"/>
          <w:szCs w:val="24"/>
        </w:rPr>
      </w:r>
      <w:r w:rsidRPr="00FB4A2A">
        <w:rPr>
          <w:sz w:val="24"/>
          <w:szCs w:val="24"/>
        </w:rPr>
        <w:fldChar w:fldCharType="separate"/>
      </w:r>
      <w:r w:rsidR="00D40CE6">
        <w:rPr>
          <w:sz w:val="24"/>
          <w:szCs w:val="24"/>
        </w:rPr>
        <w:t>2</w:t>
      </w:r>
      <w:r w:rsidRPr="00FB4A2A">
        <w:rPr>
          <w:sz w:val="24"/>
          <w:szCs w:val="24"/>
        </w:rPr>
        <w:fldChar w:fldCharType="end"/>
      </w:r>
      <w:r w:rsidRPr="00FB4A2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FB4A2A" w:rsidRDefault="00C2307D" w:rsidP="000E1865">
      <w:pPr>
        <w:pStyle w:val="aff"/>
        <w:numPr>
          <w:ilvl w:val="3"/>
          <w:numId w:val="56"/>
        </w:numPr>
        <w:spacing w:before="100" w:beforeAutospacing="1" w:line="240" w:lineRule="auto"/>
        <w:rPr>
          <w:sz w:val="24"/>
          <w:szCs w:val="24"/>
        </w:rPr>
      </w:pPr>
      <w:r w:rsidRPr="00FB4A2A">
        <w:rPr>
          <w:sz w:val="24"/>
          <w:szCs w:val="24"/>
        </w:rPr>
        <w:t>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отклонение которых Организатором не повлечет отказа Участника от подписания рамочного соглашения в случае признания его Победителем.</w:t>
      </w:r>
    </w:p>
    <w:p w:rsidR="00C2307D" w:rsidRPr="00FB4A2A" w:rsidRDefault="00C2307D" w:rsidP="000E1865">
      <w:pPr>
        <w:pStyle w:val="aff"/>
        <w:numPr>
          <w:ilvl w:val="3"/>
          <w:numId w:val="56"/>
        </w:numPr>
        <w:spacing w:before="100" w:beforeAutospacing="1" w:line="240" w:lineRule="auto"/>
        <w:rPr>
          <w:sz w:val="24"/>
          <w:szCs w:val="24"/>
        </w:rPr>
      </w:pPr>
      <w:r w:rsidRPr="00FB4A2A">
        <w:rPr>
          <w:sz w:val="24"/>
          <w:szCs w:val="24"/>
        </w:rPr>
        <w:t xml:space="preserve">Условия рамочного соглашения будут определяться в соответствии с пунктом </w:t>
      </w:r>
      <w:r w:rsidRPr="00FB4A2A">
        <w:rPr>
          <w:sz w:val="24"/>
          <w:szCs w:val="24"/>
        </w:rPr>
        <w:fldChar w:fldCharType="begin"/>
      </w:r>
      <w:r w:rsidRPr="00FB4A2A">
        <w:rPr>
          <w:sz w:val="24"/>
          <w:szCs w:val="24"/>
        </w:rPr>
        <w:instrText xml:space="preserve"> REF _Ref86827161 \r \h  \* MERGEFORMAT </w:instrText>
      </w:r>
      <w:r w:rsidRPr="00FB4A2A">
        <w:rPr>
          <w:sz w:val="24"/>
          <w:szCs w:val="24"/>
        </w:rPr>
      </w:r>
      <w:r w:rsidRPr="00FB4A2A">
        <w:rPr>
          <w:sz w:val="24"/>
          <w:szCs w:val="24"/>
        </w:rPr>
        <w:fldChar w:fldCharType="separate"/>
      </w:r>
      <w:r w:rsidR="00D40CE6">
        <w:rPr>
          <w:sz w:val="24"/>
          <w:szCs w:val="24"/>
        </w:rPr>
        <w:t>1.2.5</w:t>
      </w:r>
      <w:r w:rsidRPr="00FB4A2A">
        <w:rPr>
          <w:sz w:val="24"/>
          <w:szCs w:val="24"/>
        </w:rPr>
        <w:fldChar w:fldCharType="end"/>
      </w:r>
      <w:r w:rsidRPr="00FB4A2A">
        <w:rPr>
          <w:sz w:val="24"/>
          <w:szCs w:val="24"/>
        </w:rPr>
        <w:t>.</w:t>
      </w:r>
    </w:p>
    <w:p w:rsidR="00C2307D" w:rsidRPr="00FB4A2A" w:rsidRDefault="00C2307D" w:rsidP="000E1865">
      <w:pPr>
        <w:pStyle w:val="aff"/>
        <w:numPr>
          <w:ilvl w:val="3"/>
          <w:numId w:val="56"/>
        </w:numPr>
        <w:spacing w:before="100" w:beforeAutospacing="1" w:line="240" w:lineRule="auto"/>
        <w:rPr>
          <w:sz w:val="24"/>
          <w:szCs w:val="24"/>
        </w:rPr>
      </w:pPr>
      <w:r w:rsidRPr="00FB4A2A">
        <w:rPr>
          <w:sz w:val="24"/>
          <w:szCs w:val="24"/>
        </w:rPr>
        <w:t xml:space="preserve">Заказчик оставляет за собой право рассмотреть и принять перед подписанием рамочного соглашения предложения и дополнительные (не носящие принципиального характера) изменения к </w:t>
      </w:r>
      <w:r w:rsidR="000313C9" w:rsidRPr="00FB4A2A">
        <w:rPr>
          <w:sz w:val="24"/>
          <w:szCs w:val="24"/>
        </w:rPr>
        <w:t>рамочному соглашению</w:t>
      </w:r>
      <w:r w:rsidRPr="00FB4A2A">
        <w:rPr>
          <w:sz w:val="24"/>
          <w:szCs w:val="24"/>
        </w:rPr>
        <w:t>. В случае,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FB4A2A" w:rsidRDefault="00C2307D" w:rsidP="000E1865">
      <w:pPr>
        <w:pStyle w:val="aff"/>
        <w:numPr>
          <w:ilvl w:val="3"/>
          <w:numId w:val="56"/>
        </w:numPr>
        <w:spacing w:before="100" w:beforeAutospacing="1" w:line="240" w:lineRule="auto"/>
        <w:rPr>
          <w:sz w:val="24"/>
          <w:szCs w:val="24"/>
        </w:rPr>
      </w:pPr>
      <w:r w:rsidRPr="00FB4A2A">
        <w:rPr>
          <w:sz w:val="24"/>
          <w:szCs w:val="24"/>
        </w:rPr>
        <w:t>В любом случае Участник должен иметь в виду что:</w:t>
      </w:r>
    </w:p>
    <w:p w:rsidR="00C2307D" w:rsidRPr="00FB4A2A" w:rsidRDefault="00C2307D" w:rsidP="000E1865">
      <w:pPr>
        <w:pStyle w:val="a2"/>
        <w:numPr>
          <w:ilvl w:val="4"/>
          <w:numId w:val="56"/>
        </w:numPr>
        <w:spacing w:before="100" w:beforeAutospacing="1" w:line="240" w:lineRule="auto"/>
        <w:rPr>
          <w:sz w:val="24"/>
          <w:szCs w:val="24"/>
        </w:rPr>
      </w:pPr>
      <w:r w:rsidRPr="00FB4A2A">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FB4A2A" w:rsidRDefault="00C2307D" w:rsidP="000E1865">
      <w:pPr>
        <w:pStyle w:val="a2"/>
        <w:numPr>
          <w:ilvl w:val="4"/>
          <w:numId w:val="56"/>
        </w:numPr>
        <w:spacing w:before="100" w:beforeAutospacing="1" w:line="240" w:lineRule="auto"/>
        <w:rPr>
          <w:sz w:val="24"/>
          <w:szCs w:val="24"/>
        </w:rPr>
      </w:pPr>
      <w:r w:rsidRPr="00FB4A2A">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FB4A2A" w:rsidRDefault="002E74DD" w:rsidP="002E74DD">
      <w:pPr>
        <w:pStyle w:val="a2"/>
        <w:numPr>
          <w:ilvl w:val="0"/>
          <w:numId w:val="0"/>
        </w:numPr>
        <w:spacing w:before="100" w:beforeAutospacing="1" w:line="240" w:lineRule="auto"/>
        <w:ind w:left="360" w:hanging="360"/>
        <w:rPr>
          <w:sz w:val="24"/>
          <w:szCs w:val="24"/>
        </w:rPr>
      </w:pPr>
    </w:p>
    <w:p w:rsidR="00211593" w:rsidRPr="00FB4A2A"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FB4A2A" w:rsidSect="00C2307D">
          <w:pgSz w:w="11906" w:h="16838" w:code="9"/>
          <w:pgMar w:top="680" w:right="567" w:bottom="539" w:left="1134" w:header="680" w:footer="278" w:gutter="0"/>
          <w:cols w:space="708"/>
          <w:titlePg/>
          <w:docGrid w:linePitch="360"/>
        </w:sectPr>
      </w:pPr>
    </w:p>
    <w:p w:rsidR="00211593" w:rsidRPr="00FB4A2A"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492" w:name="_Ref55335823"/>
      <w:bookmarkStart w:id="1493" w:name="_Ref55336359"/>
      <w:bookmarkStart w:id="1494" w:name="_Toc57314675"/>
      <w:bookmarkStart w:id="1495" w:name="_Toc69728989"/>
      <w:bookmarkStart w:id="1496" w:name="_Toc98253939"/>
      <w:bookmarkStart w:id="1497" w:name="_Toc165173865"/>
      <w:bookmarkStart w:id="1498" w:name="_Toc423423672"/>
      <w:bookmarkStart w:id="1499" w:name="_Toc441131118"/>
      <w:bookmarkStart w:id="1500" w:name="_Toc503263106"/>
      <w:bookmarkEnd w:id="1380"/>
      <w:bookmarkEnd w:id="1487"/>
      <w:bookmarkEnd w:id="1488"/>
      <w:bookmarkEnd w:id="1489"/>
      <w:bookmarkEnd w:id="1490"/>
      <w:bookmarkEnd w:id="1491"/>
      <w:r w:rsidRPr="00FB4A2A">
        <w:rPr>
          <w:sz w:val="24"/>
          <w:szCs w:val="24"/>
        </w:rPr>
        <w:lastRenderedPageBreak/>
        <w:t xml:space="preserve">Анкета (форма </w:t>
      </w:r>
      <w:r w:rsidR="00DD35F4" w:rsidRPr="00FB4A2A">
        <w:rPr>
          <w:sz w:val="24"/>
          <w:szCs w:val="24"/>
          <w:lang w:val="en-US"/>
        </w:rPr>
        <w:t>3</w:t>
      </w:r>
      <w:r w:rsidRPr="00FB4A2A">
        <w:rPr>
          <w:sz w:val="24"/>
          <w:szCs w:val="24"/>
        </w:rPr>
        <w:t>)</w:t>
      </w:r>
      <w:bookmarkEnd w:id="1492"/>
      <w:bookmarkEnd w:id="1493"/>
      <w:bookmarkEnd w:id="1494"/>
      <w:bookmarkEnd w:id="1495"/>
      <w:bookmarkEnd w:id="1496"/>
      <w:bookmarkEnd w:id="1497"/>
      <w:bookmarkEnd w:id="1498"/>
      <w:bookmarkEnd w:id="1499"/>
      <w:bookmarkEnd w:id="1500"/>
    </w:p>
    <w:p w:rsidR="00211593" w:rsidRPr="00FB4A2A" w:rsidRDefault="00211593" w:rsidP="000E1865">
      <w:pPr>
        <w:pStyle w:val="3"/>
        <w:numPr>
          <w:ilvl w:val="2"/>
          <w:numId w:val="56"/>
        </w:numPr>
        <w:rPr>
          <w:sz w:val="24"/>
          <w:szCs w:val="24"/>
        </w:rPr>
      </w:pPr>
      <w:bookmarkStart w:id="1501" w:name="_Toc98253940"/>
      <w:bookmarkStart w:id="1502" w:name="_Toc157248192"/>
      <w:bookmarkStart w:id="1503" w:name="_Toc157496561"/>
      <w:bookmarkStart w:id="1504" w:name="_Toc158206100"/>
      <w:bookmarkStart w:id="1505" w:name="_Toc164057785"/>
      <w:bookmarkStart w:id="1506" w:name="_Toc164137135"/>
      <w:bookmarkStart w:id="1507" w:name="_Toc164161295"/>
      <w:bookmarkStart w:id="1508" w:name="_Toc165173866"/>
      <w:bookmarkStart w:id="1509" w:name="_Toc439170688"/>
      <w:bookmarkStart w:id="1510" w:name="_Toc439172790"/>
      <w:bookmarkStart w:id="1511" w:name="_Toc439173234"/>
      <w:bookmarkStart w:id="1512" w:name="_Toc439238230"/>
      <w:bookmarkStart w:id="1513" w:name="_Toc439252778"/>
      <w:bookmarkStart w:id="1514" w:name="_Ref440272119"/>
      <w:bookmarkStart w:id="1515" w:name="_Toc440361389"/>
      <w:bookmarkStart w:id="1516" w:name="_Toc441131119"/>
      <w:bookmarkStart w:id="1517" w:name="_Ref444174141"/>
      <w:bookmarkStart w:id="1518" w:name="_Ref461810318"/>
      <w:bookmarkStart w:id="1519" w:name="_Toc462068510"/>
      <w:bookmarkStart w:id="1520" w:name="_Toc463514200"/>
      <w:bookmarkStart w:id="1521" w:name="_Toc469480438"/>
      <w:bookmarkStart w:id="1522" w:name="_Toc471823229"/>
      <w:bookmarkStart w:id="1523" w:name="_Toc498512090"/>
      <w:bookmarkStart w:id="1524" w:name="_Ref502131297"/>
      <w:bookmarkStart w:id="1525" w:name="_Toc503263107"/>
      <w:r w:rsidRPr="00FB4A2A">
        <w:rPr>
          <w:sz w:val="24"/>
          <w:szCs w:val="24"/>
        </w:rPr>
        <w:t>Форма Анкеты Участника</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ind w:firstLine="0"/>
        <w:jc w:val="left"/>
        <w:rPr>
          <w:szCs w:val="24"/>
        </w:rPr>
      </w:pPr>
      <w:r w:rsidRPr="00FB4A2A">
        <w:rPr>
          <w:szCs w:val="24"/>
        </w:rPr>
        <w:t xml:space="preserve">Приложение </w:t>
      </w:r>
      <w:r w:rsidR="00DD35F4" w:rsidRPr="00FB4A2A">
        <w:rPr>
          <w:szCs w:val="24"/>
        </w:rPr>
        <w:t>3</w:t>
      </w:r>
      <w:r w:rsidRPr="00FB4A2A">
        <w:rPr>
          <w:szCs w:val="24"/>
        </w:rPr>
        <w:t xml:space="preserve"> к письму о подаче оферты</w:t>
      </w:r>
      <w:r w:rsidRPr="00FB4A2A">
        <w:rPr>
          <w:szCs w:val="24"/>
        </w:rPr>
        <w:br/>
        <w:t>от «____»_____________ г. №__________</w:t>
      </w:r>
    </w:p>
    <w:p w:rsidR="00211593" w:rsidRPr="00FB4A2A" w:rsidRDefault="00211593" w:rsidP="00211593">
      <w:pPr>
        <w:rPr>
          <w:szCs w:val="24"/>
        </w:rPr>
      </w:pPr>
    </w:p>
    <w:p w:rsidR="00211593" w:rsidRPr="00FB4A2A" w:rsidRDefault="00211593" w:rsidP="00211593">
      <w:pPr>
        <w:ind w:firstLine="0"/>
        <w:jc w:val="center"/>
        <w:rPr>
          <w:b/>
          <w:szCs w:val="24"/>
        </w:rPr>
      </w:pPr>
      <w:r w:rsidRPr="00FB4A2A">
        <w:rPr>
          <w:b/>
          <w:szCs w:val="24"/>
        </w:rPr>
        <w:t>Анкета Участника</w:t>
      </w:r>
    </w:p>
    <w:p w:rsidR="00211593" w:rsidRPr="00FB4A2A" w:rsidRDefault="00211593" w:rsidP="00211593">
      <w:pPr>
        <w:rPr>
          <w:szCs w:val="24"/>
        </w:rPr>
      </w:pPr>
    </w:p>
    <w:p w:rsidR="00211593" w:rsidRPr="00FB4A2A" w:rsidRDefault="00211593" w:rsidP="00211593">
      <w:pPr>
        <w:ind w:firstLine="0"/>
        <w:rPr>
          <w:szCs w:val="24"/>
        </w:rPr>
      </w:pPr>
      <w:r w:rsidRPr="00FB4A2A">
        <w:rPr>
          <w:szCs w:val="24"/>
        </w:rPr>
        <w:t>Наименование и адрес Участника: _________________________________</w:t>
      </w:r>
    </w:p>
    <w:p w:rsidR="00211593" w:rsidRPr="00FB4A2A"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F1498C" w:rsidRPr="00FB4A2A"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FB4A2A" w:rsidRDefault="00211593" w:rsidP="00211593">
            <w:pPr>
              <w:ind w:firstLine="0"/>
              <w:jc w:val="center"/>
              <w:rPr>
                <w:szCs w:val="24"/>
              </w:rPr>
            </w:pPr>
            <w:r w:rsidRPr="00FB4A2A">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FB4A2A" w:rsidRDefault="00211593" w:rsidP="00211593">
            <w:pPr>
              <w:pStyle w:val="af4"/>
              <w:spacing w:before="0" w:after="0"/>
              <w:ind w:left="0" w:right="0"/>
              <w:jc w:val="center"/>
              <w:rPr>
                <w:sz w:val="24"/>
                <w:szCs w:val="24"/>
              </w:rPr>
            </w:pPr>
            <w:r w:rsidRPr="00FB4A2A">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FB4A2A" w:rsidRDefault="00211593" w:rsidP="00211593">
            <w:pPr>
              <w:pStyle w:val="af4"/>
              <w:spacing w:before="0" w:after="0"/>
              <w:ind w:left="0" w:right="0"/>
              <w:jc w:val="center"/>
              <w:rPr>
                <w:sz w:val="24"/>
                <w:szCs w:val="24"/>
              </w:rPr>
            </w:pPr>
            <w:r w:rsidRPr="00FB4A2A">
              <w:rPr>
                <w:sz w:val="24"/>
                <w:szCs w:val="24"/>
              </w:rPr>
              <w:t>Сведения о Участнике</w:t>
            </w: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r w:rsidRPr="00FB4A2A">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FB4A2A"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FB4A2A" w:rsidRDefault="00224F41" w:rsidP="00580301">
            <w:pPr>
              <w:pStyle w:val="af7"/>
              <w:spacing w:before="0" w:after="0"/>
              <w:ind w:left="0" w:right="0"/>
              <w:rPr>
                <w:szCs w:val="24"/>
                <w:lang w:val="en-US"/>
              </w:rPr>
            </w:pPr>
            <w:r w:rsidRPr="00FB4A2A">
              <w:rPr>
                <w:szCs w:val="24"/>
              </w:rPr>
              <w:t>Сведения о среднесписочной численности (на последнюю отчетную дату)</w:t>
            </w:r>
            <w:r w:rsidRPr="00FB4A2A">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FB4A2A" w:rsidRDefault="00224F41" w:rsidP="00580301">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FB4A2A"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FB4A2A" w:rsidRDefault="00224F41" w:rsidP="00580301">
            <w:pPr>
              <w:pStyle w:val="af7"/>
              <w:spacing w:before="0" w:after="0"/>
              <w:ind w:left="0" w:right="0"/>
              <w:rPr>
                <w:szCs w:val="24"/>
              </w:rPr>
            </w:pPr>
            <w:r w:rsidRPr="00FB4A2A">
              <w:rPr>
                <w:szCs w:val="24"/>
              </w:rPr>
              <w:t>Сведения о наличии (отсутствии) нарушений требований Налогового кодекса РФ (в текущем году и двум предшествующим годам)</w:t>
            </w:r>
            <w:r w:rsidRPr="00FB4A2A">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FB4A2A" w:rsidRDefault="00224F41" w:rsidP="00580301">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FB4A2A"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FB4A2A" w:rsidRDefault="00224F41" w:rsidP="00580301">
            <w:pPr>
              <w:pStyle w:val="af7"/>
              <w:spacing w:before="0" w:after="0"/>
              <w:ind w:left="0" w:right="0"/>
              <w:rPr>
                <w:szCs w:val="24"/>
              </w:rPr>
            </w:pPr>
            <w:r w:rsidRPr="00FB4A2A">
              <w:rPr>
                <w:szCs w:val="24"/>
              </w:rPr>
              <w:t>Сведения о наличии (отсутствии) просроченных невыполненных обязательств перед ГК «</w:t>
            </w:r>
            <w:proofErr w:type="spellStart"/>
            <w:r w:rsidRPr="00FB4A2A">
              <w:rPr>
                <w:szCs w:val="24"/>
              </w:rPr>
              <w:t>Россети</w:t>
            </w:r>
            <w:proofErr w:type="spellEnd"/>
            <w:r w:rsidRPr="00FB4A2A">
              <w:rPr>
                <w:szCs w:val="24"/>
              </w:rPr>
              <w:t>» (при наличии, указать сумму и наименование компании)</w:t>
            </w:r>
            <w:r w:rsidRPr="00FB4A2A">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FB4A2A" w:rsidRDefault="00224F41" w:rsidP="00580301">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FB4A2A"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FB4A2A" w:rsidRDefault="00224F41" w:rsidP="00580301">
            <w:pPr>
              <w:pStyle w:val="af7"/>
              <w:spacing w:before="0" w:after="0"/>
              <w:ind w:left="0" w:right="0"/>
              <w:rPr>
                <w:szCs w:val="24"/>
              </w:rPr>
            </w:pPr>
            <w:r w:rsidRPr="00FB4A2A">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FB4A2A">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FB4A2A" w:rsidRDefault="00224F41" w:rsidP="00580301">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r w:rsidRPr="00FB4A2A">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FB4A2A" w:rsidRDefault="00211593" w:rsidP="00211593">
            <w:pPr>
              <w:tabs>
                <w:tab w:val="num" w:pos="360"/>
              </w:tabs>
              <w:spacing w:line="276" w:lineRule="auto"/>
              <w:ind w:firstLine="0"/>
              <w:jc w:val="left"/>
              <w:rPr>
                <w:szCs w:val="24"/>
              </w:rPr>
            </w:pPr>
            <w:r w:rsidRPr="00FB4A2A">
              <w:rPr>
                <w:szCs w:val="24"/>
              </w:rPr>
              <w:t xml:space="preserve">Местом регистрации (местом налогового </w:t>
            </w:r>
            <w:proofErr w:type="spellStart"/>
            <w:r w:rsidRPr="00FB4A2A">
              <w:rPr>
                <w:szCs w:val="24"/>
              </w:rPr>
              <w:t>резидентства</w:t>
            </w:r>
            <w:proofErr w:type="spellEnd"/>
            <w:r w:rsidRPr="00FB4A2A">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FB4A2A" w:rsidRDefault="00211593" w:rsidP="00211593">
            <w:pPr>
              <w:pStyle w:val="af7"/>
              <w:spacing w:after="0"/>
              <w:ind w:left="0" w:right="0"/>
              <w:jc w:val="center"/>
              <w:rPr>
                <w:b/>
                <w:iCs/>
                <w:szCs w:val="24"/>
              </w:rPr>
            </w:pPr>
            <w:r w:rsidRPr="00FB4A2A">
              <w:rPr>
                <w:rStyle w:val="aff1"/>
                <w:szCs w:val="24"/>
              </w:rPr>
              <w:t>(если да, то укажите наименование особой экономической зоны)</w:t>
            </w:r>
          </w:p>
        </w:tc>
      </w:tr>
      <w:tr w:rsidR="00F1498C" w:rsidRPr="00FB4A2A"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FB4A2A" w:rsidRDefault="00211593" w:rsidP="000E1865">
            <w:pPr>
              <w:pStyle w:val="affffffd"/>
              <w:numPr>
                <w:ilvl w:val="0"/>
                <w:numId w:val="34"/>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FB4A2A" w:rsidRDefault="00211593" w:rsidP="00211593">
            <w:pPr>
              <w:spacing w:line="276" w:lineRule="auto"/>
              <w:ind w:firstLine="0"/>
              <w:jc w:val="left"/>
              <w:rPr>
                <w:szCs w:val="24"/>
              </w:rPr>
            </w:pPr>
            <w:r w:rsidRPr="00FB4A2A">
              <w:rPr>
                <w:szCs w:val="24"/>
              </w:rPr>
              <w:t xml:space="preserve">Местом регистрации (местом налогового </w:t>
            </w:r>
            <w:proofErr w:type="spellStart"/>
            <w:r w:rsidRPr="00FB4A2A">
              <w:rPr>
                <w:szCs w:val="24"/>
              </w:rPr>
              <w:t>резидентства</w:t>
            </w:r>
            <w:proofErr w:type="spellEnd"/>
            <w:r w:rsidRPr="00FB4A2A">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FB4A2A" w:rsidRDefault="00211593" w:rsidP="00211593">
            <w:pPr>
              <w:pStyle w:val="af7"/>
              <w:spacing w:after="0"/>
              <w:ind w:left="0" w:right="0"/>
              <w:jc w:val="center"/>
              <w:rPr>
                <w:rStyle w:val="aff1"/>
                <w:b w:val="0"/>
                <w:szCs w:val="24"/>
              </w:rPr>
            </w:pPr>
            <w:r w:rsidRPr="00FB4A2A">
              <w:rPr>
                <w:rStyle w:val="aff1"/>
                <w:szCs w:val="24"/>
              </w:rPr>
              <w:t>(если да, то укажите наименование оффшорной зоны)</w:t>
            </w:r>
          </w:p>
        </w:tc>
      </w:tr>
      <w:tr w:rsidR="00F1498C" w:rsidRPr="00FB4A2A"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FB4A2A" w:rsidRDefault="00211593" w:rsidP="00211593">
            <w:pPr>
              <w:pStyle w:val="af7"/>
              <w:spacing w:after="0"/>
              <w:ind w:left="0" w:right="0"/>
              <w:jc w:val="center"/>
              <w:rPr>
                <w:rStyle w:val="aff1"/>
                <w:b w:val="0"/>
                <w:szCs w:val="24"/>
              </w:rPr>
            </w:pPr>
            <w:r w:rsidRPr="00FB4A2A">
              <w:rPr>
                <w:rStyle w:val="aff1"/>
                <w:szCs w:val="24"/>
              </w:rPr>
              <w:t>(если да, то укажите наименование оффшорной зоны)</w:t>
            </w:r>
          </w:p>
        </w:tc>
      </w:tr>
      <w:tr w:rsidR="00F1498C" w:rsidRPr="00FB4A2A"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r w:rsidRPr="00FB4A2A">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FB4A2A" w:rsidRDefault="00211593" w:rsidP="00211593">
            <w:pPr>
              <w:pStyle w:val="af7"/>
              <w:spacing w:after="0"/>
              <w:ind w:left="0" w:right="0"/>
              <w:jc w:val="center"/>
              <w:rPr>
                <w:rStyle w:val="aff1"/>
                <w:b w:val="0"/>
                <w:szCs w:val="24"/>
              </w:rPr>
            </w:pPr>
            <w:r w:rsidRPr="00FB4A2A">
              <w:rPr>
                <w:rStyle w:val="aff1"/>
                <w:szCs w:val="24"/>
              </w:rPr>
              <w:t>(нет/указать какой)</w:t>
            </w:r>
          </w:p>
        </w:tc>
      </w:tr>
      <w:tr w:rsidR="00F1498C" w:rsidRPr="00FB4A2A"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FB4A2A" w:rsidRDefault="009C1205"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FB4A2A" w:rsidRDefault="009C1205" w:rsidP="00F7438F">
            <w:pPr>
              <w:pStyle w:val="af7"/>
              <w:spacing w:before="0" w:after="0"/>
              <w:ind w:left="0" w:right="0"/>
              <w:rPr>
                <w:szCs w:val="24"/>
              </w:rPr>
            </w:pPr>
            <w:r w:rsidRPr="00FB4A2A">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FB4A2A" w:rsidRDefault="009C1205" w:rsidP="00F7438F">
            <w:pPr>
              <w:pStyle w:val="af7"/>
              <w:spacing w:after="0"/>
              <w:ind w:left="0" w:right="0"/>
              <w:jc w:val="center"/>
              <w:rPr>
                <w:rStyle w:val="aff1"/>
                <w:b w:val="0"/>
                <w:szCs w:val="24"/>
              </w:rPr>
            </w:pPr>
            <w:r w:rsidRPr="00FB4A2A">
              <w:rPr>
                <w:rStyle w:val="aff1"/>
                <w:szCs w:val="24"/>
              </w:rPr>
              <w:t>(нет/указать что именно)</w:t>
            </w:r>
          </w:p>
        </w:tc>
      </w:tr>
      <w:tr w:rsidR="009C1205" w:rsidRPr="00FB4A2A"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FB4A2A" w:rsidRDefault="009C1205" w:rsidP="000E1865">
            <w:pPr>
              <w:widowControl/>
              <w:numPr>
                <w:ilvl w:val="0"/>
                <w:numId w:val="34"/>
              </w:numPr>
              <w:snapToGrid w:val="0"/>
              <w:ind w:left="0" w:firstLine="0"/>
              <w:jc w:val="center"/>
              <w:rPr>
                <w:szCs w:val="24"/>
              </w:rPr>
            </w:pPr>
            <w:bookmarkStart w:id="1526" w:name="_Toc439170689"/>
            <w:bookmarkStart w:id="1527" w:name="_Toc439172791"/>
            <w:bookmarkStart w:id="1528" w:name="_Toc439173235"/>
            <w:bookmarkStart w:id="1529" w:name="_Toc439238231"/>
            <w:bookmarkStart w:id="1530" w:name="_Toc439252779"/>
            <w:bookmarkStart w:id="1531" w:name="_Ref440272147"/>
            <w:bookmarkStart w:id="1532" w:name="_Toc440361390"/>
            <w:bookmarkStart w:id="1533" w:name="_Toc441131120"/>
            <w:bookmarkStart w:id="1534" w:name="_Ref444174147"/>
            <w:bookmarkStart w:id="1535" w:name="_Ref444174192"/>
            <w:bookmarkStart w:id="1536" w:name="_Ref461810340"/>
            <w:bookmarkStart w:id="1537"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FB4A2A" w:rsidRDefault="009C1205" w:rsidP="00F7438F">
            <w:pPr>
              <w:pStyle w:val="af7"/>
              <w:spacing w:before="0" w:after="0"/>
              <w:ind w:left="0" w:right="0"/>
              <w:rPr>
                <w:szCs w:val="24"/>
              </w:rPr>
            </w:pPr>
            <w:r w:rsidRPr="00FB4A2A">
              <w:rPr>
                <w:szCs w:val="24"/>
              </w:rPr>
              <w:t>Отнесение Участника закупки к категории субъектов малого и среднего предпринимательства</w:t>
            </w:r>
            <w:r w:rsidRPr="00FB4A2A">
              <w:rPr>
                <w:rStyle w:val="affffffffe"/>
                <w:sz w:val="20"/>
                <w:szCs w:val="20"/>
              </w:rPr>
              <w:endnoteReference w:id="2"/>
            </w:r>
            <w:r w:rsidRPr="00FB4A2A">
              <w:rPr>
                <w:sz w:val="20"/>
                <w:szCs w:val="20"/>
              </w:rPr>
              <w:t xml:space="preserve"> </w:t>
            </w:r>
            <w:r w:rsidRPr="00FB4A2A">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FB4A2A">
              <w:rPr>
                <w:i/>
                <w:sz w:val="20"/>
                <w:szCs w:val="20"/>
              </w:rPr>
              <w:t>микропредприятие</w:t>
            </w:r>
            <w:proofErr w:type="spellEnd"/>
            <w:r w:rsidRPr="00FB4A2A">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FB4A2A" w:rsidRDefault="009C1205" w:rsidP="00F7438F">
            <w:pPr>
              <w:pStyle w:val="af7"/>
              <w:spacing w:after="0"/>
              <w:ind w:left="0" w:right="0"/>
              <w:jc w:val="center"/>
              <w:rPr>
                <w:rStyle w:val="aff1"/>
                <w:szCs w:val="24"/>
              </w:rPr>
            </w:pPr>
          </w:p>
        </w:tc>
      </w:tr>
    </w:tbl>
    <w:p w:rsidR="009C1205" w:rsidRPr="00FB4A2A" w:rsidRDefault="009C1205" w:rsidP="009C1205"/>
    <w:p w:rsidR="009C1205" w:rsidRPr="00FB4A2A" w:rsidRDefault="009C1205" w:rsidP="009C1205">
      <w:pPr>
        <w:ind w:right="5527"/>
      </w:pPr>
      <w:r w:rsidRPr="00FB4A2A">
        <w:t>___________________________________</w:t>
      </w:r>
    </w:p>
    <w:p w:rsidR="009C1205" w:rsidRPr="00FB4A2A" w:rsidRDefault="009C1205" w:rsidP="009C1205">
      <w:pPr>
        <w:ind w:right="5527"/>
        <w:jc w:val="center"/>
        <w:rPr>
          <w:vertAlign w:val="superscript"/>
        </w:rPr>
      </w:pPr>
      <w:r w:rsidRPr="00FB4A2A">
        <w:rPr>
          <w:vertAlign w:val="superscript"/>
        </w:rPr>
        <w:t>(подпись, М.П.)</w:t>
      </w:r>
    </w:p>
    <w:p w:rsidR="009C1205" w:rsidRPr="00FB4A2A" w:rsidRDefault="009C1205" w:rsidP="009C1205">
      <w:pPr>
        <w:ind w:right="5527"/>
      </w:pPr>
      <w:r w:rsidRPr="00FB4A2A">
        <w:t>___________________________________</w:t>
      </w:r>
    </w:p>
    <w:p w:rsidR="009C1205" w:rsidRPr="00FB4A2A" w:rsidRDefault="009C1205" w:rsidP="009C1205">
      <w:pPr>
        <w:ind w:right="5527"/>
        <w:jc w:val="center"/>
        <w:rPr>
          <w:vertAlign w:val="superscript"/>
        </w:rPr>
      </w:pPr>
      <w:r w:rsidRPr="00FB4A2A">
        <w:rPr>
          <w:vertAlign w:val="superscript"/>
        </w:rPr>
        <w:t>(фамилия, имя, отчество подписавшего, должность)</w:t>
      </w:r>
    </w:p>
    <w:p w:rsidR="009C1205" w:rsidRPr="00FB4A2A" w:rsidRDefault="009C1205" w:rsidP="009C1205">
      <w:pPr>
        <w:ind w:right="5527"/>
        <w:jc w:val="center"/>
        <w:rPr>
          <w:vertAlign w:val="superscript"/>
        </w:rPr>
      </w:pPr>
    </w:p>
    <w:p w:rsidR="009C1205" w:rsidRPr="00FB4A2A" w:rsidRDefault="009C1205" w:rsidP="009C1205">
      <w:pPr>
        <w:ind w:right="5527"/>
        <w:jc w:val="center"/>
        <w:rPr>
          <w:vertAlign w:val="superscript"/>
        </w:rPr>
      </w:pPr>
    </w:p>
    <w:p w:rsidR="009C1205" w:rsidRPr="00FB4A2A" w:rsidRDefault="009C1205" w:rsidP="009C1205">
      <w:pPr>
        <w:ind w:right="5527"/>
        <w:jc w:val="center"/>
        <w:rPr>
          <w:vertAlign w:val="superscript"/>
        </w:rPr>
      </w:pPr>
    </w:p>
    <w:p w:rsidR="009C1205" w:rsidRPr="00FB4A2A" w:rsidRDefault="009C1205" w:rsidP="009C1205">
      <w:pPr>
        <w:ind w:right="5527"/>
        <w:jc w:val="center"/>
        <w:rPr>
          <w:vertAlign w:val="superscript"/>
        </w:rPr>
      </w:pPr>
    </w:p>
    <w:p w:rsidR="009C1205" w:rsidRPr="00FB4A2A" w:rsidRDefault="009C1205" w:rsidP="009C1205">
      <w:pPr>
        <w:ind w:right="5527"/>
        <w:jc w:val="center"/>
        <w:rPr>
          <w:vertAlign w:val="superscript"/>
        </w:rPr>
      </w:pPr>
    </w:p>
    <w:p w:rsidR="009C1205" w:rsidRPr="00FB4A2A" w:rsidRDefault="009C1205" w:rsidP="009C1205">
      <w:pPr>
        <w:ind w:right="-1"/>
        <w:rPr>
          <w:sz w:val="20"/>
          <w:vertAlign w:val="superscript"/>
        </w:rPr>
      </w:pPr>
      <w:r w:rsidRPr="00FB4A2A">
        <w:t xml:space="preserve"> </w:t>
      </w:r>
      <w:r w:rsidRPr="00FB4A2A">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FB4A2A" w:rsidRDefault="00211593" w:rsidP="000E1865">
      <w:pPr>
        <w:pStyle w:val="3"/>
        <w:numPr>
          <w:ilvl w:val="2"/>
          <w:numId w:val="56"/>
        </w:numPr>
        <w:rPr>
          <w:sz w:val="24"/>
          <w:szCs w:val="24"/>
        </w:rPr>
      </w:pPr>
      <w:bookmarkStart w:id="1538" w:name="_Ref491176415"/>
      <w:bookmarkStart w:id="1539" w:name="_Toc503263108"/>
      <w:r w:rsidRPr="00FB4A2A">
        <w:rPr>
          <w:sz w:val="24"/>
          <w:szCs w:val="24"/>
        </w:rPr>
        <w:lastRenderedPageBreak/>
        <w:t xml:space="preserve">Форма </w:t>
      </w:r>
      <w:bookmarkEnd w:id="1526"/>
      <w:bookmarkEnd w:id="1527"/>
      <w:bookmarkEnd w:id="1528"/>
      <w:bookmarkEnd w:id="1529"/>
      <w:r w:rsidRPr="00FB4A2A">
        <w:rPr>
          <w:sz w:val="24"/>
          <w:szCs w:val="24"/>
        </w:rPr>
        <w:t>Декл</w:t>
      </w:r>
      <w:r w:rsidR="00C6284E" w:rsidRPr="00FB4A2A">
        <w:rPr>
          <w:sz w:val="24"/>
          <w:szCs w:val="24"/>
        </w:rPr>
        <w:t>арации о соответствии Участника</w:t>
      </w:r>
      <w:r w:rsidRPr="00FB4A2A">
        <w:rPr>
          <w:sz w:val="24"/>
          <w:szCs w:val="24"/>
        </w:rPr>
        <w:t xml:space="preserve"> критериям отнесения к субъектам малого и среднего предпринимательства (форма </w:t>
      </w:r>
      <w:r w:rsidR="00941365" w:rsidRPr="00FB4A2A">
        <w:rPr>
          <w:sz w:val="24"/>
          <w:szCs w:val="24"/>
        </w:rPr>
        <w:t>3</w:t>
      </w:r>
      <w:r w:rsidRPr="00FB4A2A">
        <w:rPr>
          <w:sz w:val="24"/>
          <w:szCs w:val="24"/>
        </w:rPr>
        <w:t>.1)</w:t>
      </w:r>
      <w:bookmarkEnd w:id="1530"/>
      <w:bookmarkEnd w:id="1531"/>
      <w:bookmarkEnd w:id="1532"/>
      <w:bookmarkEnd w:id="1533"/>
      <w:bookmarkEnd w:id="1534"/>
      <w:bookmarkEnd w:id="1535"/>
      <w:bookmarkEnd w:id="1536"/>
      <w:bookmarkEnd w:id="1537"/>
      <w:bookmarkEnd w:id="1538"/>
      <w:bookmarkEnd w:id="1539"/>
    </w:p>
    <w:p w:rsidR="00211593" w:rsidRPr="00FB4A2A" w:rsidRDefault="00211593" w:rsidP="00211593">
      <w:pPr>
        <w:ind w:left="540" w:firstLine="0"/>
        <w:jc w:val="left"/>
      </w:pPr>
      <w:r w:rsidRPr="00FB4A2A">
        <w:rPr>
          <w:szCs w:val="24"/>
        </w:rPr>
        <w:t xml:space="preserve">Приложение </w:t>
      </w:r>
      <w:r w:rsidR="00941365" w:rsidRPr="00FB4A2A">
        <w:rPr>
          <w:szCs w:val="24"/>
        </w:rPr>
        <w:t>3</w:t>
      </w:r>
      <w:r w:rsidRPr="00FB4A2A">
        <w:rPr>
          <w:noProof/>
          <w:szCs w:val="24"/>
        </w:rPr>
        <w:t>.1</w:t>
      </w:r>
      <w:r w:rsidRPr="00FB4A2A">
        <w:rPr>
          <w:szCs w:val="24"/>
        </w:rPr>
        <w:t xml:space="preserve"> к письму о подаче оферты</w:t>
      </w:r>
      <w:r w:rsidRPr="00FB4A2A">
        <w:br/>
        <w:t>от «____»_____________ г. №__________</w:t>
      </w:r>
    </w:p>
    <w:p w:rsidR="00211593" w:rsidRPr="00FB4A2A" w:rsidRDefault="00211593" w:rsidP="00211593">
      <w:pPr>
        <w:ind w:firstLine="709"/>
        <w:jc w:val="right"/>
        <w:rPr>
          <w:b/>
          <w:szCs w:val="24"/>
        </w:rPr>
      </w:pPr>
    </w:p>
    <w:p w:rsidR="00211593" w:rsidRPr="00FB4A2A" w:rsidRDefault="00211593" w:rsidP="00211593">
      <w:pPr>
        <w:autoSpaceDE w:val="0"/>
        <w:autoSpaceDN w:val="0"/>
        <w:adjustRightInd w:val="0"/>
        <w:ind w:firstLine="540"/>
        <w:jc w:val="center"/>
        <w:outlineLvl w:val="3"/>
        <w:rPr>
          <w:b/>
          <w:sz w:val="26"/>
          <w:szCs w:val="26"/>
        </w:rPr>
      </w:pPr>
      <w:r w:rsidRPr="00FB4A2A">
        <w:rPr>
          <w:b/>
          <w:sz w:val="26"/>
          <w:szCs w:val="26"/>
        </w:rPr>
        <w:t>Декл</w:t>
      </w:r>
      <w:r w:rsidR="00C6284E" w:rsidRPr="00FB4A2A">
        <w:rPr>
          <w:b/>
          <w:sz w:val="26"/>
          <w:szCs w:val="26"/>
        </w:rPr>
        <w:t>арация о соответствии Участника</w:t>
      </w:r>
      <w:r w:rsidRPr="00FB4A2A">
        <w:rPr>
          <w:b/>
          <w:sz w:val="26"/>
          <w:szCs w:val="26"/>
        </w:rPr>
        <w:t xml:space="preserve"> критериям отнесения к субъектам малого и среднего предпринимательства </w:t>
      </w:r>
    </w:p>
    <w:p w:rsidR="00211593" w:rsidRPr="00FB4A2A" w:rsidRDefault="00211593" w:rsidP="00211593">
      <w:pPr>
        <w:autoSpaceDE w:val="0"/>
        <w:autoSpaceDN w:val="0"/>
        <w:adjustRightInd w:val="0"/>
        <w:ind w:firstLine="540"/>
        <w:outlineLvl w:val="3"/>
      </w:pPr>
    </w:p>
    <w:p w:rsidR="00211593" w:rsidRPr="00FB4A2A" w:rsidRDefault="00211593" w:rsidP="00211593">
      <w:pPr>
        <w:autoSpaceDE w:val="0"/>
        <w:autoSpaceDN w:val="0"/>
        <w:adjustRightInd w:val="0"/>
        <w:ind w:firstLine="540"/>
        <w:outlineLvl w:val="3"/>
      </w:pPr>
    </w:p>
    <w:p w:rsidR="0031025E" w:rsidRPr="00FB4A2A" w:rsidRDefault="0031025E" w:rsidP="0031025E">
      <w:pPr>
        <w:ind w:firstLine="567"/>
        <w:rPr>
          <w:szCs w:val="24"/>
        </w:rPr>
      </w:pPr>
      <w:r w:rsidRPr="00FB4A2A">
        <w:rPr>
          <w:szCs w:val="24"/>
        </w:rPr>
        <w:t xml:space="preserve">Подтверждаем, что  </w:t>
      </w:r>
    </w:p>
    <w:p w:rsidR="0031025E" w:rsidRPr="00FB4A2A" w:rsidRDefault="0031025E" w:rsidP="0031025E">
      <w:pPr>
        <w:pBdr>
          <w:top w:val="single" w:sz="4" w:space="1" w:color="auto"/>
        </w:pBdr>
        <w:spacing w:after="120"/>
        <w:ind w:left="2637"/>
        <w:jc w:val="center"/>
      </w:pPr>
      <w:r w:rsidRPr="00FB4A2A">
        <w:t>(указывается наименование участника закупки)</w:t>
      </w:r>
    </w:p>
    <w:p w:rsidR="0031025E" w:rsidRPr="00FB4A2A" w:rsidRDefault="0031025E" w:rsidP="0031025E">
      <w:pPr>
        <w:rPr>
          <w:szCs w:val="24"/>
        </w:rPr>
      </w:pPr>
      <w:r w:rsidRPr="00FB4A2A">
        <w:rPr>
          <w:szCs w:val="24"/>
        </w:rPr>
        <w:t>в соответствии со статьей 4 Федерального закона</w:t>
      </w:r>
      <w:r w:rsidR="0008171A" w:rsidRPr="00FB4A2A">
        <w:rPr>
          <w:szCs w:val="24"/>
        </w:rPr>
        <w:t xml:space="preserve"> Российской Федерации №209-ФЗ от 24.07.2007 с изменениями</w:t>
      </w:r>
      <w:r w:rsidRPr="00FB4A2A">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FB4A2A" w:rsidRDefault="0031025E" w:rsidP="0031025E">
      <w:pPr>
        <w:pBdr>
          <w:top w:val="single" w:sz="4" w:space="1" w:color="auto"/>
        </w:pBdr>
        <w:spacing w:after="120"/>
        <w:ind w:left="2665"/>
        <w:jc w:val="center"/>
      </w:pPr>
      <w:r w:rsidRPr="00FB4A2A">
        <w:t>(указывается субъект малого или среднего предпринимательства</w:t>
      </w:r>
      <w:r w:rsidRPr="00FB4A2A">
        <w:br/>
        <w:t>в зависимости от критериев отнесения)</w:t>
      </w:r>
    </w:p>
    <w:p w:rsidR="0031025E" w:rsidRPr="00FB4A2A" w:rsidRDefault="0031025E" w:rsidP="0031025E">
      <w:pPr>
        <w:rPr>
          <w:szCs w:val="24"/>
        </w:rPr>
      </w:pPr>
      <w:r w:rsidRPr="00FB4A2A">
        <w:rPr>
          <w:szCs w:val="24"/>
        </w:rPr>
        <w:t>предпринимательства, и сообщаем следующую информацию:</w:t>
      </w:r>
    </w:p>
    <w:p w:rsidR="0031025E" w:rsidRPr="00FB4A2A" w:rsidRDefault="0031025E" w:rsidP="00C4145F">
      <w:pPr>
        <w:ind w:left="567" w:firstLine="426"/>
        <w:rPr>
          <w:szCs w:val="24"/>
        </w:rPr>
      </w:pPr>
      <w:r w:rsidRPr="00FB4A2A">
        <w:rPr>
          <w:szCs w:val="24"/>
        </w:rPr>
        <w:t>1. Адрес местон</w:t>
      </w:r>
      <w:r w:rsidR="00865411" w:rsidRPr="00FB4A2A">
        <w:rPr>
          <w:szCs w:val="24"/>
        </w:rPr>
        <w:t xml:space="preserve">ахождения (юридический адрес): </w:t>
      </w:r>
    </w:p>
    <w:p w:rsidR="0031025E" w:rsidRPr="00FB4A2A" w:rsidRDefault="0031025E" w:rsidP="00C4145F">
      <w:pPr>
        <w:pBdr>
          <w:top w:val="single" w:sz="4" w:space="1" w:color="auto"/>
        </w:pBdr>
        <w:ind w:left="567" w:firstLine="426"/>
        <w:rPr>
          <w:sz w:val="2"/>
          <w:szCs w:val="2"/>
        </w:rPr>
      </w:pPr>
    </w:p>
    <w:p w:rsidR="0031025E" w:rsidRPr="00FB4A2A" w:rsidRDefault="0031025E" w:rsidP="00C4145F">
      <w:pPr>
        <w:tabs>
          <w:tab w:val="right" w:pos="9923"/>
        </w:tabs>
        <w:ind w:left="567" w:firstLine="426"/>
        <w:rPr>
          <w:szCs w:val="24"/>
        </w:rPr>
      </w:pPr>
      <w:r w:rsidRPr="00FB4A2A">
        <w:rPr>
          <w:szCs w:val="24"/>
        </w:rPr>
        <w:tab/>
        <w:t>.</w:t>
      </w:r>
    </w:p>
    <w:p w:rsidR="0031025E" w:rsidRPr="00FB4A2A" w:rsidRDefault="0031025E" w:rsidP="00C4145F">
      <w:pPr>
        <w:pBdr>
          <w:top w:val="single" w:sz="4" w:space="1" w:color="auto"/>
        </w:pBdr>
        <w:ind w:left="567" w:right="113" w:firstLine="426"/>
        <w:rPr>
          <w:sz w:val="2"/>
          <w:szCs w:val="2"/>
        </w:rPr>
      </w:pPr>
    </w:p>
    <w:p w:rsidR="0031025E" w:rsidRPr="00FB4A2A" w:rsidRDefault="0031025E" w:rsidP="00C4145F">
      <w:pPr>
        <w:tabs>
          <w:tab w:val="right" w:pos="9923"/>
        </w:tabs>
        <w:ind w:left="567" w:firstLine="426"/>
        <w:rPr>
          <w:szCs w:val="24"/>
        </w:rPr>
      </w:pPr>
      <w:r w:rsidRPr="00FB4A2A">
        <w:rPr>
          <w:szCs w:val="24"/>
        </w:rPr>
        <w:t>2.</w:t>
      </w:r>
      <w:r w:rsidRPr="00FB4A2A">
        <w:rPr>
          <w:szCs w:val="24"/>
          <w:lang w:val="en-US"/>
        </w:rPr>
        <w:t> </w:t>
      </w:r>
      <w:r w:rsidRPr="00FB4A2A">
        <w:rPr>
          <w:szCs w:val="24"/>
        </w:rPr>
        <w:t xml:space="preserve">ИНН/КПП: </w:t>
      </w:r>
      <w:r w:rsidRPr="00FB4A2A">
        <w:rPr>
          <w:szCs w:val="24"/>
        </w:rPr>
        <w:tab/>
        <w:t>.</w:t>
      </w:r>
    </w:p>
    <w:p w:rsidR="0031025E" w:rsidRPr="00FB4A2A" w:rsidRDefault="0031025E" w:rsidP="00C4145F">
      <w:pPr>
        <w:pBdr>
          <w:top w:val="single" w:sz="4" w:space="1" w:color="auto"/>
        </w:pBdr>
        <w:ind w:left="567" w:right="113" w:firstLine="426"/>
        <w:jc w:val="center"/>
      </w:pPr>
      <w:r w:rsidRPr="00FB4A2A">
        <w:t>(№, сведения о дате выдачи документа и выдавшем его органе)</w:t>
      </w:r>
    </w:p>
    <w:p w:rsidR="0031025E" w:rsidRPr="00FB4A2A" w:rsidRDefault="0031025E" w:rsidP="00C4145F">
      <w:pPr>
        <w:tabs>
          <w:tab w:val="right" w:pos="9923"/>
        </w:tabs>
        <w:ind w:left="567" w:firstLine="426"/>
        <w:rPr>
          <w:szCs w:val="24"/>
        </w:rPr>
      </w:pPr>
      <w:r w:rsidRPr="00FB4A2A">
        <w:rPr>
          <w:szCs w:val="24"/>
        </w:rPr>
        <w:t xml:space="preserve">3. ОГРН: </w:t>
      </w:r>
      <w:r w:rsidRPr="00FB4A2A">
        <w:rPr>
          <w:szCs w:val="24"/>
        </w:rPr>
        <w:tab/>
        <w:t>.</w:t>
      </w:r>
    </w:p>
    <w:p w:rsidR="0031025E" w:rsidRPr="00FB4A2A" w:rsidRDefault="0031025E" w:rsidP="00C4145F">
      <w:pPr>
        <w:pBdr>
          <w:top w:val="single" w:sz="4" w:space="1" w:color="auto"/>
        </w:pBdr>
        <w:ind w:left="567" w:right="113" w:firstLine="426"/>
        <w:rPr>
          <w:sz w:val="2"/>
          <w:szCs w:val="2"/>
        </w:rPr>
      </w:pPr>
    </w:p>
    <w:p w:rsidR="0031025E" w:rsidRPr="00FB4A2A" w:rsidRDefault="00C4145F" w:rsidP="00C4145F">
      <w:pPr>
        <w:spacing w:after="120"/>
        <w:ind w:left="567" w:firstLine="426"/>
        <w:rPr>
          <w:szCs w:val="24"/>
        </w:rPr>
      </w:pPr>
      <w:r w:rsidRPr="00FB4A2A">
        <w:rPr>
          <w:szCs w:val="24"/>
        </w:rPr>
        <w:t>4</w:t>
      </w:r>
      <w:r w:rsidR="0031025E" w:rsidRPr="00FB4A2A">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FB4A2A">
        <w:rPr>
          <w:szCs w:val="24"/>
        </w:rPr>
        <w:t>деятельности</w:t>
      </w:r>
      <w:r w:rsidR="0031025E" w:rsidRPr="00FB4A2A">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F1498C" w:rsidRPr="00FB4A2A" w:rsidTr="00FD05EC">
        <w:trPr>
          <w:cantSplit/>
          <w:tblHeader/>
        </w:trPr>
        <w:tc>
          <w:tcPr>
            <w:tcW w:w="567" w:type="dxa"/>
            <w:vAlign w:val="center"/>
          </w:tcPr>
          <w:p w:rsidR="0031025E" w:rsidRPr="00FB4A2A" w:rsidRDefault="0031025E" w:rsidP="00FD05EC">
            <w:pPr>
              <w:ind w:firstLine="0"/>
              <w:jc w:val="center"/>
              <w:rPr>
                <w:sz w:val="22"/>
                <w:szCs w:val="22"/>
              </w:rPr>
            </w:pPr>
            <w:r w:rsidRPr="00FB4A2A">
              <w:rPr>
                <w:sz w:val="22"/>
                <w:szCs w:val="22"/>
              </w:rPr>
              <w:t>№ п/п</w:t>
            </w:r>
          </w:p>
        </w:tc>
        <w:tc>
          <w:tcPr>
            <w:tcW w:w="4649" w:type="dxa"/>
            <w:vAlign w:val="center"/>
          </w:tcPr>
          <w:p w:rsidR="0031025E" w:rsidRPr="00FB4A2A" w:rsidRDefault="0031025E" w:rsidP="00FD05EC">
            <w:pPr>
              <w:ind w:firstLine="0"/>
              <w:jc w:val="center"/>
              <w:rPr>
                <w:sz w:val="22"/>
                <w:szCs w:val="22"/>
              </w:rPr>
            </w:pPr>
            <w:r w:rsidRPr="00FB4A2A">
              <w:rPr>
                <w:sz w:val="22"/>
                <w:szCs w:val="22"/>
              </w:rPr>
              <w:t>Наименование сведений</w:t>
            </w:r>
            <w:r w:rsidRPr="00FB4A2A">
              <w:rPr>
                <w:rStyle w:val="affffffffe"/>
                <w:sz w:val="22"/>
                <w:szCs w:val="22"/>
              </w:rPr>
              <w:t>2</w:t>
            </w:r>
          </w:p>
        </w:tc>
        <w:tc>
          <w:tcPr>
            <w:tcW w:w="1588" w:type="dxa"/>
            <w:vAlign w:val="center"/>
          </w:tcPr>
          <w:p w:rsidR="0031025E" w:rsidRPr="00FB4A2A" w:rsidRDefault="0031025E" w:rsidP="00FD05EC">
            <w:pPr>
              <w:ind w:firstLine="0"/>
              <w:jc w:val="center"/>
              <w:rPr>
                <w:sz w:val="22"/>
                <w:szCs w:val="22"/>
              </w:rPr>
            </w:pPr>
            <w:r w:rsidRPr="00FB4A2A">
              <w:rPr>
                <w:sz w:val="22"/>
                <w:szCs w:val="22"/>
              </w:rPr>
              <w:t>Малые предприятия</w:t>
            </w:r>
          </w:p>
        </w:tc>
        <w:tc>
          <w:tcPr>
            <w:tcW w:w="1588" w:type="dxa"/>
            <w:vAlign w:val="center"/>
          </w:tcPr>
          <w:p w:rsidR="0031025E" w:rsidRPr="00FB4A2A" w:rsidRDefault="0031025E" w:rsidP="00FD05EC">
            <w:pPr>
              <w:ind w:firstLine="0"/>
              <w:jc w:val="center"/>
              <w:rPr>
                <w:sz w:val="22"/>
                <w:szCs w:val="22"/>
              </w:rPr>
            </w:pPr>
            <w:r w:rsidRPr="00FB4A2A">
              <w:rPr>
                <w:sz w:val="22"/>
                <w:szCs w:val="22"/>
              </w:rPr>
              <w:t>Средние предприятия</w:t>
            </w:r>
          </w:p>
        </w:tc>
        <w:tc>
          <w:tcPr>
            <w:tcW w:w="1588" w:type="dxa"/>
            <w:vAlign w:val="center"/>
          </w:tcPr>
          <w:p w:rsidR="0031025E" w:rsidRPr="00FB4A2A" w:rsidRDefault="0031025E" w:rsidP="00FD05EC">
            <w:pPr>
              <w:ind w:firstLine="0"/>
              <w:jc w:val="center"/>
              <w:rPr>
                <w:sz w:val="22"/>
                <w:szCs w:val="22"/>
              </w:rPr>
            </w:pPr>
            <w:r w:rsidRPr="00FB4A2A">
              <w:rPr>
                <w:sz w:val="22"/>
                <w:szCs w:val="22"/>
              </w:rPr>
              <w:t>Показатель</w:t>
            </w:r>
          </w:p>
        </w:tc>
      </w:tr>
      <w:tr w:rsidR="00F1498C" w:rsidRPr="00FB4A2A" w:rsidTr="00FD05EC">
        <w:trPr>
          <w:cantSplit/>
          <w:tblHeader/>
        </w:trPr>
        <w:tc>
          <w:tcPr>
            <w:tcW w:w="567" w:type="dxa"/>
          </w:tcPr>
          <w:p w:rsidR="0031025E" w:rsidRPr="00FB4A2A" w:rsidRDefault="00AC1C30" w:rsidP="00FD05EC">
            <w:pPr>
              <w:ind w:firstLine="0"/>
              <w:jc w:val="center"/>
              <w:rPr>
                <w:sz w:val="22"/>
                <w:szCs w:val="22"/>
              </w:rPr>
            </w:pPr>
            <w:r w:rsidRPr="00FB4A2A">
              <w:rPr>
                <w:sz w:val="22"/>
                <w:szCs w:val="22"/>
              </w:rPr>
              <w:t>1</w:t>
            </w:r>
            <w:r w:rsidRPr="00FB4A2A">
              <w:rPr>
                <w:rStyle w:val="affffffffe"/>
                <w:sz w:val="22"/>
                <w:szCs w:val="22"/>
              </w:rPr>
              <w:t>2</w:t>
            </w:r>
          </w:p>
        </w:tc>
        <w:tc>
          <w:tcPr>
            <w:tcW w:w="4649" w:type="dxa"/>
          </w:tcPr>
          <w:p w:rsidR="0031025E" w:rsidRPr="00FB4A2A" w:rsidRDefault="0031025E" w:rsidP="00FD05EC">
            <w:pPr>
              <w:ind w:firstLine="0"/>
              <w:jc w:val="center"/>
              <w:rPr>
                <w:sz w:val="22"/>
                <w:szCs w:val="22"/>
              </w:rPr>
            </w:pPr>
            <w:r w:rsidRPr="00FB4A2A">
              <w:rPr>
                <w:sz w:val="22"/>
                <w:szCs w:val="22"/>
              </w:rPr>
              <w:t>2</w:t>
            </w:r>
          </w:p>
        </w:tc>
        <w:tc>
          <w:tcPr>
            <w:tcW w:w="1588" w:type="dxa"/>
          </w:tcPr>
          <w:p w:rsidR="0031025E" w:rsidRPr="00FB4A2A" w:rsidRDefault="0031025E" w:rsidP="00FD05EC">
            <w:pPr>
              <w:ind w:firstLine="0"/>
              <w:jc w:val="center"/>
              <w:rPr>
                <w:sz w:val="22"/>
                <w:szCs w:val="22"/>
              </w:rPr>
            </w:pPr>
            <w:r w:rsidRPr="00FB4A2A">
              <w:rPr>
                <w:sz w:val="22"/>
                <w:szCs w:val="22"/>
              </w:rPr>
              <w:t>3</w:t>
            </w:r>
          </w:p>
        </w:tc>
        <w:tc>
          <w:tcPr>
            <w:tcW w:w="1588" w:type="dxa"/>
          </w:tcPr>
          <w:p w:rsidR="0031025E" w:rsidRPr="00FB4A2A" w:rsidRDefault="0031025E" w:rsidP="00FD05EC">
            <w:pPr>
              <w:ind w:firstLine="0"/>
              <w:jc w:val="center"/>
              <w:rPr>
                <w:sz w:val="22"/>
                <w:szCs w:val="22"/>
              </w:rPr>
            </w:pPr>
            <w:r w:rsidRPr="00FB4A2A">
              <w:rPr>
                <w:sz w:val="22"/>
                <w:szCs w:val="22"/>
              </w:rPr>
              <w:t>4</w:t>
            </w:r>
          </w:p>
        </w:tc>
        <w:tc>
          <w:tcPr>
            <w:tcW w:w="1588" w:type="dxa"/>
          </w:tcPr>
          <w:p w:rsidR="0031025E" w:rsidRPr="00FB4A2A" w:rsidRDefault="0031025E" w:rsidP="00FD05EC">
            <w:pPr>
              <w:ind w:firstLine="0"/>
              <w:jc w:val="center"/>
              <w:rPr>
                <w:sz w:val="22"/>
                <w:szCs w:val="22"/>
              </w:rPr>
            </w:pPr>
            <w:r w:rsidRPr="00FB4A2A">
              <w:rPr>
                <w:sz w:val="22"/>
                <w:szCs w:val="22"/>
              </w:rPr>
              <w:t>5</w:t>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w:t>
            </w:r>
          </w:p>
        </w:tc>
        <w:tc>
          <w:tcPr>
            <w:tcW w:w="4649" w:type="dxa"/>
          </w:tcPr>
          <w:p w:rsidR="0031025E" w:rsidRPr="00FB4A2A" w:rsidRDefault="0031025E" w:rsidP="00FD05EC">
            <w:pPr>
              <w:ind w:left="57" w:firstLine="0"/>
              <w:rPr>
                <w:sz w:val="22"/>
                <w:szCs w:val="22"/>
              </w:rPr>
            </w:pPr>
            <w:r w:rsidRPr="00FB4A2A">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FB4A2A" w:rsidRDefault="0031025E" w:rsidP="00FD05EC">
            <w:pPr>
              <w:ind w:firstLine="0"/>
              <w:jc w:val="center"/>
              <w:rPr>
                <w:sz w:val="22"/>
                <w:szCs w:val="22"/>
              </w:rPr>
            </w:pPr>
            <w:r w:rsidRPr="00FB4A2A">
              <w:rPr>
                <w:sz w:val="22"/>
                <w:szCs w:val="22"/>
              </w:rPr>
              <w:t>не более 25</w:t>
            </w:r>
          </w:p>
        </w:tc>
        <w:tc>
          <w:tcPr>
            <w:tcW w:w="1588" w:type="dxa"/>
          </w:tcPr>
          <w:p w:rsidR="0031025E" w:rsidRPr="00FB4A2A" w:rsidRDefault="0031025E" w:rsidP="00FD05EC">
            <w:pPr>
              <w:ind w:left="57" w:firstLine="0"/>
              <w:rPr>
                <w:sz w:val="22"/>
                <w:szCs w:val="22"/>
              </w:rPr>
            </w:pPr>
            <w:r w:rsidRPr="00FB4A2A">
              <w:rPr>
                <w:sz w:val="22"/>
                <w:szCs w:val="22"/>
              </w:rPr>
              <w:sym w:font="Symbol" w:char="F02D"/>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2</w:t>
            </w:r>
          </w:p>
        </w:tc>
        <w:tc>
          <w:tcPr>
            <w:tcW w:w="4649" w:type="dxa"/>
          </w:tcPr>
          <w:p w:rsidR="0031025E" w:rsidRPr="00FB4A2A" w:rsidRDefault="0031025E" w:rsidP="00FD05EC">
            <w:pPr>
              <w:ind w:left="57" w:firstLine="0"/>
              <w:rPr>
                <w:sz w:val="22"/>
                <w:szCs w:val="22"/>
              </w:rPr>
            </w:pPr>
            <w:r w:rsidRPr="00FB4A2A">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FB4A2A">
              <w:rPr>
                <w:rStyle w:val="af"/>
                <w:szCs w:val="22"/>
              </w:rPr>
              <w:t>3</w:t>
            </w:r>
          </w:p>
        </w:tc>
        <w:tc>
          <w:tcPr>
            <w:tcW w:w="3176" w:type="dxa"/>
            <w:gridSpan w:val="2"/>
          </w:tcPr>
          <w:p w:rsidR="0031025E" w:rsidRPr="00FB4A2A" w:rsidRDefault="0031025E" w:rsidP="00FD05EC">
            <w:pPr>
              <w:ind w:firstLine="0"/>
              <w:jc w:val="center"/>
              <w:rPr>
                <w:sz w:val="22"/>
                <w:szCs w:val="22"/>
              </w:rPr>
            </w:pPr>
            <w:r w:rsidRPr="00FB4A2A">
              <w:rPr>
                <w:sz w:val="22"/>
                <w:szCs w:val="22"/>
              </w:rPr>
              <w:t>не более 49</w:t>
            </w:r>
          </w:p>
        </w:tc>
        <w:tc>
          <w:tcPr>
            <w:tcW w:w="1588" w:type="dxa"/>
          </w:tcPr>
          <w:p w:rsidR="0031025E" w:rsidRPr="00FB4A2A" w:rsidRDefault="0031025E" w:rsidP="00FD05EC">
            <w:pPr>
              <w:ind w:left="57" w:firstLine="0"/>
              <w:rPr>
                <w:sz w:val="22"/>
                <w:szCs w:val="22"/>
              </w:rPr>
            </w:pPr>
            <w:r w:rsidRPr="00FB4A2A">
              <w:rPr>
                <w:sz w:val="22"/>
                <w:szCs w:val="22"/>
              </w:rPr>
              <w:sym w:font="Symbol" w:char="F02D"/>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3</w:t>
            </w:r>
          </w:p>
        </w:tc>
        <w:tc>
          <w:tcPr>
            <w:tcW w:w="4649" w:type="dxa"/>
          </w:tcPr>
          <w:p w:rsidR="0031025E" w:rsidRPr="00FB4A2A" w:rsidRDefault="0031025E" w:rsidP="00FD05EC">
            <w:pPr>
              <w:ind w:left="57" w:firstLine="0"/>
              <w:rPr>
                <w:sz w:val="22"/>
                <w:szCs w:val="22"/>
              </w:rPr>
            </w:pPr>
            <w:r w:rsidRPr="00FB4A2A">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FB4A2A" w:rsidRDefault="0031025E" w:rsidP="00FD05EC">
            <w:pPr>
              <w:ind w:firstLine="0"/>
              <w:jc w:val="center"/>
              <w:rPr>
                <w:sz w:val="22"/>
                <w:szCs w:val="22"/>
              </w:rPr>
            </w:pPr>
            <w:r w:rsidRPr="00FB4A2A">
              <w:rPr>
                <w:sz w:val="22"/>
                <w:szCs w:val="22"/>
              </w:rPr>
              <w:t>да (нет)</w:t>
            </w:r>
          </w:p>
        </w:tc>
        <w:tc>
          <w:tcPr>
            <w:tcW w:w="1588" w:type="dxa"/>
          </w:tcPr>
          <w:p w:rsidR="0031025E" w:rsidRPr="00FB4A2A" w:rsidRDefault="0031025E" w:rsidP="00FD05EC">
            <w:pPr>
              <w:ind w:left="57" w:firstLine="0"/>
              <w:rPr>
                <w:sz w:val="22"/>
                <w:szCs w:val="22"/>
              </w:rPr>
            </w:pPr>
            <w:r w:rsidRPr="00FB4A2A">
              <w:rPr>
                <w:sz w:val="22"/>
                <w:szCs w:val="22"/>
              </w:rPr>
              <w:t>_</w:t>
            </w:r>
          </w:p>
        </w:tc>
      </w:tr>
      <w:tr w:rsidR="00F1498C" w:rsidRPr="00FB4A2A" w:rsidTr="00FD05EC">
        <w:trPr>
          <w:cantSplit/>
        </w:trPr>
        <w:tc>
          <w:tcPr>
            <w:tcW w:w="567" w:type="dxa"/>
          </w:tcPr>
          <w:p w:rsidR="0031025E" w:rsidRPr="00FB4A2A" w:rsidRDefault="0031025E" w:rsidP="00FD05EC">
            <w:pPr>
              <w:ind w:firstLine="0"/>
              <w:jc w:val="center"/>
              <w:rPr>
                <w:sz w:val="22"/>
                <w:szCs w:val="22"/>
                <w:lang w:val="en-US"/>
              </w:rPr>
            </w:pPr>
            <w:r w:rsidRPr="00FB4A2A">
              <w:rPr>
                <w:sz w:val="22"/>
                <w:szCs w:val="22"/>
                <w:lang w:val="en-US"/>
              </w:rPr>
              <w:lastRenderedPageBreak/>
              <w:t>4</w:t>
            </w:r>
          </w:p>
        </w:tc>
        <w:tc>
          <w:tcPr>
            <w:tcW w:w="4649" w:type="dxa"/>
          </w:tcPr>
          <w:p w:rsidR="0031025E" w:rsidRPr="00FB4A2A" w:rsidRDefault="0031025E" w:rsidP="00FD05EC">
            <w:pPr>
              <w:ind w:left="57" w:firstLine="0"/>
              <w:rPr>
                <w:sz w:val="22"/>
                <w:szCs w:val="22"/>
              </w:rPr>
            </w:pPr>
            <w:r w:rsidRPr="00FB4A2A">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FB4A2A" w:rsidRDefault="0031025E" w:rsidP="00FD05EC">
            <w:pPr>
              <w:ind w:firstLine="0"/>
              <w:jc w:val="center"/>
              <w:rPr>
                <w:sz w:val="22"/>
                <w:szCs w:val="22"/>
              </w:rPr>
            </w:pPr>
            <w:r w:rsidRPr="00FB4A2A">
              <w:rPr>
                <w:sz w:val="22"/>
                <w:szCs w:val="22"/>
              </w:rPr>
              <w:t>да (нет)</w:t>
            </w:r>
          </w:p>
        </w:tc>
        <w:tc>
          <w:tcPr>
            <w:tcW w:w="1588" w:type="dxa"/>
          </w:tcPr>
          <w:p w:rsidR="0031025E" w:rsidRPr="00FB4A2A" w:rsidRDefault="0031025E" w:rsidP="00FD05EC">
            <w:pPr>
              <w:ind w:left="57" w:firstLine="0"/>
              <w:rPr>
                <w:sz w:val="22"/>
                <w:szCs w:val="22"/>
              </w:rPr>
            </w:pPr>
            <w:r w:rsidRPr="00FB4A2A">
              <w:rPr>
                <w:sz w:val="22"/>
                <w:szCs w:val="22"/>
              </w:rPr>
              <w:t>-</w:t>
            </w:r>
          </w:p>
        </w:tc>
      </w:tr>
      <w:tr w:rsidR="00F1498C" w:rsidRPr="00FB4A2A" w:rsidTr="00FD05EC">
        <w:trPr>
          <w:cantSplit/>
        </w:trPr>
        <w:tc>
          <w:tcPr>
            <w:tcW w:w="567" w:type="dxa"/>
          </w:tcPr>
          <w:p w:rsidR="0031025E" w:rsidRPr="00FB4A2A" w:rsidRDefault="0031025E" w:rsidP="00FD05EC">
            <w:pPr>
              <w:ind w:firstLine="0"/>
              <w:jc w:val="center"/>
              <w:rPr>
                <w:sz w:val="22"/>
                <w:szCs w:val="22"/>
                <w:lang w:val="en-US"/>
              </w:rPr>
            </w:pPr>
            <w:r w:rsidRPr="00FB4A2A">
              <w:rPr>
                <w:sz w:val="22"/>
                <w:szCs w:val="22"/>
                <w:lang w:val="en-US"/>
              </w:rPr>
              <w:t>5</w:t>
            </w:r>
          </w:p>
        </w:tc>
        <w:tc>
          <w:tcPr>
            <w:tcW w:w="4649" w:type="dxa"/>
          </w:tcPr>
          <w:p w:rsidR="0031025E" w:rsidRPr="00FB4A2A" w:rsidRDefault="0031025E" w:rsidP="00FD05EC">
            <w:pPr>
              <w:ind w:left="57" w:firstLine="0"/>
              <w:rPr>
                <w:sz w:val="22"/>
                <w:szCs w:val="22"/>
              </w:rPr>
            </w:pPr>
            <w:r w:rsidRPr="00FB4A2A">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FB4A2A">
                <w:rPr>
                  <w:sz w:val="22"/>
                </w:rPr>
                <w:t>законом</w:t>
              </w:r>
            </w:hyperlink>
            <w:r w:rsidRPr="00FB4A2A">
              <w:rPr>
                <w:sz w:val="22"/>
              </w:rPr>
              <w:t xml:space="preserve"> "Об инновационном центре "</w:t>
            </w:r>
            <w:proofErr w:type="spellStart"/>
            <w:r w:rsidRPr="00FB4A2A">
              <w:rPr>
                <w:sz w:val="22"/>
              </w:rPr>
              <w:t>Сколково</w:t>
            </w:r>
            <w:proofErr w:type="spellEnd"/>
            <w:r w:rsidRPr="00FB4A2A">
              <w:rPr>
                <w:sz w:val="22"/>
              </w:rPr>
              <w:t>"</w:t>
            </w:r>
          </w:p>
        </w:tc>
        <w:tc>
          <w:tcPr>
            <w:tcW w:w="3176" w:type="dxa"/>
            <w:gridSpan w:val="2"/>
          </w:tcPr>
          <w:p w:rsidR="0031025E" w:rsidRPr="00FB4A2A" w:rsidRDefault="0031025E" w:rsidP="00FD05EC">
            <w:pPr>
              <w:ind w:firstLine="0"/>
              <w:jc w:val="center"/>
              <w:rPr>
                <w:sz w:val="22"/>
                <w:szCs w:val="22"/>
              </w:rPr>
            </w:pPr>
            <w:r w:rsidRPr="00FB4A2A">
              <w:rPr>
                <w:sz w:val="22"/>
                <w:szCs w:val="22"/>
              </w:rPr>
              <w:t>да (нет)</w:t>
            </w:r>
          </w:p>
        </w:tc>
        <w:tc>
          <w:tcPr>
            <w:tcW w:w="1588" w:type="dxa"/>
          </w:tcPr>
          <w:p w:rsidR="0031025E" w:rsidRPr="00FB4A2A" w:rsidRDefault="0031025E" w:rsidP="00FD05EC">
            <w:pPr>
              <w:ind w:left="57" w:firstLine="0"/>
              <w:rPr>
                <w:sz w:val="22"/>
                <w:szCs w:val="22"/>
              </w:rPr>
            </w:pPr>
            <w:r w:rsidRPr="00FB4A2A">
              <w:rPr>
                <w:sz w:val="22"/>
                <w:szCs w:val="22"/>
              </w:rPr>
              <w:t>-</w:t>
            </w:r>
          </w:p>
        </w:tc>
      </w:tr>
      <w:tr w:rsidR="00F1498C" w:rsidRPr="00FB4A2A" w:rsidTr="00FD05EC">
        <w:trPr>
          <w:cantSplit/>
        </w:trPr>
        <w:tc>
          <w:tcPr>
            <w:tcW w:w="567" w:type="dxa"/>
          </w:tcPr>
          <w:p w:rsidR="0031025E" w:rsidRPr="00FB4A2A" w:rsidRDefault="0031025E" w:rsidP="00FD05EC">
            <w:pPr>
              <w:ind w:firstLine="0"/>
              <w:jc w:val="center"/>
              <w:rPr>
                <w:sz w:val="22"/>
                <w:szCs w:val="22"/>
                <w:lang w:val="en-US"/>
              </w:rPr>
            </w:pPr>
            <w:r w:rsidRPr="00FB4A2A">
              <w:rPr>
                <w:sz w:val="22"/>
                <w:szCs w:val="22"/>
                <w:lang w:val="en-US"/>
              </w:rPr>
              <w:t>6</w:t>
            </w:r>
          </w:p>
        </w:tc>
        <w:tc>
          <w:tcPr>
            <w:tcW w:w="4649" w:type="dxa"/>
          </w:tcPr>
          <w:p w:rsidR="0031025E" w:rsidRPr="00FB4A2A" w:rsidRDefault="0031025E" w:rsidP="00FD05EC">
            <w:pPr>
              <w:adjustRightInd w:val="0"/>
              <w:ind w:firstLine="0"/>
              <w:rPr>
                <w:sz w:val="22"/>
                <w:szCs w:val="22"/>
              </w:rPr>
            </w:pPr>
            <w:r w:rsidRPr="00FB4A2A">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FB4A2A">
                <w:rPr>
                  <w:sz w:val="22"/>
                </w:rPr>
                <w:t>законом</w:t>
              </w:r>
            </w:hyperlink>
            <w:r w:rsidRPr="00FB4A2A">
              <w:rPr>
                <w:sz w:val="22"/>
              </w:rPr>
              <w:t xml:space="preserve"> «О науке и государственной научно-технической политике».</w:t>
            </w:r>
          </w:p>
        </w:tc>
        <w:tc>
          <w:tcPr>
            <w:tcW w:w="3176" w:type="dxa"/>
            <w:gridSpan w:val="2"/>
          </w:tcPr>
          <w:p w:rsidR="0031025E" w:rsidRPr="00FB4A2A" w:rsidRDefault="0031025E" w:rsidP="00FD05EC">
            <w:pPr>
              <w:ind w:firstLine="0"/>
              <w:jc w:val="center"/>
              <w:rPr>
                <w:sz w:val="22"/>
                <w:szCs w:val="22"/>
              </w:rPr>
            </w:pPr>
            <w:r w:rsidRPr="00FB4A2A">
              <w:rPr>
                <w:sz w:val="22"/>
                <w:szCs w:val="22"/>
              </w:rPr>
              <w:t>да (нет)</w:t>
            </w:r>
          </w:p>
        </w:tc>
        <w:tc>
          <w:tcPr>
            <w:tcW w:w="1588" w:type="dxa"/>
          </w:tcPr>
          <w:p w:rsidR="0031025E" w:rsidRPr="00FB4A2A" w:rsidRDefault="0031025E" w:rsidP="00FD05EC">
            <w:pPr>
              <w:ind w:left="57" w:firstLine="0"/>
              <w:rPr>
                <w:sz w:val="22"/>
                <w:szCs w:val="22"/>
              </w:rPr>
            </w:pPr>
            <w:r w:rsidRPr="00FB4A2A">
              <w:rPr>
                <w:sz w:val="22"/>
                <w:szCs w:val="22"/>
              </w:rPr>
              <w:t>-</w:t>
            </w:r>
          </w:p>
        </w:tc>
      </w:tr>
      <w:tr w:rsidR="00F1498C" w:rsidRPr="00FB4A2A" w:rsidTr="00FD05EC">
        <w:trPr>
          <w:cantSplit/>
        </w:trPr>
        <w:tc>
          <w:tcPr>
            <w:tcW w:w="567" w:type="dxa"/>
            <w:vMerge w:val="restart"/>
          </w:tcPr>
          <w:p w:rsidR="0031025E" w:rsidRPr="00FB4A2A" w:rsidRDefault="0031025E" w:rsidP="00FD05EC">
            <w:pPr>
              <w:ind w:firstLine="0"/>
              <w:jc w:val="center"/>
              <w:rPr>
                <w:sz w:val="22"/>
                <w:szCs w:val="22"/>
                <w:lang w:val="en-US"/>
              </w:rPr>
            </w:pPr>
            <w:r w:rsidRPr="00FB4A2A">
              <w:rPr>
                <w:sz w:val="22"/>
                <w:szCs w:val="22"/>
                <w:lang w:val="en-US"/>
              </w:rPr>
              <w:t>7</w:t>
            </w:r>
          </w:p>
        </w:tc>
        <w:tc>
          <w:tcPr>
            <w:tcW w:w="4649" w:type="dxa"/>
            <w:vMerge w:val="restart"/>
          </w:tcPr>
          <w:p w:rsidR="0031025E" w:rsidRPr="00FB4A2A" w:rsidRDefault="0031025E" w:rsidP="00FD05EC">
            <w:pPr>
              <w:ind w:left="57" w:firstLine="0"/>
              <w:rPr>
                <w:sz w:val="22"/>
                <w:szCs w:val="22"/>
              </w:rPr>
            </w:pPr>
            <w:r w:rsidRPr="00FB4A2A">
              <w:rPr>
                <w:sz w:val="22"/>
                <w:szCs w:val="22"/>
              </w:rPr>
              <w:t>Среднесписочная численность работников за предшествующий календарный год, человек</w:t>
            </w:r>
          </w:p>
        </w:tc>
        <w:tc>
          <w:tcPr>
            <w:tcW w:w="1588" w:type="dxa"/>
          </w:tcPr>
          <w:p w:rsidR="0031025E" w:rsidRPr="00FB4A2A" w:rsidRDefault="0031025E" w:rsidP="00FD05EC">
            <w:pPr>
              <w:ind w:firstLine="0"/>
              <w:jc w:val="center"/>
              <w:rPr>
                <w:sz w:val="22"/>
                <w:szCs w:val="22"/>
              </w:rPr>
            </w:pPr>
            <w:r w:rsidRPr="00FB4A2A">
              <w:rPr>
                <w:sz w:val="22"/>
                <w:szCs w:val="22"/>
              </w:rPr>
              <w:t>до 100 включительно</w:t>
            </w:r>
          </w:p>
        </w:tc>
        <w:tc>
          <w:tcPr>
            <w:tcW w:w="1588" w:type="dxa"/>
            <w:vMerge w:val="restart"/>
          </w:tcPr>
          <w:p w:rsidR="0031025E" w:rsidRPr="00FB4A2A" w:rsidRDefault="0031025E" w:rsidP="00FD05EC">
            <w:pPr>
              <w:ind w:firstLine="0"/>
              <w:jc w:val="center"/>
              <w:rPr>
                <w:sz w:val="22"/>
                <w:szCs w:val="22"/>
              </w:rPr>
            </w:pPr>
            <w:r w:rsidRPr="00FB4A2A">
              <w:rPr>
                <w:sz w:val="22"/>
                <w:szCs w:val="22"/>
              </w:rPr>
              <w:t>от 101 до 250 включительно</w:t>
            </w:r>
          </w:p>
        </w:tc>
        <w:tc>
          <w:tcPr>
            <w:tcW w:w="1588" w:type="dxa"/>
            <w:vMerge w:val="restart"/>
          </w:tcPr>
          <w:p w:rsidR="0031025E" w:rsidRPr="00FB4A2A" w:rsidRDefault="0031025E" w:rsidP="00FD05EC">
            <w:pPr>
              <w:ind w:left="57" w:firstLine="0"/>
              <w:rPr>
                <w:sz w:val="22"/>
                <w:szCs w:val="22"/>
              </w:rPr>
            </w:pPr>
            <w:r w:rsidRPr="00FB4A2A">
              <w:rPr>
                <w:sz w:val="22"/>
                <w:szCs w:val="22"/>
              </w:rPr>
              <w:t>указывается количество человек</w:t>
            </w:r>
            <w:r w:rsidRPr="00FB4A2A">
              <w:rPr>
                <w:sz w:val="22"/>
                <w:szCs w:val="22"/>
              </w:rPr>
              <w:br/>
              <w:t>(за предшествующий календарный год)</w:t>
            </w:r>
          </w:p>
        </w:tc>
      </w:tr>
      <w:tr w:rsidR="00F1498C" w:rsidRPr="00FB4A2A" w:rsidTr="00FD05EC">
        <w:trPr>
          <w:cantSplit/>
        </w:trPr>
        <w:tc>
          <w:tcPr>
            <w:tcW w:w="567" w:type="dxa"/>
            <w:vMerge/>
          </w:tcPr>
          <w:p w:rsidR="0031025E" w:rsidRPr="00FB4A2A" w:rsidRDefault="0031025E" w:rsidP="00FD05EC">
            <w:pPr>
              <w:ind w:firstLine="0"/>
              <w:jc w:val="center"/>
              <w:rPr>
                <w:sz w:val="22"/>
                <w:szCs w:val="22"/>
              </w:rPr>
            </w:pPr>
          </w:p>
        </w:tc>
        <w:tc>
          <w:tcPr>
            <w:tcW w:w="4649" w:type="dxa"/>
            <w:vMerge/>
          </w:tcPr>
          <w:p w:rsidR="0031025E" w:rsidRPr="00FB4A2A" w:rsidRDefault="0031025E" w:rsidP="00FD05EC">
            <w:pPr>
              <w:ind w:left="57" w:firstLine="0"/>
              <w:rPr>
                <w:sz w:val="22"/>
                <w:szCs w:val="22"/>
              </w:rPr>
            </w:pPr>
          </w:p>
        </w:tc>
        <w:tc>
          <w:tcPr>
            <w:tcW w:w="1588" w:type="dxa"/>
          </w:tcPr>
          <w:p w:rsidR="0031025E" w:rsidRPr="00FB4A2A" w:rsidRDefault="0031025E" w:rsidP="00FD05EC">
            <w:pPr>
              <w:ind w:firstLine="0"/>
              <w:jc w:val="center"/>
              <w:rPr>
                <w:sz w:val="22"/>
                <w:szCs w:val="22"/>
              </w:rPr>
            </w:pPr>
            <w:r w:rsidRPr="00FB4A2A">
              <w:rPr>
                <w:sz w:val="22"/>
                <w:szCs w:val="22"/>
              </w:rPr>
              <w:t xml:space="preserve">до 15 – </w:t>
            </w:r>
            <w:proofErr w:type="spellStart"/>
            <w:r w:rsidRPr="00FB4A2A">
              <w:rPr>
                <w:sz w:val="22"/>
                <w:szCs w:val="22"/>
              </w:rPr>
              <w:t>микропред</w:t>
            </w:r>
            <w:r w:rsidRPr="00FB4A2A">
              <w:rPr>
                <w:sz w:val="22"/>
                <w:szCs w:val="22"/>
              </w:rPr>
              <w:softHyphen/>
              <w:t>приятие</w:t>
            </w:r>
            <w:proofErr w:type="spellEnd"/>
          </w:p>
        </w:tc>
        <w:tc>
          <w:tcPr>
            <w:tcW w:w="1588" w:type="dxa"/>
            <w:vMerge/>
          </w:tcPr>
          <w:p w:rsidR="0031025E" w:rsidRPr="00FB4A2A" w:rsidRDefault="0031025E" w:rsidP="00FD05EC">
            <w:pPr>
              <w:ind w:firstLine="0"/>
              <w:rPr>
                <w:sz w:val="22"/>
                <w:szCs w:val="22"/>
              </w:rPr>
            </w:pPr>
          </w:p>
        </w:tc>
        <w:tc>
          <w:tcPr>
            <w:tcW w:w="1588" w:type="dxa"/>
            <w:vMerge/>
          </w:tcPr>
          <w:p w:rsidR="0031025E" w:rsidRPr="00FB4A2A" w:rsidRDefault="0031025E" w:rsidP="00FD05EC">
            <w:pPr>
              <w:ind w:left="57" w:firstLine="0"/>
              <w:rPr>
                <w:sz w:val="22"/>
                <w:szCs w:val="22"/>
              </w:rPr>
            </w:pPr>
          </w:p>
        </w:tc>
      </w:tr>
      <w:tr w:rsidR="00F1498C" w:rsidRPr="00FB4A2A" w:rsidTr="00FD05EC">
        <w:trPr>
          <w:cantSplit/>
        </w:trPr>
        <w:tc>
          <w:tcPr>
            <w:tcW w:w="567" w:type="dxa"/>
            <w:vMerge w:val="restart"/>
          </w:tcPr>
          <w:p w:rsidR="0031025E" w:rsidRPr="00FB4A2A" w:rsidRDefault="0031025E" w:rsidP="00FD05EC">
            <w:pPr>
              <w:ind w:firstLine="0"/>
              <w:jc w:val="center"/>
              <w:rPr>
                <w:sz w:val="22"/>
                <w:szCs w:val="22"/>
              </w:rPr>
            </w:pPr>
            <w:r w:rsidRPr="00FB4A2A">
              <w:rPr>
                <w:sz w:val="22"/>
                <w:szCs w:val="22"/>
              </w:rPr>
              <w:t>8</w:t>
            </w:r>
          </w:p>
        </w:tc>
        <w:tc>
          <w:tcPr>
            <w:tcW w:w="4649" w:type="dxa"/>
            <w:vMerge w:val="restart"/>
          </w:tcPr>
          <w:p w:rsidR="0031025E" w:rsidRPr="00FB4A2A" w:rsidRDefault="0031025E" w:rsidP="00FD05EC">
            <w:pPr>
              <w:ind w:left="57" w:firstLine="0"/>
              <w:rPr>
                <w:sz w:val="22"/>
              </w:rPr>
            </w:pPr>
            <w:r w:rsidRPr="00FB4A2A">
              <w:rPr>
                <w:sz w:val="22"/>
              </w:rPr>
              <w:t>Доход за предшествующий календарный год, который</w:t>
            </w:r>
          </w:p>
          <w:p w:rsidR="0031025E" w:rsidRPr="00FB4A2A" w:rsidRDefault="0031025E" w:rsidP="00FD05EC">
            <w:pPr>
              <w:ind w:left="57" w:firstLine="0"/>
              <w:rPr>
                <w:sz w:val="22"/>
                <w:szCs w:val="22"/>
              </w:rPr>
            </w:pPr>
            <w:r w:rsidRPr="00FB4A2A">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FB4A2A" w:rsidRDefault="0031025E" w:rsidP="00FD05EC">
            <w:pPr>
              <w:ind w:firstLine="0"/>
              <w:jc w:val="center"/>
              <w:rPr>
                <w:sz w:val="22"/>
                <w:szCs w:val="22"/>
              </w:rPr>
            </w:pPr>
            <w:r w:rsidRPr="00FB4A2A">
              <w:rPr>
                <w:sz w:val="22"/>
                <w:szCs w:val="22"/>
              </w:rPr>
              <w:t>800</w:t>
            </w:r>
          </w:p>
        </w:tc>
        <w:tc>
          <w:tcPr>
            <w:tcW w:w="1588" w:type="dxa"/>
            <w:vMerge w:val="restart"/>
          </w:tcPr>
          <w:p w:rsidR="0031025E" w:rsidRPr="00FB4A2A" w:rsidRDefault="0031025E" w:rsidP="00FD05EC">
            <w:pPr>
              <w:ind w:firstLine="0"/>
              <w:jc w:val="center"/>
              <w:rPr>
                <w:sz w:val="22"/>
                <w:szCs w:val="22"/>
              </w:rPr>
            </w:pPr>
            <w:r w:rsidRPr="00FB4A2A">
              <w:rPr>
                <w:sz w:val="22"/>
                <w:szCs w:val="22"/>
              </w:rPr>
              <w:t>2000</w:t>
            </w:r>
          </w:p>
        </w:tc>
        <w:tc>
          <w:tcPr>
            <w:tcW w:w="1588" w:type="dxa"/>
          </w:tcPr>
          <w:p w:rsidR="0031025E" w:rsidRPr="00FB4A2A" w:rsidRDefault="0031025E" w:rsidP="00FD05EC">
            <w:pPr>
              <w:ind w:left="57" w:firstLine="0"/>
              <w:rPr>
                <w:sz w:val="22"/>
                <w:szCs w:val="22"/>
              </w:rPr>
            </w:pPr>
            <w:r w:rsidRPr="00FB4A2A">
              <w:rPr>
                <w:sz w:val="22"/>
                <w:szCs w:val="22"/>
              </w:rPr>
              <w:t>указывается в млн. рублей</w:t>
            </w:r>
            <w:r w:rsidRPr="00FB4A2A">
              <w:rPr>
                <w:sz w:val="22"/>
                <w:szCs w:val="22"/>
              </w:rPr>
              <w:br/>
              <w:t>(за предшествующий календарный год)</w:t>
            </w:r>
          </w:p>
        </w:tc>
      </w:tr>
      <w:tr w:rsidR="00F1498C" w:rsidRPr="00FB4A2A" w:rsidTr="00FD05EC">
        <w:trPr>
          <w:cantSplit/>
        </w:trPr>
        <w:tc>
          <w:tcPr>
            <w:tcW w:w="567" w:type="dxa"/>
            <w:vMerge/>
          </w:tcPr>
          <w:p w:rsidR="0031025E" w:rsidRPr="00FB4A2A" w:rsidRDefault="0031025E" w:rsidP="00FD05EC">
            <w:pPr>
              <w:ind w:firstLine="0"/>
              <w:jc w:val="center"/>
              <w:rPr>
                <w:sz w:val="22"/>
                <w:szCs w:val="22"/>
              </w:rPr>
            </w:pPr>
          </w:p>
        </w:tc>
        <w:tc>
          <w:tcPr>
            <w:tcW w:w="4649" w:type="dxa"/>
            <w:vMerge/>
          </w:tcPr>
          <w:p w:rsidR="0031025E" w:rsidRPr="00FB4A2A" w:rsidRDefault="0031025E" w:rsidP="00FD05EC">
            <w:pPr>
              <w:ind w:firstLine="0"/>
              <w:rPr>
                <w:sz w:val="22"/>
                <w:szCs w:val="22"/>
              </w:rPr>
            </w:pPr>
          </w:p>
        </w:tc>
        <w:tc>
          <w:tcPr>
            <w:tcW w:w="1588" w:type="dxa"/>
          </w:tcPr>
          <w:p w:rsidR="0031025E" w:rsidRPr="00FB4A2A" w:rsidRDefault="0031025E" w:rsidP="00FD05EC">
            <w:pPr>
              <w:ind w:firstLine="0"/>
              <w:jc w:val="center"/>
              <w:rPr>
                <w:sz w:val="22"/>
                <w:szCs w:val="22"/>
              </w:rPr>
            </w:pPr>
            <w:r w:rsidRPr="00FB4A2A">
              <w:rPr>
                <w:sz w:val="22"/>
                <w:szCs w:val="22"/>
              </w:rPr>
              <w:t xml:space="preserve">120 в год – </w:t>
            </w:r>
            <w:proofErr w:type="spellStart"/>
            <w:r w:rsidRPr="00FB4A2A">
              <w:rPr>
                <w:sz w:val="22"/>
                <w:szCs w:val="22"/>
              </w:rPr>
              <w:t>микро</w:t>
            </w:r>
            <w:r w:rsidRPr="00FB4A2A">
              <w:rPr>
                <w:sz w:val="22"/>
                <w:szCs w:val="22"/>
              </w:rPr>
              <w:softHyphen/>
              <w:t>предприятие</w:t>
            </w:r>
            <w:proofErr w:type="spellEnd"/>
          </w:p>
        </w:tc>
        <w:tc>
          <w:tcPr>
            <w:tcW w:w="1588" w:type="dxa"/>
            <w:vMerge/>
          </w:tcPr>
          <w:p w:rsidR="0031025E" w:rsidRPr="00FB4A2A" w:rsidRDefault="0031025E" w:rsidP="00FD05EC">
            <w:pPr>
              <w:ind w:firstLine="0"/>
              <w:rPr>
                <w:sz w:val="22"/>
                <w:szCs w:val="22"/>
              </w:rPr>
            </w:pPr>
          </w:p>
        </w:tc>
        <w:tc>
          <w:tcPr>
            <w:tcW w:w="1588" w:type="dxa"/>
          </w:tcPr>
          <w:p w:rsidR="0031025E" w:rsidRPr="00FB4A2A" w:rsidRDefault="0031025E" w:rsidP="00FD05EC">
            <w:pPr>
              <w:ind w:left="57" w:firstLine="0"/>
              <w:rPr>
                <w:sz w:val="22"/>
                <w:szCs w:val="22"/>
              </w:rPr>
            </w:pP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lastRenderedPageBreak/>
              <w:t>9</w:t>
            </w:r>
          </w:p>
        </w:tc>
        <w:tc>
          <w:tcPr>
            <w:tcW w:w="4649" w:type="dxa"/>
          </w:tcPr>
          <w:p w:rsidR="0031025E" w:rsidRPr="00FB4A2A" w:rsidRDefault="0031025E" w:rsidP="00FD05EC">
            <w:pPr>
              <w:ind w:left="57" w:firstLine="0"/>
              <w:rPr>
                <w:sz w:val="22"/>
                <w:szCs w:val="22"/>
              </w:rPr>
            </w:pPr>
            <w:r w:rsidRPr="00FB4A2A">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FB4A2A" w:rsidRDefault="0031025E" w:rsidP="00FD05EC">
            <w:pPr>
              <w:ind w:firstLine="0"/>
              <w:jc w:val="center"/>
              <w:rPr>
                <w:sz w:val="22"/>
                <w:szCs w:val="22"/>
              </w:rPr>
            </w:pPr>
            <w:r w:rsidRPr="00FB4A2A">
              <w:rPr>
                <w:sz w:val="22"/>
                <w:szCs w:val="22"/>
              </w:rPr>
              <w:t>Подлежит заполнению</w:t>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10</w:t>
            </w:r>
          </w:p>
        </w:tc>
        <w:tc>
          <w:tcPr>
            <w:tcW w:w="4649" w:type="dxa"/>
          </w:tcPr>
          <w:p w:rsidR="0031025E" w:rsidRPr="00FB4A2A" w:rsidRDefault="0031025E" w:rsidP="00FD05EC">
            <w:pPr>
              <w:ind w:left="57" w:firstLine="0"/>
              <w:rPr>
                <w:sz w:val="22"/>
                <w:szCs w:val="22"/>
              </w:rPr>
            </w:pPr>
            <w:r w:rsidRPr="00FB4A2A">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FB4A2A" w:rsidRDefault="0031025E" w:rsidP="00FD05EC">
            <w:pPr>
              <w:ind w:firstLine="0"/>
              <w:jc w:val="center"/>
              <w:rPr>
                <w:sz w:val="22"/>
                <w:szCs w:val="22"/>
              </w:rPr>
            </w:pPr>
            <w:r w:rsidRPr="00FB4A2A">
              <w:rPr>
                <w:sz w:val="22"/>
                <w:szCs w:val="22"/>
              </w:rPr>
              <w:t>Подлежит заполнению</w:t>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11</w:t>
            </w:r>
          </w:p>
        </w:tc>
        <w:tc>
          <w:tcPr>
            <w:tcW w:w="4649" w:type="dxa"/>
          </w:tcPr>
          <w:p w:rsidR="0031025E" w:rsidRPr="00FB4A2A" w:rsidRDefault="0031025E" w:rsidP="00FD05EC">
            <w:pPr>
              <w:ind w:left="57" w:firstLine="0"/>
              <w:rPr>
                <w:sz w:val="22"/>
                <w:szCs w:val="22"/>
              </w:rPr>
            </w:pPr>
            <w:r w:rsidRPr="00FB4A2A">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FB4A2A" w:rsidRDefault="0031025E" w:rsidP="00FD05EC">
            <w:pPr>
              <w:ind w:firstLine="0"/>
              <w:jc w:val="center"/>
              <w:rPr>
                <w:sz w:val="22"/>
                <w:szCs w:val="22"/>
              </w:rPr>
            </w:pPr>
            <w:r w:rsidRPr="00FB4A2A">
              <w:rPr>
                <w:sz w:val="22"/>
                <w:szCs w:val="22"/>
              </w:rPr>
              <w:t>Подлежит заполнению</w:t>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12</w:t>
            </w:r>
          </w:p>
        </w:tc>
        <w:tc>
          <w:tcPr>
            <w:tcW w:w="4649" w:type="dxa"/>
          </w:tcPr>
          <w:p w:rsidR="0031025E" w:rsidRPr="00FB4A2A" w:rsidRDefault="0031025E" w:rsidP="00FD05EC">
            <w:pPr>
              <w:ind w:left="57" w:firstLine="0"/>
              <w:rPr>
                <w:sz w:val="22"/>
                <w:szCs w:val="22"/>
              </w:rPr>
            </w:pPr>
            <w:r w:rsidRPr="00FB4A2A">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FB4A2A" w:rsidRDefault="0031025E" w:rsidP="00FD05EC">
            <w:pPr>
              <w:ind w:firstLine="0"/>
              <w:jc w:val="center"/>
              <w:rPr>
                <w:sz w:val="22"/>
                <w:szCs w:val="22"/>
              </w:rPr>
            </w:pPr>
            <w:r w:rsidRPr="00FB4A2A">
              <w:rPr>
                <w:sz w:val="22"/>
                <w:szCs w:val="22"/>
              </w:rPr>
              <w:t>да (нет)</w:t>
            </w:r>
            <w:r w:rsidRPr="00FB4A2A">
              <w:rPr>
                <w:sz w:val="22"/>
                <w:szCs w:val="22"/>
              </w:rPr>
              <w:br/>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13</w:t>
            </w:r>
          </w:p>
        </w:tc>
        <w:tc>
          <w:tcPr>
            <w:tcW w:w="4649" w:type="dxa"/>
          </w:tcPr>
          <w:p w:rsidR="0031025E" w:rsidRPr="00FB4A2A" w:rsidRDefault="0031025E" w:rsidP="00FD05EC">
            <w:pPr>
              <w:ind w:left="57" w:firstLine="0"/>
              <w:rPr>
                <w:sz w:val="22"/>
                <w:szCs w:val="22"/>
              </w:rPr>
            </w:pPr>
            <w:r w:rsidRPr="00FB4A2A">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FB4A2A" w:rsidRDefault="0031025E" w:rsidP="00FD05EC">
            <w:pPr>
              <w:ind w:firstLine="0"/>
              <w:jc w:val="center"/>
              <w:rPr>
                <w:sz w:val="22"/>
                <w:szCs w:val="22"/>
              </w:rPr>
            </w:pPr>
            <w:r w:rsidRPr="00FB4A2A">
              <w:rPr>
                <w:sz w:val="22"/>
                <w:szCs w:val="22"/>
              </w:rPr>
              <w:t>да (нет)</w:t>
            </w:r>
            <w:r w:rsidRPr="00FB4A2A">
              <w:rPr>
                <w:sz w:val="22"/>
                <w:szCs w:val="22"/>
              </w:rPr>
              <w:br/>
              <w:t xml:space="preserve">(в случае участия </w:t>
            </w:r>
            <w:r w:rsidRPr="00FB4A2A">
              <w:rPr>
                <w:sz w:val="22"/>
                <w:szCs w:val="22"/>
              </w:rPr>
              <w:sym w:font="Symbol" w:char="F02D"/>
            </w:r>
            <w:r w:rsidRPr="00FB4A2A">
              <w:rPr>
                <w:sz w:val="22"/>
                <w:szCs w:val="22"/>
              </w:rPr>
              <w:t xml:space="preserve"> наименование заказчика, реализующего программу партнерства)</w:t>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14</w:t>
            </w:r>
          </w:p>
        </w:tc>
        <w:tc>
          <w:tcPr>
            <w:tcW w:w="4649" w:type="dxa"/>
          </w:tcPr>
          <w:p w:rsidR="0031025E" w:rsidRPr="00FB4A2A" w:rsidRDefault="0031025E" w:rsidP="00FD05EC">
            <w:pPr>
              <w:ind w:left="57" w:firstLine="0"/>
              <w:rPr>
                <w:sz w:val="22"/>
                <w:szCs w:val="22"/>
              </w:rPr>
            </w:pPr>
            <w:r w:rsidRPr="00FB4A2A">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FB4A2A">
                <w:rPr>
                  <w:sz w:val="22"/>
                </w:rPr>
                <w:t>законом</w:t>
              </w:r>
            </w:hyperlink>
            <w:r w:rsidRPr="00FB4A2A">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FB4A2A">
                <w:rPr>
                  <w:sz w:val="22"/>
                </w:rPr>
                <w:t>законом</w:t>
              </w:r>
            </w:hyperlink>
            <w:r w:rsidRPr="00FB4A2A">
              <w:rPr>
                <w:sz w:val="22"/>
              </w:rPr>
              <w:t xml:space="preserve"> "О закупках товаров, работ, услуг отдельными видами юридических лиц"</w:t>
            </w:r>
          </w:p>
        </w:tc>
        <w:tc>
          <w:tcPr>
            <w:tcW w:w="4764" w:type="dxa"/>
            <w:gridSpan w:val="3"/>
          </w:tcPr>
          <w:p w:rsidR="0031025E" w:rsidRPr="00FB4A2A" w:rsidRDefault="0031025E" w:rsidP="00FD05EC">
            <w:pPr>
              <w:ind w:firstLine="0"/>
              <w:jc w:val="center"/>
              <w:rPr>
                <w:sz w:val="22"/>
                <w:szCs w:val="22"/>
              </w:rPr>
            </w:pPr>
            <w:r w:rsidRPr="00FB4A2A">
              <w:rPr>
                <w:sz w:val="22"/>
                <w:szCs w:val="22"/>
              </w:rPr>
              <w:t>да (нет)</w:t>
            </w:r>
            <w:r w:rsidRPr="00FB4A2A">
              <w:rPr>
                <w:sz w:val="22"/>
                <w:szCs w:val="22"/>
              </w:rPr>
              <w:br/>
              <w:t xml:space="preserve">(при наличии </w:t>
            </w:r>
            <w:r w:rsidRPr="00FB4A2A">
              <w:rPr>
                <w:sz w:val="22"/>
                <w:szCs w:val="22"/>
              </w:rPr>
              <w:sym w:font="Symbol" w:char="F02D"/>
            </w:r>
            <w:r w:rsidRPr="00FB4A2A">
              <w:rPr>
                <w:sz w:val="22"/>
                <w:szCs w:val="22"/>
              </w:rPr>
              <w:t xml:space="preserve"> количество исполненных контрактов и общая сумма)</w:t>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15</w:t>
            </w:r>
          </w:p>
        </w:tc>
        <w:tc>
          <w:tcPr>
            <w:tcW w:w="4649" w:type="dxa"/>
          </w:tcPr>
          <w:p w:rsidR="0031025E" w:rsidRPr="00FB4A2A" w:rsidRDefault="0031025E" w:rsidP="00FD05EC">
            <w:pPr>
              <w:ind w:left="57" w:firstLine="0"/>
              <w:rPr>
                <w:sz w:val="22"/>
                <w:szCs w:val="22"/>
              </w:rPr>
            </w:pPr>
            <w:r w:rsidRPr="00FB4A2A">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FB4A2A" w:rsidRDefault="0031025E" w:rsidP="00FD05EC">
            <w:pPr>
              <w:ind w:firstLine="0"/>
              <w:jc w:val="center"/>
              <w:rPr>
                <w:sz w:val="22"/>
                <w:szCs w:val="22"/>
              </w:rPr>
            </w:pPr>
            <w:r w:rsidRPr="00FB4A2A">
              <w:rPr>
                <w:sz w:val="22"/>
                <w:szCs w:val="22"/>
              </w:rPr>
              <w:t>да (нет)</w:t>
            </w:r>
          </w:p>
        </w:tc>
      </w:tr>
      <w:tr w:rsidR="0031025E"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lastRenderedPageBreak/>
              <w:t>16</w:t>
            </w:r>
          </w:p>
        </w:tc>
        <w:tc>
          <w:tcPr>
            <w:tcW w:w="4649" w:type="dxa"/>
          </w:tcPr>
          <w:p w:rsidR="0031025E" w:rsidRPr="00FB4A2A" w:rsidRDefault="0031025E" w:rsidP="00FD05EC">
            <w:pPr>
              <w:ind w:left="57" w:firstLine="0"/>
              <w:rPr>
                <w:sz w:val="22"/>
                <w:szCs w:val="22"/>
              </w:rPr>
            </w:pPr>
            <w:r w:rsidRPr="00FB4A2A">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FB4A2A">
                <w:rPr>
                  <w:sz w:val="22"/>
                </w:rPr>
                <w:t>О закупках товаров</w:t>
              </w:r>
            </w:hyperlink>
            <w:r w:rsidRPr="00FB4A2A">
              <w:rPr>
                <w:sz w:val="22"/>
              </w:rPr>
              <w:t>, работ, услуг отдельными видами юридических лиц" и "</w:t>
            </w:r>
            <w:hyperlink r:id="rId34" w:history="1">
              <w:r w:rsidRPr="00FB4A2A">
                <w:rPr>
                  <w:sz w:val="22"/>
                </w:rPr>
                <w:t>О контрактной системе</w:t>
              </w:r>
            </w:hyperlink>
            <w:r w:rsidRPr="00FB4A2A">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FB4A2A" w:rsidRDefault="0031025E" w:rsidP="00FD05EC">
            <w:pPr>
              <w:ind w:firstLine="0"/>
              <w:jc w:val="center"/>
              <w:rPr>
                <w:sz w:val="22"/>
                <w:szCs w:val="22"/>
              </w:rPr>
            </w:pPr>
            <w:r w:rsidRPr="00FB4A2A">
              <w:rPr>
                <w:sz w:val="22"/>
                <w:szCs w:val="22"/>
              </w:rPr>
              <w:t>да (нет)</w:t>
            </w:r>
          </w:p>
        </w:tc>
      </w:tr>
    </w:tbl>
    <w:p w:rsidR="0031025E" w:rsidRPr="00FB4A2A" w:rsidRDefault="0031025E" w:rsidP="0031025E">
      <w:pPr>
        <w:spacing w:before="240"/>
        <w:ind w:right="5954"/>
        <w:jc w:val="center"/>
        <w:rPr>
          <w:szCs w:val="24"/>
        </w:rPr>
      </w:pPr>
    </w:p>
    <w:p w:rsidR="0031025E" w:rsidRPr="00FB4A2A" w:rsidRDefault="0031025E" w:rsidP="0031025E">
      <w:pPr>
        <w:pBdr>
          <w:top w:val="single" w:sz="4" w:space="1" w:color="auto"/>
        </w:pBdr>
        <w:ind w:right="5952"/>
        <w:jc w:val="center"/>
      </w:pPr>
      <w:r w:rsidRPr="00FB4A2A">
        <w:t>(подпись)</w:t>
      </w:r>
    </w:p>
    <w:p w:rsidR="0031025E" w:rsidRPr="00FB4A2A" w:rsidRDefault="0031025E" w:rsidP="0031025E">
      <w:pPr>
        <w:spacing w:after="240"/>
        <w:ind w:left="851"/>
        <w:rPr>
          <w:szCs w:val="24"/>
        </w:rPr>
      </w:pPr>
      <w:r w:rsidRPr="00FB4A2A">
        <w:rPr>
          <w:szCs w:val="24"/>
        </w:rPr>
        <w:t>М.П.</w:t>
      </w:r>
    </w:p>
    <w:p w:rsidR="0031025E" w:rsidRPr="00FB4A2A" w:rsidRDefault="0031025E" w:rsidP="0031025E">
      <w:pPr>
        <w:rPr>
          <w:szCs w:val="24"/>
        </w:rPr>
      </w:pPr>
    </w:p>
    <w:p w:rsidR="0031025E" w:rsidRPr="00FB4A2A" w:rsidRDefault="0031025E" w:rsidP="0031025E">
      <w:pPr>
        <w:pBdr>
          <w:top w:val="single" w:sz="4" w:space="1" w:color="auto"/>
        </w:pBdr>
        <w:jc w:val="center"/>
      </w:pPr>
      <w:r w:rsidRPr="00FB4A2A">
        <w:t>(фамилия, имя, отчество (при наличии) подписавшего, должность)</w:t>
      </w:r>
    </w:p>
    <w:p w:rsidR="0031025E" w:rsidRPr="00FB4A2A" w:rsidRDefault="0031025E" w:rsidP="0031025E">
      <w:pPr>
        <w:rPr>
          <w:szCs w:val="24"/>
        </w:rPr>
      </w:pPr>
    </w:p>
    <w:p w:rsidR="0031025E" w:rsidRPr="00FB4A2A" w:rsidRDefault="0031025E" w:rsidP="0031025E">
      <w:pPr>
        <w:jc w:val="right"/>
        <w:outlineLvl w:val="0"/>
      </w:pPr>
    </w:p>
    <w:p w:rsidR="0031025E" w:rsidRPr="00FB4A2A" w:rsidRDefault="0031025E" w:rsidP="0031025E">
      <w:pPr>
        <w:pStyle w:val="affffffff"/>
        <w:jc w:val="both"/>
      </w:pPr>
      <w:r w:rsidRPr="00FB4A2A">
        <w:t xml:space="preserve"> </w:t>
      </w:r>
      <w:r w:rsidRPr="00FB4A2A">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FB4A2A" w:rsidRDefault="0031025E" w:rsidP="0031025E">
      <w:pPr>
        <w:pStyle w:val="affffffff"/>
        <w:jc w:val="both"/>
      </w:pPr>
    </w:p>
    <w:p w:rsidR="0031025E" w:rsidRPr="00FB4A2A" w:rsidRDefault="0031025E" w:rsidP="0031025E">
      <w:pPr>
        <w:pStyle w:val="affffffff"/>
        <w:jc w:val="both"/>
      </w:pPr>
      <w:r w:rsidRPr="00FB4A2A">
        <w:rPr>
          <w:rStyle w:val="affffffffe"/>
        </w:rPr>
        <w:footnoteReference w:customMarkFollows="1" w:id="6"/>
        <w:t>2</w:t>
      </w:r>
      <w:r w:rsidRPr="00FB4A2A">
        <w:t xml:space="preserve"> </w:t>
      </w:r>
      <w:r w:rsidRPr="00FB4A2A">
        <w:rPr>
          <w:sz w:val="22"/>
        </w:rPr>
        <w:t>Пункты 1 – 11 являются обязательными для заполнения.</w:t>
      </w:r>
    </w:p>
    <w:p w:rsidR="0031025E" w:rsidRPr="00FB4A2A" w:rsidRDefault="0031025E" w:rsidP="0031025E">
      <w:pPr>
        <w:pStyle w:val="affffffff"/>
      </w:pPr>
    </w:p>
    <w:p w:rsidR="0031025E" w:rsidRPr="00FB4A2A" w:rsidRDefault="0031025E" w:rsidP="0008171A">
      <w:pPr>
        <w:ind w:firstLine="0"/>
        <w:rPr>
          <w:szCs w:val="24"/>
        </w:rPr>
      </w:pPr>
      <w:r w:rsidRPr="00FB4A2A">
        <w:rPr>
          <w:rStyle w:val="affffffffe"/>
        </w:rPr>
        <w:t>3</w:t>
      </w:r>
      <w:r w:rsidRPr="00FB4A2A">
        <w:t xml:space="preserve"> </w:t>
      </w:r>
      <w:r w:rsidRPr="00FB4A2A">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FB4A2A">
        <w:rPr>
          <w:sz w:val="22"/>
        </w:rPr>
        <w:t xml:space="preserve">Российской Федерации №209-ФЗ от 24.07.2007 с изменениями </w:t>
      </w:r>
      <w:r w:rsidRPr="00FB4A2A">
        <w:rPr>
          <w:sz w:val="22"/>
        </w:rPr>
        <w:t>"О развитии малого и среднего предпринимательства в Российской Федерации".</w:t>
      </w:r>
    </w:p>
    <w:p w:rsidR="0031025E" w:rsidRPr="00FB4A2A" w:rsidRDefault="0031025E" w:rsidP="0031025E">
      <w:pPr>
        <w:ind w:right="5527"/>
        <w:jc w:val="center"/>
        <w:rPr>
          <w:vertAlign w:val="superscript"/>
        </w:rPr>
      </w:pPr>
    </w:p>
    <w:p w:rsidR="00211593" w:rsidRPr="00FB4A2A" w:rsidRDefault="00211593" w:rsidP="00211593">
      <w:pPr>
        <w:jc w:val="right"/>
        <w:outlineLvl w:val="0"/>
      </w:pPr>
    </w:p>
    <w:p w:rsidR="00211593" w:rsidRPr="00FB4A2A" w:rsidRDefault="00211593" w:rsidP="00211593">
      <w:pPr>
        <w:ind w:firstLine="0"/>
        <w:jc w:val="left"/>
        <w:rPr>
          <w:szCs w:val="24"/>
        </w:rPr>
      </w:pPr>
      <w:bookmarkStart w:id="1540" w:name="_Toc439170690"/>
      <w:bookmarkStart w:id="1541" w:name="_Toc439172792"/>
      <w:bookmarkStart w:id="1542" w:name="_Toc439173236"/>
      <w:bookmarkStart w:id="1543" w:name="_Toc439238232"/>
    </w:p>
    <w:bookmarkEnd w:id="1540"/>
    <w:bookmarkEnd w:id="1541"/>
    <w:bookmarkEnd w:id="1542"/>
    <w:bookmarkEnd w:id="1543"/>
    <w:p w:rsidR="00211593" w:rsidRPr="00FB4A2A" w:rsidRDefault="00211593" w:rsidP="00211593">
      <w:pPr>
        <w:ind w:right="5527"/>
        <w:jc w:val="center"/>
        <w:rPr>
          <w:vertAlign w:val="superscript"/>
        </w:rPr>
      </w:pPr>
    </w:p>
    <w:p w:rsidR="00211593" w:rsidRPr="00FB4A2A" w:rsidRDefault="00211593" w:rsidP="00211593">
      <w:pPr>
        <w:ind w:right="5527"/>
        <w:jc w:val="center"/>
        <w:rPr>
          <w:vertAlign w:val="superscript"/>
        </w:rPr>
      </w:pPr>
    </w:p>
    <w:p w:rsidR="00211593" w:rsidRPr="00FB4A2A" w:rsidRDefault="00211593" w:rsidP="00211593">
      <w:pPr>
        <w:pBdr>
          <w:bottom w:val="single" w:sz="4" w:space="1" w:color="auto"/>
        </w:pBdr>
        <w:shd w:val="clear" w:color="auto" w:fill="E0E0E0"/>
        <w:ind w:right="21" w:firstLine="0"/>
        <w:jc w:val="center"/>
        <w:rPr>
          <w:b/>
          <w:spacing w:val="36"/>
        </w:rPr>
      </w:pPr>
      <w:r w:rsidRPr="00FB4A2A">
        <w:rPr>
          <w:b/>
          <w:spacing w:val="36"/>
        </w:rPr>
        <w:t>конец формы</w:t>
      </w:r>
    </w:p>
    <w:p w:rsidR="00211593" w:rsidRPr="00FB4A2A" w:rsidRDefault="00211593" w:rsidP="00211593">
      <w:pPr>
        <w:ind w:firstLine="0"/>
        <w:jc w:val="left"/>
        <w:rPr>
          <w:b/>
        </w:rPr>
      </w:pPr>
      <w:bookmarkStart w:id="1544" w:name="_Toc125426243"/>
      <w:bookmarkStart w:id="1545" w:name="_Toc396984070"/>
      <w:bookmarkStart w:id="1546" w:name="_Toc423423673"/>
      <w:r w:rsidRPr="00FB4A2A">
        <w:br w:type="page"/>
      </w:r>
    </w:p>
    <w:p w:rsidR="00211593" w:rsidRPr="00FB4A2A" w:rsidRDefault="00211593" w:rsidP="000E1865">
      <w:pPr>
        <w:pStyle w:val="3"/>
        <w:numPr>
          <w:ilvl w:val="2"/>
          <w:numId w:val="56"/>
        </w:numPr>
        <w:rPr>
          <w:sz w:val="24"/>
          <w:szCs w:val="24"/>
        </w:rPr>
      </w:pPr>
      <w:bookmarkStart w:id="1547" w:name="_Toc439170691"/>
      <w:bookmarkStart w:id="1548" w:name="_Toc439172793"/>
      <w:bookmarkStart w:id="1549" w:name="_Toc439173237"/>
      <w:bookmarkStart w:id="1550" w:name="_Toc439238233"/>
      <w:bookmarkStart w:id="1551" w:name="_Toc439252780"/>
      <w:bookmarkStart w:id="1552" w:name="_Toc439323754"/>
      <w:bookmarkStart w:id="1553" w:name="_Toc440361391"/>
      <w:bookmarkStart w:id="1554" w:name="_Toc440376146"/>
      <w:bookmarkStart w:id="1555" w:name="_Toc440376273"/>
      <w:bookmarkStart w:id="1556" w:name="_Toc440382531"/>
      <w:bookmarkStart w:id="1557" w:name="_Toc440447201"/>
      <w:bookmarkStart w:id="1558" w:name="_Toc440632362"/>
      <w:bookmarkStart w:id="1559" w:name="_Toc440875134"/>
      <w:bookmarkStart w:id="1560" w:name="_Toc441131121"/>
      <w:bookmarkStart w:id="1561" w:name="_Toc441485149"/>
      <w:bookmarkStart w:id="1562" w:name="_Toc441503334"/>
      <w:bookmarkStart w:id="1563" w:name="_Toc441572126"/>
      <w:bookmarkStart w:id="1564" w:name="_Toc441575218"/>
      <w:bookmarkStart w:id="1565" w:name="_Toc442434879"/>
      <w:bookmarkStart w:id="1566" w:name="_Toc442435718"/>
      <w:bookmarkStart w:id="1567" w:name="_Toc462068512"/>
      <w:bookmarkStart w:id="1568" w:name="_Toc463514202"/>
      <w:bookmarkStart w:id="1569" w:name="_Toc469480440"/>
      <w:bookmarkStart w:id="1570" w:name="_Toc471823231"/>
      <w:bookmarkStart w:id="1571" w:name="_Ref491176197"/>
      <w:bookmarkStart w:id="1572" w:name="_Ref491176310"/>
      <w:bookmarkStart w:id="1573" w:name="_Toc498512092"/>
      <w:bookmarkStart w:id="1574" w:name="_Toc503263109"/>
      <w:r w:rsidRPr="00FB4A2A">
        <w:rPr>
          <w:sz w:val="24"/>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rsidR="00211593" w:rsidRPr="00FB4A2A" w:rsidRDefault="00211593" w:rsidP="000E1865">
      <w:pPr>
        <w:pStyle w:val="aff"/>
        <w:numPr>
          <w:ilvl w:val="3"/>
          <w:numId w:val="56"/>
        </w:numPr>
        <w:snapToGrid w:val="0"/>
        <w:spacing w:line="240" w:lineRule="auto"/>
        <w:rPr>
          <w:sz w:val="24"/>
          <w:szCs w:val="24"/>
        </w:rPr>
      </w:pPr>
      <w:r w:rsidRPr="00FB4A2A">
        <w:rPr>
          <w:sz w:val="24"/>
          <w:szCs w:val="24"/>
        </w:rPr>
        <w:t xml:space="preserve">Участник указывает дату и номер заявки в соответствии с письмом о подаче оферты (подраздел </w:t>
      </w:r>
      <w:r w:rsidR="005A1486" w:rsidRPr="00FB4A2A">
        <w:rPr>
          <w:sz w:val="24"/>
          <w:szCs w:val="24"/>
        </w:rPr>
        <w:fldChar w:fldCharType="begin"/>
      </w:r>
      <w:r w:rsidRPr="00FB4A2A">
        <w:rPr>
          <w:sz w:val="24"/>
          <w:szCs w:val="24"/>
        </w:rPr>
        <w:instrText xml:space="preserve"> REF _Ref55336310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D40CE6">
        <w:rPr>
          <w:sz w:val="24"/>
          <w:szCs w:val="24"/>
        </w:rPr>
        <w:t>4.1</w:t>
      </w:r>
      <w:r w:rsidR="005A1486" w:rsidRPr="00FB4A2A">
        <w:rPr>
          <w:sz w:val="24"/>
          <w:szCs w:val="24"/>
        </w:rPr>
        <w:fldChar w:fldCharType="end"/>
      </w:r>
      <w:r w:rsidRPr="00FB4A2A">
        <w:rPr>
          <w:sz w:val="24"/>
          <w:szCs w:val="24"/>
        </w:rPr>
        <w:t>).</w:t>
      </w:r>
    </w:p>
    <w:p w:rsidR="00211593" w:rsidRPr="00FB4A2A" w:rsidRDefault="00211593" w:rsidP="000E1865">
      <w:pPr>
        <w:pStyle w:val="aff"/>
        <w:numPr>
          <w:ilvl w:val="3"/>
          <w:numId w:val="56"/>
        </w:numPr>
        <w:snapToGrid w:val="0"/>
        <w:spacing w:before="100" w:beforeAutospacing="1" w:line="240" w:lineRule="auto"/>
        <w:rPr>
          <w:sz w:val="24"/>
          <w:szCs w:val="24"/>
        </w:rPr>
      </w:pPr>
      <w:r w:rsidRPr="00FB4A2A">
        <w:rPr>
          <w:sz w:val="24"/>
          <w:szCs w:val="24"/>
        </w:rPr>
        <w:t xml:space="preserve">Участник указывает свое фирменное наименование (в </w:t>
      </w:r>
      <w:proofErr w:type="spellStart"/>
      <w:r w:rsidRPr="00FB4A2A">
        <w:rPr>
          <w:sz w:val="24"/>
          <w:szCs w:val="24"/>
        </w:rPr>
        <w:t>т.ч</w:t>
      </w:r>
      <w:proofErr w:type="spellEnd"/>
      <w:r w:rsidRPr="00FB4A2A">
        <w:rPr>
          <w:sz w:val="24"/>
          <w:szCs w:val="24"/>
        </w:rPr>
        <w:t>. организационно-правовую форму) и свой юридический адрес.</w:t>
      </w:r>
    </w:p>
    <w:p w:rsidR="00211593" w:rsidRPr="00FB4A2A" w:rsidRDefault="00602FCE" w:rsidP="000E1865">
      <w:pPr>
        <w:pStyle w:val="aff"/>
        <w:numPr>
          <w:ilvl w:val="3"/>
          <w:numId w:val="56"/>
        </w:numPr>
        <w:snapToGrid w:val="0"/>
        <w:spacing w:before="100" w:beforeAutospacing="1" w:line="240" w:lineRule="auto"/>
        <w:rPr>
          <w:sz w:val="24"/>
          <w:szCs w:val="24"/>
        </w:rPr>
      </w:pPr>
      <w:r w:rsidRPr="00FB4A2A">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FB4A2A">
        <w:rPr>
          <w:sz w:val="24"/>
          <w:szCs w:val="24"/>
        </w:rPr>
        <w:t>».</w:t>
      </w:r>
    </w:p>
    <w:p w:rsidR="00224F41" w:rsidRPr="00FB4A2A" w:rsidRDefault="00224F41" w:rsidP="000E1865">
      <w:pPr>
        <w:pStyle w:val="aff"/>
        <w:numPr>
          <w:ilvl w:val="3"/>
          <w:numId w:val="56"/>
        </w:numPr>
        <w:snapToGrid w:val="0"/>
        <w:spacing w:line="240" w:lineRule="auto"/>
        <w:rPr>
          <w:sz w:val="24"/>
          <w:szCs w:val="24"/>
        </w:rPr>
      </w:pPr>
      <w:r w:rsidRPr="00FB4A2A">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FB4A2A">
        <w:rPr>
          <w:b/>
          <w:sz w:val="24"/>
          <w:szCs w:val="24"/>
        </w:rPr>
        <w:t>Перечнем публичных должностных лиц:</w:t>
      </w:r>
    </w:p>
    <w:p w:rsidR="00224F41" w:rsidRPr="00FB4A2A" w:rsidRDefault="00224F41" w:rsidP="00224F41">
      <w:pPr>
        <w:pStyle w:val="aff"/>
        <w:numPr>
          <w:ilvl w:val="0"/>
          <w:numId w:val="0"/>
        </w:numPr>
        <w:snapToGrid w:val="0"/>
        <w:spacing w:line="240" w:lineRule="auto"/>
        <w:ind w:left="1134"/>
        <w:jc w:val="center"/>
        <w:rPr>
          <w:b/>
          <w:sz w:val="24"/>
          <w:szCs w:val="24"/>
        </w:rPr>
      </w:pPr>
    </w:p>
    <w:p w:rsidR="00224F41" w:rsidRPr="00FB4A2A" w:rsidRDefault="00224F41" w:rsidP="00224F41">
      <w:pPr>
        <w:autoSpaceDE w:val="0"/>
        <w:autoSpaceDN w:val="0"/>
        <w:adjustRightInd w:val="0"/>
        <w:ind w:firstLine="0"/>
        <w:rPr>
          <w:szCs w:val="24"/>
        </w:rPr>
      </w:pPr>
      <w:r w:rsidRPr="00FB4A2A">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5" w:history="1">
        <w:r w:rsidRPr="00FB4A2A">
          <w:rPr>
            <w:szCs w:val="24"/>
          </w:rPr>
          <w:t>Конвенцией</w:t>
        </w:r>
      </w:hyperlink>
      <w:r w:rsidRPr="00FB4A2A">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FB4A2A" w:rsidRDefault="00224F41" w:rsidP="00224F41">
      <w:pPr>
        <w:autoSpaceDE w:val="0"/>
        <w:autoSpaceDN w:val="0"/>
        <w:adjustRightInd w:val="0"/>
        <w:ind w:firstLine="0"/>
        <w:rPr>
          <w:szCs w:val="24"/>
        </w:rPr>
      </w:pPr>
      <w:r w:rsidRPr="00FB4A2A">
        <w:rPr>
          <w:szCs w:val="24"/>
        </w:rPr>
        <w:t xml:space="preserve">Российская Федерация ратифицировала </w:t>
      </w:r>
      <w:hyperlink r:id="rId36" w:history="1">
        <w:r w:rsidRPr="00FB4A2A">
          <w:rPr>
            <w:szCs w:val="24"/>
          </w:rPr>
          <w:t>Конвенцию</w:t>
        </w:r>
      </w:hyperlink>
      <w:r w:rsidRPr="00FB4A2A">
        <w:rPr>
          <w:szCs w:val="24"/>
        </w:rPr>
        <w:t xml:space="preserve"> ООН против коррупции в 2006 году (8 марта 2006 года принят Федеральный </w:t>
      </w:r>
      <w:hyperlink r:id="rId37" w:history="1">
        <w:r w:rsidRPr="00FB4A2A">
          <w:rPr>
            <w:szCs w:val="24"/>
          </w:rPr>
          <w:t>закон</w:t>
        </w:r>
      </w:hyperlink>
      <w:r w:rsidRPr="00FB4A2A">
        <w:rPr>
          <w:szCs w:val="24"/>
        </w:rPr>
        <w:t xml:space="preserve"> № 40-ФЗ "О ратификации Конвенции Организации Объединенных Наций против коррупции).</w:t>
      </w:r>
    </w:p>
    <w:p w:rsidR="00224F41" w:rsidRPr="00FB4A2A" w:rsidRDefault="00224F41" w:rsidP="00224F41">
      <w:pPr>
        <w:pStyle w:val="ConsPlusNormal"/>
        <w:ind w:firstLine="0"/>
        <w:jc w:val="both"/>
        <w:rPr>
          <w:rFonts w:ascii="Times New Roman" w:eastAsia="Calibri" w:hAnsi="Times New Roman" w:cs="Times New Roman"/>
          <w:sz w:val="24"/>
          <w:szCs w:val="24"/>
          <w:lang w:eastAsia="en-US"/>
        </w:rPr>
      </w:pPr>
      <w:r w:rsidRPr="00FB4A2A">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FB4A2A">
        <w:rPr>
          <w:rFonts w:ascii="Times New Roman" w:eastAsia="Calibri" w:hAnsi="Times New Roman" w:cs="Times New Roman"/>
          <w:sz w:val="24"/>
          <w:szCs w:val="24"/>
          <w:lang w:eastAsia="en-US"/>
        </w:rPr>
        <w:t>т.ч</w:t>
      </w:r>
      <w:proofErr w:type="spellEnd"/>
      <w:r w:rsidRPr="00FB4A2A">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FB4A2A" w:rsidRDefault="00224F41" w:rsidP="00224F41">
      <w:pPr>
        <w:ind w:firstLine="0"/>
        <w:rPr>
          <w:szCs w:val="24"/>
        </w:rPr>
      </w:pPr>
      <w:r w:rsidRPr="00FB4A2A">
        <w:rPr>
          <w:b/>
          <w:szCs w:val="24"/>
        </w:rPr>
        <w:t>1. ПУБЛИЧНОЕ ДОЛЖНОСТНОЕ ЛИЦО (ПДЛ)</w:t>
      </w:r>
      <w:r w:rsidRPr="00FB4A2A">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FB4A2A" w:rsidRDefault="00224F41" w:rsidP="00224F41">
      <w:pPr>
        <w:ind w:firstLine="0"/>
        <w:rPr>
          <w:szCs w:val="24"/>
        </w:rPr>
      </w:pPr>
      <w:r w:rsidRPr="00FB4A2A">
        <w:rPr>
          <w:b/>
          <w:szCs w:val="24"/>
        </w:rPr>
        <w:t>2.</w:t>
      </w:r>
      <w:r w:rsidRPr="00FB4A2A">
        <w:rPr>
          <w:szCs w:val="24"/>
        </w:rPr>
        <w:t xml:space="preserve"> </w:t>
      </w:r>
      <w:r w:rsidRPr="00FB4A2A">
        <w:rPr>
          <w:b/>
          <w:szCs w:val="24"/>
        </w:rPr>
        <w:t>ИНОСТРАННОЕ ПУБЛИЧНОЕ ДОЛЖНОСТНОЕ ЛИЦО (ИПДЛ)</w:t>
      </w:r>
      <w:r w:rsidRPr="00FB4A2A">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FB4A2A" w:rsidRDefault="00224F41" w:rsidP="00224F41">
      <w:pPr>
        <w:ind w:firstLine="0"/>
        <w:rPr>
          <w:szCs w:val="24"/>
        </w:rPr>
      </w:pPr>
      <w:r w:rsidRPr="00FB4A2A">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FB4A2A">
        <w:rPr>
          <w:szCs w:val="24"/>
        </w:rPr>
        <w:t>Вольфсбергской</w:t>
      </w:r>
      <w:proofErr w:type="spellEnd"/>
      <w:r w:rsidRPr="00FB4A2A">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FB4A2A">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FB4A2A" w:rsidRDefault="00224F41" w:rsidP="00224F41">
      <w:pPr>
        <w:ind w:firstLine="0"/>
        <w:rPr>
          <w:szCs w:val="24"/>
        </w:rPr>
      </w:pPr>
      <w:r w:rsidRPr="00FB4A2A">
        <w:rPr>
          <w:b/>
          <w:szCs w:val="24"/>
        </w:rPr>
        <w:t>3. РОССИЙСКИЕ ПУБЛИЧНЫЕ ДОЛЖНОСТНЫЕ ЛИЦА (РПДЛ)</w:t>
      </w:r>
      <w:r w:rsidRPr="00FB4A2A">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FB4A2A" w:rsidRDefault="00224F41" w:rsidP="00224F41">
      <w:pPr>
        <w:ind w:firstLine="0"/>
        <w:rPr>
          <w:szCs w:val="24"/>
        </w:rPr>
      </w:pPr>
      <w:r w:rsidRPr="00FB4A2A">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FB4A2A" w:rsidRDefault="00224F41" w:rsidP="00224F41">
      <w:pPr>
        <w:autoSpaceDE w:val="0"/>
        <w:autoSpaceDN w:val="0"/>
        <w:adjustRightInd w:val="0"/>
        <w:ind w:firstLine="0"/>
        <w:rPr>
          <w:szCs w:val="24"/>
        </w:rPr>
      </w:pPr>
      <w:r w:rsidRPr="00FB4A2A">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FB4A2A" w:rsidRDefault="00224F41" w:rsidP="00224F41">
      <w:pPr>
        <w:ind w:firstLine="0"/>
        <w:rPr>
          <w:szCs w:val="24"/>
        </w:rPr>
      </w:pPr>
      <w:r w:rsidRPr="00FB4A2A">
        <w:rPr>
          <w:b/>
          <w:szCs w:val="24"/>
        </w:rPr>
        <w:t>4. МЕЖДУНАРОДНОЕ ПУБЛИЧНОЕ ДОЛЖНОСТНОЕ ЛИЦО (МПДЛ</w:t>
      </w:r>
      <w:r w:rsidRPr="00FB4A2A">
        <w:rPr>
          <w:szCs w:val="24"/>
        </w:rPr>
        <w:t xml:space="preserve">) - международный </w:t>
      </w:r>
      <w:r w:rsidRPr="00FB4A2A">
        <w:rPr>
          <w:szCs w:val="24"/>
        </w:rPr>
        <w:lastRenderedPageBreak/>
        <w:t>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FB4A2A" w:rsidRDefault="00224F41" w:rsidP="00224F41">
      <w:pPr>
        <w:ind w:firstLine="0"/>
        <w:rPr>
          <w:szCs w:val="24"/>
        </w:rPr>
      </w:pPr>
      <w:r w:rsidRPr="00FB4A2A">
        <w:rPr>
          <w:b/>
          <w:szCs w:val="24"/>
        </w:rPr>
        <w:t>5. ЛИЦО, СВЯЗАННОЕ С ПДЛ</w:t>
      </w:r>
      <w:r w:rsidRPr="00FB4A2A">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FB4A2A">
        <w:rPr>
          <w:szCs w:val="24"/>
        </w:rPr>
        <w:t>неполнородный</w:t>
      </w:r>
      <w:proofErr w:type="spellEnd"/>
      <w:r w:rsidRPr="00FB4A2A">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FB4A2A" w:rsidRDefault="00224F41" w:rsidP="00224F41">
      <w:pPr>
        <w:pStyle w:val="aff"/>
        <w:numPr>
          <w:ilvl w:val="0"/>
          <w:numId w:val="0"/>
        </w:numPr>
        <w:snapToGrid w:val="0"/>
        <w:spacing w:line="240" w:lineRule="auto"/>
        <w:rPr>
          <w:sz w:val="24"/>
          <w:szCs w:val="24"/>
        </w:rPr>
      </w:pPr>
      <w:r w:rsidRPr="00FB4A2A">
        <w:rPr>
          <w:b/>
          <w:sz w:val="24"/>
          <w:szCs w:val="24"/>
        </w:rPr>
        <w:t>6. Международные организации</w:t>
      </w:r>
      <w:r w:rsidRPr="00FB4A2A">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FB4A2A" w:rsidRDefault="00211593" w:rsidP="000E1865">
      <w:pPr>
        <w:pStyle w:val="aff"/>
        <w:numPr>
          <w:ilvl w:val="3"/>
          <w:numId w:val="56"/>
        </w:numPr>
        <w:snapToGrid w:val="0"/>
        <w:spacing w:line="240" w:lineRule="auto"/>
        <w:rPr>
          <w:sz w:val="24"/>
          <w:szCs w:val="24"/>
        </w:rPr>
      </w:pPr>
      <w:r w:rsidRPr="00FB4A2A">
        <w:rPr>
          <w:sz w:val="24"/>
          <w:szCs w:val="24"/>
        </w:rPr>
        <w:t>В графе 1</w:t>
      </w:r>
      <w:r w:rsidR="00224F41" w:rsidRPr="00FB4A2A">
        <w:rPr>
          <w:sz w:val="24"/>
          <w:szCs w:val="24"/>
        </w:rPr>
        <w:t>6</w:t>
      </w:r>
      <w:r w:rsidRPr="00FB4A2A">
        <w:rPr>
          <w:sz w:val="24"/>
          <w:szCs w:val="24"/>
        </w:rPr>
        <w:t xml:space="preserve"> «Банковские реквизиты…» указываются реквизиты, которые будут использованы при заключении Договора.</w:t>
      </w:r>
    </w:p>
    <w:p w:rsidR="00054A7B" w:rsidRPr="00FB4A2A" w:rsidRDefault="00054A7B" w:rsidP="000E1865">
      <w:pPr>
        <w:pStyle w:val="aff"/>
        <w:numPr>
          <w:ilvl w:val="3"/>
          <w:numId w:val="56"/>
        </w:numPr>
        <w:snapToGrid w:val="0"/>
        <w:spacing w:before="100" w:beforeAutospacing="1" w:line="240" w:lineRule="auto"/>
        <w:rPr>
          <w:sz w:val="24"/>
          <w:szCs w:val="24"/>
        </w:rPr>
      </w:pPr>
      <w:bookmarkStart w:id="1575" w:name="_Ref55336378"/>
      <w:bookmarkStart w:id="1576" w:name="_Toc57314676"/>
      <w:bookmarkStart w:id="1577" w:name="_Toc69728990"/>
      <w:bookmarkStart w:id="1578" w:name="_Toc98253942"/>
      <w:bookmarkStart w:id="1579" w:name="_Toc165173868"/>
      <w:bookmarkStart w:id="1580" w:name="_Toc423423674"/>
      <w:bookmarkStart w:id="1581" w:name="_Toc441131122"/>
      <w:r w:rsidRPr="00FB4A2A">
        <w:rPr>
          <w:sz w:val="24"/>
          <w:szCs w:val="24"/>
        </w:rPr>
        <w:t>В графе 1</w:t>
      </w:r>
      <w:r w:rsidR="00224F41" w:rsidRPr="00FB4A2A">
        <w:rPr>
          <w:sz w:val="24"/>
          <w:szCs w:val="24"/>
        </w:rPr>
        <w:t>7</w:t>
      </w:r>
      <w:r w:rsidRPr="00FB4A2A">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FB4A2A">
        <w:rPr>
          <w:sz w:val="24"/>
          <w:szCs w:val="24"/>
        </w:rPr>
        <w:t xml:space="preserve">Российской Федерации №209-ФЗ от 24.07.2007 с изменениями </w:t>
      </w:r>
      <w:r w:rsidRPr="00FB4A2A">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FB4A2A" w:rsidRDefault="006E5579" w:rsidP="000E1865">
      <w:pPr>
        <w:pStyle w:val="aff"/>
        <w:numPr>
          <w:ilvl w:val="3"/>
          <w:numId w:val="56"/>
        </w:numPr>
        <w:snapToGrid w:val="0"/>
        <w:spacing w:before="100" w:beforeAutospacing="1" w:line="240" w:lineRule="auto"/>
        <w:rPr>
          <w:sz w:val="24"/>
          <w:szCs w:val="24"/>
        </w:rPr>
      </w:pPr>
      <w:r w:rsidRPr="00FB4A2A">
        <w:rPr>
          <w:sz w:val="24"/>
          <w:szCs w:val="24"/>
        </w:rPr>
        <w:t>Декл</w:t>
      </w:r>
      <w:r w:rsidR="00C6284E" w:rsidRPr="00FB4A2A">
        <w:rPr>
          <w:sz w:val="24"/>
          <w:szCs w:val="24"/>
        </w:rPr>
        <w:t>арация о соответствии участника</w:t>
      </w:r>
      <w:r w:rsidRPr="00FB4A2A">
        <w:rPr>
          <w:sz w:val="24"/>
          <w:szCs w:val="24"/>
        </w:rPr>
        <w:t xml:space="preserve">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FB4A2A">
        <w:fldChar w:fldCharType="begin"/>
      </w:r>
      <w:r w:rsidR="000A775A" w:rsidRPr="00FB4A2A">
        <w:instrText xml:space="preserve"> REF _Ref491176415 \r \h  \* MERGEFORMAT </w:instrText>
      </w:r>
      <w:r w:rsidR="000A775A" w:rsidRPr="00FB4A2A">
        <w:fldChar w:fldCharType="separate"/>
      </w:r>
      <w:r w:rsidR="00D40CE6" w:rsidRPr="00D40CE6">
        <w:rPr>
          <w:sz w:val="24"/>
          <w:szCs w:val="24"/>
        </w:rPr>
        <w:t>4.3.2</w:t>
      </w:r>
      <w:r w:rsidR="000A775A" w:rsidRPr="00FB4A2A">
        <w:fldChar w:fldCharType="end"/>
      </w:r>
      <w:r w:rsidRPr="00FB4A2A">
        <w:rPr>
          <w:sz w:val="24"/>
          <w:szCs w:val="24"/>
        </w:rPr>
        <w:t>), подаётся в случае о</w:t>
      </w:r>
      <w:r w:rsidR="00C6284E" w:rsidRPr="00FB4A2A">
        <w:rPr>
          <w:sz w:val="24"/>
          <w:szCs w:val="24"/>
        </w:rPr>
        <w:t>тсутствия сведений об участнике</w:t>
      </w:r>
      <w:r w:rsidRPr="00FB4A2A">
        <w:rPr>
          <w:sz w:val="24"/>
          <w:szCs w:val="24"/>
        </w:rPr>
        <w:t xml:space="preserve"> закупки, который(</w:t>
      </w:r>
      <w:proofErr w:type="spellStart"/>
      <w:r w:rsidRPr="00FB4A2A">
        <w:rPr>
          <w:sz w:val="24"/>
          <w:szCs w:val="24"/>
        </w:rPr>
        <w:t>ые</w:t>
      </w:r>
      <w:proofErr w:type="spellEnd"/>
      <w:r w:rsidRPr="00FB4A2A">
        <w:rPr>
          <w:sz w:val="24"/>
          <w:szCs w:val="24"/>
        </w:rPr>
        <w:t>) являет(ют)</w:t>
      </w:r>
      <w:proofErr w:type="spellStart"/>
      <w:r w:rsidRPr="00FB4A2A">
        <w:rPr>
          <w:sz w:val="24"/>
          <w:szCs w:val="24"/>
        </w:rPr>
        <w:t>ся</w:t>
      </w:r>
      <w:proofErr w:type="spellEnd"/>
      <w:r w:rsidRPr="00FB4A2A">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w:t>
      </w:r>
      <w:r w:rsidR="00C6284E" w:rsidRPr="00FB4A2A">
        <w:rPr>
          <w:sz w:val="24"/>
          <w:szCs w:val="24"/>
        </w:rPr>
        <w:t>чае, если Участник</w:t>
      </w:r>
      <w:r w:rsidRPr="00FB4A2A">
        <w:rPr>
          <w:sz w:val="24"/>
          <w:szCs w:val="24"/>
        </w:rPr>
        <w:t xml:space="preserve"> не относится к субъектам МСП, он должен предоставить письмо в произвольной форме о непринадлежности его к субъектам МСП</w:t>
      </w:r>
      <w:r w:rsidR="002E7BA2" w:rsidRPr="00FB4A2A">
        <w:rPr>
          <w:sz w:val="24"/>
          <w:szCs w:val="24"/>
        </w:rPr>
        <w:t>.</w:t>
      </w:r>
    </w:p>
    <w:p w:rsidR="00211593" w:rsidRPr="00FB4A2A"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582" w:name="_Ref449017545"/>
      <w:bookmarkStart w:id="1583" w:name="_Toc503263110"/>
      <w:r w:rsidRPr="00FB4A2A">
        <w:rPr>
          <w:sz w:val="24"/>
          <w:szCs w:val="24"/>
        </w:rPr>
        <w:lastRenderedPageBreak/>
        <w:t>Справка о перечне и годовых объемах выполнен</w:t>
      </w:r>
      <w:r w:rsidR="00D01503" w:rsidRPr="00FB4A2A">
        <w:rPr>
          <w:sz w:val="24"/>
          <w:szCs w:val="24"/>
        </w:rPr>
        <w:t>ных</w:t>
      </w:r>
      <w:r w:rsidRPr="00FB4A2A">
        <w:rPr>
          <w:sz w:val="24"/>
          <w:szCs w:val="24"/>
        </w:rPr>
        <w:t xml:space="preserve"> </w:t>
      </w:r>
      <w:r w:rsidR="00D01503" w:rsidRPr="00FB4A2A">
        <w:rPr>
          <w:sz w:val="24"/>
          <w:szCs w:val="24"/>
        </w:rPr>
        <w:t xml:space="preserve">(завершенных) </w:t>
      </w:r>
      <w:r w:rsidRPr="00FB4A2A">
        <w:rPr>
          <w:sz w:val="24"/>
          <w:szCs w:val="24"/>
        </w:rPr>
        <w:t xml:space="preserve">аналогичных договоров (форма </w:t>
      </w:r>
      <w:r w:rsidR="00941365" w:rsidRPr="00FB4A2A">
        <w:rPr>
          <w:sz w:val="24"/>
          <w:szCs w:val="24"/>
        </w:rPr>
        <w:t>4</w:t>
      </w:r>
      <w:r w:rsidRPr="00FB4A2A">
        <w:rPr>
          <w:sz w:val="24"/>
          <w:szCs w:val="24"/>
        </w:rPr>
        <w:t>)</w:t>
      </w:r>
      <w:bookmarkEnd w:id="1575"/>
      <w:bookmarkEnd w:id="1576"/>
      <w:bookmarkEnd w:id="1577"/>
      <w:bookmarkEnd w:id="1578"/>
      <w:bookmarkEnd w:id="1579"/>
      <w:bookmarkEnd w:id="1580"/>
      <w:bookmarkEnd w:id="1581"/>
      <w:bookmarkEnd w:id="1582"/>
      <w:bookmarkEnd w:id="1583"/>
    </w:p>
    <w:p w:rsidR="00211593" w:rsidRPr="00FB4A2A" w:rsidRDefault="00211593" w:rsidP="000E1865">
      <w:pPr>
        <w:pStyle w:val="3"/>
        <w:numPr>
          <w:ilvl w:val="2"/>
          <w:numId w:val="56"/>
        </w:numPr>
        <w:rPr>
          <w:sz w:val="24"/>
          <w:szCs w:val="24"/>
        </w:rPr>
      </w:pPr>
      <w:bookmarkStart w:id="1584" w:name="_Toc98253943"/>
      <w:bookmarkStart w:id="1585" w:name="_Toc157248195"/>
      <w:bookmarkStart w:id="1586" w:name="_Toc157496564"/>
      <w:bookmarkStart w:id="1587" w:name="_Toc158206103"/>
      <w:bookmarkStart w:id="1588" w:name="_Toc164057788"/>
      <w:bookmarkStart w:id="1589" w:name="_Toc164137138"/>
      <w:bookmarkStart w:id="1590" w:name="_Toc164161298"/>
      <w:bookmarkStart w:id="1591" w:name="_Toc165173869"/>
      <w:bookmarkStart w:id="1592" w:name="_Toc439170693"/>
      <w:bookmarkStart w:id="1593" w:name="_Toc439172795"/>
      <w:bookmarkStart w:id="1594" w:name="_Toc439173239"/>
      <w:bookmarkStart w:id="1595" w:name="_Toc439238235"/>
      <w:bookmarkStart w:id="1596" w:name="_Toc439252782"/>
      <w:bookmarkStart w:id="1597" w:name="_Toc439323756"/>
      <w:bookmarkStart w:id="1598" w:name="_Toc440361393"/>
      <w:bookmarkStart w:id="1599" w:name="_Toc440376275"/>
      <w:bookmarkStart w:id="1600" w:name="_Toc440382533"/>
      <w:bookmarkStart w:id="1601" w:name="_Toc440447203"/>
      <w:bookmarkStart w:id="1602" w:name="_Toc440632364"/>
      <w:bookmarkStart w:id="1603" w:name="_Toc440875136"/>
      <w:bookmarkStart w:id="1604" w:name="_Toc441131123"/>
      <w:bookmarkStart w:id="1605" w:name="_Toc441572128"/>
      <w:bookmarkStart w:id="1606" w:name="_Toc441575220"/>
      <w:bookmarkStart w:id="1607" w:name="_Toc442434881"/>
      <w:bookmarkStart w:id="1608" w:name="_Toc442435720"/>
      <w:bookmarkStart w:id="1609" w:name="_Toc462044811"/>
      <w:bookmarkStart w:id="1610" w:name="_Toc462068514"/>
      <w:bookmarkStart w:id="1611" w:name="_Toc463514204"/>
      <w:bookmarkStart w:id="1612" w:name="_Toc469480442"/>
      <w:bookmarkStart w:id="1613" w:name="_Toc471823233"/>
      <w:bookmarkStart w:id="1614" w:name="_Toc498512094"/>
      <w:bookmarkStart w:id="1615" w:name="_Toc503263111"/>
      <w:r w:rsidRPr="00FB4A2A">
        <w:rPr>
          <w:sz w:val="24"/>
          <w:szCs w:val="24"/>
        </w:rPr>
        <w:t xml:space="preserve">Форма Справки </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r w:rsidR="00D01503" w:rsidRPr="00FB4A2A">
        <w:rPr>
          <w:sz w:val="24"/>
          <w:szCs w:val="24"/>
        </w:rPr>
        <w:t>о перечне и годовых объемах выполненных (завершенных) аналогичных договоров</w:t>
      </w:r>
      <w:bookmarkEnd w:id="1615"/>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ind w:firstLine="0"/>
        <w:jc w:val="left"/>
        <w:rPr>
          <w:szCs w:val="24"/>
        </w:rPr>
      </w:pPr>
      <w:r w:rsidRPr="00FB4A2A">
        <w:rPr>
          <w:szCs w:val="24"/>
        </w:rPr>
        <w:t xml:space="preserve">Приложение </w:t>
      </w:r>
      <w:r w:rsidR="00941365" w:rsidRPr="00FB4A2A">
        <w:rPr>
          <w:szCs w:val="24"/>
        </w:rPr>
        <w:t>4</w:t>
      </w:r>
      <w:r w:rsidRPr="00FB4A2A">
        <w:rPr>
          <w:szCs w:val="24"/>
        </w:rPr>
        <w:t xml:space="preserve"> к письму о подаче оферты</w:t>
      </w:r>
      <w:r w:rsidRPr="00FB4A2A">
        <w:rPr>
          <w:szCs w:val="24"/>
        </w:rPr>
        <w:br/>
        <w:t>от «____»_____________ г. №__________</w:t>
      </w:r>
    </w:p>
    <w:p w:rsidR="00211593" w:rsidRPr="00FB4A2A" w:rsidRDefault="00211593" w:rsidP="00211593">
      <w:pPr>
        <w:rPr>
          <w:szCs w:val="24"/>
        </w:rPr>
      </w:pPr>
    </w:p>
    <w:p w:rsidR="00D01503" w:rsidRPr="00FB4A2A" w:rsidRDefault="00D01503" w:rsidP="00211593">
      <w:pPr>
        <w:rPr>
          <w:szCs w:val="24"/>
        </w:rPr>
      </w:pPr>
    </w:p>
    <w:p w:rsidR="00211593" w:rsidRPr="00603866" w:rsidRDefault="00211593" w:rsidP="00211593">
      <w:pPr>
        <w:ind w:firstLine="0"/>
        <w:jc w:val="center"/>
        <w:rPr>
          <w:b/>
          <w:szCs w:val="24"/>
        </w:rPr>
      </w:pPr>
      <w:r w:rsidRPr="00603866">
        <w:rPr>
          <w:b/>
          <w:szCs w:val="24"/>
        </w:rPr>
        <w:t xml:space="preserve">Справка </w:t>
      </w:r>
      <w:r w:rsidR="00D01503" w:rsidRPr="00603866">
        <w:rPr>
          <w:b/>
          <w:szCs w:val="24"/>
        </w:rPr>
        <w:t>о перечне и годовых объемах выполненных (завершенных) аналогичных договоров</w:t>
      </w:r>
    </w:p>
    <w:p w:rsidR="00EA758C" w:rsidRPr="00603866" w:rsidRDefault="00EA758C" w:rsidP="00EA758C">
      <w:pPr>
        <w:ind w:firstLine="0"/>
        <w:jc w:val="center"/>
        <w:rPr>
          <w:szCs w:val="24"/>
        </w:rPr>
      </w:pPr>
    </w:p>
    <w:p w:rsidR="00EA758C" w:rsidRPr="00603866" w:rsidRDefault="00DC4F8D" w:rsidP="00EA758C">
      <w:pPr>
        <w:ind w:firstLine="0"/>
        <w:jc w:val="center"/>
        <w:rPr>
          <w:szCs w:val="24"/>
        </w:rPr>
      </w:pPr>
      <w:r w:rsidRPr="00603866">
        <w:rPr>
          <w:szCs w:val="24"/>
        </w:rPr>
        <w:t xml:space="preserve">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Pr="00603866">
        <w:rPr>
          <w:szCs w:val="24"/>
        </w:rPr>
        <w:t>кВ</w:t>
      </w:r>
      <w:proofErr w:type="spellEnd"/>
      <w:r w:rsidRPr="00603866">
        <w:rPr>
          <w:szCs w:val="24"/>
        </w:rPr>
        <w:t xml:space="preserve"> (новое строительство, </w:t>
      </w:r>
      <w:proofErr w:type="spellStart"/>
      <w:r w:rsidRPr="00603866">
        <w:rPr>
          <w:szCs w:val="24"/>
        </w:rPr>
        <w:t>техперевооружение</w:t>
      </w:r>
      <w:proofErr w:type="spellEnd"/>
      <w:r w:rsidRPr="00603866">
        <w:rPr>
          <w:szCs w:val="24"/>
        </w:rPr>
        <w:t>,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w:t>
      </w:r>
      <w:r w:rsidR="00603866" w:rsidRPr="00603866">
        <w:rPr>
          <w:szCs w:val="24"/>
        </w:rPr>
        <w:t>филиала «Липецкэнерго»</w:t>
      </w:r>
      <w:r w:rsidRPr="00603866">
        <w:rPr>
          <w:szCs w:val="24"/>
        </w:rPr>
        <w:t>)</w:t>
      </w:r>
    </w:p>
    <w:p w:rsidR="00211593" w:rsidRPr="00603866" w:rsidRDefault="00211593" w:rsidP="00603866">
      <w:pPr>
        <w:ind w:firstLine="0"/>
        <w:jc w:val="center"/>
        <w:rPr>
          <w:szCs w:val="24"/>
        </w:rPr>
      </w:pPr>
    </w:p>
    <w:p w:rsidR="00211593" w:rsidRPr="00603866" w:rsidRDefault="00211593" w:rsidP="00211593">
      <w:pPr>
        <w:ind w:firstLine="0"/>
        <w:rPr>
          <w:szCs w:val="24"/>
        </w:rPr>
      </w:pPr>
      <w:r w:rsidRPr="00603866">
        <w:rPr>
          <w:szCs w:val="24"/>
        </w:rPr>
        <w:t>Наименование и адрес Участника: _________________________________</w:t>
      </w:r>
    </w:p>
    <w:p w:rsidR="00211593" w:rsidRPr="00603866" w:rsidRDefault="00211593"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F1498C" w:rsidRPr="00FB4A2A" w:rsidTr="0025593C">
        <w:trPr>
          <w:cantSplit/>
          <w:tblHeader/>
        </w:trPr>
        <w:tc>
          <w:tcPr>
            <w:tcW w:w="720" w:type="dxa"/>
            <w:vAlign w:val="center"/>
          </w:tcPr>
          <w:p w:rsidR="00C52EF1" w:rsidRPr="00603866" w:rsidRDefault="00C52EF1" w:rsidP="004B3236">
            <w:pPr>
              <w:pStyle w:val="af4"/>
              <w:jc w:val="center"/>
            </w:pPr>
            <w:r w:rsidRPr="00603866">
              <w:t>№</w:t>
            </w:r>
          </w:p>
          <w:p w:rsidR="00C52EF1" w:rsidRPr="00603866" w:rsidRDefault="00C52EF1" w:rsidP="004B3236">
            <w:pPr>
              <w:pStyle w:val="af4"/>
              <w:jc w:val="center"/>
            </w:pPr>
            <w:r w:rsidRPr="00603866">
              <w:t>п/п</w:t>
            </w:r>
          </w:p>
        </w:tc>
        <w:tc>
          <w:tcPr>
            <w:tcW w:w="2520" w:type="dxa"/>
            <w:vAlign w:val="center"/>
          </w:tcPr>
          <w:p w:rsidR="00C52EF1" w:rsidRPr="00603866" w:rsidRDefault="00C52EF1" w:rsidP="004B3236">
            <w:pPr>
              <w:pStyle w:val="af4"/>
              <w:ind w:left="-108" w:right="-108"/>
              <w:jc w:val="center"/>
            </w:pPr>
            <w:r w:rsidRPr="00603866">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603866" w:rsidRDefault="00C52EF1" w:rsidP="004B3236">
            <w:pPr>
              <w:pStyle w:val="af4"/>
              <w:ind w:left="-108" w:right="-108"/>
              <w:jc w:val="center"/>
            </w:pPr>
            <w:r w:rsidRPr="00603866">
              <w:t>Заказчик (наименование, адрес, контактное лицо с указанием должности, контактные телефоны)</w:t>
            </w:r>
          </w:p>
        </w:tc>
        <w:tc>
          <w:tcPr>
            <w:tcW w:w="2358" w:type="dxa"/>
            <w:vAlign w:val="center"/>
          </w:tcPr>
          <w:p w:rsidR="00C52EF1" w:rsidRPr="00603866" w:rsidRDefault="00C52EF1" w:rsidP="004B3236">
            <w:pPr>
              <w:pStyle w:val="af4"/>
              <w:ind w:left="-108" w:right="-108"/>
              <w:jc w:val="center"/>
            </w:pPr>
            <w:r w:rsidRPr="00603866">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603866" w:rsidRDefault="00C52EF1" w:rsidP="004B3236">
            <w:pPr>
              <w:pStyle w:val="af4"/>
              <w:jc w:val="center"/>
            </w:pPr>
            <w:r w:rsidRPr="00603866">
              <w:t>Сумма договора, рублей</w:t>
            </w:r>
            <w:r w:rsidR="00DF7302" w:rsidRPr="00603866">
              <w:t xml:space="preserve"> </w:t>
            </w:r>
            <w:r w:rsidR="00DF7302" w:rsidRPr="00603866">
              <w:rPr>
                <w:rFonts w:eastAsia="Calibri"/>
                <w:szCs w:val="24"/>
              </w:rPr>
              <w:t>без НДС</w:t>
            </w:r>
          </w:p>
        </w:tc>
        <w:tc>
          <w:tcPr>
            <w:tcW w:w="1440" w:type="dxa"/>
            <w:vAlign w:val="center"/>
          </w:tcPr>
          <w:p w:rsidR="00C52EF1" w:rsidRPr="00FB4A2A" w:rsidRDefault="00C52EF1" w:rsidP="004B3236">
            <w:pPr>
              <w:pStyle w:val="af4"/>
              <w:tabs>
                <w:tab w:val="left" w:pos="1332"/>
              </w:tabs>
              <w:ind w:left="-108" w:right="-108" w:hanging="165"/>
              <w:jc w:val="center"/>
            </w:pPr>
            <w:r w:rsidRPr="00603866">
              <w:t>Сведения о рекламациях по перечислен-</w:t>
            </w:r>
            <w:proofErr w:type="spellStart"/>
            <w:r w:rsidRPr="00603866">
              <w:t>ным</w:t>
            </w:r>
            <w:proofErr w:type="spellEnd"/>
            <w:r w:rsidRPr="00603866">
              <w:t xml:space="preserve"> договорам, процент завершенности выполнения</w:t>
            </w: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r w:rsidRPr="00FB4A2A">
              <w:t>1.</w:t>
            </w:r>
          </w:p>
        </w:tc>
        <w:tc>
          <w:tcPr>
            <w:tcW w:w="6741" w:type="dxa"/>
            <w:gridSpan w:val="3"/>
          </w:tcPr>
          <w:p w:rsidR="00C52EF1" w:rsidRPr="00FB4A2A" w:rsidRDefault="00C52EF1" w:rsidP="004B3236">
            <w:pPr>
              <w:pStyle w:val="af7"/>
              <w:spacing w:before="0" w:after="0"/>
              <w:rPr>
                <w:sz w:val="22"/>
              </w:rPr>
            </w:pPr>
            <w:r w:rsidRPr="00FB4A2A">
              <w:rPr>
                <w:sz w:val="22"/>
              </w:rPr>
              <w:t>Договор 1</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i/>
                <w:sz w:val="20"/>
                <w:szCs w:val="20"/>
              </w:rPr>
            </w:pPr>
            <w:r w:rsidRPr="00FB4A2A">
              <w:rPr>
                <w:i/>
                <w:sz w:val="20"/>
                <w:szCs w:val="20"/>
              </w:rPr>
              <w:t>Общестроительные работы</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r w:rsidRPr="00FB4A2A">
              <w:rPr>
                <w:i/>
                <w:sz w:val="20"/>
                <w:szCs w:val="20"/>
              </w:rPr>
              <w:t>Работы по КЛ, ВЛ</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r w:rsidRPr="00FB4A2A">
              <w:rPr>
                <w:i/>
                <w:sz w:val="20"/>
                <w:szCs w:val="20"/>
              </w:rPr>
              <w:t xml:space="preserve">Работы по монтажу </w:t>
            </w:r>
            <w:proofErr w:type="spellStart"/>
            <w:r w:rsidRPr="00FB4A2A">
              <w:rPr>
                <w:i/>
                <w:sz w:val="20"/>
                <w:szCs w:val="20"/>
              </w:rPr>
              <w:t>осн</w:t>
            </w:r>
            <w:proofErr w:type="spellEnd"/>
            <w:r w:rsidRPr="00FB4A2A">
              <w:rPr>
                <w:i/>
                <w:sz w:val="20"/>
                <w:szCs w:val="20"/>
              </w:rPr>
              <w:t>. Оборудования ПС</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r w:rsidRPr="00FB4A2A">
              <w:rPr>
                <w:i/>
                <w:sz w:val="20"/>
                <w:szCs w:val="20"/>
              </w:rPr>
              <w:t>Работы по оборудованию вторичных коммутаций</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r w:rsidRPr="00FB4A2A">
              <w:rPr>
                <w:i/>
                <w:sz w:val="20"/>
                <w:szCs w:val="20"/>
              </w:rPr>
              <w:t>Проектные работы</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r w:rsidRPr="00FB4A2A">
              <w:rPr>
                <w:i/>
                <w:sz w:val="20"/>
                <w:szCs w:val="20"/>
              </w:rPr>
              <w:t>Поставка аналогичной продукции</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r w:rsidRPr="00FB4A2A">
              <w:t>2.</w:t>
            </w:r>
          </w:p>
        </w:tc>
        <w:tc>
          <w:tcPr>
            <w:tcW w:w="6741" w:type="dxa"/>
            <w:gridSpan w:val="3"/>
          </w:tcPr>
          <w:p w:rsidR="00C52EF1" w:rsidRPr="00FB4A2A" w:rsidRDefault="00C52EF1" w:rsidP="004B3236">
            <w:pPr>
              <w:pStyle w:val="af7"/>
              <w:spacing w:before="0" w:after="0"/>
              <w:rPr>
                <w:i/>
                <w:sz w:val="22"/>
              </w:rPr>
            </w:pPr>
            <w:r w:rsidRPr="00FB4A2A">
              <w:rPr>
                <w:sz w:val="22"/>
              </w:rPr>
              <w:t>Договор 2</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Del="002B43B5" w:rsidRDefault="00C52EF1" w:rsidP="004B3236">
            <w:pPr>
              <w:tabs>
                <w:tab w:val="num" w:pos="792"/>
              </w:tabs>
              <w:ind w:left="-288" w:firstLine="108"/>
              <w:jc w:val="center"/>
            </w:pPr>
            <w:r w:rsidRPr="00FB4A2A">
              <w:t>…</w:t>
            </w:r>
          </w:p>
        </w:tc>
        <w:tc>
          <w:tcPr>
            <w:tcW w:w="2520" w:type="dxa"/>
          </w:tcPr>
          <w:p w:rsidR="00C52EF1" w:rsidRPr="00FB4A2A" w:rsidRDefault="00C52EF1" w:rsidP="004B3236">
            <w:pPr>
              <w:pStyle w:val="af7"/>
              <w:spacing w:before="0" w:after="0"/>
              <w:rPr>
                <w:sz w:val="22"/>
              </w:rPr>
            </w:pPr>
            <w:r w:rsidRPr="00FB4A2A">
              <w:rPr>
                <w:sz w:val="22"/>
              </w:rPr>
              <w:t>Договор …</w:t>
            </w: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2"/>
              </w:rPr>
            </w:pP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Del="002B43B5"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461" w:type="dxa"/>
            <w:gridSpan w:val="4"/>
          </w:tcPr>
          <w:p w:rsidR="00C52EF1" w:rsidRPr="00FB4A2A" w:rsidRDefault="00C52EF1" w:rsidP="004B3236">
            <w:pPr>
              <w:pStyle w:val="af7"/>
              <w:spacing w:before="0" w:after="0"/>
              <w:rPr>
                <w:sz w:val="22"/>
              </w:rPr>
            </w:pPr>
            <w:r w:rsidRPr="00FB4A2A">
              <w:rPr>
                <w:b/>
                <w:sz w:val="22"/>
              </w:rPr>
              <w:t xml:space="preserve">ИТОГО за полный год </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r w:rsidRPr="00FB4A2A">
              <w:rPr>
                <w:b/>
                <w:sz w:val="22"/>
              </w:rPr>
              <w:t>Х</w:t>
            </w:r>
          </w:p>
        </w:tc>
      </w:tr>
      <w:tr w:rsidR="00F1498C" w:rsidRPr="00FB4A2A" w:rsidTr="0025593C">
        <w:trPr>
          <w:cantSplit/>
          <w:trHeight w:val="227"/>
        </w:trPr>
        <w:tc>
          <w:tcPr>
            <w:tcW w:w="720" w:type="dxa"/>
          </w:tcPr>
          <w:p w:rsidR="00C52EF1" w:rsidRPr="00FB4A2A" w:rsidDel="002B43B5" w:rsidRDefault="00C52EF1" w:rsidP="004B3236">
            <w:pPr>
              <w:tabs>
                <w:tab w:val="num" w:pos="792"/>
              </w:tabs>
              <w:ind w:left="-288" w:firstLine="108"/>
              <w:jc w:val="center"/>
            </w:pPr>
            <w:r w:rsidRPr="00FB4A2A">
              <w:t>1.</w:t>
            </w: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2"/>
              </w:rPr>
            </w:pP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r w:rsidRPr="00FB4A2A">
              <w:t>…</w:t>
            </w: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2"/>
              </w:rPr>
            </w:pP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C52EF1" w:rsidRPr="00FB4A2A" w:rsidTr="0025593C">
        <w:trPr>
          <w:cantSplit/>
          <w:trHeight w:val="227"/>
        </w:trPr>
        <w:tc>
          <w:tcPr>
            <w:tcW w:w="7461" w:type="dxa"/>
            <w:gridSpan w:val="4"/>
          </w:tcPr>
          <w:p w:rsidR="00C52EF1" w:rsidRPr="00FB4A2A" w:rsidRDefault="00C52EF1" w:rsidP="004B3236">
            <w:pPr>
              <w:pStyle w:val="af7"/>
              <w:spacing w:before="0" w:after="0"/>
              <w:ind w:left="0"/>
              <w:rPr>
                <w:sz w:val="22"/>
              </w:rPr>
            </w:pPr>
            <w:r w:rsidRPr="00FB4A2A">
              <w:rPr>
                <w:b/>
                <w:sz w:val="22"/>
              </w:rPr>
              <w:t xml:space="preserve">ИТОГО </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r w:rsidRPr="00FB4A2A">
              <w:rPr>
                <w:b/>
                <w:sz w:val="22"/>
              </w:rPr>
              <w:t>Х</w:t>
            </w:r>
          </w:p>
        </w:tc>
      </w:tr>
    </w:tbl>
    <w:p w:rsidR="00211593" w:rsidRPr="00FB4A2A" w:rsidRDefault="00211593" w:rsidP="00211593">
      <w:pPr>
        <w:rPr>
          <w:sz w:val="10"/>
          <w:szCs w:val="10"/>
        </w:rPr>
      </w:pPr>
    </w:p>
    <w:p w:rsidR="00211593" w:rsidRPr="00FB4A2A" w:rsidRDefault="00211593" w:rsidP="00211593">
      <w:pPr>
        <w:rPr>
          <w:szCs w:val="24"/>
        </w:rPr>
      </w:pPr>
      <w:r w:rsidRPr="00FB4A2A">
        <w:rPr>
          <w:szCs w:val="24"/>
        </w:rPr>
        <w:t>____________________________________</w:t>
      </w:r>
    </w:p>
    <w:p w:rsidR="00211593" w:rsidRPr="00FB4A2A" w:rsidRDefault="00211593" w:rsidP="00211593">
      <w:pPr>
        <w:ind w:right="3684"/>
        <w:jc w:val="center"/>
        <w:rPr>
          <w:szCs w:val="24"/>
          <w:vertAlign w:val="superscript"/>
        </w:rPr>
      </w:pPr>
      <w:r w:rsidRPr="00FB4A2A">
        <w:rPr>
          <w:szCs w:val="24"/>
          <w:vertAlign w:val="superscript"/>
        </w:rPr>
        <w:lastRenderedPageBreak/>
        <w:t>(подпись, М.П.)</w:t>
      </w:r>
    </w:p>
    <w:p w:rsidR="00211593" w:rsidRPr="00FB4A2A" w:rsidRDefault="00211593" w:rsidP="00211593">
      <w:pPr>
        <w:rPr>
          <w:szCs w:val="24"/>
        </w:rPr>
      </w:pPr>
      <w:r w:rsidRPr="00FB4A2A">
        <w:rPr>
          <w:szCs w:val="24"/>
        </w:rPr>
        <w:t>____________________________________</w:t>
      </w:r>
    </w:p>
    <w:p w:rsidR="00211593" w:rsidRPr="00FB4A2A" w:rsidRDefault="00211593" w:rsidP="00211593">
      <w:pPr>
        <w:ind w:right="3684"/>
        <w:jc w:val="center"/>
        <w:rPr>
          <w:szCs w:val="24"/>
          <w:vertAlign w:val="superscript"/>
        </w:rPr>
      </w:pPr>
      <w:r w:rsidRPr="00FB4A2A">
        <w:rPr>
          <w:szCs w:val="24"/>
          <w:vertAlign w:val="superscript"/>
        </w:rPr>
        <w:t>(фамилия, имя, отчество подписавшего, должность)</w:t>
      </w:r>
    </w:p>
    <w:p w:rsidR="00211593" w:rsidRPr="00FB4A2A" w:rsidRDefault="00211593" w:rsidP="00211593">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11593" w:rsidRPr="00FB4A2A" w:rsidRDefault="00211593" w:rsidP="00211593">
      <w:pPr>
        <w:ind w:firstLine="0"/>
        <w:jc w:val="left"/>
        <w:rPr>
          <w:b/>
          <w:sz w:val="2"/>
          <w:szCs w:val="2"/>
        </w:rPr>
      </w:pPr>
      <w:bookmarkStart w:id="1616" w:name="_Toc98253944"/>
      <w:bookmarkStart w:id="1617" w:name="_Toc157248196"/>
      <w:bookmarkStart w:id="1618" w:name="_Toc157496565"/>
      <w:bookmarkStart w:id="1619" w:name="_Toc158206104"/>
      <w:bookmarkStart w:id="1620" w:name="_Toc164057789"/>
      <w:bookmarkStart w:id="1621" w:name="_Toc164137139"/>
      <w:bookmarkStart w:id="1622" w:name="_Toc164161299"/>
      <w:bookmarkStart w:id="1623" w:name="_Toc165173870"/>
      <w:r w:rsidRPr="00FB4A2A">
        <w:rPr>
          <w:sz w:val="2"/>
          <w:szCs w:val="2"/>
        </w:rPr>
        <w:br w:type="page"/>
      </w:r>
    </w:p>
    <w:p w:rsidR="00211593" w:rsidRPr="00FB4A2A" w:rsidRDefault="00211593" w:rsidP="000E1865">
      <w:pPr>
        <w:pStyle w:val="3"/>
        <w:numPr>
          <w:ilvl w:val="2"/>
          <w:numId w:val="56"/>
        </w:numPr>
        <w:rPr>
          <w:sz w:val="24"/>
          <w:szCs w:val="24"/>
        </w:rPr>
      </w:pPr>
      <w:bookmarkStart w:id="1624" w:name="_Toc439170694"/>
      <w:bookmarkStart w:id="1625" w:name="_Toc439172796"/>
      <w:bookmarkStart w:id="1626" w:name="_Toc439173240"/>
      <w:bookmarkStart w:id="1627" w:name="_Toc439238236"/>
      <w:bookmarkStart w:id="1628" w:name="_Toc439252783"/>
      <w:bookmarkStart w:id="1629" w:name="_Toc439323757"/>
      <w:bookmarkStart w:id="1630" w:name="_Toc440361394"/>
      <w:bookmarkStart w:id="1631" w:name="_Toc440376276"/>
      <w:bookmarkStart w:id="1632" w:name="_Toc440382534"/>
      <w:bookmarkStart w:id="1633" w:name="_Toc440447204"/>
      <w:bookmarkStart w:id="1634" w:name="_Toc440632365"/>
      <w:bookmarkStart w:id="1635" w:name="_Toc440875137"/>
      <w:bookmarkStart w:id="1636" w:name="_Toc441131124"/>
      <w:bookmarkStart w:id="1637" w:name="_Toc441572129"/>
      <w:bookmarkStart w:id="1638" w:name="_Toc441575221"/>
      <w:bookmarkStart w:id="1639" w:name="_Toc442434882"/>
      <w:bookmarkStart w:id="1640" w:name="_Toc442435721"/>
      <w:bookmarkStart w:id="1641" w:name="_Toc462044812"/>
      <w:bookmarkStart w:id="1642" w:name="_Toc462068515"/>
      <w:bookmarkStart w:id="1643" w:name="_Toc463514205"/>
      <w:bookmarkStart w:id="1644" w:name="_Toc469480443"/>
      <w:bookmarkStart w:id="1645" w:name="_Toc471823234"/>
      <w:bookmarkStart w:id="1646" w:name="_Toc498512095"/>
      <w:bookmarkStart w:id="1647" w:name="_Toc503263112"/>
      <w:r w:rsidRPr="00FB4A2A">
        <w:rPr>
          <w:sz w:val="24"/>
          <w:szCs w:val="24"/>
        </w:rPr>
        <w:lastRenderedPageBreak/>
        <w:t>Инструкции по заполнению</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FB4A2A">
        <w:rPr>
          <w:sz w:val="24"/>
          <w:szCs w:val="24"/>
        </w:rPr>
        <w:fldChar w:fldCharType="begin"/>
      </w:r>
      <w:r w:rsidRPr="00FB4A2A">
        <w:rPr>
          <w:sz w:val="24"/>
          <w:szCs w:val="24"/>
        </w:rPr>
        <w:instrText xml:space="preserve"> REF _Ref55336310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D40CE6">
        <w:rPr>
          <w:sz w:val="24"/>
          <w:szCs w:val="24"/>
        </w:rPr>
        <w:t>4.1</w:t>
      </w:r>
      <w:r w:rsidR="005A1486" w:rsidRPr="00FB4A2A">
        <w:rPr>
          <w:sz w:val="24"/>
          <w:szCs w:val="24"/>
        </w:rPr>
        <w:fldChar w:fldCharType="end"/>
      </w:r>
      <w:r w:rsidRPr="00FB4A2A">
        <w:rPr>
          <w:sz w:val="24"/>
          <w:szCs w:val="24"/>
        </w:rPr>
        <w:t>).</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Участник указывает свое фирменное наименование (в </w:t>
      </w:r>
      <w:proofErr w:type="spellStart"/>
      <w:r w:rsidRPr="00FB4A2A">
        <w:rPr>
          <w:sz w:val="24"/>
          <w:szCs w:val="24"/>
        </w:rPr>
        <w:t>т.ч</w:t>
      </w:r>
      <w:proofErr w:type="spellEnd"/>
      <w:r w:rsidRPr="00FB4A2A">
        <w:rPr>
          <w:sz w:val="24"/>
          <w:szCs w:val="24"/>
        </w:rPr>
        <w:t>. организационно-правовую форму) и свой адрес.</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В этой форме Участник указывает перечень и годовые объемы выполнен</w:t>
      </w:r>
      <w:r w:rsidR="00D01503" w:rsidRPr="00FB4A2A">
        <w:rPr>
          <w:sz w:val="24"/>
          <w:szCs w:val="24"/>
        </w:rPr>
        <w:t>ных (завершенных)</w:t>
      </w:r>
      <w:r w:rsidRPr="00FB4A2A">
        <w:rPr>
          <w:sz w:val="24"/>
          <w:szCs w:val="24"/>
        </w:rPr>
        <w:t xml:space="preserve"> аналогичных договоров</w:t>
      </w:r>
      <w:r w:rsidR="00D01503" w:rsidRPr="00FB4A2A">
        <w:rPr>
          <w:sz w:val="24"/>
          <w:szCs w:val="24"/>
        </w:rPr>
        <w:t xml:space="preserve"> (</w:t>
      </w:r>
      <w:r w:rsidR="0025593C" w:rsidRPr="00FB4A2A">
        <w:rPr>
          <w:sz w:val="24"/>
          <w:szCs w:val="24"/>
        </w:rPr>
        <w:t xml:space="preserve">Под термином </w:t>
      </w:r>
      <w:r w:rsidR="0025593C" w:rsidRPr="00FB4A2A">
        <w:rPr>
          <w:rFonts w:eastAsia="Calibri"/>
          <w:sz w:val="24"/>
          <w:szCs w:val="24"/>
        </w:rPr>
        <w:t xml:space="preserve">аналогичных </w:t>
      </w:r>
      <w:r w:rsidR="0070569C" w:rsidRPr="00FB4A2A">
        <w:rPr>
          <w:sz w:val="24"/>
          <w:szCs w:val="24"/>
        </w:rPr>
        <w:t>договоров</w:t>
      </w:r>
      <w:r w:rsidR="0025593C" w:rsidRPr="00FB4A2A">
        <w:rPr>
          <w:rFonts w:eastAsia="Calibri"/>
          <w:sz w:val="24"/>
          <w:szCs w:val="24"/>
        </w:rPr>
        <w:t xml:space="preserve"> </w:t>
      </w:r>
      <w:r w:rsidR="0025593C" w:rsidRPr="00FB4A2A">
        <w:rPr>
          <w:sz w:val="24"/>
          <w:szCs w:val="24"/>
        </w:rPr>
        <w:t xml:space="preserve">понимаются договоры на </w:t>
      </w:r>
      <w:r w:rsidR="00F55591" w:rsidRPr="00FB4A2A">
        <w:rPr>
          <w:szCs w:val="24"/>
        </w:rPr>
        <w:t xml:space="preserve">выполнение строительно-монтажных и пусконаладочных работ по объектам распределительных сетей 0,4 – 10 </w:t>
      </w:r>
      <w:proofErr w:type="spellStart"/>
      <w:r w:rsidR="00F55591" w:rsidRPr="00FB4A2A">
        <w:rPr>
          <w:szCs w:val="24"/>
        </w:rPr>
        <w:t>кВ</w:t>
      </w:r>
      <w:proofErr w:type="spellEnd"/>
      <w:r w:rsidR="00F55591" w:rsidRPr="00FB4A2A">
        <w:rPr>
          <w:szCs w:val="24"/>
        </w:rPr>
        <w:t>, а также работ «под ключ» по объектам технологического присоединения, включающих проектирование и поставку оборудования</w:t>
      </w:r>
      <w:r w:rsidR="00D01503" w:rsidRPr="00FB4A2A">
        <w:rPr>
          <w:sz w:val="24"/>
          <w:szCs w:val="24"/>
        </w:rPr>
        <w:t>)</w:t>
      </w:r>
      <w:r w:rsidR="00E34483" w:rsidRPr="00FB4A2A">
        <w:rPr>
          <w:rFonts w:eastAsia="Calibri"/>
          <w:sz w:val="24"/>
          <w:szCs w:val="24"/>
        </w:rPr>
        <w:t xml:space="preserve"> (документальное подтверждение формами КС-3)</w:t>
      </w:r>
      <w:r w:rsidRPr="00FB4A2A">
        <w:rPr>
          <w:sz w:val="24"/>
          <w:szCs w:val="24"/>
        </w:rPr>
        <w:t>.</w:t>
      </w:r>
    </w:p>
    <w:p w:rsidR="00211593" w:rsidRPr="00FB4A2A" w:rsidRDefault="00211593" w:rsidP="00A94649">
      <w:pPr>
        <w:pStyle w:val="aff"/>
        <w:numPr>
          <w:ilvl w:val="0"/>
          <w:numId w:val="0"/>
        </w:numPr>
        <w:spacing w:before="100" w:beforeAutospacing="1" w:line="240" w:lineRule="auto"/>
        <w:rPr>
          <w:strike/>
          <w:sz w:val="24"/>
          <w:szCs w:val="24"/>
        </w:rPr>
      </w:pPr>
    </w:p>
    <w:p w:rsidR="00493F1A" w:rsidRPr="00FB4A2A"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rPr>
          <w:strike/>
        </w:rPr>
        <w:sectPr w:rsidR="00493F1A" w:rsidRPr="00FB4A2A" w:rsidSect="00224F41">
          <w:type w:val="continuous"/>
          <w:pgSz w:w="11906" w:h="16838" w:code="9"/>
          <w:pgMar w:top="680" w:right="567" w:bottom="539" w:left="1134" w:header="680" w:footer="278" w:gutter="0"/>
          <w:cols w:space="708"/>
          <w:titlePg/>
          <w:docGrid w:linePitch="360"/>
        </w:sectPr>
      </w:pPr>
      <w:bookmarkStart w:id="1648" w:name="_Ref55336389"/>
      <w:bookmarkStart w:id="1649" w:name="_Toc57314677"/>
      <w:bookmarkStart w:id="1650" w:name="_Toc69728991"/>
      <w:bookmarkStart w:id="1651" w:name="_Toc98253945"/>
      <w:bookmarkStart w:id="1652" w:name="_Toc165173871"/>
      <w:bookmarkStart w:id="1653" w:name="_Toc423423675"/>
      <w:bookmarkStart w:id="1654" w:name="_Toc441131125"/>
    </w:p>
    <w:p w:rsidR="00211593" w:rsidRPr="00FB4A2A"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655" w:name="_Ref449017552"/>
      <w:bookmarkStart w:id="1656" w:name="_Toc503263113"/>
      <w:r w:rsidRPr="00FB4A2A">
        <w:rPr>
          <w:bCs/>
          <w:sz w:val="24"/>
          <w:szCs w:val="24"/>
        </w:rPr>
        <w:lastRenderedPageBreak/>
        <w:t xml:space="preserve">Справка о текущей загруженности Участника (договорах, находящихся в исполнении) </w:t>
      </w:r>
      <w:r w:rsidR="00211593" w:rsidRPr="00FB4A2A">
        <w:rPr>
          <w:sz w:val="24"/>
          <w:szCs w:val="24"/>
        </w:rPr>
        <w:t xml:space="preserve">(форма </w:t>
      </w:r>
      <w:r w:rsidR="00941365" w:rsidRPr="00FB4A2A">
        <w:rPr>
          <w:sz w:val="24"/>
          <w:szCs w:val="24"/>
        </w:rPr>
        <w:t>5</w:t>
      </w:r>
      <w:r w:rsidR="00211593" w:rsidRPr="00FB4A2A">
        <w:rPr>
          <w:sz w:val="24"/>
          <w:szCs w:val="24"/>
        </w:rPr>
        <w:t>)</w:t>
      </w:r>
      <w:bookmarkEnd w:id="1648"/>
      <w:bookmarkEnd w:id="1649"/>
      <w:bookmarkEnd w:id="1650"/>
      <w:bookmarkEnd w:id="1651"/>
      <w:bookmarkEnd w:id="1652"/>
      <w:bookmarkEnd w:id="1653"/>
      <w:bookmarkEnd w:id="1654"/>
      <w:bookmarkEnd w:id="1655"/>
      <w:bookmarkEnd w:id="1656"/>
    </w:p>
    <w:p w:rsidR="00211593" w:rsidRPr="00FB4A2A" w:rsidRDefault="00211593" w:rsidP="000E1865">
      <w:pPr>
        <w:pStyle w:val="3"/>
        <w:numPr>
          <w:ilvl w:val="2"/>
          <w:numId w:val="56"/>
        </w:numPr>
        <w:rPr>
          <w:sz w:val="24"/>
          <w:szCs w:val="24"/>
        </w:rPr>
      </w:pPr>
      <w:bookmarkStart w:id="1657" w:name="_Toc98253946"/>
      <w:bookmarkStart w:id="1658" w:name="_Toc157248198"/>
      <w:bookmarkStart w:id="1659" w:name="_Toc157496567"/>
      <w:bookmarkStart w:id="1660" w:name="_Toc158206106"/>
      <w:bookmarkStart w:id="1661" w:name="_Toc164057791"/>
      <w:bookmarkStart w:id="1662" w:name="_Toc164137141"/>
      <w:bookmarkStart w:id="1663" w:name="_Toc164161301"/>
      <w:bookmarkStart w:id="1664" w:name="_Toc165173872"/>
      <w:bookmarkStart w:id="1665" w:name="_Toc439170696"/>
      <w:bookmarkStart w:id="1666" w:name="_Toc439172798"/>
      <w:bookmarkStart w:id="1667" w:name="_Toc439173242"/>
      <w:bookmarkStart w:id="1668" w:name="_Toc439238238"/>
      <w:bookmarkStart w:id="1669" w:name="_Toc439252785"/>
      <w:bookmarkStart w:id="1670" w:name="_Toc439323759"/>
      <w:bookmarkStart w:id="1671" w:name="_Toc440361396"/>
      <w:bookmarkStart w:id="1672" w:name="_Toc440376278"/>
      <w:bookmarkStart w:id="1673" w:name="_Toc440382536"/>
      <w:bookmarkStart w:id="1674" w:name="_Toc440447206"/>
      <w:bookmarkStart w:id="1675" w:name="_Toc440632367"/>
      <w:bookmarkStart w:id="1676" w:name="_Toc440875139"/>
      <w:bookmarkStart w:id="1677" w:name="_Toc441131126"/>
      <w:bookmarkStart w:id="1678" w:name="_Toc441572131"/>
      <w:bookmarkStart w:id="1679" w:name="_Toc441575223"/>
      <w:bookmarkStart w:id="1680" w:name="_Toc442434884"/>
      <w:bookmarkStart w:id="1681" w:name="_Toc442435723"/>
      <w:bookmarkStart w:id="1682" w:name="_Toc462044814"/>
      <w:bookmarkStart w:id="1683" w:name="_Toc462068517"/>
      <w:bookmarkStart w:id="1684" w:name="_Toc463514207"/>
      <w:bookmarkStart w:id="1685" w:name="_Toc469480445"/>
      <w:bookmarkStart w:id="1686" w:name="_Toc471823236"/>
      <w:bookmarkStart w:id="1687" w:name="_Toc498512097"/>
      <w:bookmarkStart w:id="1688" w:name="_Toc503263114"/>
      <w:r w:rsidRPr="00FB4A2A">
        <w:rPr>
          <w:sz w:val="24"/>
          <w:szCs w:val="24"/>
        </w:rPr>
        <w:t xml:space="preserve">Форма Справки </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r w:rsidR="002B085E" w:rsidRPr="00FB4A2A">
        <w:rPr>
          <w:bCs w:val="0"/>
          <w:sz w:val="24"/>
          <w:szCs w:val="24"/>
        </w:rPr>
        <w:t>о текущей загруженности Участника (договорах, находящихся в исполнении)</w:t>
      </w:r>
      <w:bookmarkEnd w:id="1688"/>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ind w:firstLine="0"/>
        <w:jc w:val="left"/>
        <w:rPr>
          <w:szCs w:val="24"/>
        </w:rPr>
      </w:pPr>
      <w:r w:rsidRPr="00FB4A2A">
        <w:rPr>
          <w:szCs w:val="24"/>
        </w:rPr>
        <w:t xml:space="preserve">Приложение </w:t>
      </w:r>
      <w:r w:rsidR="00941365" w:rsidRPr="00FB4A2A">
        <w:rPr>
          <w:szCs w:val="24"/>
        </w:rPr>
        <w:t>5</w:t>
      </w:r>
      <w:r w:rsidRPr="00FB4A2A">
        <w:rPr>
          <w:szCs w:val="24"/>
        </w:rPr>
        <w:t xml:space="preserve"> к письму о подаче оферты</w:t>
      </w:r>
      <w:r w:rsidRPr="00FB4A2A">
        <w:rPr>
          <w:szCs w:val="24"/>
        </w:rPr>
        <w:br/>
        <w:t>от «____»_____________ г. №__________</w:t>
      </w:r>
    </w:p>
    <w:p w:rsidR="00211593" w:rsidRPr="00FB4A2A" w:rsidRDefault="00211593" w:rsidP="00211593">
      <w:pPr>
        <w:rPr>
          <w:szCs w:val="24"/>
        </w:rPr>
      </w:pPr>
    </w:p>
    <w:p w:rsidR="00211593" w:rsidRPr="00FB4A2A" w:rsidRDefault="002B085E" w:rsidP="00211593">
      <w:pPr>
        <w:ind w:firstLine="0"/>
        <w:jc w:val="center"/>
        <w:rPr>
          <w:b/>
          <w:bCs/>
          <w:szCs w:val="24"/>
        </w:rPr>
      </w:pPr>
      <w:r w:rsidRPr="00FB4A2A">
        <w:rPr>
          <w:b/>
          <w:bCs/>
          <w:szCs w:val="24"/>
        </w:rPr>
        <w:t>Справка о текущей загруженности Участника (договорах, находящихся в исполнении)</w:t>
      </w:r>
    </w:p>
    <w:p w:rsidR="00EA758C" w:rsidRPr="00FB4A2A" w:rsidRDefault="00EA758C" w:rsidP="00211593">
      <w:pPr>
        <w:ind w:firstLine="0"/>
        <w:jc w:val="center"/>
        <w:rPr>
          <w:b/>
          <w:bCs/>
          <w:szCs w:val="24"/>
        </w:rPr>
      </w:pPr>
    </w:p>
    <w:p w:rsidR="00EA758C" w:rsidRPr="00603866" w:rsidRDefault="00DC4F8D" w:rsidP="00EA758C">
      <w:pPr>
        <w:ind w:firstLine="0"/>
        <w:jc w:val="center"/>
        <w:rPr>
          <w:szCs w:val="24"/>
        </w:rPr>
      </w:pPr>
      <w:r w:rsidRPr="00FB4A2A">
        <w:rPr>
          <w:szCs w:val="24"/>
        </w:rPr>
        <w:t xml:space="preserve">Открытый одноэтапный конкурс без предварительного квалификационного </w:t>
      </w:r>
      <w:r w:rsidRPr="00603866">
        <w:rPr>
          <w:szCs w:val="24"/>
        </w:rPr>
        <w:t xml:space="preserve">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Pr="00603866">
        <w:rPr>
          <w:szCs w:val="24"/>
        </w:rPr>
        <w:t>кВ</w:t>
      </w:r>
      <w:proofErr w:type="spellEnd"/>
      <w:r w:rsidRPr="00603866">
        <w:rPr>
          <w:szCs w:val="24"/>
        </w:rPr>
        <w:t xml:space="preserve"> (новое строительство, </w:t>
      </w:r>
      <w:proofErr w:type="spellStart"/>
      <w:r w:rsidRPr="00603866">
        <w:rPr>
          <w:szCs w:val="24"/>
        </w:rPr>
        <w:t>техперевооружение</w:t>
      </w:r>
      <w:proofErr w:type="spellEnd"/>
      <w:r w:rsidRPr="00603866">
        <w:rPr>
          <w:szCs w:val="24"/>
        </w:rPr>
        <w:t>,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w:t>
      </w:r>
      <w:r w:rsidR="00603866" w:rsidRPr="00603866">
        <w:rPr>
          <w:szCs w:val="24"/>
        </w:rPr>
        <w:t>филиала «Липецкэнерго»</w:t>
      </w:r>
      <w:r w:rsidRPr="00603866">
        <w:rPr>
          <w:szCs w:val="24"/>
        </w:rPr>
        <w:t>)</w:t>
      </w:r>
    </w:p>
    <w:p w:rsidR="00EA758C" w:rsidRPr="00FB4A2A" w:rsidRDefault="00EA758C" w:rsidP="00211593">
      <w:pPr>
        <w:ind w:firstLine="0"/>
        <w:jc w:val="center"/>
        <w:rPr>
          <w:b/>
          <w:szCs w:val="24"/>
        </w:rPr>
      </w:pPr>
    </w:p>
    <w:p w:rsidR="00211593" w:rsidRPr="00FB4A2A" w:rsidRDefault="00211593" w:rsidP="00211593">
      <w:pPr>
        <w:rPr>
          <w:sz w:val="16"/>
          <w:szCs w:val="16"/>
        </w:rPr>
      </w:pPr>
    </w:p>
    <w:p w:rsidR="00493F1A" w:rsidRPr="00FB4A2A" w:rsidRDefault="00493F1A" w:rsidP="00493F1A">
      <w:pPr>
        <w:ind w:firstLine="0"/>
        <w:rPr>
          <w:szCs w:val="24"/>
        </w:rPr>
      </w:pPr>
      <w:r w:rsidRPr="00FB4A2A">
        <w:rPr>
          <w:szCs w:val="24"/>
        </w:rPr>
        <w:t>Наименование и адрес Участника: _________________________________</w:t>
      </w:r>
    </w:p>
    <w:p w:rsidR="002B085E" w:rsidRPr="00FB4A2A"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028"/>
        <w:gridCol w:w="1847"/>
        <w:gridCol w:w="2284"/>
        <w:gridCol w:w="1354"/>
        <w:gridCol w:w="1360"/>
        <w:gridCol w:w="2116"/>
        <w:gridCol w:w="2116"/>
        <w:gridCol w:w="2081"/>
      </w:tblGrid>
      <w:tr w:rsidR="00F1498C" w:rsidRPr="00FB4A2A" w:rsidTr="002B085E">
        <w:trPr>
          <w:cantSplit/>
          <w:trHeight w:val="466"/>
          <w:tblHeader/>
        </w:trPr>
        <w:tc>
          <w:tcPr>
            <w:tcW w:w="199" w:type="pct"/>
            <w:vMerge w:val="restart"/>
            <w:vAlign w:val="center"/>
          </w:tcPr>
          <w:p w:rsidR="002B085E" w:rsidRPr="00FB4A2A" w:rsidRDefault="002B085E" w:rsidP="00C2232A">
            <w:pPr>
              <w:pStyle w:val="af4"/>
              <w:keepNext w:val="0"/>
              <w:widowControl w:val="0"/>
              <w:jc w:val="center"/>
            </w:pPr>
            <w:r w:rsidRPr="00FB4A2A">
              <w:t>№</w:t>
            </w:r>
          </w:p>
          <w:p w:rsidR="002B085E" w:rsidRPr="00FB4A2A" w:rsidRDefault="002B085E" w:rsidP="00C2232A">
            <w:pPr>
              <w:pStyle w:val="af4"/>
              <w:keepNext w:val="0"/>
              <w:widowControl w:val="0"/>
              <w:jc w:val="center"/>
            </w:pPr>
            <w:r w:rsidRPr="00FB4A2A">
              <w:t>п/п</w:t>
            </w:r>
          </w:p>
        </w:tc>
        <w:tc>
          <w:tcPr>
            <w:tcW w:w="641" w:type="pct"/>
            <w:vMerge w:val="restart"/>
            <w:vAlign w:val="center"/>
          </w:tcPr>
          <w:p w:rsidR="002B085E" w:rsidRPr="00FB4A2A" w:rsidRDefault="002B085E" w:rsidP="00C2232A">
            <w:pPr>
              <w:pStyle w:val="af4"/>
              <w:keepNext w:val="0"/>
              <w:widowControl w:val="0"/>
              <w:ind w:left="-108" w:right="-108"/>
              <w:jc w:val="center"/>
            </w:pPr>
            <w:r w:rsidRPr="00FB4A2A">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FB4A2A" w:rsidRDefault="002B085E" w:rsidP="00C2232A">
            <w:pPr>
              <w:pStyle w:val="af4"/>
              <w:keepNext w:val="0"/>
              <w:widowControl w:val="0"/>
              <w:ind w:left="-108" w:right="-108"/>
              <w:jc w:val="center"/>
            </w:pPr>
            <w:r w:rsidRPr="00FB4A2A">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FB4A2A" w:rsidRDefault="002B085E" w:rsidP="00C2232A">
            <w:pPr>
              <w:pStyle w:val="af4"/>
              <w:keepNext w:val="0"/>
              <w:widowControl w:val="0"/>
              <w:ind w:left="-108" w:right="-108"/>
              <w:jc w:val="center"/>
            </w:pPr>
            <w:r w:rsidRPr="00FB4A2A">
              <w:t xml:space="preserve">Описание договора (объем и состав </w:t>
            </w:r>
            <w:r w:rsidRPr="00FB4A2A">
              <w:rPr>
                <w:i/>
              </w:rPr>
              <w:t>поставок, работ (услуг)</w:t>
            </w:r>
            <w:r w:rsidRPr="00FB4A2A">
              <w:t>, описание основных условий договора)</w:t>
            </w:r>
          </w:p>
        </w:tc>
        <w:tc>
          <w:tcPr>
            <w:tcW w:w="428" w:type="pct"/>
            <w:vMerge w:val="restart"/>
            <w:vAlign w:val="center"/>
          </w:tcPr>
          <w:p w:rsidR="002B085E" w:rsidRPr="00FB4A2A" w:rsidRDefault="002B085E" w:rsidP="00C2232A">
            <w:pPr>
              <w:pStyle w:val="af4"/>
              <w:keepNext w:val="0"/>
              <w:widowControl w:val="0"/>
              <w:jc w:val="center"/>
            </w:pPr>
            <w:r w:rsidRPr="00FB4A2A">
              <w:t>Стоимость договора, рублей с НДС</w:t>
            </w:r>
          </w:p>
        </w:tc>
        <w:tc>
          <w:tcPr>
            <w:tcW w:w="430" w:type="pct"/>
            <w:vMerge w:val="restart"/>
          </w:tcPr>
          <w:p w:rsidR="002B085E" w:rsidRPr="00FB4A2A" w:rsidRDefault="002B085E" w:rsidP="00C2232A">
            <w:pPr>
              <w:pStyle w:val="af4"/>
              <w:keepNext w:val="0"/>
              <w:widowControl w:val="0"/>
              <w:tabs>
                <w:tab w:val="left" w:pos="1332"/>
              </w:tabs>
              <w:spacing w:before="0" w:after="0"/>
              <w:ind w:left="0" w:right="0"/>
              <w:jc w:val="center"/>
            </w:pPr>
          </w:p>
          <w:p w:rsidR="002B085E" w:rsidRPr="00FB4A2A" w:rsidRDefault="002B085E" w:rsidP="00C2232A">
            <w:pPr>
              <w:pStyle w:val="af4"/>
              <w:keepNext w:val="0"/>
              <w:widowControl w:val="0"/>
              <w:tabs>
                <w:tab w:val="left" w:pos="1332"/>
              </w:tabs>
              <w:spacing w:before="0" w:after="0"/>
              <w:ind w:left="0" w:right="0"/>
              <w:jc w:val="center"/>
            </w:pPr>
          </w:p>
          <w:p w:rsidR="002B085E" w:rsidRPr="00FB4A2A" w:rsidRDefault="002B085E" w:rsidP="00C2232A">
            <w:pPr>
              <w:pStyle w:val="af4"/>
              <w:keepNext w:val="0"/>
              <w:widowControl w:val="0"/>
              <w:tabs>
                <w:tab w:val="left" w:pos="1332"/>
              </w:tabs>
              <w:spacing w:before="0" w:after="0"/>
              <w:ind w:left="0" w:right="0"/>
              <w:jc w:val="center"/>
            </w:pPr>
            <w:r w:rsidRPr="00FB4A2A">
              <w:t>Исполнение договора, %</w:t>
            </w:r>
          </w:p>
        </w:tc>
        <w:tc>
          <w:tcPr>
            <w:tcW w:w="1996" w:type="pct"/>
            <w:gridSpan w:val="3"/>
            <w:vAlign w:val="center"/>
          </w:tcPr>
          <w:p w:rsidR="002B085E" w:rsidRPr="00FB4A2A" w:rsidRDefault="002B085E" w:rsidP="00C2232A">
            <w:pPr>
              <w:pStyle w:val="af4"/>
              <w:keepNext w:val="0"/>
              <w:widowControl w:val="0"/>
              <w:tabs>
                <w:tab w:val="left" w:pos="1332"/>
              </w:tabs>
              <w:spacing w:before="0" w:after="0"/>
              <w:ind w:left="0" w:right="0"/>
              <w:jc w:val="center"/>
            </w:pPr>
            <w:r w:rsidRPr="00FB4A2A">
              <w:t>Коли</w:t>
            </w:r>
            <w:r w:rsidR="008E2323" w:rsidRPr="00FB4A2A">
              <w:t xml:space="preserve">чество привлеченного основного </w:t>
            </w:r>
            <w:r w:rsidRPr="00FB4A2A">
              <w:t>персонала рабочих специальностей</w:t>
            </w: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vMerge/>
          </w:tcPr>
          <w:p w:rsidR="002B085E" w:rsidRPr="00FB4A2A" w:rsidRDefault="002B085E" w:rsidP="00C2232A">
            <w:pPr>
              <w:pStyle w:val="af7"/>
              <w:widowControl w:val="0"/>
              <w:spacing w:before="0" w:after="0"/>
              <w:rPr>
                <w:sz w:val="22"/>
              </w:rPr>
            </w:pPr>
          </w:p>
        </w:tc>
        <w:tc>
          <w:tcPr>
            <w:tcW w:w="428" w:type="pct"/>
            <w:vMerge/>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jc w:val="center"/>
              <w:rPr>
                <w:sz w:val="22"/>
              </w:rPr>
            </w:pPr>
          </w:p>
          <w:p w:rsidR="002B085E" w:rsidRPr="00FB4A2A" w:rsidRDefault="002B085E" w:rsidP="00C2232A">
            <w:pPr>
              <w:pStyle w:val="af7"/>
              <w:widowControl w:val="0"/>
              <w:spacing w:before="0" w:after="0"/>
              <w:jc w:val="center"/>
              <w:rPr>
                <w:sz w:val="22"/>
              </w:rPr>
            </w:pPr>
            <w:r w:rsidRPr="00FB4A2A">
              <w:rPr>
                <w:sz w:val="22"/>
              </w:rPr>
              <w:t>Собственного, чел.</w:t>
            </w:r>
          </w:p>
        </w:tc>
        <w:tc>
          <w:tcPr>
            <w:tcW w:w="669" w:type="pct"/>
          </w:tcPr>
          <w:p w:rsidR="002B085E" w:rsidRPr="00FB4A2A" w:rsidRDefault="002B085E" w:rsidP="00C2232A">
            <w:pPr>
              <w:pStyle w:val="af7"/>
              <w:widowControl w:val="0"/>
              <w:spacing w:before="0" w:after="0"/>
              <w:jc w:val="center"/>
              <w:rPr>
                <w:sz w:val="22"/>
              </w:rPr>
            </w:pPr>
          </w:p>
          <w:p w:rsidR="002B085E" w:rsidRPr="00FB4A2A" w:rsidRDefault="002B085E" w:rsidP="00C2232A">
            <w:pPr>
              <w:pStyle w:val="af7"/>
              <w:widowControl w:val="0"/>
              <w:spacing w:before="0" w:after="0"/>
              <w:jc w:val="center"/>
              <w:rPr>
                <w:sz w:val="22"/>
              </w:rPr>
            </w:pPr>
            <w:r w:rsidRPr="00FB4A2A">
              <w:rPr>
                <w:sz w:val="22"/>
              </w:rPr>
              <w:t>Субподрядных организаций, чел</w:t>
            </w:r>
          </w:p>
        </w:tc>
        <w:tc>
          <w:tcPr>
            <w:tcW w:w="657" w:type="pct"/>
          </w:tcPr>
          <w:p w:rsidR="002B085E" w:rsidRPr="00FB4A2A" w:rsidRDefault="002B085E" w:rsidP="00C2232A">
            <w:pPr>
              <w:pStyle w:val="af7"/>
              <w:widowControl w:val="0"/>
              <w:spacing w:before="0" w:after="0"/>
              <w:jc w:val="center"/>
              <w:rPr>
                <w:sz w:val="22"/>
              </w:rPr>
            </w:pPr>
            <w:r w:rsidRPr="00FB4A2A">
              <w:rPr>
                <w:sz w:val="22"/>
              </w:rPr>
              <w:t>Наименования привлеченных субподрядных организаций</w:t>
            </w:r>
          </w:p>
        </w:tc>
      </w:tr>
      <w:tr w:rsidR="00F1498C" w:rsidRPr="00FB4A2A" w:rsidTr="002B085E">
        <w:trPr>
          <w:cantSplit/>
          <w:trHeight w:val="227"/>
        </w:trPr>
        <w:tc>
          <w:tcPr>
            <w:tcW w:w="199" w:type="pct"/>
            <w:vMerge w:val="restart"/>
          </w:tcPr>
          <w:p w:rsidR="002B085E" w:rsidRPr="00FB4A2A" w:rsidRDefault="002B085E" w:rsidP="00C2232A">
            <w:pPr>
              <w:pStyle w:val="af4"/>
              <w:keepNext w:val="0"/>
              <w:widowControl w:val="0"/>
              <w:jc w:val="center"/>
            </w:pPr>
          </w:p>
          <w:p w:rsidR="002B085E" w:rsidRPr="00FB4A2A" w:rsidRDefault="002B085E" w:rsidP="00C2232A">
            <w:pPr>
              <w:pStyle w:val="af4"/>
              <w:keepNext w:val="0"/>
              <w:widowControl w:val="0"/>
              <w:jc w:val="center"/>
            </w:pPr>
          </w:p>
          <w:p w:rsidR="002B085E" w:rsidRPr="00FB4A2A" w:rsidRDefault="002B085E" w:rsidP="00C2232A">
            <w:pPr>
              <w:pStyle w:val="af4"/>
              <w:keepNext w:val="0"/>
              <w:widowControl w:val="0"/>
              <w:jc w:val="center"/>
            </w:pPr>
          </w:p>
          <w:p w:rsidR="002B085E" w:rsidRPr="00FB4A2A" w:rsidRDefault="002B085E" w:rsidP="00C2232A">
            <w:pPr>
              <w:pStyle w:val="af4"/>
              <w:keepNext w:val="0"/>
              <w:widowControl w:val="0"/>
              <w:jc w:val="center"/>
            </w:pPr>
          </w:p>
          <w:p w:rsidR="002B085E" w:rsidRPr="00FB4A2A" w:rsidRDefault="002B085E" w:rsidP="00C2232A">
            <w:pPr>
              <w:pStyle w:val="af4"/>
              <w:keepNext w:val="0"/>
              <w:widowControl w:val="0"/>
              <w:jc w:val="center"/>
            </w:pPr>
          </w:p>
          <w:p w:rsidR="002B085E" w:rsidRPr="00FB4A2A" w:rsidRDefault="002B085E" w:rsidP="00C2232A">
            <w:pPr>
              <w:pStyle w:val="af4"/>
              <w:keepNext w:val="0"/>
              <w:widowControl w:val="0"/>
              <w:jc w:val="center"/>
            </w:pPr>
            <w:r w:rsidRPr="00FB4A2A">
              <w:t>1.</w:t>
            </w:r>
          </w:p>
        </w:tc>
        <w:tc>
          <w:tcPr>
            <w:tcW w:w="641" w:type="pct"/>
            <w:vMerge w:val="restart"/>
          </w:tcPr>
          <w:p w:rsidR="002B085E" w:rsidRPr="00FB4A2A" w:rsidRDefault="002B085E" w:rsidP="00C2232A">
            <w:pPr>
              <w:pStyle w:val="af7"/>
              <w:widowControl w:val="0"/>
              <w:spacing w:before="0" w:after="0"/>
              <w:rPr>
                <w:sz w:val="22"/>
              </w:rPr>
            </w:pPr>
          </w:p>
          <w:p w:rsidR="002B085E" w:rsidRPr="00FB4A2A" w:rsidRDefault="002B085E" w:rsidP="00C2232A">
            <w:pPr>
              <w:pStyle w:val="af7"/>
              <w:widowControl w:val="0"/>
              <w:spacing w:before="0" w:after="0"/>
              <w:rPr>
                <w:sz w:val="22"/>
              </w:rPr>
            </w:pPr>
          </w:p>
          <w:p w:rsidR="002B085E" w:rsidRPr="00FB4A2A" w:rsidRDefault="002B085E" w:rsidP="00C2232A">
            <w:pPr>
              <w:pStyle w:val="af7"/>
              <w:widowControl w:val="0"/>
              <w:spacing w:before="0" w:after="0"/>
              <w:rPr>
                <w:sz w:val="22"/>
              </w:rPr>
            </w:pPr>
          </w:p>
          <w:p w:rsidR="002B085E" w:rsidRPr="00FB4A2A" w:rsidRDefault="002B085E" w:rsidP="00C2232A">
            <w:pPr>
              <w:pStyle w:val="af7"/>
              <w:widowControl w:val="0"/>
              <w:spacing w:before="0" w:after="0"/>
              <w:rPr>
                <w:sz w:val="22"/>
              </w:rPr>
            </w:pPr>
          </w:p>
          <w:p w:rsidR="002B085E" w:rsidRPr="00FB4A2A" w:rsidRDefault="002B085E" w:rsidP="00C2232A">
            <w:pPr>
              <w:pStyle w:val="af7"/>
              <w:widowControl w:val="0"/>
              <w:spacing w:before="0" w:after="0"/>
              <w:rPr>
                <w:sz w:val="22"/>
              </w:rPr>
            </w:pPr>
          </w:p>
          <w:p w:rsidR="002B085E" w:rsidRPr="00FB4A2A" w:rsidRDefault="002B085E" w:rsidP="00C2232A">
            <w:pPr>
              <w:pStyle w:val="af7"/>
              <w:widowControl w:val="0"/>
              <w:spacing w:before="0" w:after="0"/>
              <w:rPr>
                <w:sz w:val="22"/>
              </w:rPr>
            </w:pPr>
          </w:p>
          <w:p w:rsidR="002B085E" w:rsidRPr="00FB4A2A" w:rsidRDefault="002B085E" w:rsidP="00C2232A">
            <w:pPr>
              <w:pStyle w:val="af7"/>
              <w:widowControl w:val="0"/>
              <w:spacing w:before="0" w:after="0"/>
              <w:rPr>
                <w:sz w:val="22"/>
              </w:rPr>
            </w:pPr>
            <w:r w:rsidRPr="00FB4A2A">
              <w:rPr>
                <w:sz w:val="22"/>
              </w:rPr>
              <w:t>Договор 1</w:t>
            </w:r>
          </w:p>
        </w:tc>
        <w:tc>
          <w:tcPr>
            <w:tcW w:w="584" w:type="pct"/>
            <w:vMerge w:val="restart"/>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sz w:val="22"/>
              </w:rPr>
            </w:pPr>
            <w:r w:rsidRPr="00FB4A2A">
              <w:rPr>
                <w:sz w:val="22"/>
              </w:rPr>
              <w:t xml:space="preserve">Общая, в </w:t>
            </w:r>
            <w:proofErr w:type="spellStart"/>
            <w:r w:rsidRPr="00FB4A2A">
              <w:rPr>
                <w:sz w:val="22"/>
              </w:rPr>
              <w:t>т.ч</w:t>
            </w:r>
            <w:proofErr w:type="spellEnd"/>
            <w:r w:rsidRPr="00FB4A2A">
              <w:rPr>
                <w:sz w:val="22"/>
              </w:rPr>
              <w:t>.:</w:t>
            </w:r>
          </w:p>
        </w:tc>
        <w:tc>
          <w:tcPr>
            <w:tcW w:w="428" w:type="pct"/>
          </w:tcPr>
          <w:p w:rsidR="002B085E" w:rsidRPr="00FB4A2A" w:rsidRDefault="002B085E" w:rsidP="00C2232A">
            <w:pPr>
              <w:pStyle w:val="af7"/>
              <w:widowControl w:val="0"/>
              <w:spacing w:before="0" w:after="0"/>
              <w:rPr>
                <w:sz w:val="22"/>
              </w:rPr>
            </w:pPr>
          </w:p>
        </w:tc>
        <w:tc>
          <w:tcPr>
            <w:tcW w:w="430" w:type="pct"/>
            <w:vMerge w:val="restart"/>
          </w:tcPr>
          <w:p w:rsidR="002B085E" w:rsidRPr="00FB4A2A" w:rsidRDefault="002B085E" w:rsidP="00C2232A">
            <w:pPr>
              <w:pStyle w:val="af7"/>
              <w:widowControl w:val="0"/>
              <w:spacing w:before="0" w:after="0"/>
              <w:rPr>
                <w:sz w:val="22"/>
              </w:rPr>
            </w:pPr>
          </w:p>
        </w:tc>
        <w:tc>
          <w:tcPr>
            <w:tcW w:w="669" w:type="pct"/>
            <w:vMerge w:val="restart"/>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18"/>
                <w:szCs w:val="18"/>
              </w:rPr>
            </w:pPr>
          </w:p>
        </w:tc>
        <w:tc>
          <w:tcPr>
            <w:tcW w:w="428" w:type="pct"/>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18"/>
                <w:szCs w:val="18"/>
              </w:rPr>
            </w:pPr>
          </w:p>
        </w:tc>
        <w:tc>
          <w:tcPr>
            <w:tcW w:w="428" w:type="pct"/>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18"/>
                <w:szCs w:val="18"/>
              </w:rPr>
            </w:pPr>
          </w:p>
        </w:tc>
        <w:tc>
          <w:tcPr>
            <w:tcW w:w="428" w:type="pct"/>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18"/>
                <w:szCs w:val="18"/>
              </w:rPr>
            </w:pPr>
          </w:p>
        </w:tc>
        <w:tc>
          <w:tcPr>
            <w:tcW w:w="428" w:type="pct"/>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18"/>
                <w:szCs w:val="18"/>
              </w:rPr>
            </w:pPr>
          </w:p>
        </w:tc>
        <w:tc>
          <w:tcPr>
            <w:tcW w:w="428" w:type="pct"/>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18"/>
                <w:szCs w:val="18"/>
              </w:rPr>
            </w:pPr>
          </w:p>
        </w:tc>
        <w:tc>
          <w:tcPr>
            <w:tcW w:w="428" w:type="pct"/>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tcPr>
          <w:p w:rsidR="002B085E" w:rsidRPr="00FB4A2A" w:rsidRDefault="002B085E" w:rsidP="00C2232A">
            <w:pPr>
              <w:pStyle w:val="af4"/>
              <w:keepNext w:val="0"/>
              <w:widowControl w:val="0"/>
              <w:jc w:val="center"/>
            </w:pPr>
            <w:r w:rsidRPr="00FB4A2A">
              <w:t xml:space="preserve">2. </w:t>
            </w:r>
          </w:p>
        </w:tc>
        <w:tc>
          <w:tcPr>
            <w:tcW w:w="1947" w:type="pct"/>
            <w:gridSpan w:val="3"/>
          </w:tcPr>
          <w:p w:rsidR="002B085E" w:rsidRPr="00FB4A2A" w:rsidRDefault="002B085E" w:rsidP="00C2232A">
            <w:pPr>
              <w:pStyle w:val="af7"/>
              <w:widowControl w:val="0"/>
              <w:spacing w:before="0" w:after="0"/>
              <w:rPr>
                <w:sz w:val="22"/>
              </w:rPr>
            </w:pPr>
            <w:r w:rsidRPr="00FB4A2A">
              <w:rPr>
                <w:sz w:val="22"/>
              </w:rPr>
              <w:t>Договор 2</w:t>
            </w:r>
          </w:p>
        </w:tc>
        <w:tc>
          <w:tcPr>
            <w:tcW w:w="428" w:type="pct"/>
          </w:tcPr>
          <w:p w:rsidR="002B085E" w:rsidRPr="00FB4A2A" w:rsidRDefault="002B085E" w:rsidP="00C2232A">
            <w:pPr>
              <w:pStyle w:val="af7"/>
              <w:widowControl w:val="0"/>
              <w:spacing w:before="0" w:after="0"/>
              <w:rPr>
                <w:sz w:val="22"/>
              </w:rPr>
            </w:pPr>
          </w:p>
        </w:tc>
        <w:tc>
          <w:tcPr>
            <w:tcW w:w="430" w:type="pct"/>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tcPr>
          <w:p w:rsidR="002B085E" w:rsidRPr="00FB4A2A" w:rsidRDefault="002B085E" w:rsidP="00C2232A">
            <w:pPr>
              <w:pStyle w:val="af4"/>
              <w:keepNext w:val="0"/>
              <w:widowControl w:val="0"/>
              <w:jc w:val="center"/>
            </w:pPr>
          </w:p>
        </w:tc>
        <w:tc>
          <w:tcPr>
            <w:tcW w:w="641" w:type="pct"/>
          </w:tcPr>
          <w:p w:rsidR="002B085E" w:rsidRPr="00FB4A2A" w:rsidRDefault="002B085E" w:rsidP="00C2232A">
            <w:pPr>
              <w:pStyle w:val="af7"/>
              <w:widowControl w:val="0"/>
              <w:spacing w:before="0" w:after="0"/>
              <w:rPr>
                <w:sz w:val="22"/>
              </w:rPr>
            </w:pPr>
          </w:p>
        </w:tc>
        <w:tc>
          <w:tcPr>
            <w:tcW w:w="584" w:type="pct"/>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22"/>
              </w:rPr>
            </w:pPr>
            <w:r w:rsidRPr="00FB4A2A">
              <w:rPr>
                <w:i/>
                <w:sz w:val="22"/>
              </w:rPr>
              <w:t>….</w:t>
            </w:r>
          </w:p>
        </w:tc>
        <w:tc>
          <w:tcPr>
            <w:tcW w:w="428" w:type="pct"/>
          </w:tcPr>
          <w:p w:rsidR="002B085E" w:rsidRPr="00FB4A2A" w:rsidRDefault="002B085E" w:rsidP="00C2232A">
            <w:pPr>
              <w:pStyle w:val="af7"/>
              <w:widowControl w:val="0"/>
              <w:spacing w:before="0" w:after="0"/>
              <w:rPr>
                <w:sz w:val="22"/>
              </w:rPr>
            </w:pPr>
          </w:p>
        </w:tc>
        <w:tc>
          <w:tcPr>
            <w:tcW w:w="430" w:type="pct"/>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2146" w:type="pct"/>
            <w:gridSpan w:val="4"/>
          </w:tcPr>
          <w:p w:rsidR="002B085E" w:rsidRPr="00FB4A2A" w:rsidRDefault="002B085E" w:rsidP="00C2232A">
            <w:pPr>
              <w:pStyle w:val="af4"/>
              <w:keepNext w:val="0"/>
              <w:widowControl w:val="0"/>
              <w:jc w:val="center"/>
            </w:pPr>
            <w:r w:rsidRPr="00FB4A2A">
              <w:t xml:space="preserve">ИТОГО за полный год </w:t>
            </w:r>
          </w:p>
        </w:tc>
        <w:tc>
          <w:tcPr>
            <w:tcW w:w="428" w:type="pct"/>
          </w:tcPr>
          <w:p w:rsidR="002B085E" w:rsidRPr="00FB4A2A" w:rsidRDefault="002B085E" w:rsidP="00C2232A">
            <w:pPr>
              <w:pStyle w:val="af7"/>
              <w:widowControl w:val="0"/>
              <w:spacing w:before="0" w:after="0"/>
              <w:rPr>
                <w:b/>
                <w:sz w:val="22"/>
              </w:rPr>
            </w:pPr>
          </w:p>
        </w:tc>
        <w:tc>
          <w:tcPr>
            <w:tcW w:w="430" w:type="pct"/>
          </w:tcPr>
          <w:p w:rsidR="002B085E" w:rsidRPr="00FB4A2A" w:rsidRDefault="002B085E" w:rsidP="00C2232A">
            <w:pPr>
              <w:pStyle w:val="af7"/>
              <w:widowControl w:val="0"/>
              <w:spacing w:before="0" w:after="0"/>
              <w:jc w:val="center"/>
              <w:rPr>
                <w:b/>
                <w:sz w:val="22"/>
              </w:rPr>
            </w:pPr>
          </w:p>
        </w:tc>
        <w:tc>
          <w:tcPr>
            <w:tcW w:w="669" w:type="pct"/>
          </w:tcPr>
          <w:p w:rsidR="002B085E" w:rsidRPr="00FB4A2A" w:rsidRDefault="002B085E" w:rsidP="00C2232A">
            <w:pPr>
              <w:pStyle w:val="af7"/>
              <w:widowControl w:val="0"/>
              <w:spacing w:before="0" w:after="0"/>
              <w:jc w:val="center"/>
              <w:rPr>
                <w:b/>
                <w:sz w:val="22"/>
              </w:rPr>
            </w:pPr>
          </w:p>
        </w:tc>
        <w:tc>
          <w:tcPr>
            <w:tcW w:w="669" w:type="pct"/>
          </w:tcPr>
          <w:p w:rsidR="002B085E" w:rsidRPr="00FB4A2A" w:rsidRDefault="002B085E" w:rsidP="00C2232A">
            <w:pPr>
              <w:pStyle w:val="af7"/>
              <w:widowControl w:val="0"/>
              <w:spacing w:before="0" w:after="0"/>
              <w:jc w:val="center"/>
              <w:rPr>
                <w:b/>
                <w:sz w:val="22"/>
              </w:rPr>
            </w:pPr>
          </w:p>
        </w:tc>
        <w:tc>
          <w:tcPr>
            <w:tcW w:w="657" w:type="pct"/>
          </w:tcPr>
          <w:p w:rsidR="002B085E" w:rsidRPr="00FB4A2A" w:rsidRDefault="002B085E" w:rsidP="00C2232A">
            <w:pPr>
              <w:pStyle w:val="af7"/>
              <w:widowControl w:val="0"/>
              <w:spacing w:before="0" w:after="0"/>
              <w:jc w:val="center"/>
              <w:rPr>
                <w:b/>
                <w:sz w:val="22"/>
              </w:rPr>
            </w:pPr>
          </w:p>
        </w:tc>
      </w:tr>
      <w:tr w:rsidR="002B085E" w:rsidRPr="00FB4A2A" w:rsidTr="002B085E">
        <w:trPr>
          <w:cantSplit/>
          <w:trHeight w:val="227"/>
        </w:trPr>
        <w:tc>
          <w:tcPr>
            <w:tcW w:w="2146" w:type="pct"/>
            <w:gridSpan w:val="4"/>
          </w:tcPr>
          <w:p w:rsidR="002B085E" w:rsidRPr="00FB4A2A" w:rsidRDefault="002B085E" w:rsidP="00C2232A">
            <w:pPr>
              <w:pStyle w:val="af7"/>
              <w:widowControl w:val="0"/>
              <w:spacing w:before="0" w:after="0"/>
              <w:rPr>
                <w:b/>
                <w:sz w:val="22"/>
              </w:rPr>
            </w:pPr>
            <w:r w:rsidRPr="00FB4A2A">
              <w:rPr>
                <w:b/>
                <w:sz w:val="22"/>
              </w:rPr>
              <w:t xml:space="preserve">ИТОГО </w:t>
            </w:r>
          </w:p>
        </w:tc>
        <w:tc>
          <w:tcPr>
            <w:tcW w:w="428" w:type="pct"/>
          </w:tcPr>
          <w:p w:rsidR="002B085E" w:rsidRPr="00FB4A2A" w:rsidRDefault="002B085E" w:rsidP="00C2232A">
            <w:pPr>
              <w:pStyle w:val="af7"/>
              <w:widowControl w:val="0"/>
              <w:spacing w:before="0" w:after="0"/>
              <w:rPr>
                <w:b/>
                <w:sz w:val="22"/>
              </w:rPr>
            </w:pPr>
          </w:p>
        </w:tc>
        <w:tc>
          <w:tcPr>
            <w:tcW w:w="430" w:type="pct"/>
          </w:tcPr>
          <w:p w:rsidR="002B085E" w:rsidRPr="00FB4A2A" w:rsidRDefault="002B085E" w:rsidP="00C2232A">
            <w:pPr>
              <w:pStyle w:val="af7"/>
              <w:widowControl w:val="0"/>
              <w:spacing w:before="0" w:after="0"/>
              <w:jc w:val="center"/>
              <w:rPr>
                <w:b/>
                <w:sz w:val="22"/>
              </w:rPr>
            </w:pPr>
          </w:p>
        </w:tc>
        <w:tc>
          <w:tcPr>
            <w:tcW w:w="669" w:type="pct"/>
          </w:tcPr>
          <w:p w:rsidR="002B085E" w:rsidRPr="00FB4A2A" w:rsidRDefault="002B085E" w:rsidP="00C2232A">
            <w:pPr>
              <w:pStyle w:val="af7"/>
              <w:widowControl w:val="0"/>
              <w:spacing w:before="0" w:after="0"/>
              <w:jc w:val="center"/>
              <w:rPr>
                <w:b/>
                <w:sz w:val="22"/>
              </w:rPr>
            </w:pPr>
          </w:p>
        </w:tc>
        <w:tc>
          <w:tcPr>
            <w:tcW w:w="669" w:type="pct"/>
          </w:tcPr>
          <w:p w:rsidR="002B085E" w:rsidRPr="00FB4A2A" w:rsidRDefault="002B085E" w:rsidP="00C2232A">
            <w:pPr>
              <w:pStyle w:val="af7"/>
              <w:widowControl w:val="0"/>
              <w:spacing w:before="0" w:after="0"/>
              <w:jc w:val="center"/>
              <w:rPr>
                <w:b/>
                <w:sz w:val="22"/>
              </w:rPr>
            </w:pPr>
          </w:p>
        </w:tc>
        <w:tc>
          <w:tcPr>
            <w:tcW w:w="657" w:type="pct"/>
          </w:tcPr>
          <w:p w:rsidR="002B085E" w:rsidRPr="00FB4A2A" w:rsidRDefault="002B085E" w:rsidP="00C2232A">
            <w:pPr>
              <w:pStyle w:val="af7"/>
              <w:widowControl w:val="0"/>
              <w:spacing w:before="0" w:after="0"/>
              <w:jc w:val="center"/>
              <w:rPr>
                <w:b/>
                <w:sz w:val="22"/>
              </w:rPr>
            </w:pPr>
          </w:p>
        </w:tc>
      </w:tr>
    </w:tbl>
    <w:p w:rsidR="002B085E" w:rsidRPr="00FB4A2A" w:rsidRDefault="002B085E" w:rsidP="00493F1A">
      <w:pPr>
        <w:rPr>
          <w:szCs w:val="24"/>
        </w:rPr>
      </w:pPr>
    </w:p>
    <w:p w:rsidR="00493F1A" w:rsidRPr="00FB4A2A" w:rsidRDefault="00493F1A" w:rsidP="00493F1A">
      <w:pPr>
        <w:rPr>
          <w:szCs w:val="24"/>
        </w:rPr>
      </w:pPr>
      <w:r w:rsidRPr="00FB4A2A">
        <w:rPr>
          <w:szCs w:val="24"/>
        </w:rPr>
        <w:t>____________________________________</w:t>
      </w:r>
    </w:p>
    <w:p w:rsidR="00493F1A" w:rsidRPr="00FB4A2A" w:rsidRDefault="00493F1A" w:rsidP="00493F1A">
      <w:pPr>
        <w:ind w:right="3684"/>
        <w:jc w:val="center"/>
        <w:rPr>
          <w:szCs w:val="24"/>
          <w:vertAlign w:val="superscript"/>
        </w:rPr>
      </w:pPr>
      <w:r w:rsidRPr="00FB4A2A">
        <w:rPr>
          <w:szCs w:val="24"/>
          <w:vertAlign w:val="superscript"/>
        </w:rPr>
        <w:t>(подпись, М.П.)</w:t>
      </w:r>
    </w:p>
    <w:p w:rsidR="00493F1A" w:rsidRPr="00FB4A2A" w:rsidRDefault="00493F1A" w:rsidP="00493F1A">
      <w:pPr>
        <w:rPr>
          <w:szCs w:val="24"/>
        </w:rPr>
      </w:pPr>
      <w:r w:rsidRPr="00FB4A2A">
        <w:rPr>
          <w:szCs w:val="24"/>
        </w:rPr>
        <w:t>____________________________________</w:t>
      </w:r>
    </w:p>
    <w:p w:rsidR="00493F1A" w:rsidRPr="00FB4A2A" w:rsidRDefault="00493F1A" w:rsidP="00493F1A">
      <w:pPr>
        <w:ind w:right="3684"/>
        <w:jc w:val="center"/>
        <w:rPr>
          <w:szCs w:val="24"/>
          <w:vertAlign w:val="superscript"/>
        </w:rPr>
      </w:pPr>
      <w:r w:rsidRPr="00FB4A2A">
        <w:rPr>
          <w:szCs w:val="24"/>
          <w:vertAlign w:val="superscript"/>
        </w:rPr>
        <w:t>(фамилия, имя, отчество подписавшего, должность)</w:t>
      </w:r>
    </w:p>
    <w:p w:rsidR="00211593" w:rsidRPr="00FB4A2A" w:rsidRDefault="00211593" w:rsidP="00211593">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11593" w:rsidRPr="00FB4A2A" w:rsidRDefault="00211593" w:rsidP="008E2323">
      <w:pPr>
        <w:pStyle w:val="afd"/>
        <w:numPr>
          <w:ilvl w:val="0"/>
          <w:numId w:val="0"/>
        </w:numPr>
        <w:ind w:left="567"/>
        <w:rPr>
          <w:b/>
          <w:sz w:val="2"/>
          <w:szCs w:val="2"/>
        </w:rPr>
      </w:pPr>
      <w:bookmarkStart w:id="1689" w:name="_Toc98253947"/>
      <w:bookmarkStart w:id="1690" w:name="_Toc157248199"/>
      <w:bookmarkStart w:id="1691" w:name="_Toc157496568"/>
      <w:bookmarkStart w:id="1692" w:name="_Toc158206107"/>
      <w:bookmarkStart w:id="1693" w:name="_Toc164057792"/>
      <w:bookmarkStart w:id="1694" w:name="_Toc164137142"/>
      <w:bookmarkStart w:id="1695" w:name="_Toc164161302"/>
      <w:bookmarkStart w:id="1696" w:name="_Toc165173873"/>
    </w:p>
    <w:p w:rsidR="00211593" w:rsidRPr="00FB4A2A" w:rsidRDefault="00211593" w:rsidP="00211593">
      <w:pPr>
        <w:ind w:firstLine="0"/>
        <w:jc w:val="left"/>
        <w:rPr>
          <w:sz w:val="2"/>
          <w:szCs w:val="2"/>
        </w:rPr>
      </w:pPr>
      <w:r w:rsidRPr="00FB4A2A">
        <w:rPr>
          <w:b/>
          <w:szCs w:val="24"/>
        </w:rPr>
        <w:br w:type="page"/>
      </w:r>
    </w:p>
    <w:p w:rsidR="00211593" w:rsidRPr="00FB4A2A" w:rsidRDefault="00211593" w:rsidP="000E1865">
      <w:pPr>
        <w:pStyle w:val="3"/>
        <w:numPr>
          <w:ilvl w:val="2"/>
          <w:numId w:val="56"/>
        </w:numPr>
        <w:rPr>
          <w:sz w:val="24"/>
          <w:szCs w:val="24"/>
        </w:rPr>
      </w:pPr>
      <w:bookmarkStart w:id="1697" w:name="_Toc439170697"/>
      <w:bookmarkStart w:id="1698" w:name="_Toc439172799"/>
      <w:bookmarkStart w:id="1699" w:name="_Toc439173243"/>
      <w:bookmarkStart w:id="1700" w:name="_Toc439238239"/>
      <w:bookmarkStart w:id="1701" w:name="_Toc439252786"/>
      <w:bookmarkStart w:id="1702" w:name="_Toc439323760"/>
      <w:bookmarkStart w:id="1703" w:name="_Toc440361397"/>
      <w:bookmarkStart w:id="1704" w:name="_Toc440376279"/>
      <w:bookmarkStart w:id="1705" w:name="_Toc440382537"/>
      <w:bookmarkStart w:id="1706" w:name="_Toc440447207"/>
      <w:bookmarkStart w:id="1707" w:name="_Toc440632368"/>
      <w:bookmarkStart w:id="1708" w:name="_Toc440875140"/>
      <w:bookmarkStart w:id="1709" w:name="_Toc441131127"/>
      <w:bookmarkStart w:id="1710" w:name="_Toc441572132"/>
      <w:bookmarkStart w:id="1711" w:name="_Toc441575224"/>
      <w:bookmarkStart w:id="1712" w:name="_Toc442434885"/>
      <w:bookmarkStart w:id="1713" w:name="_Toc442435724"/>
      <w:bookmarkStart w:id="1714" w:name="_Toc462044815"/>
      <w:bookmarkStart w:id="1715" w:name="_Toc462068518"/>
      <w:bookmarkStart w:id="1716" w:name="_Toc463514208"/>
      <w:bookmarkStart w:id="1717" w:name="_Toc469480446"/>
      <w:bookmarkStart w:id="1718" w:name="_Toc471823237"/>
      <w:bookmarkStart w:id="1719" w:name="_Toc498512098"/>
      <w:bookmarkStart w:id="1720" w:name="_Toc503263115"/>
      <w:r w:rsidRPr="00FB4A2A">
        <w:rPr>
          <w:sz w:val="24"/>
          <w:szCs w:val="24"/>
        </w:rPr>
        <w:lastRenderedPageBreak/>
        <w:t>Инструкции по заполнению</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rsidR="0025593C" w:rsidRPr="00FB4A2A" w:rsidRDefault="0025593C" w:rsidP="000E1865">
      <w:pPr>
        <w:pStyle w:val="aff"/>
        <w:numPr>
          <w:ilvl w:val="3"/>
          <w:numId w:val="56"/>
        </w:numPr>
        <w:spacing w:before="100" w:beforeAutospacing="1" w:line="240" w:lineRule="auto"/>
        <w:rPr>
          <w:sz w:val="24"/>
          <w:szCs w:val="24"/>
        </w:rPr>
      </w:pPr>
      <w:r w:rsidRPr="00FB4A2A">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B4A2A">
        <w:rPr>
          <w:sz w:val="24"/>
          <w:szCs w:val="24"/>
        </w:rPr>
        <w:fldChar w:fldCharType="begin"/>
      </w:r>
      <w:r w:rsidRPr="00FB4A2A">
        <w:rPr>
          <w:sz w:val="24"/>
          <w:szCs w:val="24"/>
        </w:rPr>
        <w:instrText xml:space="preserve"> REF _Ref55336310 \r \h </w:instrText>
      </w:r>
      <w:r w:rsidR="00F1498C" w:rsidRPr="00FB4A2A">
        <w:rPr>
          <w:sz w:val="24"/>
          <w:szCs w:val="24"/>
        </w:rPr>
        <w:instrText xml:space="preserve"> \* MERGEFORMAT </w:instrText>
      </w:r>
      <w:r w:rsidRPr="00FB4A2A">
        <w:rPr>
          <w:sz w:val="24"/>
          <w:szCs w:val="24"/>
        </w:rPr>
      </w:r>
      <w:r w:rsidRPr="00FB4A2A">
        <w:rPr>
          <w:sz w:val="24"/>
          <w:szCs w:val="24"/>
        </w:rPr>
        <w:fldChar w:fldCharType="separate"/>
      </w:r>
      <w:r w:rsidR="00D40CE6">
        <w:rPr>
          <w:sz w:val="24"/>
          <w:szCs w:val="24"/>
        </w:rPr>
        <w:t>4.1</w:t>
      </w:r>
      <w:r w:rsidRPr="00FB4A2A">
        <w:rPr>
          <w:sz w:val="24"/>
          <w:szCs w:val="24"/>
        </w:rPr>
        <w:fldChar w:fldCharType="end"/>
      </w:r>
      <w:r w:rsidRPr="00FB4A2A">
        <w:rPr>
          <w:sz w:val="24"/>
          <w:szCs w:val="24"/>
        </w:rPr>
        <w:t>).</w:t>
      </w:r>
    </w:p>
    <w:p w:rsidR="0025593C" w:rsidRPr="00FB4A2A" w:rsidRDefault="0025593C" w:rsidP="000E1865">
      <w:pPr>
        <w:pStyle w:val="aff"/>
        <w:numPr>
          <w:ilvl w:val="3"/>
          <w:numId w:val="56"/>
        </w:numPr>
        <w:spacing w:before="100" w:beforeAutospacing="1" w:line="240" w:lineRule="auto"/>
        <w:rPr>
          <w:sz w:val="24"/>
          <w:szCs w:val="24"/>
        </w:rPr>
      </w:pPr>
      <w:r w:rsidRPr="00FB4A2A">
        <w:rPr>
          <w:sz w:val="24"/>
          <w:szCs w:val="24"/>
        </w:rPr>
        <w:t xml:space="preserve">Участник указывает свое фирменное наименование (в </w:t>
      </w:r>
      <w:proofErr w:type="spellStart"/>
      <w:r w:rsidRPr="00FB4A2A">
        <w:rPr>
          <w:sz w:val="24"/>
          <w:szCs w:val="24"/>
        </w:rPr>
        <w:t>т.ч</w:t>
      </w:r>
      <w:proofErr w:type="spellEnd"/>
      <w:r w:rsidRPr="00FB4A2A">
        <w:rPr>
          <w:sz w:val="24"/>
          <w:szCs w:val="24"/>
        </w:rPr>
        <w:t>. организационно-правовую форму) и свой адрес.</w:t>
      </w:r>
    </w:p>
    <w:p w:rsidR="0025593C" w:rsidRPr="00FB4A2A" w:rsidRDefault="0025593C" w:rsidP="000E1865">
      <w:pPr>
        <w:pStyle w:val="aff"/>
        <w:numPr>
          <w:ilvl w:val="3"/>
          <w:numId w:val="56"/>
        </w:numPr>
        <w:spacing w:before="100" w:beforeAutospacing="1" w:line="240" w:lineRule="auto"/>
        <w:rPr>
          <w:sz w:val="24"/>
          <w:szCs w:val="24"/>
        </w:rPr>
      </w:pPr>
      <w:r w:rsidRPr="00FB4A2A">
        <w:rPr>
          <w:sz w:val="24"/>
          <w:szCs w:val="24"/>
        </w:rPr>
        <w:t xml:space="preserve">В этой форме Участник указывает </w:t>
      </w:r>
      <w:r w:rsidRPr="00FB4A2A">
        <w:rPr>
          <w:bCs/>
          <w:sz w:val="24"/>
          <w:szCs w:val="24"/>
        </w:rPr>
        <w:t>данные о текущей загруженности</w:t>
      </w:r>
      <w:r w:rsidRPr="00FB4A2A">
        <w:rPr>
          <w:sz w:val="24"/>
          <w:szCs w:val="24"/>
        </w:rPr>
        <w:t>.</w:t>
      </w:r>
    </w:p>
    <w:p w:rsidR="008E2323" w:rsidRPr="00FB4A2A" w:rsidRDefault="008E2323" w:rsidP="008E2323">
      <w:pPr>
        <w:pStyle w:val="aff"/>
        <w:numPr>
          <w:ilvl w:val="0"/>
          <w:numId w:val="0"/>
        </w:numPr>
        <w:spacing w:before="100" w:beforeAutospacing="1" w:line="240" w:lineRule="auto"/>
        <w:ind w:left="360" w:hanging="360"/>
        <w:rPr>
          <w:sz w:val="24"/>
          <w:szCs w:val="24"/>
        </w:rPr>
      </w:pPr>
    </w:p>
    <w:p w:rsidR="00493F1A" w:rsidRPr="00FB4A2A"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sectPr w:rsidR="00493F1A" w:rsidRPr="00FB4A2A" w:rsidSect="00493F1A">
          <w:pgSz w:w="16838" w:h="11906" w:orient="landscape" w:code="9"/>
          <w:pgMar w:top="1134" w:right="680" w:bottom="567" w:left="539" w:header="680" w:footer="278" w:gutter="0"/>
          <w:cols w:space="708"/>
          <w:titlePg/>
          <w:docGrid w:linePitch="360"/>
        </w:sectPr>
      </w:pPr>
      <w:bookmarkStart w:id="1721" w:name="_Ref55336398"/>
      <w:bookmarkStart w:id="1722" w:name="_Toc57314678"/>
      <w:bookmarkStart w:id="1723" w:name="_Toc69728992"/>
      <w:bookmarkStart w:id="1724" w:name="_Toc98253948"/>
      <w:bookmarkStart w:id="1725" w:name="_Toc165173874"/>
      <w:bookmarkStart w:id="1726" w:name="_Toc423423676"/>
      <w:bookmarkStart w:id="1727" w:name="_Toc441131128"/>
    </w:p>
    <w:p w:rsidR="002B085E" w:rsidRPr="00FB4A2A"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28" w:name="_Ref502071805"/>
      <w:bookmarkStart w:id="1729" w:name="_Toc503263116"/>
      <w:bookmarkStart w:id="1730" w:name="_Ref449017558"/>
      <w:r w:rsidRPr="00FB4A2A">
        <w:rPr>
          <w:sz w:val="24"/>
          <w:szCs w:val="24"/>
        </w:rPr>
        <w:lastRenderedPageBreak/>
        <w:t xml:space="preserve">Справка о материально-технических ресурсах (форма </w:t>
      </w:r>
      <w:r w:rsidR="00941365" w:rsidRPr="00FB4A2A">
        <w:rPr>
          <w:sz w:val="24"/>
          <w:szCs w:val="24"/>
        </w:rPr>
        <w:t>6</w:t>
      </w:r>
      <w:r w:rsidRPr="00FB4A2A">
        <w:rPr>
          <w:sz w:val="24"/>
          <w:szCs w:val="24"/>
        </w:rPr>
        <w:t>)</w:t>
      </w:r>
      <w:bookmarkEnd w:id="1728"/>
      <w:bookmarkEnd w:id="1729"/>
    </w:p>
    <w:p w:rsidR="002B085E" w:rsidRPr="00FB4A2A" w:rsidRDefault="002B085E" w:rsidP="000E1865">
      <w:pPr>
        <w:pStyle w:val="3"/>
        <w:numPr>
          <w:ilvl w:val="2"/>
          <w:numId w:val="56"/>
        </w:numPr>
        <w:rPr>
          <w:sz w:val="24"/>
          <w:szCs w:val="24"/>
        </w:rPr>
      </w:pPr>
      <w:bookmarkStart w:id="1731" w:name="_Toc503263117"/>
      <w:r w:rsidRPr="00FB4A2A">
        <w:rPr>
          <w:sz w:val="24"/>
          <w:szCs w:val="24"/>
        </w:rPr>
        <w:t>Форма Справки о материально-технических ресурсах</w:t>
      </w:r>
      <w:bookmarkEnd w:id="1731"/>
    </w:p>
    <w:p w:rsidR="002B085E" w:rsidRPr="00FB4A2A" w:rsidRDefault="002B085E" w:rsidP="002B085E">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B085E" w:rsidRPr="00FB4A2A" w:rsidRDefault="002B085E" w:rsidP="002B085E">
      <w:pPr>
        <w:ind w:firstLine="0"/>
        <w:jc w:val="left"/>
        <w:rPr>
          <w:szCs w:val="24"/>
        </w:rPr>
      </w:pPr>
      <w:r w:rsidRPr="00FB4A2A">
        <w:rPr>
          <w:szCs w:val="24"/>
        </w:rPr>
        <w:t xml:space="preserve">Приложение </w:t>
      </w:r>
      <w:r w:rsidR="00941365" w:rsidRPr="00FB4A2A">
        <w:rPr>
          <w:szCs w:val="24"/>
        </w:rPr>
        <w:t>6</w:t>
      </w:r>
      <w:r w:rsidRPr="00FB4A2A">
        <w:rPr>
          <w:szCs w:val="24"/>
        </w:rPr>
        <w:t xml:space="preserve"> к письму о подаче оферты</w:t>
      </w:r>
      <w:r w:rsidRPr="00FB4A2A">
        <w:rPr>
          <w:szCs w:val="24"/>
        </w:rPr>
        <w:br/>
        <w:t>от «____»_____________ г. №__________</w:t>
      </w:r>
    </w:p>
    <w:p w:rsidR="002B085E" w:rsidRPr="00FB4A2A" w:rsidRDefault="002B085E" w:rsidP="002B085E">
      <w:pPr>
        <w:rPr>
          <w:sz w:val="10"/>
          <w:szCs w:val="10"/>
        </w:rPr>
      </w:pPr>
    </w:p>
    <w:p w:rsidR="002B085E" w:rsidRPr="00FB4A2A" w:rsidRDefault="002B085E" w:rsidP="002B085E">
      <w:pPr>
        <w:ind w:firstLine="0"/>
        <w:jc w:val="center"/>
        <w:rPr>
          <w:b/>
          <w:szCs w:val="24"/>
        </w:rPr>
      </w:pPr>
      <w:r w:rsidRPr="00FB4A2A">
        <w:rPr>
          <w:b/>
          <w:szCs w:val="24"/>
        </w:rPr>
        <w:t>Справка о материально-технических ресурсах</w:t>
      </w:r>
    </w:p>
    <w:p w:rsidR="00EA758C" w:rsidRPr="00FB4A2A" w:rsidRDefault="00EA758C" w:rsidP="002B085E">
      <w:pPr>
        <w:ind w:firstLine="0"/>
        <w:jc w:val="center"/>
        <w:rPr>
          <w:b/>
          <w:sz w:val="10"/>
          <w:szCs w:val="10"/>
        </w:rPr>
      </w:pPr>
    </w:p>
    <w:p w:rsidR="00EA758C" w:rsidRPr="00603866" w:rsidRDefault="00DC4F8D" w:rsidP="002B085E">
      <w:pPr>
        <w:ind w:firstLine="0"/>
        <w:jc w:val="center"/>
        <w:rPr>
          <w:szCs w:val="24"/>
        </w:rPr>
      </w:pPr>
      <w:r w:rsidRPr="00FB4A2A">
        <w:rPr>
          <w:szCs w:val="24"/>
        </w:rPr>
        <w:t xml:space="preserve">Открытый одноэтапный конкурс без предварительного </w:t>
      </w:r>
      <w:r w:rsidRPr="00603866">
        <w:rPr>
          <w:szCs w:val="24"/>
        </w:rPr>
        <w:t xml:space="preserve">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Pr="00603866">
        <w:rPr>
          <w:szCs w:val="24"/>
        </w:rPr>
        <w:t>кВ</w:t>
      </w:r>
      <w:proofErr w:type="spellEnd"/>
      <w:r w:rsidRPr="00603866">
        <w:rPr>
          <w:szCs w:val="24"/>
        </w:rPr>
        <w:t xml:space="preserve"> (новое строительство, </w:t>
      </w:r>
      <w:proofErr w:type="spellStart"/>
      <w:r w:rsidRPr="00603866">
        <w:rPr>
          <w:szCs w:val="24"/>
        </w:rPr>
        <w:t>техперевооружение</w:t>
      </w:r>
      <w:proofErr w:type="spellEnd"/>
      <w:r w:rsidRPr="00603866">
        <w:rPr>
          <w:szCs w:val="24"/>
        </w:rPr>
        <w:t>,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w:t>
      </w:r>
      <w:r w:rsidR="00603866" w:rsidRPr="00603866">
        <w:rPr>
          <w:szCs w:val="24"/>
        </w:rPr>
        <w:t>филиала «Липецкэнерго»</w:t>
      </w:r>
      <w:r w:rsidRPr="00603866">
        <w:rPr>
          <w:szCs w:val="24"/>
        </w:rPr>
        <w:t>)</w:t>
      </w:r>
    </w:p>
    <w:p w:rsidR="002B085E" w:rsidRPr="00603866" w:rsidRDefault="002B085E" w:rsidP="002B085E">
      <w:pPr>
        <w:ind w:firstLine="0"/>
        <w:rPr>
          <w:szCs w:val="24"/>
        </w:rPr>
      </w:pPr>
      <w:r w:rsidRPr="00603866">
        <w:rPr>
          <w:szCs w:val="24"/>
        </w:rPr>
        <w:t>Наименование и адрес Участника: _________________________________</w:t>
      </w:r>
    </w:p>
    <w:p w:rsidR="0025593C" w:rsidRPr="00603866" w:rsidRDefault="0025593C" w:rsidP="002B085E">
      <w:pPr>
        <w:ind w:firstLine="0"/>
        <w:rPr>
          <w:sz w:val="10"/>
          <w:szCs w:val="10"/>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
        <w:gridCol w:w="2011"/>
        <w:gridCol w:w="1404"/>
        <w:gridCol w:w="1831"/>
        <w:gridCol w:w="1744"/>
        <w:gridCol w:w="2775"/>
        <w:gridCol w:w="1415"/>
        <w:gridCol w:w="1660"/>
        <w:gridCol w:w="2165"/>
      </w:tblGrid>
      <w:tr w:rsidR="00F1498C" w:rsidRPr="00FB4A2A" w:rsidTr="00EA758C">
        <w:trPr>
          <w:cantSplit/>
          <w:trHeight w:val="1563"/>
          <w:tblHeader/>
        </w:trPr>
        <w:tc>
          <w:tcPr>
            <w:tcW w:w="154" w:type="pct"/>
            <w:tcMar>
              <w:top w:w="57" w:type="dxa"/>
              <w:bottom w:w="57" w:type="dxa"/>
            </w:tcMar>
            <w:vAlign w:val="center"/>
          </w:tcPr>
          <w:p w:rsidR="0025593C" w:rsidRPr="00603866" w:rsidRDefault="0025593C" w:rsidP="004B3236">
            <w:pPr>
              <w:pStyle w:val="af4"/>
              <w:keepNext w:val="0"/>
              <w:widowControl w:val="0"/>
              <w:ind w:left="-141" w:right="-135"/>
              <w:jc w:val="center"/>
            </w:pPr>
            <w:r w:rsidRPr="00603866">
              <w:t>№ п/п</w:t>
            </w:r>
          </w:p>
          <w:p w:rsidR="0025593C" w:rsidRPr="00603866" w:rsidRDefault="0025593C" w:rsidP="004B3236">
            <w:pPr>
              <w:pStyle w:val="af4"/>
              <w:jc w:val="center"/>
            </w:pPr>
          </w:p>
        </w:tc>
        <w:tc>
          <w:tcPr>
            <w:tcW w:w="649" w:type="pct"/>
            <w:tcMar>
              <w:top w:w="57" w:type="dxa"/>
              <w:bottom w:w="57" w:type="dxa"/>
            </w:tcMar>
            <w:vAlign w:val="center"/>
          </w:tcPr>
          <w:p w:rsidR="0025593C" w:rsidRPr="00603866" w:rsidRDefault="0025593C" w:rsidP="004B3236">
            <w:pPr>
              <w:pStyle w:val="af4"/>
              <w:jc w:val="center"/>
            </w:pPr>
            <w:r w:rsidRPr="00603866">
              <w:t>Наименование МТР</w:t>
            </w:r>
          </w:p>
        </w:tc>
        <w:tc>
          <w:tcPr>
            <w:tcW w:w="453" w:type="pct"/>
            <w:tcMar>
              <w:top w:w="57" w:type="dxa"/>
              <w:bottom w:w="57" w:type="dxa"/>
            </w:tcMar>
            <w:vAlign w:val="center"/>
          </w:tcPr>
          <w:p w:rsidR="0025593C" w:rsidRPr="00603866" w:rsidRDefault="0025593C" w:rsidP="004B3236">
            <w:pPr>
              <w:pStyle w:val="af4"/>
              <w:ind w:left="-27" w:right="-10"/>
              <w:jc w:val="center"/>
            </w:pPr>
            <w:r w:rsidRPr="00603866">
              <w:t>Местонахождение</w:t>
            </w:r>
          </w:p>
        </w:tc>
        <w:tc>
          <w:tcPr>
            <w:tcW w:w="591" w:type="pct"/>
            <w:tcMar>
              <w:top w:w="57" w:type="dxa"/>
              <w:bottom w:w="57" w:type="dxa"/>
            </w:tcMar>
            <w:vAlign w:val="center"/>
          </w:tcPr>
          <w:p w:rsidR="0025593C" w:rsidRPr="00603866" w:rsidRDefault="0025593C" w:rsidP="004B3236">
            <w:pPr>
              <w:pStyle w:val="af4"/>
              <w:jc w:val="center"/>
            </w:pPr>
            <w:r w:rsidRPr="00603866">
              <w:t>Марка</w:t>
            </w:r>
          </w:p>
        </w:tc>
        <w:tc>
          <w:tcPr>
            <w:tcW w:w="563" w:type="pct"/>
            <w:tcMar>
              <w:top w:w="57" w:type="dxa"/>
              <w:bottom w:w="57" w:type="dxa"/>
            </w:tcMar>
            <w:vAlign w:val="center"/>
          </w:tcPr>
          <w:p w:rsidR="0025593C" w:rsidRPr="00603866" w:rsidRDefault="0025593C" w:rsidP="004B3236">
            <w:pPr>
              <w:pStyle w:val="af4"/>
              <w:ind w:left="-135" w:right="-95"/>
              <w:jc w:val="center"/>
            </w:pPr>
            <w:r w:rsidRPr="00603866">
              <w:t>Основные технические характеристики</w:t>
            </w:r>
          </w:p>
        </w:tc>
        <w:tc>
          <w:tcPr>
            <w:tcW w:w="896" w:type="pct"/>
            <w:tcMar>
              <w:top w:w="57" w:type="dxa"/>
              <w:bottom w:w="57" w:type="dxa"/>
            </w:tcMar>
            <w:vAlign w:val="center"/>
          </w:tcPr>
          <w:p w:rsidR="0025593C" w:rsidRPr="00603866" w:rsidRDefault="0025593C" w:rsidP="004B3236">
            <w:pPr>
              <w:pStyle w:val="af4"/>
              <w:ind w:left="-94" w:right="-136"/>
              <w:jc w:val="center"/>
            </w:pPr>
            <w:r w:rsidRPr="00603866">
              <w:t xml:space="preserve">Право собственности или иное право (хозяйственного ведения, оперативного управления, </w:t>
            </w:r>
            <w:r w:rsidRPr="00603866">
              <w:br/>
              <w:t>№ договора аренды в случае аренды МТР)</w:t>
            </w:r>
          </w:p>
        </w:tc>
        <w:tc>
          <w:tcPr>
            <w:tcW w:w="457" w:type="pct"/>
            <w:tcMar>
              <w:top w:w="57" w:type="dxa"/>
              <w:bottom w:w="57" w:type="dxa"/>
            </w:tcMar>
            <w:vAlign w:val="center"/>
          </w:tcPr>
          <w:p w:rsidR="0025593C" w:rsidRPr="00603866" w:rsidRDefault="0025593C" w:rsidP="004B3236">
            <w:pPr>
              <w:pStyle w:val="af4"/>
              <w:ind w:left="-108" w:right="-108"/>
              <w:jc w:val="center"/>
            </w:pPr>
            <w:r w:rsidRPr="00603866">
              <w:t>Собственник (арендатор)</w:t>
            </w:r>
          </w:p>
        </w:tc>
        <w:tc>
          <w:tcPr>
            <w:tcW w:w="536" w:type="pct"/>
            <w:tcMar>
              <w:top w:w="57" w:type="dxa"/>
              <w:bottom w:w="57" w:type="dxa"/>
            </w:tcMar>
            <w:vAlign w:val="center"/>
          </w:tcPr>
          <w:p w:rsidR="0025593C" w:rsidRPr="00603866" w:rsidRDefault="0025593C" w:rsidP="004B3236">
            <w:pPr>
              <w:pStyle w:val="af4"/>
              <w:ind w:left="-108" w:right="-108"/>
              <w:jc w:val="center"/>
            </w:pPr>
            <w:r w:rsidRPr="00603866">
              <w:t>Идентификационные учетные данные МТР (инв. №, № гос. регистрации и т.п.)</w:t>
            </w:r>
          </w:p>
        </w:tc>
        <w:tc>
          <w:tcPr>
            <w:tcW w:w="699" w:type="pct"/>
            <w:tcMar>
              <w:top w:w="57" w:type="dxa"/>
              <w:bottom w:w="57" w:type="dxa"/>
            </w:tcMar>
            <w:vAlign w:val="center"/>
          </w:tcPr>
          <w:p w:rsidR="0025593C" w:rsidRPr="00FB4A2A" w:rsidRDefault="0025593C" w:rsidP="004B3236">
            <w:pPr>
              <w:pStyle w:val="af4"/>
              <w:ind w:left="-108" w:right="-108"/>
              <w:jc w:val="center"/>
            </w:pPr>
            <w:r w:rsidRPr="00603866">
              <w:t>Предназначение (с точки зрения выполнения рамочного соглашения и договоров подряда)</w:t>
            </w:r>
          </w:p>
        </w:tc>
      </w:tr>
      <w:tr w:rsidR="00F1498C" w:rsidRPr="00FB4A2A" w:rsidTr="00EA758C">
        <w:trPr>
          <w:cantSplit/>
          <w:trHeight w:val="113"/>
        </w:trPr>
        <w:tc>
          <w:tcPr>
            <w:tcW w:w="154" w:type="pct"/>
            <w:tcMar>
              <w:top w:w="57" w:type="dxa"/>
              <w:bottom w:w="57" w:type="dxa"/>
            </w:tcMar>
            <w:vAlign w:val="center"/>
          </w:tcPr>
          <w:p w:rsidR="0025593C" w:rsidRPr="00FB4A2A" w:rsidRDefault="0025593C" w:rsidP="000E1865">
            <w:pPr>
              <w:widowControl/>
              <w:numPr>
                <w:ilvl w:val="0"/>
                <w:numId w:val="71"/>
              </w:numPr>
              <w:jc w:val="center"/>
            </w:pPr>
          </w:p>
        </w:tc>
        <w:tc>
          <w:tcPr>
            <w:tcW w:w="649"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r>
      <w:tr w:rsidR="00F1498C" w:rsidRPr="00FB4A2A" w:rsidTr="00EA758C">
        <w:trPr>
          <w:cantSplit/>
          <w:trHeight w:val="113"/>
        </w:trPr>
        <w:tc>
          <w:tcPr>
            <w:tcW w:w="154" w:type="pct"/>
            <w:tcMar>
              <w:top w:w="57" w:type="dxa"/>
              <w:bottom w:w="57" w:type="dxa"/>
            </w:tcMar>
            <w:vAlign w:val="center"/>
          </w:tcPr>
          <w:p w:rsidR="0025593C" w:rsidRPr="00FB4A2A" w:rsidRDefault="0025593C" w:rsidP="004B3236">
            <w:pPr>
              <w:ind w:firstLine="0"/>
            </w:pPr>
            <w:r w:rsidRPr="00FB4A2A">
              <w:t>…</w:t>
            </w:r>
          </w:p>
        </w:tc>
        <w:tc>
          <w:tcPr>
            <w:tcW w:w="649" w:type="pct"/>
            <w:tcMar>
              <w:top w:w="57" w:type="dxa"/>
              <w:bottom w:w="57" w:type="dxa"/>
            </w:tcMar>
            <w:vAlign w:val="center"/>
          </w:tcPr>
          <w:p w:rsidR="0025593C" w:rsidRPr="00FB4A2A" w:rsidRDefault="0025593C" w:rsidP="004B3236">
            <w:pPr>
              <w:pStyle w:val="af7"/>
              <w:spacing w:before="0" w:after="0"/>
              <w:jc w:val="center"/>
              <w:rPr>
                <w:sz w:val="22"/>
              </w:rPr>
            </w:pPr>
          </w:p>
        </w:tc>
        <w:tc>
          <w:tcPr>
            <w:tcW w:w="453" w:type="pct"/>
            <w:tcMar>
              <w:top w:w="57" w:type="dxa"/>
              <w:bottom w:w="57" w:type="dxa"/>
            </w:tcMar>
            <w:vAlign w:val="center"/>
          </w:tcPr>
          <w:p w:rsidR="0025593C" w:rsidRPr="00FB4A2A" w:rsidRDefault="0025593C" w:rsidP="004B3236">
            <w:pPr>
              <w:pStyle w:val="af7"/>
              <w:spacing w:before="0" w:after="0"/>
              <w:jc w:val="center"/>
              <w:rPr>
                <w:sz w:val="22"/>
              </w:rPr>
            </w:pPr>
          </w:p>
        </w:tc>
        <w:tc>
          <w:tcPr>
            <w:tcW w:w="591" w:type="pct"/>
            <w:tcMar>
              <w:top w:w="57" w:type="dxa"/>
              <w:bottom w:w="57" w:type="dxa"/>
            </w:tcMar>
            <w:vAlign w:val="center"/>
          </w:tcPr>
          <w:p w:rsidR="0025593C" w:rsidRPr="00FB4A2A" w:rsidRDefault="0025593C" w:rsidP="004B3236">
            <w:pPr>
              <w:pStyle w:val="af7"/>
              <w:spacing w:before="0" w:after="0"/>
              <w:jc w:val="center"/>
              <w:rPr>
                <w:sz w:val="22"/>
              </w:rPr>
            </w:pPr>
          </w:p>
        </w:tc>
        <w:tc>
          <w:tcPr>
            <w:tcW w:w="563" w:type="pct"/>
            <w:tcMar>
              <w:top w:w="57" w:type="dxa"/>
              <w:bottom w:w="57" w:type="dxa"/>
            </w:tcMar>
            <w:vAlign w:val="center"/>
          </w:tcPr>
          <w:p w:rsidR="0025593C" w:rsidRPr="00FB4A2A" w:rsidRDefault="0025593C" w:rsidP="004B3236">
            <w:pPr>
              <w:pStyle w:val="af7"/>
              <w:spacing w:before="0" w:after="0"/>
              <w:jc w:val="center"/>
              <w:rPr>
                <w:sz w:val="22"/>
              </w:rPr>
            </w:pPr>
          </w:p>
        </w:tc>
        <w:tc>
          <w:tcPr>
            <w:tcW w:w="896" w:type="pct"/>
            <w:tcMar>
              <w:top w:w="57" w:type="dxa"/>
              <w:bottom w:w="57" w:type="dxa"/>
            </w:tcMar>
            <w:vAlign w:val="center"/>
          </w:tcPr>
          <w:p w:rsidR="0025593C" w:rsidRPr="00FB4A2A" w:rsidRDefault="0025593C" w:rsidP="004B3236">
            <w:pPr>
              <w:pStyle w:val="af7"/>
              <w:spacing w:before="0" w:after="0"/>
              <w:jc w:val="center"/>
              <w:rPr>
                <w:sz w:val="22"/>
              </w:rPr>
            </w:pPr>
          </w:p>
        </w:tc>
        <w:tc>
          <w:tcPr>
            <w:tcW w:w="457" w:type="pct"/>
            <w:tcMar>
              <w:top w:w="57" w:type="dxa"/>
              <w:bottom w:w="57" w:type="dxa"/>
            </w:tcMar>
            <w:vAlign w:val="center"/>
          </w:tcPr>
          <w:p w:rsidR="0025593C" w:rsidRPr="00FB4A2A" w:rsidRDefault="0025593C" w:rsidP="004B3236">
            <w:pPr>
              <w:pStyle w:val="af7"/>
              <w:spacing w:before="0" w:after="0"/>
              <w:jc w:val="center"/>
              <w:rPr>
                <w:sz w:val="22"/>
              </w:rPr>
            </w:pPr>
          </w:p>
        </w:tc>
        <w:tc>
          <w:tcPr>
            <w:tcW w:w="536" w:type="pct"/>
            <w:tcMar>
              <w:top w:w="57" w:type="dxa"/>
              <w:bottom w:w="57" w:type="dxa"/>
            </w:tcMar>
            <w:vAlign w:val="center"/>
          </w:tcPr>
          <w:p w:rsidR="0025593C" w:rsidRPr="00FB4A2A" w:rsidRDefault="0025593C" w:rsidP="004B3236">
            <w:pPr>
              <w:pStyle w:val="af7"/>
              <w:spacing w:before="0" w:after="0"/>
              <w:jc w:val="center"/>
              <w:rPr>
                <w:sz w:val="22"/>
              </w:rPr>
            </w:pPr>
          </w:p>
        </w:tc>
        <w:tc>
          <w:tcPr>
            <w:tcW w:w="699" w:type="pct"/>
            <w:tcMar>
              <w:top w:w="57" w:type="dxa"/>
              <w:bottom w:w="57" w:type="dxa"/>
            </w:tcMar>
            <w:vAlign w:val="center"/>
          </w:tcPr>
          <w:p w:rsidR="0025593C" w:rsidRPr="00FB4A2A" w:rsidRDefault="0025593C" w:rsidP="004B3236">
            <w:pPr>
              <w:pStyle w:val="af7"/>
              <w:jc w:val="center"/>
              <w:rPr>
                <w:sz w:val="22"/>
              </w:rPr>
            </w:pPr>
          </w:p>
        </w:tc>
      </w:tr>
      <w:tr w:rsidR="00F1498C" w:rsidRPr="00FB4A2A" w:rsidTr="00DC4F8D">
        <w:trPr>
          <w:cantSplit/>
          <w:trHeight w:val="23"/>
        </w:trPr>
        <w:tc>
          <w:tcPr>
            <w:tcW w:w="154" w:type="pct"/>
            <w:tcMar>
              <w:top w:w="57" w:type="dxa"/>
              <w:bottom w:w="57" w:type="dxa"/>
            </w:tcMar>
            <w:vAlign w:val="center"/>
          </w:tcPr>
          <w:p w:rsidR="0025593C" w:rsidRPr="00FB4A2A" w:rsidRDefault="0025593C" w:rsidP="004B3236">
            <w:pPr>
              <w:ind w:firstLine="0"/>
              <w:jc w:val="center"/>
            </w:pPr>
          </w:p>
        </w:tc>
        <w:tc>
          <w:tcPr>
            <w:tcW w:w="649" w:type="pct"/>
            <w:tcMar>
              <w:top w:w="57" w:type="dxa"/>
              <w:bottom w:w="57" w:type="dxa"/>
            </w:tcMar>
            <w:vAlign w:val="center"/>
          </w:tcPr>
          <w:p w:rsidR="0025593C" w:rsidRPr="00FB4A2A" w:rsidRDefault="0025593C" w:rsidP="004B3236">
            <w:pPr>
              <w:pStyle w:val="af7"/>
              <w:spacing w:before="0" w:after="0"/>
              <w:jc w:val="center"/>
              <w:rPr>
                <w:sz w:val="22"/>
              </w:rPr>
            </w:pPr>
          </w:p>
        </w:tc>
        <w:tc>
          <w:tcPr>
            <w:tcW w:w="453" w:type="pct"/>
            <w:tcMar>
              <w:top w:w="57" w:type="dxa"/>
              <w:bottom w:w="57" w:type="dxa"/>
            </w:tcMar>
            <w:vAlign w:val="center"/>
          </w:tcPr>
          <w:p w:rsidR="0025593C" w:rsidRPr="00FB4A2A" w:rsidRDefault="0025593C" w:rsidP="004B3236">
            <w:pPr>
              <w:pStyle w:val="af7"/>
              <w:spacing w:before="0" w:after="0"/>
              <w:jc w:val="center"/>
              <w:rPr>
                <w:sz w:val="22"/>
              </w:rPr>
            </w:pPr>
          </w:p>
        </w:tc>
        <w:tc>
          <w:tcPr>
            <w:tcW w:w="591" w:type="pct"/>
            <w:tcMar>
              <w:top w:w="57" w:type="dxa"/>
              <w:bottom w:w="57" w:type="dxa"/>
            </w:tcMar>
            <w:vAlign w:val="center"/>
          </w:tcPr>
          <w:p w:rsidR="0025593C" w:rsidRPr="00FB4A2A" w:rsidRDefault="0025593C" w:rsidP="004B3236">
            <w:pPr>
              <w:pStyle w:val="af7"/>
              <w:spacing w:before="0" w:after="0"/>
              <w:jc w:val="center"/>
              <w:rPr>
                <w:sz w:val="22"/>
              </w:rPr>
            </w:pPr>
          </w:p>
        </w:tc>
        <w:tc>
          <w:tcPr>
            <w:tcW w:w="563" w:type="pct"/>
            <w:tcMar>
              <w:top w:w="57" w:type="dxa"/>
              <w:bottom w:w="57" w:type="dxa"/>
            </w:tcMar>
            <w:vAlign w:val="center"/>
          </w:tcPr>
          <w:p w:rsidR="0025593C" w:rsidRPr="00FB4A2A" w:rsidRDefault="0025593C" w:rsidP="004B3236">
            <w:pPr>
              <w:pStyle w:val="af7"/>
              <w:spacing w:before="0" w:after="0"/>
              <w:jc w:val="center"/>
              <w:rPr>
                <w:sz w:val="22"/>
              </w:rPr>
            </w:pPr>
          </w:p>
        </w:tc>
        <w:tc>
          <w:tcPr>
            <w:tcW w:w="896" w:type="pct"/>
            <w:tcMar>
              <w:top w:w="57" w:type="dxa"/>
              <w:bottom w:w="57" w:type="dxa"/>
            </w:tcMar>
            <w:vAlign w:val="center"/>
          </w:tcPr>
          <w:p w:rsidR="0025593C" w:rsidRPr="00FB4A2A" w:rsidRDefault="0025593C" w:rsidP="004B3236">
            <w:pPr>
              <w:pStyle w:val="af7"/>
              <w:spacing w:before="0" w:after="0"/>
              <w:jc w:val="center"/>
              <w:rPr>
                <w:sz w:val="22"/>
              </w:rPr>
            </w:pPr>
          </w:p>
        </w:tc>
        <w:tc>
          <w:tcPr>
            <w:tcW w:w="457" w:type="pct"/>
            <w:tcMar>
              <w:top w:w="57" w:type="dxa"/>
              <w:bottom w:w="57" w:type="dxa"/>
            </w:tcMar>
            <w:vAlign w:val="center"/>
          </w:tcPr>
          <w:p w:rsidR="0025593C" w:rsidRPr="00FB4A2A" w:rsidRDefault="0025593C" w:rsidP="004B3236">
            <w:pPr>
              <w:pStyle w:val="af7"/>
              <w:spacing w:before="0" w:after="0"/>
              <w:jc w:val="center"/>
              <w:rPr>
                <w:sz w:val="22"/>
              </w:rPr>
            </w:pPr>
          </w:p>
        </w:tc>
        <w:tc>
          <w:tcPr>
            <w:tcW w:w="536" w:type="pct"/>
            <w:tcMar>
              <w:top w:w="57" w:type="dxa"/>
              <w:bottom w:w="57" w:type="dxa"/>
            </w:tcMar>
            <w:vAlign w:val="center"/>
          </w:tcPr>
          <w:p w:rsidR="0025593C" w:rsidRPr="00FB4A2A" w:rsidRDefault="0025593C" w:rsidP="004B3236">
            <w:pPr>
              <w:pStyle w:val="af7"/>
              <w:spacing w:before="0" w:after="0"/>
              <w:jc w:val="center"/>
              <w:rPr>
                <w:sz w:val="22"/>
              </w:rPr>
            </w:pPr>
          </w:p>
        </w:tc>
        <w:tc>
          <w:tcPr>
            <w:tcW w:w="699" w:type="pct"/>
            <w:tcMar>
              <w:top w:w="57" w:type="dxa"/>
              <w:bottom w:w="57" w:type="dxa"/>
            </w:tcMar>
            <w:vAlign w:val="center"/>
          </w:tcPr>
          <w:p w:rsidR="0025593C" w:rsidRPr="00FB4A2A" w:rsidRDefault="0025593C" w:rsidP="004B3236">
            <w:pPr>
              <w:pStyle w:val="af7"/>
              <w:spacing w:before="0" w:after="0"/>
              <w:jc w:val="center"/>
              <w:rPr>
                <w:sz w:val="22"/>
              </w:rPr>
            </w:pPr>
          </w:p>
        </w:tc>
      </w:tr>
      <w:tr w:rsidR="0025593C" w:rsidRPr="00FB4A2A" w:rsidTr="00DC4F8D">
        <w:trPr>
          <w:cantSplit/>
          <w:trHeight w:val="256"/>
        </w:trPr>
        <w:tc>
          <w:tcPr>
            <w:tcW w:w="154" w:type="pct"/>
            <w:tcMar>
              <w:top w:w="57" w:type="dxa"/>
              <w:bottom w:w="57" w:type="dxa"/>
            </w:tcMar>
            <w:vAlign w:val="center"/>
          </w:tcPr>
          <w:p w:rsidR="0025593C" w:rsidRPr="00FB4A2A" w:rsidRDefault="0025593C" w:rsidP="004B3236">
            <w:pPr>
              <w:ind w:firstLine="0"/>
            </w:pPr>
          </w:p>
        </w:tc>
        <w:tc>
          <w:tcPr>
            <w:tcW w:w="649" w:type="pct"/>
            <w:tcMar>
              <w:top w:w="57" w:type="dxa"/>
              <w:bottom w:w="57" w:type="dxa"/>
            </w:tcMar>
            <w:vAlign w:val="center"/>
          </w:tcPr>
          <w:p w:rsidR="0025593C" w:rsidRPr="00FB4A2A" w:rsidRDefault="0025593C" w:rsidP="004B3236">
            <w:pPr>
              <w:pStyle w:val="af7"/>
              <w:spacing w:before="0" w:after="0"/>
              <w:jc w:val="center"/>
              <w:rPr>
                <w:sz w:val="22"/>
              </w:rPr>
            </w:pPr>
          </w:p>
        </w:tc>
        <w:tc>
          <w:tcPr>
            <w:tcW w:w="453" w:type="pct"/>
            <w:tcMar>
              <w:top w:w="57" w:type="dxa"/>
              <w:bottom w:w="57" w:type="dxa"/>
            </w:tcMar>
            <w:vAlign w:val="center"/>
          </w:tcPr>
          <w:p w:rsidR="0025593C" w:rsidRPr="00FB4A2A" w:rsidRDefault="0025593C" w:rsidP="004B3236">
            <w:pPr>
              <w:pStyle w:val="af7"/>
              <w:jc w:val="center"/>
              <w:rPr>
                <w:sz w:val="22"/>
              </w:rPr>
            </w:pPr>
          </w:p>
        </w:tc>
        <w:tc>
          <w:tcPr>
            <w:tcW w:w="591" w:type="pct"/>
            <w:tcMar>
              <w:top w:w="57" w:type="dxa"/>
              <w:bottom w:w="57" w:type="dxa"/>
            </w:tcMar>
            <w:vAlign w:val="center"/>
          </w:tcPr>
          <w:p w:rsidR="0025593C" w:rsidRPr="00FB4A2A" w:rsidRDefault="0025593C" w:rsidP="004B3236">
            <w:pPr>
              <w:pStyle w:val="af7"/>
              <w:jc w:val="center"/>
              <w:rPr>
                <w:sz w:val="22"/>
              </w:rPr>
            </w:pPr>
          </w:p>
        </w:tc>
        <w:tc>
          <w:tcPr>
            <w:tcW w:w="563" w:type="pct"/>
            <w:tcMar>
              <w:top w:w="57" w:type="dxa"/>
              <w:bottom w:w="57" w:type="dxa"/>
            </w:tcMar>
            <w:vAlign w:val="center"/>
          </w:tcPr>
          <w:p w:rsidR="0025593C" w:rsidRPr="00FB4A2A" w:rsidRDefault="0025593C" w:rsidP="004B3236">
            <w:pPr>
              <w:pStyle w:val="af7"/>
              <w:jc w:val="center"/>
              <w:rPr>
                <w:sz w:val="22"/>
              </w:rPr>
            </w:pPr>
          </w:p>
        </w:tc>
        <w:tc>
          <w:tcPr>
            <w:tcW w:w="896" w:type="pct"/>
            <w:tcMar>
              <w:top w:w="57" w:type="dxa"/>
              <w:bottom w:w="57" w:type="dxa"/>
            </w:tcMar>
            <w:vAlign w:val="center"/>
          </w:tcPr>
          <w:p w:rsidR="0025593C" w:rsidRPr="00FB4A2A" w:rsidRDefault="0025593C" w:rsidP="004B3236">
            <w:pPr>
              <w:pStyle w:val="af7"/>
              <w:jc w:val="center"/>
              <w:rPr>
                <w:sz w:val="22"/>
              </w:rPr>
            </w:pPr>
          </w:p>
        </w:tc>
        <w:tc>
          <w:tcPr>
            <w:tcW w:w="457" w:type="pct"/>
            <w:tcMar>
              <w:top w:w="57" w:type="dxa"/>
              <w:bottom w:w="57" w:type="dxa"/>
            </w:tcMar>
            <w:vAlign w:val="center"/>
          </w:tcPr>
          <w:p w:rsidR="0025593C" w:rsidRPr="00FB4A2A" w:rsidRDefault="0025593C" w:rsidP="004B3236">
            <w:pPr>
              <w:pStyle w:val="af7"/>
              <w:jc w:val="center"/>
              <w:rPr>
                <w:sz w:val="22"/>
              </w:rPr>
            </w:pPr>
          </w:p>
        </w:tc>
        <w:tc>
          <w:tcPr>
            <w:tcW w:w="536" w:type="pct"/>
            <w:tcMar>
              <w:top w:w="57" w:type="dxa"/>
              <w:bottom w:w="57" w:type="dxa"/>
            </w:tcMar>
            <w:vAlign w:val="center"/>
          </w:tcPr>
          <w:p w:rsidR="0025593C" w:rsidRPr="00FB4A2A" w:rsidRDefault="0025593C" w:rsidP="004B3236">
            <w:pPr>
              <w:pStyle w:val="af7"/>
              <w:jc w:val="center"/>
              <w:rPr>
                <w:sz w:val="22"/>
              </w:rPr>
            </w:pPr>
          </w:p>
        </w:tc>
        <w:tc>
          <w:tcPr>
            <w:tcW w:w="699" w:type="pct"/>
            <w:tcMar>
              <w:top w:w="57" w:type="dxa"/>
              <w:bottom w:w="57" w:type="dxa"/>
            </w:tcMar>
            <w:vAlign w:val="center"/>
          </w:tcPr>
          <w:p w:rsidR="0025593C" w:rsidRPr="00FB4A2A" w:rsidRDefault="0025593C" w:rsidP="004B3236">
            <w:pPr>
              <w:pStyle w:val="af7"/>
              <w:jc w:val="center"/>
              <w:rPr>
                <w:sz w:val="22"/>
              </w:rPr>
            </w:pPr>
          </w:p>
        </w:tc>
      </w:tr>
    </w:tbl>
    <w:p w:rsidR="0025593C" w:rsidRPr="00FB4A2A" w:rsidRDefault="0025593C" w:rsidP="002B085E">
      <w:pPr>
        <w:ind w:firstLine="0"/>
        <w:rPr>
          <w:sz w:val="10"/>
          <w:szCs w:val="10"/>
        </w:rPr>
      </w:pPr>
    </w:p>
    <w:p w:rsidR="002B085E" w:rsidRPr="00FB4A2A" w:rsidRDefault="002B085E" w:rsidP="002B085E">
      <w:pPr>
        <w:rPr>
          <w:szCs w:val="24"/>
        </w:rPr>
      </w:pPr>
      <w:r w:rsidRPr="00FB4A2A">
        <w:rPr>
          <w:szCs w:val="24"/>
        </w:rPr>
        <w:t>____________________________________</w:t>
      </w:r>
    </w:p>
    <w:p w:rsidR="002B085E" w:rsidRPr="00FB4A2A" w:rsidRDefault="002B085E" w:rsidP="002B085E">
      <w:pPr>
        <w:ind w:right="3684"/>
        <w:jc w:val="center"/>
        <w:rPr>
          <w:szCs w:val="24"/>
          <w:vertAlign w:val="superscript"/>
        </w:rPr>
      </w:pPr>
      <w:r w:rsidRPr="00FB4A2A">
        <w:rPr>
          <w:szCs w:val="24"/>
          <w:vertAlign w:val="superscript"/>
        </w:rPr>
        <w:t>(подпись, М.П.)</w:t>
      </w:r>
    </w:p>
    <w:p w:rsidR="002B085E" w:rsidRPr="00FB4A2A" w:rsidRDefault="002B085E" w:rsidP="002B085E">
      <w:pPr>
        <w:rPr>
          <w:szCs w:val="24"/>
        </w:rPr>
      </w:pPr>
      <w:r w:rsidRPr="00FB4A2A">
        <w:rPr>
          <w:szCs w:val="24"/>
        </w:rPr>
        <w:t>____________________________________</w:t>
      </w:r>
    </w:p>
    <w:p w:rsidR="002B085E" w:rsidRPr="00FB4A2A" w:rsidRDefault="002B085E" w:rsidP="002B085E">
      <w:pPr>
        <w:ind w:right="3684"/>
        <w:jc w:val="center"/>
        <w:rPr>
          <w:sz w:val="2"/>
          <w:szCs w:val="2"/>
          <w:vertAlign w:val="superscript"/>
        </w:rPr>
      </w:pPr>
      <w:r w:rsidRPr="00FB4A2A">
        <w:rPr>
          <w:szCs w:val="24"/>
          <w:vertAlign w:val="superscript"/>
        </w:rPr>
        <w:t>(фамилия, имя, отчество подписавшего, должность)</w:t>
      </w:r>
    </w:p>
    <w:p w:rsidR="002B085E" w:rsidRPr="00FB4A2A" w:rsidRDefault="002B085E" w:rsidP="002B085E">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B085E" w:rsidRPr="00FB4A2A" w:rsidRDefault="002B085E" w:rsidP="002B085E">
      <w:pPr>
        <w:pStyle w:val="afd"/>
        <w:numPr>
          <w:ilvl w:val="0"/>
          <w:numId w:val="0"/>
        </w:numPr>
        <w:ind w:left="567"/>
        <w:rPr>
          <w:b/>
          <w:sz w:val="2"/>
          <w:szCs w:val="2"/>
        </w:rPr>
      </w:pPr>
    </w:p>
    <w:p w:rsidR="002B085E" w:rsidRPr="00FB4A2A" w:rsidRDefault="002B085E" w:rsidP="002B085E">
      <w:pPr>
        <w:ind w:firstLine="0"/>
        <w:jc w:val="left"/>
        <w:rPr>
          <w:b/>
          <w:sz w:val="2"/>
          <w:szCs w:val="2"/>
        </w:rPr>
      </w:pPr>
      <w:r w:rsidRPr="00FB4A2A">
        <w:rPr>
          <w:b/>
          <w:sz w:val="2"/>
          <w:szCs w:val="2"/>
        </w:rPr>
        <w:br w:type="page"/>
      </w:r>
    </w:p>
    <w:p w:rsidR="002B085E" w:rsidRPr="00FB4A2A" w:rsidRDefault="002B085E" w:rsidP="000E1865">
      <w:pPr>
        <w:pStyle w:val="3"/>
        <w:numPr>
          <w:ilvl w:val="2"/>
          <w:numId w:val="56"/>
        </w:numPr>
        <w:rPr>
          <w:sz w:val="24"/>
          <w:szCs w:val="24"/>
        </w:rPr>
      </w:pPr>
      <w:bookmarkStart w:id="1732" w:name="_Toc503263118"/>
      <w:r w:rsidRPr="00FB4A2A">
        <w:rPr>
          <w:sz w:val="24"/>
          <w:szCs w:val="24"/>
        </w:rPr>
        <w:lastRenderedPageBreak/>
        <w:t>Инструкции по заполнению</w:t>
      </w:r>
      <w:bookmarkEnd w:id="1732"/>
    </w:p>
    <w:p w:rsidR="002B085E" w:rsidRPr="00FB4A2A" w:rsidRDefault="002B085E" w:rsidP="000E1865">
      <w:pPr>
        <w:pStyle w:val="aff"/>
        <w:numPr>
          <w:ilvl w:val="3"/>
          <w:numId w:val="56"/>
        </w:numPr>
        <w:spacing w:before="100" w:beforeAutospacing="1" w:line="240" w:lineRule="auto"/>
        <w:rPr>
          <w:sz w:val="24"/>
          <w:szCs w:val="24"/>
        </w:rPr>
      </w:pPr>
      <w:r w:rsidRPr="00FB4A2A">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B4A2A">
        <w:rPr>
          <w:sz w:val="24"/>
          <w:szCs w:val="24"/>
        </w:rPr>
        <w:fldChar w:fldCharType="begin"/>
      </w:r>
      <w:r w:rsidRPr="00FB4A2A">
        <w:rPr>
          <w:sz w:val="24"/>
          <w:szCs w:val="24"/>
        </w:rPr>
        <w:instrText xml:space="preserve"> REF _Ref55336310 \r \h  \* MERGEFORMAT </w:instrText>
      </w:r>
      <w:r w:rsidRPr="00FB4A2A">
        <w:rPr>
          <w:sz w:val="24"/>
          <w:szCs w:val="24"/>
        </w:rPr>
      </w:r>
      <w:r w:rsidRPr="00FB4A2A">
        <w:rPr>
          <w:sz w:val="24"/>
          <w:szCs w:val="24"/>
        </w:rPr>
        <w:fldChar w:fldCharType="separate"/>
      </w:r>
      <w:r w:rsidR="00D40CE6">
        <w:rPr>
          <w:sz w:val="24"/>
          <w:szCs w:val="24"/>
        </w:rPr>
        <w:t>4.1</w:t>
      </w:r>
      <w:r w:rsidRPr="00FB4A2A">
        <w:rPr>
          <w:sz w:val="24"/>
          <w:szCs w:val="24"/>
        </w:rPr>
        <w:fldChar w:fldCharType="end"/>
      </w:r>
      <w:r w:rsidRPr="00FB4A2A">
        <w:rPr>
          <w:sz w:val="24"/>
          <w:szCs w:val="24"/>
        </w:rPr>
        <w:t>).</w:t>
      </w:r>
    </w:p>
    <w:p w:rsidR="002B085E" w:rsidRPr="00FB4A2A" w:rsidRDefault="002B085E" w:rsidP="000E1865">
      <w:pPr>
        <w:pStyle w:val="aff"/>
        <w:numPr>
          <w:ilvl w:val="3"/>
          <w:numId w:val="56"/>
        </w:numPr>
        <w:spacing w:before="100" w:beforeAutospacing="1" w:line="240" w:lineRule="auto"/>
        <w:rPr>
          <w:sz w:val="24"/>
          <w:szCs w:val="24"/>
        </w:rPr>
      </w:pPr>
      <w:r w:rsidRPr="00FB4A2A">
        <w:rPr>
          <w:sz w:val="24"/>
          <w:szCs w:val="24"/>
        </w:rPr>
        <w:t xml:space="preserve">Участник указывает свое фирменное наименование (в </w:t>
      </w:r>
      <w:proofErr w:type="spellStart"/>
      <w:r w:rsidRPr="00FB4A2A">
        <w:rPr>
          <w:sz w:val="24"/>
          <w:szCs w:val="24"/>
        </w:rPr>
        <w:t>т.ч</w:t>
      </w:r>
      <w:proofErr w:type="spellEnd"/>
      <w:r w:rsidRPr="00FB4A2A">
        <w:rPr>
          <w:sz w:val="24"/>
          <w:szCs w:val="24"/>
        </w:rPr>
        <w:t>. организационно-правовую форму) и свой адрес.</w:t>
      </w:r>
    </w:p>
    <w:p w:rsidR="002B085E" w:rsidRPr="00FB4A2A" w:rsidRDefault="002B085E" w:rsidP="000E1865">
      <w:pPr>
        <w:pStyle w:val="aff"/>
        <w:numPr>
          <w:ilvl w:val="3"/>
          <w:numId w:val="56"/>
        </w:numPr>
        <w:spacing w:before="100" w:beforeAutospacing="1" w:line="240" w:lineRule="auto"/>
        <w:rPr>
          <w:sz w:val="24"/>
          <w:szCs w:val="24"/>
        </w:rPr>
      </w:pPr>
      <w:r w:rsidRPr="00FB4A2A">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303497" w:rsidRPr="00FB4A2A">
        <w:rPr>
          <w:sz w:val="24"/>
          <w:szCs w:val="24"/>
        </w:rPr>
        <w:t>производственн</w:t>
      </w:r>
      <w:r w:rsidR="00451D15" w:rsidRPr="00FB4A2A">
        <w:rPr>
          <w:sz w:val="24"/>
          <w:szCs w:val="24"/>
        </w:rPr>
        <w:t>ая</w:t>
      </w:r>
      <w:r w:rsidR="00303497" w:rsidRPr="00FB4A2A">
        <w:rPr>
          <w:sz w:val="24"/>
          <w:szCs w:val="24"/>
        </w:rPr>
        <w:t xml:space="preserve"> баз</w:t>
      </w:r>
      <w:r w:rsidR="00451D15" w:rsidRPr="00FB4A2A">
        <w:rPr>
          <w:sz w:val="24"/>
          <w:szCs w:val="24"/>
        </w:rPr>
        <w:t>а</w:t>
      </w:r>
      <w:r w:rsidR="00303497" w:rsidRPr="00FB4A2A">
        <w:rPr>
          <w:sz w:val="24"/>
          <w:szCs w:val="24"/>
        </w:rPr>
        <w:t xml:space="preserve">, </w:t>
      </w:r>
      <w:r w:rsidR="00C20296" w:rsidRPr="00FB4A2A">
        <w:rPr>
          <w:sz w:val="24"/>
          <w:szCs w:val="24"/>
        </w:rPr>
        <w:t xml:space="preserve">автомобили и спецтехника, </w:t>
      </w:r>
      <w:r w:rsidR="00C65682" w:rsidRPr="00FB4A2A">
        <w:rPr>
          <w:sz w:val="24"/>
          <w:szCs w:val="24"/>
        </w:rPr>
        <w:t>аппаратное обеспечение, оборудование для печати и сканирования чертежей</w:t>
      </w:r>
      <w:r w:rsidRPr="00FB4A2A">
        <w:rPr>
          <w:sz w:val="24"/>
          <w:szCs w:val="24"/>
        </w:rPr>
        <w:t xml:space="preserve"> и тому подобное), с приложением копий документов, на основании которых они используются.</w:t>
      </w:r>
    </w:p>
    <w:p w:rsidR="002B085E" w:rsidRPr="00FB4A2A"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sectPr w:rsidR="002B085E" w:rsidRPr="00FB4A2A" w:rsidSect="00493F1A">
          <w:pgSz w:w="16838" w:h="11906" w:orient="landscape" w:code="9"/>
          <w:pgMar w:top="1134" w:right="680" w:bottom="567" w:left="539" w:header="680" w:footer="278" w:gutter="0"/>
          <w:cols w:space="708"/>
          <w:titlePg/>
          <w:docGrid w:linePitch="360"/>
        </w:sectPr>
      </w:pPr>
    </w:p>
    <w:p w:rsidR="00211593" w:rsidRPr="00FB4A2A"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33" w:name="_Ref502071835"/>
      <w:bookmarkStart w:id="1734" w:name="_Toc503263119"/>
      <w:r w:rsidRPr="00FB4A2A">
        <w:rPr>
          <w:sz w:val="24"/>
          <w:szCs w:val="24"/>
        </w:rPr>
        <w:lastRenderedPageBreak/>
        <w:t xml:space="preserve">Справка о кадровых ресурсах (форма </w:t>
      </w:r>
      <w:r w:rsidR="00941365" w:rsidRPr="00FB4A2A">
        <w:rPr>
          <w:sz w:val="24"/>
          <w:szCs w:val="24"/>
        </w:rPr>
        <w:t>7</w:t>
      </w:r>
      <w:r w:rsidRPr="00FB4A2A">
        <w:rPr>
          <w:sz w:val="24"/>
          <w:szCs w:val="24"/>
        </w:rPr>
        <w:t>)</w:t>
      </w:r>
      <w:bookmarkEnd w:id="1721"/>
      <w:bookmarkEnd w:id="1722"/>
      <w:bookmarkEnd w:id="1723"/>
      <w:bookmarkEnd w:id="1724"/>
      <w:bookmarkEnd w:id="1725"/>
      <w:bookmarkEnd w:id="1726"/>
      <w:bookmarkEnd w:id="1727"/>
      <w:bookmarkEnd w:id="1730"/>
      <w:bookmarkEnd w:id="1733"/>
      <w:bookmarkEnd w:id="1734"/>
    </w:p>
    <w:p w:rsidR="00211593" w:rsidRPr="00FB4A2A" w:rsidRDefault="00211593" w:rsidP="000E1865">
      <w:pPr>
        <w:pStyle w:val="3"/>
        <w:numPr>
          <w:ilvl w:val="2"/>
          <w:numId w:val="56"/>
        </w:numPr>
        <w:rPr>
          <w:sz w:val="24"/>
          <w:szCs w:val="24"/>
        </w:rPr>
      </w:pPr>
      <w:bookmarkStart w:id="1735" w:name="_Toc98253949"/>
      <w:bookmarkStart w:id="1736" w:name="_Toc157248201"/>
      <w:bookmarkStart w:id="1737" w:name="_Toc157496570"/>
      <w:bookmarkStart w:id="1738" w:name="_Toc158206109"/>
      <w:bookmarkStart w:id="1739" w:name="_Toc164057794"/>
      <w:bookmarkStart w:id="1740" w:name="_Toc164137144"/>
      <w:bookmarkStart w:id="1741" w:name="_Toc164161304"/>
      <w:bookmarkStart w:id="1742" w:name="_Toc165173875"/>
      <w:bookmarkStart w:id="1743" w:name="_Toc439170699"/>
      <w:bookmarkStart w:id="1744" w:name="_Toc439172801"/>
      <w:bookmarkStart w:id="1745" w:name="_Toc439173245"/>
      <w:bookmarkStart w:id="1746" w:name="_Toc439238241"/>
      <w:bookmarkStart w:id="1747" w:name="_Toc439252788"/>
      <w:bookmarkStart w:id="1748" w:name="_Toc439323762"/>
      <w:bookmarkStart w:id="1749" w:name="_Toc440361399"/>
      <w:bookmarkStart w:id="1750" w:name="_Toc440376281"/>
      <w:bookmarkStart w:id="1751" w:name="_Toc440382539"/>
      <w:bookmarkStart w:id="1752" w:name="_Toc440447209"/>
      <w:bookmarkStart w:id="1753" w:name="_Toc440632370"/>
      <w:bookmarkStart w:id="1754" w:name="_Toc440875142"/>
      <w:bookmarkStart w:id="1755" w:name="_Toc441131129"/>
      <w:bookmarkStart w:id="1756" w:name="_Toc441572134"/>
      <w:bookmarkStart w:id="1757" w:name="_Toc441575226"/>
      <w:bookmarkStart w:id="1758" w:name="_Toc442434887"/>
      <w:bookmarkStart w:id="1759" w:name="_Toc442435726"/>
      <w:bookmarkStart w:id="1760" w:name="_Toc462044817"/>
      <w:bookmarkStart w:id="1761" w:name="_Toc462068520"/>
      <w:bookmarkStart w:id="1762" w:name="_Toc463514210"/>
      <w:bookmarkStart w:id="1763" w:name="_Toc469480448"/>
      <w:bookmarkStart w:id="1764" w:name="_Toc471823239"/>
      <w:bookmarkStart w:id="1765" w:name="_Toc498512100"/>
      <w:bookmarkStart w:id="1766" w:name="_Ref502082332"/>
      <w:bookmarkStart w:id="1767" w:name="_Toc503263120"/>
      <w:r w:rsidRPr="00FB4A2A">
        <w:rPr>
          <w:sz w:val="24"/>
          <w:szCs w:val="24"/>
        </w:rPr>
        <w:t>Форма Справки о кадровых ресурсах</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ind w:firstLine="0"/>
        <w:jc w:val="left"/>
        <w:rPr>
          <w:szCs w:val="24"/>
        </w:rPr>
      </w:pPr>
      <w:r w:rsidRPr="00FB4A2A">
        <w:rPr>
          <w:szCs w:val="24"/>
        </w:rPr>
        <w:t xml:space="preserve">Приложение </w:t>
      </w:r>
      <w:r w:rsidR="00941365" w:rsidRPr="00FB4A2A">
        <w:rPr>
          <w:szCs w:val="24"/>
        </w:rPr>
        <w:t>7</w:t>
      </w:r>
      <w:r w:rsidRPr="00FB4A2A">
        <w:rPr>
          <w:szCs w:val="24"/>
        </w:rPr>
        <w:t xml:space="preserve"> к письму о подаче оферты</w:t>
      </w:r>
      <w:r w:rsidRPr="00FB4A2A">
        <w:rPr>
          <w:szCs w:val="24"/>
        </w:rPr>
        <w:br/>
        <w:t>от «____»_____________ г. №__________</w:t>
      </w:r>
    </w:p>
    <w:p w:rsidR="00211593" w:rsidRPr="00FB4A2A" w:rsidRDefault="00211593" w:rsidP="00211593">
      <w:pPr>
        <w:rPr>
          <w:szCs w:val="24"/>
        </w:rPr>
      </w:pPr>
    </w:p>
    <w:p w:rsidR="00211593" w:rsidRPr="00FB4A2A" w:rsidRDefault="00211593" w:rsidP="00211593">
      <w:pPr>
        <w:ind w:firstLine="0"/>
        <w:jc w:val="center"/>
        <w:rPr>
          <w:b/>
          <w:szCs w:val="24"/>
        </w:rPr>
      </w:pPr>
      <w:r w:rsidRPr="00FB4A2A">
        <w:rPr>
          <w:b/>
          <w:szCs w:val="24"/>
        </w:rPr>
        <w:t>Справка о кадровых ресурсах</w:t>
      </w:r>
    </w:p>
    <w:p w:rsidR="00EA758C" w:rsidRPr="00FB4A2A" w:rsidRDefault="00EA758C" w:rsidP="00211593">
      <w:pPr>
        <w:ind w:firstLine="0"/>
        <w:jc w:val="center"/>
        <w:rPr>
          <w:b/>
          <w:szCs w:val="24"/>
        </w:rPr>
      </w:pPr>
    </w:p>
    <w:p w:rsidR="00EA758C" w:rsidRPr="00603866" w:rsidRDefault="00DC4F8D" w:rsidP="00211593">
      <w:pPr>
        <w:ind w:firstLine="0"/>
        <w:jc w:val="center"/>
        <w:rPr>
          <w:szCs w:val="24"/>
        </w:rPr>
      </w:pPr>
      <w:r w:rsidRPr="00FB4A2A">
        <w:rPr>
          <w:szCs w:val="24"/>
        </w:rPr>
        <w:t xml:space="preserve">Открытый одноэтапный конкурс без предварительного квалификационного отбора </w:t>
      </w:r>
      <w:r w:rsidRPr="00603866">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Pr="00603866">
        <w:rPr>
          <w:szCs w:val="24"/>
        </w:rPr>
        <w:t>кВ</w:t>
      </w:r>
      <w:proofErr w:type="spellEnd"/>
      <w:r w:rsidRPr="00603866">
        <w:rPr>
          <w:szCs w:val="24"/>
        </w:rPr>
        <w:t xml:space="preserve"> (новое строительство, </w:t>
      </w:r>
      <w:proofErr w:type="spellStart"/>
      <w:r w:rsidRPr="00603866">
        <w:rPr>
          <w:szCs w:val="24"/>
        </w:rPr>
        <w:t>техперевооружение</w:t>
      </w:r>
      <w:proofErr w:type="spellEnd"/>
      <w:r w:rsidRPr="00603866">
        <w:rPr>
          <w:szCs w:val="24"/>
        </w:rPr>
        <w:t>,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w:t>
      </w:r>
      <w:r w:rsidR="00603866" w:rsidRPr="00603866">
        <w:rPr>
          <w:szCs w:val="24"/>
        </w:rPr>
        <w:t>филиала «Липецкэнерго»</w:t>
      </w:r>
      <w:r w:rsidRPr="00603866">
        <w:rPr>
          <w:szCs w:val="24"/>
        </w:rPr>
        <w:t>)</w:t>
      </w:r>
    </w:p>
    <w:p w:rsidR="00C65682" w:rsidRPr="00FB4A2A" w:rsidRDefault="00C65682" w:rsidP="00211593">
      <w:pPr>
        <w:ind w:firstLine="0"/>
        <w:jc w:val="center"/>
        <w:rPr>
          <w:b/>
          <w:szCs w:val="24"/>
        </w:rPr>
      </w:pPr>
    </w:p>
    <w:p w:rsidR="00493F1A" w:rsidRPr="00FB4A2A" w:rsidRDefault="00493F1A" w:rsidP="00493F1A">
      <w:pPr>
        <w:ind w:firstLine="0"/>
        <w:rPr>
          <w:szCs w:val="24"/>
        </w:rPr>
      </w:pPr>
      <w:r w:rsidRPr="00FB4A2A">
        <w:rPr>
          <w:szCs w:val="24"/>
        </w:rPr>
        <w:t>Наименование и адрес Участника: _________________________________</w:t>
      </w:r>
    </w:p>
    <w:p w:rsidR="00493F1A" w:rsidRPr="00FB4A2A" w:rsidRDefault="00493F1A" w:rsidP="00493F1A">
      <w:pPr>
        <w:ind w:firstLine="0"/>
        <w:rPr>
          <w:szCs w:val="24"/>
        </w:rPr>
      </w:pPr>
    </w:p>
    <w:p w:rsidR="00170123" w:rsidRPr="00FB4A2A" w:rsidRDefault="00170123" w:rsidP="00170123">
      <w:pPr>
        <w:spacing w:after="120"/>
        <w:ind w:left="550" w:firstLine="0"/>
        <w:rPr>
          <w:b/>
        </w:rPr>
      </w:pPr>
      <w:r w:rsidRPr="00FB4A2A">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2264"/>
        <w:gridCol w:w="2100"/>
        <w:gridCol w:w="2090"/>
        <w:gridCol w:w="2093"/>
        <w:gridCol w:w="2093"/>
        <w:gridCol w:w="2087"/>
      </w:tblGrid>
      <w:tr w:rsidR="00F1498C" w:rsidRPr="00FB4A2A" w:rsidTr="00C2232A">
        <w:trPr>
          <w:tblHeader/>
        </w:trPr>
        <w:tc>
          <w:tcPr>
            <w:tcW w:w="981" w:type="pct"/>
            <w:vMerge w:val="restart"/>
            <w:vAlign w:val="center"/>
          </w:tcPr>
          <w:p w:rsidR="00170123" w:rsidRPr="00FB4A2A" w:rsidRDefault="00170123" w:rsidP="00C2232A">
            <w:pPr>
              <w:pStyle w:val="Times12"/>
              <w:widowControl w:val="0"/>
              <w:ind w:left="-108" w:firstLine="108"/>
              <w:jc w:val="center"/>
              <w:rPr>
                <w:b/>
                <w:sz w:val="22"/>
              </w:rPr>
            </w:pPr>
            <w:r w:rsidRPr="00FB4A2A">
              <w:rPr>
                <w:b/>
                <w:sz w:val="22"/>
              </w:rPr>
              <w:t>Штатный персонал</w:t>
            </w:r>
          </w:p>
        </w:tc>
        <w:tc>
          <w:tcPr>
            <w:tcW w:w="1378" w:type="pct"/>
            <w:gridSpan w:val="2"/>
            <w:vAlign w:val="center"/>
          </w:tcPr>
          <w:p w:rsidR="00170123" w:rsidRPr="00FB4A2A" w:rsidRDefault="00170123" w:rsidP="00C2232A">
            <w:pPr>
              <w:pStyle w:val="af4"/>
              <w:keepNext w:val="0"/>
              <w:widowControl w:val="0"/>
              <w:spacing w:before="0" w:after="0"/>
              <w:jc w:val="center"/>
              <w:rPr>
                <w:b/>
                <w:i/>
              </w:rPr>
            </w:pPr>
            <w:r w:rsidRPr="00FB4A2A">
              <w:rPr>
                <w:b/>
                <w:i/>
              </w:rPr>
              <w:t>Генподрядчик</w:t>
            </w:r>
          </w:p>
        </w:tc>
        <w:tc>
          <w:tcPr>
            <w:tcW w:w="1321" w:type="pct"/>
            <w:gridSpan w:val="2"/>
            <w:vAlign w:val="center"/>
          </w:tcPr>
          <w:p w:rsidR="00170123" w:rsidRPr="00FB4A2A" w:rsidRDefault="00170123" w:rsidP="00C2232A">
            <w:pPr>
              <w:pStyle w:val="af4"/>
              <w:keepNext w:val="0"/>
              <w:widowControl w:val="0"/>
              <w:spacing w:before="0" w:after="0"/>
              <w:jc w:val="center"/>
              <w:rPr>
                <w:b/>
                <w:i/>
              </w:rPr>
            </w:pPr>
            <w:r w:rsidRPr="00FB4A2A">
              <w:rPr>
                <w:b/>
                <w:i/>
              </w:rPr>
              <w:t>Субподрядчик 1</w:t>
            </w:r>
          </w:p>
        </w:tc>
        <w:tc>
          <w:tcPr>
            <w:tcW w:w="1320" w:type="pct"/>
            <w:gridSpan w:val="2"/>
            <w:vAlign w:val="center"/>
          </w:tcPr>
          <w:p w:rsidR="00170123" w:rsidRPr="00FB4A2A" w:rsidRDefault="00170123" w:rsidP="00C2232A">
            <w:pPr>
              <w:pStyle w:val="af4"/>
              <w:keepNext w:val="0"/>
              <w:widowControl w:val="0"/>
              <w:spacing w:before="0" w:after="0"/>
              <w:jc w:val="center"/>
              <w:rPr>
                <w:b/>
                <w:i/>
              </w:rPr>
            </w:pPr>
            <w:r w:rsidRPr="00FB4A2A">
              <w:rPr>
                <w:b/>
                <w:i/>
              </w:rPr>
              <w:t>Субподрядчик 2</w:t>
            </w:r>
          </w:p>
        </w:tc>
      </w:tr>
      <w:tr w:rsidR="00F1498C" w:rsidRPr="00FB4A2A" w:rsidTr="00C2232A">
        <w:trPr>
          <w:trHeight w:val="340"/>
        </w:trPr>
        <w:tc>
          <w:tcPr>
            <w:tcW w:w="981" w:type="pct"/>
            <w:vMerge/>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jc w:val="center"/>
              <w:rPr>
                <w:sz w:val="22"/>
              </w:rPr>
            </w:pPr>
            <w:r w:rsidRPr="00FB4A2A">
              <w:rPr>
                <w:sz w:val="22"/>
              </w:rPr>
              <w:t>Общая численность</w:t>
            </w:r>
          </w:p>
        </w:tc>
        <w:tc>
          <w:tcPr>
            <w:tcW w:w="663" w:type="pct"/>
          </w:tcPr>
          <w:p w:rsidR="00170123" w:rsidRPr="00FB4A2A" w:rsidRDefault="00170123" w:rsidP="00C2232A">
            <w:pPr>
              <w:pStyle w:val="af7"/>
              <w:widowControl w:val="0"/>
              <w:spacing w:before="0" w:after="0"/>
              <w:jc w:val="center"/>
              <w:rPr>
                <w:sz w:val="22"/>
              </w:rPr>
            </w:pPr>
            <w:r w:rsidRPr="00FB4A2A">
              <w:rPr>
                <w:sz w:val="22"/>
              </w:rPr>
              <w:t xml:space="preserve">В </w:t>
            </w:r>
            <w:proofErr w:type="spellStart"/>
            <w:r w:rsidRPr="00FB4A2A">
              <w:rPr>
                <w:sz w:val="22"/>
              </w:rPr>
              <w:t>т.ч</w:t>
            </w:r>
            <w:proofErr w:type="spellEnd"/>
            <w:r w:rsidRPr="00FB4A2A">
              <w:rPr>
                <w:sz w:val="22"/>
              </w:rPr>
              <w:t>. для работ по данному договору</w:t>
            </w:r>
          </w:p>
        </w:tc>
        <w:tc>
          <w:tcPr>
            <w:tcW w:w="660" w:type="pct"/>
            <w:vAlign w:val="center"/>
          </w:tcPr>
          <w:p w:rsidR="00170123" w:rsidRPr="00FB4A2A" w:rsidRDefault="00170123" w:rsidP="00C2232A">
            <w:pPr>
              <w:pStyle w:val="af7"/>
              <w:widowControl w:val="0"/>
              <w:spacing w:before="0" w:after="0"/>
              <w:jc w:val="center"/>
              <w:rPr>
                <w:sz w:val="22"/>
              </w:rPr>
            </w:pPr>
            <w:r w:rsidRPr="00FB4A2A">
              <w:rPr>
                <w:sz w:val="22"/>
              </w:rPr>
              <w:t>Общая численность</w:t>
            </w:r>
          </w:p>
        </w:tc>
        <w:tc>
          <w:tcPr>
            <w:tcW w:w="661" w:type="pct"/>
          </w:tcPr>
          <w:p w:rsidR="00170123" w:rsidRPr="00FB4A2A" w:rsidRDefault="00170123" w:rsidP="00C2232A">
            <w:pPr>
              <w:pStyle w:val="af7"/>
              <w:widowControl w:val="0"/>
              <w:spacing w:before="0" w:after="0"/>
              <w:jc w:val="center"/>
              <w:rPr>
                <w:sz w:val="22"/>
              </w:rPr>
            </w:pPr>
            <w:r w:rsidRPr="00FB4A2A">
              <w:rPr>
                <w:sz w:val="22"/>
              </w:rPr>
              <w:t xml:space="preserve">В </w:t>
            </w:r>
            <w:proofErr w:type="spellStart"/>
            <w:r w:rsidRPr="00FB4A2A">
              <w:rPr>
                <w:sz w:val="22"/>
              </w:rPr>
              <w:t>т.ч</w:t>
            </w:r>
            <w:proofErr w:type="spellEnd"/>
            <w:r w:rsidRPr="00FB4A2A">
              <w:rPr>
                <w:sz w:val="22"/>
              </w:rPr>
              <w:t>. для работ по данному договору</w:t>
            </w:r>
          </w:p>
        </w:tc>
        <w:tc>
          <w:tcPr>
            <w:tcW w:w="661" w:type="pct"/>
            <w:vAlign w:val="center"/>
          </w:tcPr>
          <w:p w:rsidR="00170123" w:rsidRPr="00FB4A2A" w:rsidRDefault="00170123" w:rsidP="00C2232A">
            <w:pPr>
              <w:pStyle w:val="af7"/>
              <w:widowControl w:val="0"/>
              <w:spacing w:before="0" w:after="0"/>
              <w:jc w:val="center"/>
              <w:rPr>
                <w:sz w:val="22"/>
              </w:rPr>
            </w:pPr>
            <w:r w:rsidRPr="00FB4A2A">
              <w:rPr>
                <w:sz w:val="22"/>
              </w:rPr>
              <w:t>Общая численность</w:t>
            </w:r>
          </w:p>
        </w:tc>
        <w:tc>
          <w:tcPr>
            <w:tcW w:w="659" w:type="pct"/>
          </w:tcPr>
          <w:p w:rsidR="00170123" w:rsidRPr="00FB4A2A" w:rsidRDefault="00170123" w:rsidP="00C2232A">
            <w:pPr>
              <w:pStyle w:val="af7"/>
              <w:widowControl w:val="0"/>
              <w:spacing w:before="0" w:after="0"/>
              <w:jc w:val="center"/>
              <w:rPr>
                <w:sz w:val="22"/>
              </w:rPr>
            </w:pPr>
            <w:r w:rsidRPr="00FB4A2A">
              <w:rPr>
                <w:sz w:val="22"/>
              </w:rPr>
              <w:t xml:space="preserve">В </w:t>
            </w:r>
            <w:proofErr w:type="spellStart"/>
            <w:r w:rsidRPr="00FB4A2A">
              <w:rPr>
                <w:sz w:val="22"/>
              </w:rPr>
              <w:t>т.ч</w:t>
            </w:r>
            <w:proofErr w:type="spellEnd"/>
            <w:r w:rsidRPr="00FB4A2A">
              <w:rPr>
                <w:sz w:val="22"/>
              </w:rPr>
              <w:t>. для работ по данному договору</w:t>
            </w: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rPr>
                <w:szCs w:val="24"/>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170123">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rPr>
                <w:szCs w:val="24"/>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Cs w:val="24"/>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b/>
                <w:sz w:val="22"/>
              </w:rPr>
            </w:pPr>
            <w:r w:rsidRPr="00FB4A2A">
              <w:rPr>
                <w:b/>
                <w:sz w:val="22"/>
              </w:rPr>
              <w:lastRenderedPageBreak/>
              <w:t>ИТОГО:</w:t>
            </w: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bl>
    <w:p w:rsidR="00170123" w:rsidRPr="00FB4A2A" w:rsidRDefault="00170123" w:rsidP="00170123">
      <w:pPr>
        <w:pStyle w:val="aff4"/>
        <w:widowControl w:val="0"/>
        <w:tabs>
          <w:tab w:val="clear" w:pos="1134"/>
        </w:tabs>
        <w:autoSpaceDE w:val="0"/>
        <w:autoSpaceDN w:val="0"/>
        <w:spacing w:line="240" w:lineRule="auto"/>
        <w:ind w:left="927" w:firstLine="0"/>
      </w:pPr>
      <w:r w:rsidRPr="00FB4A2A">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FB4A2A" w:rsidRDefault="00C65682" w:rsidP="00170123">
      <w:pPr>
        <w:spacing w:after="120"/>
        <w:ind w:left="550" w:firstLine="0"/>
        <w:rPr>
          <w:b/>
        </w:rPr>
      </w:pPr>
    </w:p>
    <w:p w:rsidR="00170123" w:rsidRPr="00FB4A2A" w:rsidRDefault="00170123" w:rsidP="00170123">
      <w:pPr>
        <w:spacing w:after="120"/>
        <w:ind w:left="550" w:firstLine="0"/>
        <w:rPr>
          <w:b/>
        </w:rPr>
      </w:pPr>
      <w:r w:rsidRPr="00FB4A2A">
        <w:rPr>
          <w:b/>
        </w:rPr>
        <w:t xml:space="preserve">Таблица 2. Основной персонал рабочих специальностей, привлекаемый для выполнения работ по договору,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6"/>
        <w:gridCol w:w="3617"/>
        <w:gridCol w:w="2610"/>
        <w:gridCol w:w="2131"/>
        <w:gridCol w:w="3021"/>
        <w:gridCol w:w="3430"/>
      </w:tblGrid>
      <w:tr w:rsidR="00F1498C" w:rsidRPr="00FB4A2A" w:rsidTr="00C2232A">
        <w:trPr>
          <w:trHeight w:val="551"/>
          <w:tblHeader/>
        </w:trPr>
        <w:tc>
          <w:tcPr>
            <w:tcW w:w="324" w:type="pct"/>
            <w:vAlign w:val="center"/>
          </w:tcPr>
          <w:p w:rsidR="00170123" w:rsidRPr="00FB4A2A" w:rsidRDefault="00170123" w:rsidP="00C2232A">
            <w:pPr>
              <w:pStyle w:val="Times12"/>
              <w:widowControl w:val="0"/>
              <w:ind w:left="-122" w:right="-108" w:firstLine="0"/>
              <w:jc w:val="center"/>
              <w:rPr>
                <w:sz w:val="22"/>
              </w:rPr>
            </w:pPr>
            <w:r w:rsidRPr="00FB4A2A">
              <w:rPr>
                <w:sz w:val="22"/>
              </w:rPr>
              <w:t>№</w:t>
            </w:r>
          </w:p>
        </w:tc>
        <w:tc>
          <w:tcPr>
            <w:tcW w:w="1142" w:type="pct"/>
            <w:vAlign w:val="center"/>
          </w:tcPr>
          <w:p w:rsidR="00170123" w:rsidRPr="00FB4A2A" w:rsidRDefault="00170123" w:rsidP="00C2232A">
            <w:pPr>
              <w:pStyle w:val="Times12"/>
              <w:widowControl w:val="0"/>
              <w:ind w:left="-97" w:right="-11" w:firstLine="0"/>
              <w:jc w:val="center"/>
              <w:rPr>
                <w:sz w:val="22"/>
              </w:rPr>
            </w:pPr>
            <w:r w:rsidRPr="00FB4A2A">
              <w:rPr>
                <w:sz w:val="22"/>
              </w:rPr>
              <w:t>Работы</w:t>
            </w:r>
          </w:p>
        </w:tc>
        <w:tc>
          <w:tcPr>
            <w:tcW w:w="824" w:type="pct"/>
            <w:vAlign w:val="center"/>
          </w:tcPr>
          <w:p w:rsidR="00170123" w:rsidRPr="00FB4A2A" w:rsidRDefault="00170123" w:rsidP="00C2232A">
            <w:pPr>
              <w:pStyle w:val="Times12"/>
              <w:widowControl w:val="0"/>
              <w:ind w:left="-25" w:right="-125" w:firstLine="0"/>
              <w:jc w:val="center"/>
              <w:rPr>
                <w:sz w:val="22"/>
              </w:rPr>
            </w:pPr>
            <w:r w:rsidRPr="00FB4A2A">
              <w:rPr>
                <w:sz w:val="22"/>
              </w:rPr>
              <w:t>Персонал, (специальность, разряд)</w:t>
            </w:r>
          </w:p>
        </w:tc>
        <w:tc>
          <w:tcPr>
            <w:tcW w:w="673" w:type="pct"/>
            <w:vAlign w:val="center"/>
          </w:tcPr>
          <w:p w:rsidR="00170123" w:rsidRPr="00FB4A2A" w:rsidRDefault="00170123" w:rsidP="00C2232A">
            <w:pPr>
              <w:pStyle w:val="Times12"/>
              <w:widowControl w:val="0"/>
              <w:ind w:firstLine="0"/>
              <w:jc w:val="center"/>
              <w:rPr>
                <w:sz w:val="22"/>
              </w:rPr>
            </w:pPr>
            <w:r w:rsidRPr="00FB4A2A">
              <w:rPr>
                <w:sz w:val="22"/>
              </w:rPr>
              <w:t>Кол-во, чел.</w:t>
            </w:r>
          </w:p>
        </w:tc>
        <w:tc>
          <w:tcPr>
            <w:tcW w:w="954" w:type="pct"/>
            <w:vAlign w:val="center"/>
          </w:tcPr>
          <w:p w:rsidR="00170123" w:rsidRPr="00FB4A2A" w:rsidRDefault="00170123" w:rsidP="00C2232A">
            <w:pPr>
              <w:pStyle w:val="Times12"/>
              <w:widowControl w:val="0"/>
              <w:ind w:left="-61" w:right="-108" w:hanging="61"/>
              <w:jc w:val="center"/>
              <w:rPr>
                <w:sz w:val="22"/>
              </w:rPr>
            </w:pPr>
            <w:r w:rsidRPr="00FB4A2A">
              <w:rPr>
                <w:sz w:val="22"/>
              </w:rPr>
              <w:t>Принадлежность персонала (генподрядчик, субподрядчик)</w:t>
            </w:r>
          </w:p>
        </w:tc>
        <w:tc>
          <w:tcPr>
            <w:tcW w:w="1083" w:type="pct"/>
            <w:vAlign w:val="center"/>
          </w:tcPr>
          <w:p w:rsidR="00170123" w:rsidRPr="00FB4A2A" w:rsidRDefault="00170123" w:rsidP="00C2232A">
            <w:pPr>
              <w:pStyle w:val="Times12"/>
              <w:widowControl w:val="0"/>
              <w:ind w:left="-61" w:right="-108" w:hanging="61"/>
              <w:jc w:val="center"/>
              <w:rPr>
                <w:sz w:val="22"/>
              </w:rPr>
            </w:pPr>
            <w:r w:rsidRPr="00FB4A2A">
              <w:rPr>
                <w:sz w:val="22"/>
              </w:rPr>
              <w:t>Примечания (привлечение одного и того же персонала на различные виды работ с учетом графика выполнения и т.п.)</w:t>
            </w:r>
          </w:p>
        </w:tc>
      </w:tr>
      <w:tr w:rsidR="00F1498C" w:rsidRPr="00FB4A2A" w:rsidTr="00C2232A">
        <w:trPr>
          <w:trHeight w:val="227"/>
        </w:trPr>
        <w:tc>
          <w:tcPr>
            <w:tcW w:w="324" w:type="pct"/>
            <w:vAlign w:val="center"/>
          </w:tcPr>
          <w:p w:rsidR="00170123" w:rsidRPr="00FB4A2A" w:rsidRDefault="00170123" w:rsidP="000E1865">
            <w:pPr>
              <w:numPr>
                <w:ilvl w:val="0"/>
                <w:numId w:val="29"/>
              </w:numPr>
            </w:pPr>
          </w:p>
        </w:tc>
        <w:tc>
          <w:tcPr>
            <w:tcW w:w="1142" w:type="pct"/>
            <w:vAlign w:val="center"/>
          </w:tcPr>
          <w:p w:rsidR="00170123" w:rsidRPr="00FB4A2A" w:rsidRDefault="00170123" w:rsidP="00C2232A">
            <w:pPr>
              <w:pStyle w:val="af7"/>
              <w:widowControl w:val="0"/>
              <w:spacing w:before="0" w:after="0"/>
              <w:rPr>
                <w:sz w:val="22"/>
              </w:rPr>
            </w:pPr>
          </w:p>
        </w:tc>
        <w:tc>
          <w:tcPr>
            <w:tcW w:w="824" w:type="pct"/>
            <w:vAlign w:val="center"/>
          </w:tcPr>
          <w:p w:rsidR="00170123" w:rsidRPr="00FB4A2A" w:rsidRDefault="00170123" w:rsidP="00C2232A">
            <w:pPr>
              <w:pStyle w:val="af7"/>
              <w:widowControl w:val="0"/>
              <w:spacing w:before="0" w:after="0"/>
              <w:rPr>
                <w:sz w:val="22"/>
              </w:rPr>
            </w:pPr>
          </w:p>
        </w:tc>
        <w:tc>
          <w:tcPr>
            <w:tcW w:w="673" w:type="pct"/>
            <w:vAlign w:val="center"/>
          </w:tcPr>
          <w:p w:rsidR="00170123" w:rsidRPr="00FB4A2A" w:rsidRDefault="00170123" w:rsidP="00C2232A">
            <w:pPr>
              <w:pStyle w:val="af7"/>
              <w:widowControl w:val="0"/>
              <w:spacing w:before="0" w:after="0"/>
              <w:rPr>
                <w:sz w:val="22"/>
              </w:rPr>
            </w:pPr>
          </w:p>
        </w:tc>
        <w:tc>
          <w:tcPr>
            <w:tcW w:w="954" w:type="pct"/>
            <w:vAlign w:val="center"/>
          </w:tcPr>
          <w:p w:rsidR="00170123" w:rsidRPr="00FB4A2A" w:rsidRDefault="00170123" w:rsidP="00C2232A">
            <w:pPr>
              <w:pStyle w:val="af7"/>
              <w:widowControl w:val="0"/>
              <w:spacing w:before="0" w:after="0"/>
              <w:rPr>
                <w:sz w:val="22"/>
              </w:rPr>
            </w:pPr>
          </w:p>
        </w:tc>
        <w:tc>
          <w:tcPr>
            <w:tcW w:w="1083" w:type="pct"/>
            <w:vAlign w:val="center"/>
          </w:tcPr>
          <w:p w:rsidR="00170123" w:rsidRPr="00FB4A2A" w:rsidRDefault="00170123" w:rsidP="00C2232A">
            <w:pPr>
              <w:pStyle w:val="af7"/>
              <w:widowControl w:val="0"/>
              <w:spacing w:before="0" w:after="0"/>
              <w:rPr>
                <w:sz w:val="22"/>
              </w:rPr>
            </w:pPr>
          </w:p>
        </w:tc>
      </w:tr>
      <w:tr w:rsidR="00F1498C" w:rsidRPr="00FB4A2A" w:rsidTr="00C2232A">
        <w:trPr>
          <w:trHeight w:val="227"/>
        </w:trPr>
        <w:tc>
          <w:tcPr>
            <w:tcW w:w="324" w:type="pct"/>
            <w:vAlign w:val="center"/>
          </w:tcPr>
          <w:p w:rsidR="00170123" w:rsidRPr="00FB4A2A" w:rsidRDefault="00170123" w:rsidP="000E1865">
            <w:pPr>
              <w:numPr>
                <w:ilvl w:val="0"/>
                <w:numId w:val="29"/>
              </w:numPr>
            </w:pPr>
          </w:p>
        </w:tc>
        <w:tc>
          <w:tcPr>
            <w:tcW w:w="1142" w:type="pct"/>
            <w:vAlign w:val="center"/>
          </w:tcPr>
          <w:p w:rsidR="00170123" w:rsidRPr="00FB4A2A" w:rsidRDefault="00170123" w:rsidP="00C2232A">
            <w:pPr>
              <w:pStyle w:val="af7"/>
              <w:widowControl w:val="0"/>
              <w:spacing w:before="0" w:after="0"/>
              <w:rPr>
                <w:sz w:val="22"/>
              </w:rPr>
            </w:pPr>
          </w:p>
        </w:tc>
        <w:tc>
          <w:tcPr>
            <w:tcW w:w="824" w:type="pct"/>
            <w:vAlign w:val="center"/>
          </w:tcPr>
          <w:p w:rsidR="00170123" w:rsidRPr="00FB4A2A" w:rsidRDefault="00170123" w:rsidP="00C2232A">
            <w:pPr>
              <w:pStyle w:val="af7"/>
              <w:widowControl w:val="0"/>
              <w:spacing w:before="0" w:after="0"/>
              <w:rPr>
                <w:sz w:val="22"/>
              </w:rPr>
            </w:pPr>
          </w:p>
        </w:tc>
        <w:tc>
          <w:tcPr>
            <w:tcW w:w="673" w:type="pct"/>
            <w:vAlign w:val="center"/>
          </w:tcPr>
          <w:p w:rsidR="00170123" w:rsidRPr="00FB4A2A" w:rsidRDefault="00170123" w:rsidP="00C2232A">
            <w:pPr>
              <w:pStyle w:val="af7"/>
              <w:widowControl w:val="0"/>
              <w:spacing w:before="0" w:after="0"/>
              <w:rPr>
                <w:sz w:val="22"/>
              </w:rPr>
            </w:pPr>
          </w:p>
        </w:tc>
        <w:tc>
          <w:tcPr>
            <w:tcW w:w="954" w:type="pct"/>
            <w:vAlign w:val="center"/>
          </w:tcPr>
          <w:p w:rsidR="00170123" w:rsidRPr="00FB4A2A" w:rsidRDefault="00170123" w:rsidP="00C2232A">
            <w:pPr>
              <w:pStyle w:val="af7"/>
              <w:widowControl w:val="0"/>
              <w:spacing w:before="0" w:after="0"/>
              <w:rPr>
                <w:sz w:val="22"/>
              </w:rPr>
            </w:pPr>
          </w:p>
        </w:tc>
        <w:tc>
          <w:tcPr>
            <w:tcW w:w="1083" w:type="pct"/>
            <w:vAlign w:val="center"/>
          </w:tcPr>
          <w:p w:rsidR="00170123" w:rsidRPr="00FB4A2A" w:rsidRDefault="00170123" w:rsidP="00C2232A">
            <w:pPr>
              <w:pStyle w:val="af7"/>
              <w:widowControl w:val="0"/>
              <w:spacing w:before="0" w:after="0"/>
              <w:rPr>
                <w:sz w:val="22"/>
              </w:rPr>
            </w:pPr>
          </w:p>
        </w:tc>
      </w:tr>
      <w:tr w:rsidR="00F1498C" w:rsidRPr="00FB4A2A" w:rsidTr="00C2232A">
        <w:trPr>
          <w:trHeight w:val="227"/>
        </w:trPr>
        <w:tc>
          <w:tcPr>
            <w:tcW w:w="324" w:type="pct"/>
            <w:vAlign w:val="center"/>
          </w:tcPr>
          <w:p w:rsidR="00170123" w:rsidRPr="00FB4A2A" w:rsidRDefault="00170123" w:rsidP="00C2232A"/>
        </w:tc>
        <w:tc>
          <w:tcPr>
            <w:tcW w:w="1142" w:type="pct"/>
            <w:vAlign w:val="center"/>
          </w:tcPr>
          <w:p w:rsidR="00170123" w:rsidRPr="00FB4A2A" w:rsidRDefault="00170123" w:rsidP="00C2232A">
            <w:pPr>
              <w:pStyle w:val="af7"/>
              <w:widowControl w:val="0"/>
              <w:spacing w:before="0" w:after="0"/>
              <w:rPr>
                <w:sz w:val="22"/>
              </w:rPr>
            </w:pPr>
          </w:p>
        </w:tc>
        <w:tc>
          <w:tcPr>
            <w:tcW w:w="824" w:type="pct"/>
            <w:vAlign w:val="center"/>
          </w:tcPr>
          <w:p w:rsidR="00170123" w:rsidRPr="00FB4A2A" w:rsidRDefault="00170123" w:rsidP="00C2232A">
            <w:pPr>
              <w:pStyle w:val="af7"/>
              <w:widowControl w:val="0"/>
              <w:spacing w:before="0" w:after="0"/>
              <w:jc w:val="center"/>
              <w:rPr>
                <w:sz w:val="22"/>
              </w:rPr>
            </w:pPr>
          </w:p>
        </w:tc>
        <w:tc>
          <w:tcPr>
            <w:tcW w:w="673" w:type="pct"/>
            <w:vAlign w:val="center"/>
          </w:tcPr>
          <w:p w:rsidR="00170123" w:rsidRPr="00FB4A2A" w:rsidRDefault="00170123" w:rsidP="00C2232A">
            <w:pPr>
              <w:pStyle w:val="af7"/>
              <w:widowControl w:val="0"/>
              <w:spacing w:before="0" w:after="0"/>
              <w:rPr>
                <w:sz w:val="22"/>
              </w:rPr>
            </w:pPr>
          </w:p>
        </w:tc>
        <w:tc>
          <w:tcPr>
            <w:tcW w:w="954" w:type="pct"/>
            <w:vAlign w:val="center"/>
          </w:tcPr>
          <w:p w:rsidR="00170123" w:rsidRPr="00FB4A2A" w:rsidRDefault="00170123" w:rsidP="00C2232A">
            <w:pPr>
              <w:pStyle w:val="af7"/>
              <w:widowControl w:val="0"/>
              <w:spacing w:before="0" w:after="0"/>
              <w:jc w:val="center"/>
              <w:rPr>
                <w:sz w:val="22"/>
              </w:rPr>
            </w:pPr>
          </w:p>
        </w:tc>
        <w:tc>
          <w:tcPr>
            <w:tcW w:w="1083" w:type="pct"/>
            <w:vAlign w:val="center"/>
          </w:tcPr>
          <w:p w:rsidR="00170123" w:rsidRPr="00FB4A2A" w:rsidRDefault="00170123" w:rsidP="00C2232A">
            <w:pPr>
              <w:pStyle w:val="af7"/>
              <w:widowControl w:val="0"/>
              <w:spacing w:before="0" w:after="0"/>
              <w:jc w:val="center"/>
              <w:rPr>
                <w:sz w:val="22"/>
              </w:rPr>
            </w:pPr>
          </w:p>
        </w:tc>
      </w:tr>
      <w:tr w:rsidR="00F1498C" w:rsidRPr="00FB4A2A" w:rsidTr="00C2232A">
        <w:trPr>
          <w:trHeight w:val="227"/>
        </w:trPr>
        <w:tc>
          <w:tcPr>
            <w:tcW w:w="324" w:type="pct"/>
            <w:vAlign w:val="center"/>
          </w:tcPr>
          <w:p w:rsidR="00170123" w:rsidRPr="00FB4A2A" w:rsidRDefault="00170123" w:rsidP="00C2232A"/>
        </w:tc>
        <w:tc>
          <w:tcPr>
            <w:tcW w:w="1142" w:type="pct"/>
            <w:vAlign w:val="center"/>
          </w:tcPr>
          <w:p w:rsidR="00170123" w:rsidRPr="00FB4A2A" w:rsidRDefault="00170123" w:rsidP="00C2232A">
            <w:pPr>
              <w:pStyle w:val="af7"/>
              <w:widowControl w:val="0"/>
              <w:spacing w:before="0" w:after="0"/>
              <w:rPr>
                <w:sz w:val="22"/>
              </w:rPr>
            </w:pPr>
          </w:p>
        </w:tc>
        <w:tc>
          <w:tcPr>
            <w:tcW w:w="824" w:type="pct"/>
            <w:vAlign w:val="center"/>
          </w:tcPr>
          <w:p w:rsidR="00170123" w:rsidRPr="00FB4A2A" w:rsidRDefault="00170123" w:rsidP="00C2232A">
            <w:pPr>
              <w:pStyle w:val="af7"/>
              <w:widowControl w:val="0"/>
              <w:spacing w:before="0" w:after="0"/>
              <w:jc w:val="center"/>
              <w:rPr>
                <w:sz w:val="22"/>
              </w:rPr>
            </w:pPr>
          </w:p>
        </w:tc>
        <w:tc>
          <w:tcPr>
            <w:tcW w:w="673" w:type="pct"/>
            <w:vAlign w:val="center"/>
          </w:tcPr>
          <w:p w:rsidR="00170123" w:rsidRPr="00FB4A2A" w:rsidRDefault="00170123" w:rsidP="00C2232A">
            <w:pPr>
              <w:pStyle w:val="af7"/>
              <w:widowControl w:val="0"/>
              <w:spacing w:before="0" w:after="0"/>
              <w:rPr>
                <w:sz w:val="22"/>
              </w:rPr>
            </w:pPr>
          </w:p>
        </w:tc>
        <w:tc>
          <w:tcPr>
            <w:tcW w:w="954" w:type="pct"/>
            <w:vAlign w:val="center"/>
          </w:tcPr>
          <w:p w:rsidR="00170123" w:rsidRPr="00FB4A2A" w:rsidRDefault="00170123" w:rsidP="00C2232A">
            <w:pPr>
              <w:pStyle w:val="af7"/>
              <w:widowControl w:val="0"/>
              <w:spacing w:before="0" w:after="0"/>
              <w:jc w:val="center"/>
              <w:rPr>
                <w:sz w:val="22"/>
              </w:rPr>
            </w:pPr>
          </w:p>
        </w:tc>
        <w:tc>
          <w:tcPr>
            <w:tcW w:w="1083" w:type="pct"/>
            <w:vAlign w:val="center"/>
          </w:tcPr>
          <w:p w:rsidR="00170123" w:rsidRPr="00FB4A2A" w:rsidRDefault="00170123" w:rsidP="00C2232A">
            <w:pPr>
              <w:pStyle w:val="af7"/>
              <w:widowControl w:val="0"/>
              <w:spacing w:before="0" w:after="0"/>
              <w:jc w:val="center"/>
              <w:rPr>
                <w:sz w:val="22"/>
              </w:rPr>
            </w:pPr>
          </w:p>
        </w:tc>
      </w:tr>
    </w:tbl>
    <w:p w:rsidR="00170123" w:rsidRPr="00FB4A2A" w:rsidRDefault="00170123" w:rsidP="00170123">
      <w:pPr>
        <w:pStyle w:val="aff4"/>
        <w:tabs>
          <w:tab w:val="clear" w:pos="1134"/>
        </w:tabs>
        <w:autoSpaceDE w:val="0"/>
        <w:autoSpaceDN w:val="0"/>
        <w:spacing w:line="240" w:lineRule="auto"/>
        <w:ind w:left="709" w:hanging="142"/>
      </w:pPr>
      <w:r w:rsidRPr="00FB4A2A">
        <w:t>*В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w:t>
      </w:r>
    </w:p>
    <w:p w:rsidR="00C65682" w:rsidRPr="00FB4A2A" w:rsidRDefault="00C65682" w:rsidP="00170123">
      <w:pPr>
        <w:pStyle w:val="aff4"/>
        <w:tabs>
          <w:tab w:val="clear" w:pos="1134"/>
        </w:tabs>
        <w:autoSpaceDE w:val="0"/>
        <w:autoSpaceDN w:val="0"/>
        <w:spacing w:line="240" w:lineRule="auto"/>
        <w:rPr>
          <w:sz w:val="16"/>
          <w:szCs w:val="16"/>
        </w:rPr>
      </w:pPr>
    </w:p>
    <w:p w:rsidR="00170123" w:rsidRPr="00FB4A2A" w:rsidRDefault="00170123" w:rsidP="00170123">
      <w:pPr>
        <w:spacing w:after="120"/>
        <w:ind w:left="550" w:firstLine="0"/>
        <w:rPr>
          <w:b/>
        </w:rPr>
      </w:pPr>
      <w:r w:rsidRPr="00FB4A2A">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3"/>
        <w:gridCol w:w="2910"/>
        <w:gridCol w:w="3753"/>
        <w:gridCol w:w="2214"/>
        <w:gridCol w:w="3462"/>
        <w:gridCol w:w="2743"/>
      </w:tblGrid>
      <w:tr w:rsidR="00F1498C" w:rsidRPr="00FB4A2A" w:rsidTr="00C2232A">
        <w:trPr>
          <w:trHeight w:val="551"/>
          <w:tblHeader/>
        </w:trPr>
        <w:tc>
          <w:tcPr>
            <w:tcW w:w="238" w:type="pct"/>
            <w:vAlign w:val="center"/>
          </w:tcPr>
          <w:p w:rsidR="00170123" w:rsidRPr="00FB4A2A" w:rsidRDefault="00170123" w:rsidP="00C2232A">
            <w:pPr>
              <w:pStyle w:val="Times12"/>
              <w:widowControl w:val="0"/>
              <w:ind w:left="-122" w:right="-108" w:firstLine="0"/>
              <w:jc w:val="center"/>
              <w:rPr>
                <w:sz w:val="22"/>
              </w:rPr>
            </w:pPr>
            <w:r w:rsidRPr="00FB4A2A">
              <w:rPr>
                <w:sz w:val="22"/>
              </w:rPr>
              <w:t>№</w:t>
            </w:r>
          </w:p>
        </w:tc>
        <w:tc>
          <w:tcPr>
            <w:tcW w:w="919" w:type="pct"/>
            <w:vAlign w:val="center"/>
          </w:tcPr>
          <w:p w:rsidR="00170123" w:rsidRPr="00FB4A2A" w:rsidRDefault="00170123" w:rsidP="00C2232A">
            <w:pPr>
              <w:pStyle w:val="Times12"/>
              <w:widowControl w:val="0"/>
              <w:ind w:left="-97" w:right="-11" w:firstLine="0"/>
              <w:jc w:val="center"/>
              <w:rPr>
                <w:sz w:val="22"/>
              </w:rPr>
            </w:pPr>
            <w:r w:rsidRPr="00FB4A2A">
              <w:rPr>
                <w:sz w:val="22"/>
              </w:rPr>
              <w:t>Фамилия, имя, отчество специалиста</w:t>
            </w:r>
          </w:p>
        </w:tc>
        <w:tc>
          <w:tcPr>
            <w:tcW w:w="1185" w:type="pct"/>
            <w:vAlign w:val="center"/>
          </w:tcPr>
          <w:p w:rsidR="00170123" w:rsidRPr="00FB4A2A" w:rsidRDefault="00170123" w:rsidP="00C2232A">
            <w:pPr>
              <w:pStyle w:val="Times12"/>
              <w:widowControl w:val="0"/>
              <w:ind w:left="-25" w:right="-125" w:firstLine="0"/>
              <w:jc w:val="center"/>
              <w:rPr>
                <w:sz w:val="22"/>
              </w:rPr>
            </w:pPr>
            <w:r w:rsidRPr="00FB4A2A">
              <w:rPr>
                <w:sz w:val="22"/>
              </w:rPr>
              <w:t>Образование (какое учебное заведение окончил, год окончания, специальность)</w:t>
            </w:r>
          </w:p>
        </w:tc>
        <w:tc>
          <w:tcPr>
            <w:tcW w:w="699" w:type="pct"/>
            <w:vAlign w:val="center"/>
          </w:tcPr>
          <w:p w:rsidR="00170123" w:rsidRPr="00FB4A2A" w:rsidRDefault="00170123" w:rsidP="00C2232A">
            <w:pPr>
              <w:pStyle w:val="Times12"/>
              <w:widowControl w:val="0"/>
              <w:ind w:firstLine="0"/>
              <w:jc w:val="center"/>
              <w:rPr>
                <w:sz w:val="22"/>
              </w:rPr>
            </w:pPr>
            <w:r w:rsidRPr="00FB4A2A">
              <w:rPr>
                <w:sz w:val="22"/>
              </w:rPr>
              <w:t>Специальность, должность</w:t>
            </w:r>
          </w:p>
        </w:tc>
        <w:tc>
          <w:tcPr>
            <w:tcW w:w="1093" w:type="pct"/>
            <w:vAlign w:val="center"/>
          </w:tcPr>
          <w:p w:rsidR="00170123" w:rsidRPr="00FB4A2A" w:rsidRDefault="00170123" w:rsidP="00C2232A">
            <w:pPr>
              <w:pStyle w:val="Times12"/>
              <w:widowControl w:val="0"/>
              <w:ind w:left="-61" w:right="-108" w:hanging="61"/>
              <w:jc w:val="center"/>
              <w:rPr>
                <w:sz w:val="22"/>
              </w:rPr>
            </w:pPr>
            <w:r w:rsidRPr="00FB4A2A">
              <w:rPr>
                <w:sz w:val="22"/>
              </w:rPr>
              <w:t>Стаж работы в данной или аналогичной должности, лет</w:t>
            </w:r>
          </w:p>
        </w:tc>
        <w:tc>
          <w:tcPr>
            <w:tcW w:w="866" w:type="pct"/>
            <w:vAlign w:val="center"/>
          </w:tcPr>
          <w:p w:rsidR="00170123" w:rsidRPr="00FB4A2A" w:rsidRDefault="00170123" w:rsidP="00C2232A">
            <w:pPr>
              <w:pStyle w:val="Times12"/>
              <w:widowControl w:val="0"/>
              <w:ind w:left="-61" w:right="-108" w:hanging="61"/>
              <w:jc w:val="center"/>
              <w:rPr>
                <w:sz w:val="22"/>
              </w:rPr>
            </w:pPr>
            <w:r w:rsidRPr="00FB4A2A">
              <w:rPr>
                <w:sz w:val="22"/>
              </w:rPr>
              <w:t>Принадлежность персонала (генподрядчик, субподрядчик)</w:t>
            </w:r>
          </w:p>
        </w:tc>
      </w:tr>
      <w:tr w:rsidR="00F1498C" w:rsidRPr="00FB4A2A" w:rsidTr="00C2232A">
        <w:trPr>
          <w:trHeight w:val="227"/>
        </w:trPr>
        <w:tc>
          <w:tcPr>
            <w:tcW w:w="238" w:type="pct"/>
            <w:vAlign w:val="center"/>
          </w:tcPr>
          <w:p w:rsidR="00170123" w:rsidRPr="00FB4A2A" w:rsidRDefault="00170123" w:rsidP="00C2232A">
            <w:pPr>
              <w:tabs>
                <w:tab w:val="num" w:pos="360"/>
              </w:tabs>
              <w:ind w:left="360" w:hanging="360"/>
            </w:pPr>
          </w:p>
        </w:tc>
        <w:tc>
          <w:tcPr>
            <w:tcW w:w="919" w:type="pct"/>
            <w:vAlign w:val="center"/>
          </w:tcPr>
          <w:p w:rsidR="00170123" w:rsidRPr="00FB4A2A" w:rsidRDefault="00170123" w:rsidP="00C2232A">
            <w:pPr>
              <w:pStyle w:val="af7"/>
              <w:widowControl w:val="0"/>
              <w:spacing w:before="0" w:after="0"/>
              <w:rPr>
                <w:sz w:val="22"/>
              </w:rPr>
            </w:pPr>
          </w:p>
        </w:tc>
        <w:tc>
          <w:tcPr>
            <w:tcW w:w="1185" w:type="pct"/>
            <w:vAlign w:val="center"/>
          </w:tcPr>
          <w:p w:rsidR="00170123" w:rsidRPr="00FB4A2A" w:rsidRDefault="00170123" w:rsidP="00C2232A">
            <w:pPr>
              <w:pStyle w:val="af7"/>
              <w:widowControl w:val="0"/>
              <w:spacing w:before="0" w:after="0"/>
              <w:rPr>
                <w:sz w:val="22"/>
              </w:rPr>
            </w:pPr>
          </w:p>
        </w:tc>
        <w:tc>
          <w:tcPr>
            <w:tcW w:w="699" w:type="pct"/>
            <w:vAlign w:val="center"/>
          </w:tcPr>
          <w:p w:rsidR="00170123" w:rsidRPr="00FB4A2A" w:rsidRDefault="00170123" w:rsidP="00C2232A">
            <w:pPr>
              <w:pStyle w:val="af7"/>
              <w:widowControl w:val="0"/>
              <w:spacing w:before="0" w:after="0"/>
              <w:rPr>
                <w:sz w:val="22"/>
              </w:rPr>
            </w:pPr>
          </w:p>
        </w:tc>
        <w:tc>
          <w:tcPr>
            <w:tcW w:w="1093" w:type="pct"/>
            <w:vAlign w:val="center"/>
          </w:tcPr>
          <w:p w:rsidR="00170123" w:rsidRPr="00FB4A2A" w:rsidRDefault="00170123" w:rsidP="00C2232A">
            <w:pPr>
              <w:pStyle w:val="af7"/>
              <w:widowControl w:val="0"/>
              <w:spacing w:before="0" w:after="0"/>
              <w:rPr>
                <w:sz w:val="22"/>
              </w:rPr>
            </w:pPr>
          </w:p>
        </w:tc>
        <w:tc>
          <w:tcPr>
            <w:tcW w:w="866" w:type="pct"/>
            <w:vAlign w:val="center"/>
          </w:tcPr>
          <w:p w:rsidR="00170123" w:rsidRPr="00FB4A2A" w:rsidRDefault="00170123" w:rsidP="00C2232A">
            <w:pPr>
              <w:pStyle w:val="af7"/>
              <w:widowControl w:val="0"/>
              <w:spacing w:before="0" w:after="0"/>
              <w:rPr>
                <w:sz w:val="22"/>
              </w:rPr>
            </w:pPr>
          </w:p>
        </w:tc>
      </w:tr>
      <w:tr w:rsidR="00F1498C" w:rsidRPr="00FB4A2A" w:rsidTr="00C2232A">
        <w:trPr>
          <w:trHeight w:val="227"/>
        </w:trPr>
        <w:tc>
          <w:tcPr>
            <w:tcW w:w="238" w:type="pct"/>
            <w:vAlign w:val="center"/>
          </w:tcPr>
          <w:p w:rsidR="00170123" w:rsidRPr="00FB4A2A" w:rsidRDefault="00170123" w:rsidP="00C2232A">
            <w:pPr>
              <w:tabs>
                <w:tab w:val="num" w:pos="360"/>
              </w:tabs>
              <w:ind w:left="360" w:hanging="360"/>
            </w:pPr>
          </w:p>
        </w:tc>
        <w:tc>
          <w:tcPr>
            <w:tcW w:w="919" w:type="pct"/>
            <w:vAlign w:val="center"/>
          </w:tcPr>
          <w:p w:rsidR="00170123" w:rsidRPr="00FB4A2A" w:rsidRDefault="00170123" w:rsidP="00C2232A">
            <w:pPr>
              <w:pStyle w:val="af7"/>
              <w:widowControl w:val="0"/>
              <w:spacing w:before="0" w:after="0"/>
              <w:rPr>
                <w:sz w:val="22"/>
              </w:rPr>
            </w:pPr>
          </w:p>
        </w:tc>
        <w:tc>
          <w:tcPr>
            <w:tcW w:w="1185" w:type="pct"/>
            <w:vAlign w:val="center"/>
          </w:tcPr>
          <w:p w:rsidR="00170123" w:rsidRPr="00FB4A2A" w:rsidRDefault="00170123" w:rsidP="00C2232A">
            <w:pPr>
              <w:pStyle w:val="af7"/>
              <w:widowControl w:val="0"/>
              <w:spacing w:before="0" w:after="0"/>
              <w:rPr>
                <w:sz w:val="22"/>
              </w:rPr>
            </w:pPr>
          </w:p>
        </w:tc>
        <w:tc>
          <w:tcPr>
            <w:tcW w:w="699" w:type="pct"/>
            <w:vAlign w:val="center"/>
          </w:tcPr>
          <w:p w:rsidR="00170123" w:rsidRPr="00FB4A2A" w:rsidRDefault="00170123" w:rsidP="00C2232A">
            <w:pPr>
              <w:pStyle w:val="af7"/>
              <w:widowControl w:val="0"/>
              <w:spacing w:before="0" w:after="0"/>
              <w:rPr>
                <w:sz w:val="22"/>
              </w:rPr>
            </w:pPr>
          </w:p>
        </w:tc>
        <w:tc>
          <w:tcPr>
            <w:tcW w:w="1093" w:type="pct"/>
            <w:vAlign w:val="center"/>
          </w:tcPr>
          <w:p w:rsidR="00170123" w:rsidRPr="00FB4A2A" w:rsidRDefault="00170123" w:rsidP="00C2232A">
            <w:pPr>
              <w:pStyle w:val="af7"/>
              <w:widowControl w:val="0"/>
              <w:spacing w:before="0" w:after="0"/>
              <w:rPr>
                <w:sz w:val="22"/>
              </w:rPr>
            </w:pPr>
          </w:p>
        </w:tc>
        <w:tc>
          <w:tcPr>
            <w:tcW w:w="866" w:type="pct"/>
            <w:vAlign w:val="center"/>
          </w:tcPr>
          <w:p w:rsidR="00170123" w:rsidRPr="00FB4A2A" w:rsidRDefault="00170123" w:rsidP="00C2232A">
            <w:pPr>
              <w:pStyle w:val="af7"/>
              <w:widowControl w:val="0"/>
              <w:spacing w:before="0" w:after="0"/>
              <w:rPr>
                <w:sz w:val="22"/>
              </w:rPr>
            </w:pPr>
          </w:p>
        </w:tc>
      </w:tr>
      <w:tr w:rsidR="00170123" w:rsidRPr="00FB4A2A" w:rsidTr="00C2232A">
        <w:trPr>
          <w:trHeight w:val="227"/>
        </w:trPr>
        <w:tc>
          <w:tcPr>
            <w:tcW w:w="238" w:type="pct"/>
            <w:vAlign w:val="center"/>
          </w:tcPr>
          <w:p w:rsidR="00170123" w:rsidRPr="00FB4A2A" w:rsidRDefault="00170123" w:rsidP="00C2232A"/>
        </w:tc>
        <w:tc>
          <w:tcPr>
            <w:tcW w:w="919" w:type="pct"/>
            <w:vAlign w:val="center"/>
          </w:tcPr>
          <w:p w:rsidR="00170123" w:rsidRPr="00FB4A2A" w:rsidRDefault="00170123" w:rsidP="00C2232A">
            <w:pPr>
              <w:pStyle w:val="af7"/>
              <w:widowControl w:val="0"/>
              <w:spacing w:before="0" w:after="0"/>
              <w:rPr>
                <w:sz w:val="22"/>
              </w:rPr>
            </w:pPr>
          </w:p>
        </w:tc>
        <w:tc>
          <w:tcPr>
            <w:tcW w:w="1185" w:type="pct"/>
            <w:vAlign w:val="center"/>
          </w:tcPr>
          <w:p w:rsidR="00170123" w:rsidRPr="00FB4A2A" w:rsidRDefault="00170123" w:rsidP="00C2232A">
            <w:pPr>
              <w:pStyle w:val="af7"/>
              <w:widowControl w:val="0"/>
              <w:spacing w:before="0" w:after="0"/>
              <w:jc w:val="center"/>
              <w:rPr>
                <w:sz w:val="22"/>
              </w:rPr>
            </w:pPr>
          </w:p>
        </w:tc>
        <w:tc>
          <w:tcPr>
            <w:tcW w:w="699" w:type="pct"/>
            <w:vAlign w:val="center"/>
          </w:tcPr>
          <w:p w:rsidR="00170123" w:rsidRPr="00FB4A2A" w:rsidRDefault="00170123" w:rsidP="00C2232A">
            <w:pPr>
              <w:pStyle w:val="af7"/>
              <w:widowControl w:val="0"/>
              <w:spacing w:before="0" w:after="0"/>
              <w:rPr>
                <w:sz w:val="22"/>
              </w:rPr>
            </w:pPr>
          </w:p>
        </w:tc>
        <w:tc>
          <w:tcPr>
            <w:tcW w:w="1093" w:type="pct"/>
            <w:vAlign w:val="center"/>
          </w:tcPr>
          <w:p w:rsidR="00170123" w:rsidRPr="00FB4A2A" w:rsidRDefault="00170123" w:rsidP="00C2232A">
            <w:pPr>
              <w:pStyle w:val="af7"/>
              <w:widowControl w:val="0"/>
              <w:spacing w:before="0" w:after="0"/>
              <w:jc w:val="center"/>
              <w:rPr>
                <w:sz w:val="22"/>
              </w:rPr>
            </w:pPr>
          </w:p>
        </w:tc>
        <w:tc>
          <w:tcPr>
            <w:tcW w:w="866" w:type="pct"/>
            <w:vAlign w:val="center"/>
          </w:tcPr>
          <w:p w:rsidR="00170123" w:rsidRPr="00FB4A2A" w:rsidRDefault="00170123" w:rsidP="00C2232A">
            <w:pPr>
              <w:pStyle w:val="af7"/>
              <w:widowControl w:val="0"/>
              <w:spacing w:before="0" w:after="0"/>
              <w:jc w:val="center"/>
              <w:rPr>
                <w:sz w:val="22"/>
              </w:rPr>
            </w:pPr>
          </w:p>
        </w:tc>
      </w:tr>
    </w:tbl>
    <w:p w:rsidR="00170123" w:rsidRPr="00FB4A2A" w:rsidRDefault="00170123" w:rsidP="00170123">
      <w:pPr>
        <w:pStyle w:val="aff4"/>
        <w:widowControl w:val="0"/>
        <w:tabs>
          <w:tab w:val="clear" w:pos="1134"/>
        </w:tabs>
        <w:autoSpaceDE w:val="0"/>
        <w:autoSpaceDN w:val="0"/>
        <w:spacing w:line="240" w:lineRule="auto"/>
        <w:rPr>
          <w:sz w:val="16"/>
          <w:szCs w:val="16"/>
        </w:rPr>
      </w:pPr>
    </w:p>
    <w:p w:rsidR="00170123" w:rsidRPr="00FB4A2A" w:rsidRDefault="00170123" w:rsidP="00170123">
      <w:pPr>
        <w:spacing w:after="120"/>
        <w:ind w:left="550" w:firstLine="0"/>
        <w:rPr>
          <w:b/>
        </w:rPr>
      </w:pPr>
      <w:r w:rsidRPr="00FB4A2A">
        <w:rPr>
          <w:b/>
        </w:rPr>
        <w:t>Таблица 5. Сведения о персонале, привлекаемом для выполнения работ по охране труда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4"/>
        <w:gridCol w:w="2910"/>
        <w:gridCol w:w="3579"/>
        <w:gridCol w:w="2388"/>
        <w:gridCol w:w="3341"/>
        <w:gridCol w:w="2863"/>
      </w:tblGrid>
      <w:tr w:rsidR="00F1498C" w:rsidRPr="00FB4A2A" w:rsidTr="00C2232A">
        <w:trPr>
          <w:trHeight w:val="551"/>
          <w:tblHeader/>
        </w:trPr>
        <w:tc>
          <w:tcPr>
            <w:tcW w:w="238" w:type="pct"/>
            <w:vAlign w:val="center"/>
          </w:tcPr>
          <w:p w:rsidR="00170123" w:rsidRPr="00FB4A2A" w:rsidRDefault="00170123" w:rsidP="00C2232A">
            <w:pPr>
              <w:pStyle w:val="Times12"/>
              <w:widowControl w:val="0"/>
              <w:ind w:left="-122" w:right="-108" w:firstLine="0"/>
              <w:jc w:val="center"/>
              <w:rPr>
                <w:sz w:val="22"/>
              </w:rPr>
            </w:pPr>
            <w:r w:rsidRPr="00FB4A2A">
              <w:rPr>
                <w:sz w:val="22"/>
              </w:rPr>
              <w:t>№</w:t>
            </w:r>
          </w:p>
        </w:tc>
        <w:tc>
          <w:tcPr>
            <w:tcW w:w="919" w:type="pct"/>
            <w:vAlign w:val="center"/>
          </w:tcPr>
          <w:p w:rsidR="00170123" w:rsidRPr="00FB4A2A" w:rsidRDefault="00170123" w:rsidP="00C2232A">
            <w:pPr>
              <w:pStyle w:val="Times12"/>
              <w:widowControl w:val="0"/>
              <w:ind w:left="-97" w:right="-11" w:firstLine="0"/>
              <w:jc w:val="center"/>
              <w:rPr>
                <w:sz w:val="22"/>
              </w:rPr>
            </w:pPr>
            <w:r w:rsidRPr="00FB4A2A">
              <w:rPr>
                <w:sz w:val="22"/>
              </w:rPr>
              <w:t>Фамилия, имя, отчество специалиста</w:t>
            </w:r>
          </w:p>
        </w:tc>
        <w:tc>
          <w:tcPr>
            <w:tcW w:w="1130" w:type="pct"/>
            <w:vAlign w:val="center"/>
          </w:tcPr>
          <w:p w:rsidR="00170123" w:rsidRPr="00FB4A2A" w:rsidRDefault="00170123" w:rsidP="00C2232A">
            <w:pPr>
              <w:pStyle w:val="Times12"/>
              <w:widowControl w:val="0"/>
              <w:ind w:left="-25" w:right="-125" w:firstLine="0"/>
              <w:jc w:val="center"/>
              <w:rPr>
                <w:sz w:val="22"/>
              </w:rPr>
            </w:pPr>
            <w:r w:rsidRPr="00FB4A2A">
              <w:rPr>
                <w:sz w:val="22"/>
              </w:rPr>
              <w:t>Образование (какое учебное заведение окончил, год окончания, специальность)</w:t>
            </w:r>
          </w:p>
        </w:tc>
        <w:tc>
          <w:tcPr>
            <w:tcW w:w="754" w:type="pct"/>
            <w:vAlign w:val="center"/>
          </w:tcPr>
          <w:p w:rsidR="00170123" w:rsidRPr="00FB4A2A" w:rsidRDefault="00170123" w:rsidP="00C2232A">
            <w:pPr>
              <w:pStyle w:val="Times12"/>
              <w:widowControl w:val="0"/>
              <w:ind w:firstLine="0"/>
              <w:jc w:val="center"/>
              <w:rPr>
                <w:sz w:val="22"/>
              </w:rPr>
            </w:pPr>
            <w:r w:rsidRPr="00FB4A2A">
              <w:rPr>
                <w:sz w:val="22"/>
              </w:rPr>
              <w:t>Специальность, должность</w:t>
            </w:r>
          </w:p>
        </w:tc>
        <w:tc>
          <w:tcPr>
            <w:tcW w:w="1055" w:type="pct"/>
            <w:vAlign w:val="center"/>
          </w:tcPr>
          <w:p w:rsidR="00170123" w:rsidRPr="00FB4A2A" w:rsidRDefault="00170123" w:rsidP="00C2232A">
            <w:pPr>
              <w:pStyle w:val="Times12"/>
              <w:widowControl w:val="0"/>
              <w:ind w:left="-61" w:right="-108" w:hanging="61"/>
              <w:jc w:val="center"/>
              <w:rPr>
                <w:sz w:val="22"/>
              </w:rPr>
            </w:pPr>
            <w:r w:rsidRPr="00FB4A2A">
              <w:rPr>
                <w:sz w:val="22"/>
              </w:rPr>
              <w:t>Стаж работы в данной или аналогичной должности, лет</w:t>
            </w:r>
          </w:p>
        </w:tc>
        <w:tc>
          <w:tcPr>
            <w:tcW w:w="904" w:type="pct"/>
            <w:vAlign w:val="center"/>
          </w:tcPr>
          <w:p w:rsidR="00170123" w:rsidRPr="00FB4A2A" w:rsidRDefault="00170123" w:rsidP="00C2232A">
            <w:pPr>
              <w:pStyle w:val="Times12"/>
              <w:widowControl w:val="0"/>
              <w:ind w:left="-61" w:right="-108" w:hanging="61"/>
              <w:jc w:val="center"/>
              <w:rPr>
                <w:sz w:val="22"/>
              </w:rPr>
            </w:pPr>
            <w:r w:rsidRPr="00FB4A2A">
              <w:rPr>
                <w:sz w:val="22"/>
              </w:rPr>
              <w:t>Принадлежность персонала (генподрядчик, субподрядчик)</w:t>
            </w:r>
          </w:p>
        </w:tc>
      </w:tr>
      <w:tr w:rsidR="00F1498C" w:rsidRPr="00FB4A2A" w:rsidTr="00C2232A">
        <w:trPr>
          <w:trHeight w:val="227"/>
        </w:trPr>
        <w:tc>
          <w:tcPr>
            <w:tcW w:w="238" w:type="pct"/>
            <w:vAlign w:val="center"/>
          </w:tcPr>
          <w:p w:rsidR="00170123" w:rsidRPr="00FB4A2A" w:rsidRDefault="00170123" w:rsidP="00C2232A">
            <w:pPr>
              <w:tabs>
                <w:tab w:val="num" w:pos="360"/>
              </w:tabs>
              <w:ind w:left="360" w:hanging="360"/>
            </w:pPr>
          </w:p>
        </w:tc>
        <w:tc>
          <w:tcPr>
            <w:tcW w:w="919" w:type="pct"/>
            <w:vAlign w:val="center"/>
          </w:tcPr>
          <w:p w:rsidR="00170123" w:rsidRPr="00FB4A2A" w:rsidRDefault="00170123" w:rsidP="00C2232A">
            <w:pPr>
              <w:pStyle w:val="af7"/>
              <w:widowControl w:val="0"/>
              <w:spacing w:before="0" w:after="0"/>
              <w:rPr>
                <w:sz w:val="22"/>
              </w:rPr>
            </w:pPr>
          </w:p>
        </w:tc>
        <w:tc>
          <w:tcPr>
            <w:tcW w:w="1130" w:type="pct"/>
            <w:vAlign w:val="center"/>
          </w:tcPr>
          <w:p w:rsidR="00170123" w:rsidRPr="00FB4A2A" w:rsidRDefault="00170123" w:rsidP="00C2232A">
            <w:pPr>
              <w:pStyle w:val="af7"/>
              <w:widowControl w:val="0"/>
              <w:spacing w:before="0" w:after="0"/>
              <w:rPr>
                <w:sz w:val="22"/>
              </w:rPr>
            </w:pPr>
          </w:p>
        </w:tc>
        <w:tc>
          <w:tcPr>
            <w:tcW w:w="754" w:type="pct"/>
            <w:vAlign w:val="center"/>
          </w:tcPr>
          <w:p w:rsidR="00170123" w:rsidRPr="00FB4A2A" w:rsidRDefault="00170123" w:rsidP="00C2232A">
            <w:pPr>
              <w:pStyle w:val="af7"/>
              <w:widowControl w:val="0"/>
              <w:spacing w:before="0" w:after="0"/>
              <w:rPr>
                <w:sz w:val="22"/>
              </w:rPr>
            </w:pPr>
          </w:p>
        </w:tc>
        <w:tc>
          <w:tcPr>
            <w:tcW w:w="1055" w:type="pct"/>
            <w:vAlign w:val="center"/>
          </w:tcPr>
          <w:p w:rsidR="00170123" w:rsidRPr="00FB4A2A" w:rsidRDefault="00170123" w:rsidP="00C2232A">
            <w:pPr>
              <w:pStyle w:val="af7"/>
              <w:widowControl w:val="0"/>
              <w:spacing w:before="0" w:after="0"/>
              <w:rPr>
                <w:sz w:val="22"/>
              </w:rPr>
            </w:pPr>
          </w:p>
        </w:tc>
        <w:tc>
          <w:tcPr>
            <w:tcW w:w="904" w:type="pct"/>
            <w:vAlign w:val="center"/>
          </w:tcPr>
          <w:p w:rsidR="00170123" w:rsidRPr="00FB4A2A" w:rsidRDefault="00170123" w:rsidP="00C2232A">
            <w:pPr>
              <w:pStyle w:val="af7"/>
              <w:widowControl w:val="0"/>
              <w:spacing w:before="0" w:after="0"/>
              <w:rPr>
                <w:sz w:val="22"/>
              </w:rPr>
            </w:pPr>
          </w:p>
        </w:tc>
      </w:tr>
      <w:tr w:rsidR="00F1498C" w:rsidRPr="00FB4A2A" w:rsidTr="00C2232A">
        <w:trPr>
          <w:trHeight w:val="227"/>
        </w:trPr>
        <w:tc>
          <w:tcPr>
            <w:tcW w:w="238" w:type="pct"/>
            <w:vAlign w:val="center"/>
          </w:tcPr>
          <w:p w:rsidR="00170123" w:rsidRPr="00FB4A2A" w:rsidRDefault="00170123" w:rsidP="00C2232A">
            <w:pPr>
              <w:tabs>
                <w:tab w:val="num" w:pos="360"/>
              </w:tabs>
              <w:ind w:left="360" w:hanging="360"/>
            </w:pPr>
          </w:p>
        </w:tc>
        <w:tc>
          <w:tcPr>
            <w:tcW w:w="919" w:type="pct"/>
            <w:vAlign w:val="center"/>
          </w:tcPr>
          <w:p w:rsidR="00170123" w:rsidRPr="00FB4A2A" w:rsidRDefault="00170123" w:rsidP="00C2232A">
            <w:pPr>
              <w:pStyle w:val="af7"/>
              <w:widowControl w:val="0"/>
              <w:spacing w:before="0" w:after="0"/>
              <w:rPr>
                <w:sz w:val="22"/>
              </w:rPr>
            </w:pPr>
          </w:p>
        </w:tc>
        <w:tc>
          <w:tcPr>
            <w:tcW w:w="1130" w:type="pct"/>
            <w:vAlign w:val="center"/>
          </w:tcPr>
          <w:p w:rsidR="00170123" w:rsidRPr="00FB4A2A" w:rsidRDefault="00170123" w:rsidP="00C2232A">
            <w:pPr>
              <w:pStyle w:val="af7"/>
              <w:widowControl w:val="0"/>
              <w:spacing w:before="0" w:after="0"/>
              <w:rPr>
                <w:sz w:val="22"/>
              </w:rPr>
            </w:pPr>
          </w:p>
        </w:tc>
        <w:tc>
          <w:tcPr>
            <w:tcW w:w="754" w:type="pct"/>
            <w:vAlign w:val="center"/>
          </w:tcPr>
          <w:p w:rsidR="00170123" w:rsidRPr="00FB4A2A" w:rsidRDefault="00170123" w:rsidP="00C2232A">
            <w:pPr>
              <w:pStyle w:val="af7"/>
              <w:widowControl w:val="0"/>
              <w:spacing w:before="0" w:after="0"/>
              <w:rPr>
                <w:sz w:val="22"/>
              </w:rPr>
            </w:pPr>
          </w:p>
        </w:tc>
        <w:tc>
          <w:tcPr>
            <w:tcW w:w="1055" w:type="pct"/>
            <w:vAlign w:val="center"/>
          </w:tcPr>
          <w:p w:rsidR="00170123" w:rsidRPr="00FB4A2A" w:rsidRDefault="00170123" w:rsidP="00C2232A">
            <w:pPr>
              <w:pStyle w:val="af7"/>
              <w:widowControl w:val="0"/>
              <w:spacing w:before="0" w:after="0"/>
              <w:rPr>
                <w:sz w:val="22"/>
              </w:rPr>
            </w:pPr>
          </w:p>
        </w:tc>
        <w:tc>
          <w:tcPr>
            <w:tcW w:w="904" w:type="pct"/>
            <w:vAlign w:val="center"/>
          </w:tcPr>
          <w:p w:rsidR="00170123" w:rsidRPr="00FB4A2A" w:rsidRDefault="00170123" w:rsidP="00C2232A">
            <w:pPr>
              <w:pStyle w:val="af7"/>
              <w:widowControl w:val="0"/>
              <w:spacing w:before="0" w:after="0"/>
              <w:rPr>
                <w:sz w:val="22"/>
              </w:rPr>
            </w:pPr>
          </w:p>
        </w:tc>
      </w:tr>
      <w:tr w:rsidR="00170123" w:rsidRPr="00FB4A2A" w:rsidTr="00C2232A">
        <w:trPr>
          <w:trHeight w:val="227"/>
        </w:trPr>
        <w:tc>
          <w:tcPr>
            <w:tcW w:w="238" w:type="pct"/>
            <w:vAlign w:val="center"/>
          </w:tcPr>
          <w:p w:rsidR="00170123" w:rsidRPr="00FB4A2A" w:rsidRDefault="00170123" w:rsidP="00C2232A"/>
        </w:tc>
        <w:tc>
          <w:tcPr>
            <w:tcW w:w="919" w:type="pct"/>
            <w:vAlign w:val="center"/>
          </w:tcPr>
          <w:p w:rsidR="00170123" w:rsidRPr="00FB4A2A" w:rsidRDefault="00170123" w:rsidP="00C2232A">
            <w:pPr>
              <w:pStyle w:val="af7"/>
              <w:widowControl w:val="0"/>
              <w:spacing w:before="0" w:after="0"/>
              <w:rPr>
                <w:sz w:val="22"/>
              </w:rPr>
            </w:pPr>
          </w:p>
        </w:tc>
        <w:tc>
          <w:tcPr>
            <w:tcW w:w="1130" w:type="pct"/>
            <w:vAlign w:val="center"/>
          </w:tcPr>
          <w:p w:rsidR="00170123" w:rsidRPr="00FB4A2A" w:rsidRDefault="00170123" w:rsidP="00C2232A">
            <w:pPr>
              <w:pStyle w:val="af7"/>
              <w:widowControl w:val="0"/>
              <w:spacing w:before="0" w:after="0"/>
              <w:jc w:val="center"/>
              <w:rPr>
                <w:sz w:val="22"/>
              </w:rPr>
            </w:pPr>
          </w:p>
        </w:tc>
        <w:tc>
          <w:tcPr>
            <w:tcW w:w="754" w:type="pct"/>
            <w:vAlign w:val="center"/>
          </w:tcPr>
          <w:p w:rsidR="00170123" w:rsidRPr="00FB4A2A" w:rsidRDefault="00170123" w:rsidP="00C2232A">
            <w:pPr>
              <w:pStyle w:val="af7"/>
              <w:widowControl w:val="0"/>
              <w:spacing w:before="0" w:after="0"/>
              <w:rPr>
                <w:sz w:val="22"/>
              </w:rPr>
            </w:pPr>
          </w:p>
        </w:tc>
        <w:tc>
          <w:tcPr>
            <w:tcW w:w="1055" w:type="pct"/>
            <w:vAlign w:val="center"/>
          </w:tcPr>
          <w:p w:rsidR="00170123" w:rsidRPr="00FB4A2A" w:rsidRDefault="00170123" w:rsidP="00C2232A">
            <w:pPr>
              <w:pStyle w:val="af7"/>
              <w:widowControl w:val="0"/>
              <w:spacing w:before="0" w:after="0"/>
              <w:jc w:val="center"/>
              <w:rPr>
                <w:sz w:val="22"/>
              </w:rPr>
            </w:pPr>
          </w:p>
        </w:tc>
        <w:tc>
          <w:tcPr>
            <w:tcW w:w="904" w:type="pct"/>
            <w:vAlign w:val="center"/>
          </w:tcPr>
          <w:p w:rsidR="00170123" w:rsidRPr="00FB4A2A" w:rsidRDefault="00170123" w:rsidP="00C2232A">
            <w:pPr>
              <w:pStyle w:val="af7"/>
              <w:widowControl w:val="0"/>
              <w:spacing w:before="0" w:after="0"/>
              <w:jc w:val="center"/>
              <w:rPr>
                <w:sz w:val="22"/>
              </w:rPr>
            </w:pPr>
          </w:p>
        </w:tc>
      </w:tr>
    </w:tbl>
    <w:p w:rsidR="00170123" w:rsidRPr="00FB4A2A" w:rsidRDefault="00170123" w:rsidP="00170123">
      <w:pPr>
        <w:pStyle w:val="aff4"/>
        <w:tabs>
          <w:tab w:val="clear" w:pos="1134"/>
        </w:tabs>
        <w:autoSpaceDE w:val="0"/>
        <w:autoSpaceDN w:val="0"/>
        <w:spacing w:line="240" w:lineRule="auto"/>
        <w:rPr>
          <w:sz w:val="16"/>
          <w:szCs w:val="16"/>
        </w:rPr>
      </w:pPr>
    </w:p>
    <w:p w:rsidR="00493F1A" w:rsidRPr="00FB4A2A" w:rsidRDefault="00493F1A" w:rsidP="00493F1A">
      <w:pPr>
        <w:rPr>
          <w:szCs w:val="24"/>
        </w:rPr>
      </w:pPr>
      <w:r w:rsidRPr="00FB4A2A">
        <w:rPr>
          <w:szCs w:val="24"/>
        </w:rPr>
        <w:lastRenderedPageBreak/>
        <w:t>____________________________________</w:t>
      </w:r>
    </w:p>
    <w:p w:rsidR="00493F1A" w:rsidRPr="00FB4A2A" w:rsidRDefault="00493F1A" w:rsidP="00493F1A">
      <w:pPr>
        <w:ind w:right="3684"/>
        <w:jc w:val="center"/>
        <w:rPr>
          <w:szCs w:val="24"/>
          <w:vertAlign w:val="superscript"/>
        </w:rPr>
      </w:pPr>
      <w:r w:rsidRPr="00FB4A2A">
        <w:rPr>
          <w:szCs w:val="24"/>
          <w:vertAlign w:val="superscript"/>
        </w:rPr>
        <w:t>(подпись, М.П.)</w:t>
      </w:r>
    </w:p>
    <w:p w:rsidR="00493F1A" w:rsidRPr="00FB4A2A" w:rsidRDefault="00493F1A" w:rsidP="00493F1A">
      <w:pPr>
        <w:rPr>
          <w:szCs w:val="24"/>
        </w:rPr>
      </w:pPr>
      <w:r w:rsidRPr="00FB4A2A">
        <w:rPr>
          <w:szCs w:val="24"/>
        </w:rPr>
        <w:t>____________________________________</w:t>
      </w:r>
    </w:p>
    <w:p w:rsidR="00493F1A" w:rsidRPr="00FB4A2A" w:rsidRDefault="00493F1A" w:rsidP="00493F1A">
      <w:pPr>
        <w:ind w:right="3684"/>
        <w:jc w:val="center"/>
        <w:rPr>
          <w:szCs w:val="24"/>
          <w:vertAlign w:val="superscript"/>
        </w:rPr>
      </w:pPr>
      <w:r w:rsidRPr="00FB4A2A">
        <w:rPr>
          <w:szCs w:val="24"/>
          <w:vertAlign w:val="superscript"/>
        </w:rPr>
        <w:t>(фамилия, имя, отчество подписавшего, должность)</w:t>
      </w:r>
    </w:p>
    <w:p w:rsidR="00211593" w:rsidRPr="00FB4A2A" w:rsidRDefault="00211593" w:rsidP="00211593">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11593" w:rsidRPr="00FB4A2A" w:rsidRDefault="00211593" w:rsidP="00211593">
      <w:pPr>
        <w:ind w:firstLine="0"/>
        <w:jc w:val="left"/>
        <w:rPr>
          <w:sz w:val="2"/>
          <w:szCs w:val="2"/>
        </w:rPr>
      </w:pPr>
      <w:bookmarkStart w:id="1768" w:name="_Toc98253950"/>
      <w:bookmarkStart w:id="1769" w:name="_Toc157248202"/>
      <w:bookmarkStart w:id="1770" w:name="_Toc157496571"/>
      <w:bookmarkStart w:id="1771" w:name="_Toc158206110"/>
      <w:bookmarkStart w:id="1772" w:name="_Toc164057795"/>
      <w:bookmarkStart w:id="1773" w:name="_Toc164137145"/>
      <w:bookmarkStart w:id="1774" w:name="_Toc164161305"/>
      <w:bookmarkStart w:id="1775" w:name="_Toc165173876"/>
      <w:r w:rsidRPr="00FB4A2A">
        <w:rPr>
          <w:b/>
          <w:sz w:val="2"/>
          <w:szCs w:val="2"/>
        </w:rPr>
        <w:br w:type="page"/>
      </w:r>
    </w:p>
    <w:p w:rsidR="00211593" w:rsidRPr="00FB4A2A" w:rsidRDefault="00211593" w:rsidP="000E1865">
      <w:pPr>
        <w:pStyle w:val="3"/>
        <w:numPr>
          <w:ilvl w:val="2"/>
          <w:numId w:val="56"/>
        </w:numPr>
        <w:rPr>
          <w:sz w:val="24"/>
          <w:szCs w:val="24"/>
        </w:rPr>
      </w:pPr>
      <w:bookmarkStart w:id="1776" w:name="_Toc439170700"/>
      <w:bookmarkStart w:id="1777" w:name="_Toc439172802"/>
      <w:bookmarkStart w:id="1778" w:name="_Toc439173246"/>
      <w:bookmarkStart w:id="1779" w:name="_Toc439238242"/>
      <w:bookmarkStart w:id="1780" w:name="_Toc439252789"/>
      <w:bookmarkStart w:id="1781" w:name="_Toc439323763"/>
      <w:bookmarkStart w:id="1782" w:name="_Toc440361400"/>
      <w:bookmarkStart w:id="1783" w:name="_Toc440376282"/>
      <w:bookmarkStart w:id="1784" w:name="_Toc440382540"/>
      <w:bookmarkStart w:id="1785" w:name="_Toc440447210"/>
      <w:bookmarkStart w:id="1786" w:name="_Toc440632371"/>
      <w:bookmarkStart w:id="1787" w:name="_Toc440875143"/>
      <w:bookmarkStart w:id="1788" w:name="_Toc441131130"/>
      <w:bookmarkStart w:id="1789" w:name="_Toc441572135"/>
      <w:bookmarkStart w:id="1790" w:name="_Toc441575227"/>
      <w:bookmarkStart w:id="1791" w:name="_Toc442434888"/>
      <w:bookmarkStart w:id="1792" w:name="_Toc442435727"/>
      <w:bookmarkStart w:id="1793" w:name="_Toc462044818"/>
      <w:bookmarkStart w:id="1794" w:name="_Toc462068521"/>
      <w:bookmarkStart w:id="1795" w:name="_Toc463514211"/>
      <w:bookmarkStart w:id="1796" w:name="_Toc469480449"/>
      <w:bookmarkStart w:id="1797" w:name="_Toc471823240"/>
      <w:bookmarkStart w:id="1798" w:name="_Toc498512101"/>
      <w:bookmarkStart w:id="1799" w:name="_Toc503263121"/>
      <w:r w:rsidRPr="00FB4A2A">
        <w:rPr>
          <w:sz w:val="24"/>
          <w:szCs w:val="24"/>
        </w:rPr>
        <w:lastRenderedPageBreak/>
        <w:t>Инструкции по заполнению</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FB4A2A">
        <w:rPr>
          <w:sz w:val="24"/>
          <w:szCs w:val="24"/>
        </w:rPr>
        <w:fldChar w:fldCharType="begin"/>
      </w:r>
      <w:r w:rsidRPr="00FB4A2A">
        <w:rPr>
          <w:sz w:val="24"/>
          <w:szCs w:val="24"/>
        </w:rPr>
        <w:instrText xml:space="preserve"> REF _Ref55336310 \r \h </w:instrText>
      </w:r>
      <w:r w:rsidR="00170123"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D40CE6">
        <w:rPr>
          <w:sz w:val="24"/>
          <w:szCs w:val="24"/>
        </w:rPr>
        <w:t>4.1</w:t>
      </w:r>
      <w:r w:rsidR="005A1486" w:rsidRPr="00FB4A2A">
        <w:rPr>
          <w:sz w:val="24"/>
          <w:szCs w:val="24"/>
        </w:rPr>
        <w:fldChar w:fldCharType="end"/>
      </w:r>
      <w:r w:rsidRPr="00FB4A2A">
        <w:rPr>
          <w:sz w:val="24"/>
          <w:szCs w:val="24"/>
        </w:rPr>
        <w:t>).</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Участник указывает свое фирменное наименование (в </w:t>
      </w:r>
      <w:proofErr w:type="spellStart"/>
      <w:r w:rsidRPr="00FB4A2A">
        <w:rPr>
          <w:sz w:val="24"/>
          <w:szCs w:val="24"/>
        </w:rPr>
        <w:t>т.ч</w:t>
      </w:r>
      <w:proofErr w:type="spellEnd"/>
      <w:r w:rsidRPr="00FB4A2A">
        <w:rPr>
          <w:sz w:val="24"/>
          <w:szCs w:val="24"/>
        </w:rPr>
        <w:t>. организационно-правовую форму) и свой адрес.</w:t>
      </w:r>
    </w:p>
    <w:p w:rsidR="002B085E" w:rsidRPr="00FB4A2A" w:rsidRDefault="00C65682" w:rsidP="000E1865">
      <w:pPr>
        <w:pStyle w:val="aff"/>
        <w:numPr>
          <w:ilvl w:val="3"/>
          <w:numId w:val="56"/>
        </w:numPr>
        <w:spacing w:before="100" w:beforeAutospacing="1" w:line="240" w:lineRule="auto"/>
        <w:rPr>
          <w:sz w:val="24"/>
          <w:szCs w:val="24"/>
        </w:rPr>
      </w:pPr>
      <w:r w:rsidRPr="00FB4A2A">
        <w:rPr>
          <w:sz w:val="24"/>
          <w:szCs w:val="24"/>
        </w:rPr>
        <w:t>Участник подготавливает</w:t>
      </w:r>
      <w:r w:rsidR="00493F1A" w:rsidRPr="00FB4A2A">
        <w:rPr>
          <w:sz w:val="24"/>
          <w:szCs w:val="24"/>
        </w:rPr>
        <w:t xml:space="preserve"> </w:t>
      </w:r>
      <w:r w:rsidRPr="00FB4A2A">
        <w:rPr>
          <w:sz w:val="24"/>
          <w:szCs w:val="24"/>
        </w:rPr>
        <w:t>справку, подтверждающую наличие у Участника соответствующего квалифицированного персонала, необходимого для полного и своевременного выполнения договор</w:t>
      </w:r>
      <w:r w:rsidR="009A01E4" w:rsidRPr="00FB4A2A">
        <w:rPr>
          <w:sz w:val="24"/>
          <w:szCs w:val="24"/>
        </w:rPr>
        <w:t>ов</w:t>
      </w:r>
      <w:r w:rsidRPr="00FB4A2A">
        <w:rPr>
          <w:sz w:val="24"/>
          <w:szCs w:val="24"/>
        </w:rPr>
        <w:t xml:space="preserve">, с указанием </w:t>
      </w:r>
      <w:r w:rsidR="003F57E5" w:rsidRPr="00FB4A2A">
        <w:rPr>
          <w:szCs w:val="24"/>
        </w:rPr>
        <w:t xml:space="preserve">с указанием </w:t>
      </w:r>
      <w:proofErr w:type="spellStart"/>
      <w:r w:rsidR="003F57E5" w:rsidRPr="00FB4A2A">
        <w:rPr>
          <w:szCs w:val="24"/>
        </w:rPr>
        <w:t>инженерно</w:t>
      </w:r>
      <w:proofErr w:type="spellEnd"/>
      <w:r w:rsidR="003F57E5" w:rsidRPr="00FB4A2A">
        <w:rPr>
          <w:szCs w:val="24"/>
        </w:rPr>
        <w:t xml:space="preserve"> – технического персонала, рабочего и вспомогательного персонала, (с приложением к справке отсканированных документов, подтверждающих квалификацию и стаж работы указываемого персонала)</w:t>
      </w:r>
      <w:r w:rsidRPr="00FB4A2A">
        <w:rPr>
          <w:sz w:val="24"/>
          <w:szCs w:val="24"/>
        </w:rPr>
        <w:t>.</w:t>
      </w:r>
    </w:p>
    <w:p w:rsidR="008E2323" w:rsidRPr="00FB4A2A" w:rsidRDefault="008E2323" w:rsidP="008E2323"/>
    <w:p w:rsidR="008E2323" w:rsidRPr="00FB4A2A" w:rsidRDefault="008E2323" w:rsidP="000E1865">
      <w:pPr>
        <w:pStyle w:val="2"/>
        <w:keepNext/>
        <w:pageBreakBefore/>
        <w:numPr>
          <w:ilvl w:val="1"/>
          <w:numId w:val="56"/>
        </w:numPr>
        <w:suppressAutoHyphens/>
        <w:spacing w:before="100" w:beforeAutospacing="1" w:after="100" w:afterAutospacing="1" w:line="240" w:lineRule="auto"/>
        <w:jc w:val="left"/>
        <w:rPr>
          <w:szCs w:val="22"/>
        </w:rPr>
        <w:sectPr w:rsidR="008E2323" w:rsidRPr="00FB4A2A" w:rsidSect="00170123">
          <w:pgSz w:w="16838" w:h="11906" w:orient="landscape" w:code="9"/>
          <w:pgMar w:top="1134" w:right="680" w:bottom="567" w:left="539" w:header="680" w:footer="278" w:gutter="0"/>
          <w:cols w:space="708"/>
          <w:titlePg/>
          <w:docGrid w:linePitch="360"/>
        </w:sectPr>
      </w:pPr>
    </w:p>
    <w:p w:rsidR="002B085E" w:rsidRPr="00FB4A2A" w:rsidRDefault="008E232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800" w:name="_Ref502071969"/>
      <w:bookmarkStart w:id="1801" w:name="_Toc503263122"/>
      <w:r w:rsidRPr="00FB4A2A">
        <w:rPr>
          <w:bCs/>
          <w:sz w:val="24"/>
          <w:szCs w:val="24"/>
        </w:rPr>
        <w:lastRenderedPageBreak/>
        <w:t>Соглашение на выполнение работ</w:t>
      </w:r>
      <w:r w:rsidR="002B085E" w:rsidRPr="00FB4A2A">
        <w:rPr>
          <w:sz w:val="24"/>
          <w:szCs w:val="24"/>
        </w:rPr>
        <w:t xml:space="preserve"> (форма </w:t>
      </w:r>
      <w:r w:rsidR="00941365" w:rsidRPr="00FB4A2A">
        <w:rPr>
          <w:sz w:val="24"/>
          <w:szCs w:val="24"/>
        </w:rPr>
        <w:t>8</w:t>
      </w:r>
      <w:r w:rsidR="002B085E" w:rsidRPr="00FB4A2A">
        <w:rPr>
          <w:sz w:val="24"/>
          <w:szCs w:val="24"/>
        </w:rPr>
        <w:t>)</w:t>
      </w:r>
      <w:bookmarkEnd w:id="1800"/>
      <w:bookmarkEnd w:id="1801"/>
    </w:p>
    <w:p w:rsidR="008E2323" w:rsidRPr="00FB4A2A" w:rsidRDefault="008E2323" w:rsidP="008E2323">
      <w:pPr>
        <w:rPr>
          <w:szCs w:val="24"/>
        </w:rPr>
      </w:pPr>
      <w:r w:rsidRPr="00FB4A2A">
        <w:rPr>
          <w:szCs w:val="24"/>
        </w:rPr>
        <w:t>(</w:t>
      </w:r>
      <w:r w:rsidRPr="00FB4A2A">
        <w:rPr>
          <w:szCs w:val="24"/>
          <w:shd w:val="clear" w:color="auto" w:fill="FFFF99"/>
        </w:rPr>
        <w:t>заполняется отдельно по каждому из лотов с указанием номера и названия лота</w:t>
      </w:r>
      <w:r w:rsidRPr="00FB4A2A">
        <w:rPr>
          <w:szCs w:val="24"/>
        </w:rPr>
        <w:t>)</w:t>
      </w:r>
    </w:p>
    <w:p w:rsidR="002B085E" w:rsidRPr="00FB4A2A" w:rsidRDefault="002B085E" w:rsidP="000E1865">
      <w:pPr>
        <w:pStyle w:val="3"/>
        <w:numPr>
          <w:ilvl w:val="2"/>
          <w:numId w:val="56"/>
        </w:numPr>
        <w:rPr>
          <w:sz w:val="24"/>
          <w:szCs w:val="24"/>
        </w:rPr>
      </w:pPr>
      <w:bookmarkStart w:id="1802" w:name="_Toc503263123"/>
      <w:r w:rsidRPr="00FB4A2A">
        <w:rPr>
          <w:sz w:val="24"/>
          <w:szCs w:val="24"/>
        </w:rPr>
        <w:t xml:space="preserve">Форма </w:t>
      </w:r>
      <w:r w:rsidR="008E2323" w:rsidRPr="00FB4A2A">
        <w:rPr>
          <w:bCs w:val="0"/>
          <w:sz w:val="24"/>
          <w:szCs w:val="24"/>
        </w:rPr>
        <w:t>Соглашения на выполнение работ</w:t>
      </w:r>
      <w:bookmarkEnd w:id="1802"/>
    </w:p>
    <w:p w:rsidR="002B085E" w:rsidRPr="00FB4A2A" w:rsidRDefault="002B085E" w:rsidP="002B085E">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B085E" w:rsidRPr="00FB4A2A" w:rsidRDefault="002B085E" w:rsidP="002B085E">
      <w:pPr>
        <w:ind w:firstLine="0"/>
        <w:jc w:val="left"/>
        <w:rPr>
          <w:szCs w:val="24"/>
        </w:rPr>
      </w:pPr>
      <w:r w:rsidRPr="00FB4A2A">
        <w:rPr>
          <w:szCs w:val="24"/>
        </w:rPr>
        <w:t xml:space="preserve">Приложение </w:t>
      </w:r>
      <w:r w:rsidR="00941365" w:rsidRPr="00FB4A2A">
        <w:rPr>
          <w:szCs w:val="24"/>
        </w:rPr>
        <w:t>8</w:t>
      </w:r>
      <w:r w:rsidRPr="00FB4A2A">
        <w:rPr>
          <w:szCs w:val="24"/>
        </w:rPr>
        <w:t xml:space="preserve"> к письму о подаче оферты</w:t>
      </w:r>
      <w:r w:rsidRPr="00FB4A2A">
        <w:rPr>
          <w:szCs w:val="24"/>
        </w:rPr>
        <w:br/>
        <w:t>от «____»_____________ г. №__________</w:t>
      </w:r>
    </w:p>
    <w:p w:rsidR="002B085E" w:rsidRPr="00FB4A2A" w:rsidRDefault="002B085E" w:rsidP="002B085E">
      <w:pPr>
        <w:rPr>
          <w:sz w:val="6"/>
          <w:szCs w:val="6"/>
        </w:rPr>
      </w:pPr>
    </w:p>
    <w:p w:rsidR="002B085E" w:rsidRPr="00FB4A2A" w:rsidRDefault="008E2323" w:rsidP="002B085E">
      <w:pPr>
        <w:ind w:firstLine="0"/>
        <w:jc w:val="center"/>
        <w:rPr>
          <w:b/>
          <w:bCs/>
          <w:szCs w:val="24"/>
        </w:rPr>
      </w:pPr>
      <w:r w:rsidRPr="00FB4A2A">
        <w:rPr>
          <w:b/>
          <w:bCs/>
          <w:szCs w:val="24"/>
        </w:rPr>
        <w:t>Соглашение на выполнение работ</w:t>
      </w:r>
    </w:p>
    <w:p w:rsidR="00EA758C" w:rsidRPr="00FB4A2A" w:rsidRDefault="00EA758C" w:rsidP="002B085E">
      <w:pPr>
        <w:ind w:firstLine="0"/>
        <w:jc w:val="center"/>
        <w:rPr>
          <w:b/>
          <w:bCs/>
          <w:sz w:val="6"/>
          <w:szCs w:val="6"/>
        </w:rPr>
      </w:pPr>
    </w:p>
    <w:p w:rsidR="00EA758C" w:rsidRPr="00603866" w:rsidRDefault="00BA7B2D" w:rsidP="002B085E">
      <w:pPr>
        <w:ind w:firstLine="0"/>
        <w:jc w:val="center"/>
        <w:rPr>
          <w:szCs w:val="24"/>
        </w:rPr>
      </w:pPr>
      <w:r w:rsidRPr="00FB4A2A">
        <w:rPr>
          <w:szCs w:val="24"/>
        </w:rPr>
        <w:t xml:space="preserve">Открытый одноэтапный конкурс без предварительного квалификационного отбора </w:t>
      </w:r>
      <w:r w:rsidRPr="00603866">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Pr="00603866">
        <w:rPr>
          <w:szCs w:val="24"/>
        </w:rPr>
        <w:t>кВ</w:t>
      </w:r>
      <w:proofErr w:type="spellEnd"/>
      <w:r w:rsidRPr="00603866">
        <w:rPr>
          <w:szCs w:val="24"/>
        </w:rPr>
        <w:t xml:space="preserve"> (новое строительство, </w:t>
      </w:r>
      <w:proofErr w:type="spellStart"/>
      <w:r w:rsidRPr="00603866">
        <w:rPr>
          <w:szCs w:val="24"/>
        </w:rPr>
        <w:t>техперевооружение</w:t>
      </w:r>
      <w:proofErr w:type="spellEnd"/>
      <w:r w:rsidRPr="00603866">
        <w:rPr>
          <w:szCs w:val="24"/>
        </w:rPr>
        <w:t>,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w:t>
      </w:r>
      <w:r w:rsidR="00603866" w:rsidRPr="00603866">
        <w:rPr>
          <w:szCs w:val="24"/>
        </w:rPr>
        <w:t>филиала «Липецкэнерго»</w:t>
      </w:r>
      <w:r w:rsidRPr="00603866">
        <w:rPr>
          <w:szCs w:val="24"/>
        </w:rPr>
        <w:t>)</w:t>
      </w:r>
    </w:p>
    <w:p w:rsidR="00EA758C" w:rsidRPr="00FB4A2A" w:rsidRDefault="00EA758C" w:rsidP="002B085E">
      <w:pPr>
        <w:ind w:firstLine="0"/>
        <w:jc w:val="center"/>
        <w:rPr>
          <w:b/>
          <w:sz w:val="6"/>
          <w:szCs w:val="6"/>
        </w:rPr>
      </w:pPr>
    </w:p>
    <w:p w:rsidR="002B085E" w:rsidRPr="00FB4A2A" w:rsidRDefault="002B085E" w:rsidP="002B085E">
      <w:pPr>
        <w:ind w:firstLine="0"/>
        <w:rPr>
          <w:szCs w:val="24"/>
        </w:rPr>
      </w:pPr>
      <w:r w:rsidRPr="00FB4A2A">
        <w:rPr>
          <w:szCs w:val="24"/>
        </w:rPr>
        <w:t>Наименование и адрес Участника: _________________________________</w:t>
      </w:r>
    </w:p>
    <w:p w:rsidR="002B085E" w:rsidRPr="00FB4A2A" w:rsidRDefault="002B085E" w:rsidP="002B085E">
      <w:pPr>
        <w:ind w:firstLine="0"/>
        <w:rPr>
          <w:sz w:val="6"/>
          <w:szCs w:val="6"/>
        </w:rPr>
      </w:pPr>
    </w:p>
    <w:p w:rsidR="008E2323" w:rsidRPr="00FB4A2A" w:rsidRDefault="008E2323" w:rsidP="008E2323">
      <w:pPr>
        <w:ind w:firstLine="540"/>
        <w:rPr>
          <w:b/>
          <w:iCs/>
        </w:rPr>
      </w:pPr>
      <w:r w:rsidRPr="00FB4A2A">
        <w:rPr>
          <w:b/>
          <w:iCs/>
        </w:rPr>
        <w:t>В зависимости от потребности по каждому объекту, обязуемся выполнить следующие работы:</w:t>
      </w:r>
    </w:p>
    <w:p w:rsidR="008E2323" w:rsidRPr="00FB4A2A" w:rsidRDefault="008E2323" w:rsidP="000E1865">
      <w:pPr>
        <w:widowControl/>
        <w:numPr>
          <w:ilvl w:val="0"/>
          <w:numId w:val="12"/>
        </w:numPr>
        <w:spacing w:line="360" w:lineRule="auto"/>
        <w:rPr>
          <w:rFonts w:eastAsia="Calibri"/>
          <w:sz w:val="2"/>
          <w:szCs w:val="2"/>
        </w:rPr>
      </w:pPr>
    </w:p>
    <w:tbl>
      <w:tblPr>
        <w:tblStyle w:val="afffff9"/>
        <w:tblW w:w="10093" w:type="dxa"/>
        <w:tblInd w:w="108" w:type="dxa"/>
        <w:tblLook w:val="0000" w:firstRow="0" w:lastRow="0" w:firstColumn="0" w:lastColumn="0" w:noHBand="0" w:noVBand="0"/>
      </w:tblPr>
      <w:tblGrid>
        <w:gridCol w:w="454"/>
        <w:gridCol w:w="9639"/>
      </w:tblGrid>
      <w:tr w:rsidR="00F1498C" w:rsidRPr="00FB4A2A" w:rsidTr="00BA7B2D">
        <w:trPr>
          <w:trHeight w:val="113"/>
        </w:trPr>
        <w:tc>
          <w:tcPr>
            <w:tcW w:w="454" w:type="dxa"/>
            <w:vAlign w:val="center"/>
          </w:tcPr>
          <w:p w:rsidR="00A05CE0" w:rsidRPr="00FB4A2A" w:rsidRDefault="00A05CE0" w:rsidP="00F45588">
            <w:pPr>
              <w:ind w:right="-121" w:hanging="146"/>
              <w:jc w:val="center"/>
              <w:rPr>
                <w:b/>
                <w:snapToGrid w:val="0"/>
                <w:sz w:val="22"/>
                <w:szCs w:val="22"/>
              </w:rPr>
            </w:pPr>
            <w:r w:rsidRPr="00FB4A2A">
              <w:rPr>
                <w:b/>
                <w:snapToGrid w:val="0"/>
                <w:sz w:val="22"/>
                <w:szCs w:val="22"/>
              </w:rPr>
              <w:t>№</w:t>
            </w:r>
          </w:p>
          <w:p w:rsidR="00A05CE0" w:rsidRPr="00FB4A2A" w:rsidRDefault="00A05CE0" w:rsidP="00F45588">
            <w:pPr>
              <w:ind w:right="-121" w:hanging="146"/>
              <w:jc w:val="center"/>
              <w:rPr>
                <w:b/>
                <w:snapToGrid w:val="0"/>
                <w:sz w:val="22"/>
                <w:szCs w:val="22"/>
              </w:rPr>
            </w:pPr>
            <w:r w:rsidRPr="00FB4A2A">
              <w:rPr>
                <w:b/>
                <w:snapToGrid w:val="0"/>
                <w:sz w:val="22"/>
                <w:szCs w:val="22"/>
              </w:rPr>
              <w:t>п/п</w:t>
            </w:r>
          </w:p>
        </w:tc>
        <w:tc>
          <w:tcPr>
            <w:tcW w:w="9639" w:type="dxa"/>
            <w:vAlign w:val="center"/>
          </w:tcPr>
          <w:p w:rsidR="00A05CE0" w:rsidRPr="00FB4A2A" w:rsidRDefault="00A05CE0" w:rsidP="00F45588">
            <w:pPr>
              <w:keepNext/>
              <w:suppressAutoHyphens/>
              <w:spacing w:before="60"/>
              <w:jc w:val="center"/>
              <w:outlineLvl w:val="4"/>
              <w:rPr>
                <w:rFonts w:eastAsia="Arial Unicode MS"/>
                <w:b/>
                <w:bCs/>
                <w:snapToGrid w:val="0"/>
                <w:sz w:val="22"/>
                <w:szCs w:val="22"/>
              </w:rPr>
            </w:pPr>
            <w:r w:rsidRPr="00FB4A2A">
              <w:rPr>
                <w:rFonts w:eastAsia="Arial Unicode MS"/>
                <w:b/>
                <w:bCs/>
                <w:snapToGrid w:val="0"/>
                <w:sz w:val="22"/>
                <w:szCs w:val="22"/>
              </w:rPr>
              <w:t>Наименование работ</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1</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 xml:space="preserve">Ремонт ВЛ 0,4-10 </w:t>
            </w:r>
            <w:proofErr w:type="spellStart"/>
            <w:r w:rsidRPr="00FB4A2A">
              <w:rPr>
                <w:bCs/>
                <w:snapToGrid w:val="0"/>
                <w:sz w:val="22"/>
                <w:szCs w:val="22"/>
              </w:rPr>
              <w:t>кВ</w:t>
            </w:r>
            <w:proofErr w:type="spellEnd"/>
            <w:r w:rsidRPr="00FB4A2A">
              <w:rPr>
                <w:bCs/>
                <w:snapToGrid w:val="0"/>
                <w:sz w:val="22"/>
                <w:szCs w:val="22"/>
              </w:rPr>
              <w:t>, ТП, РП, РТП.</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2</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 xml:space="preserve">Ремонт КЛ 0,4-10 </w:t>
            </w:r>
            <w:proofErr w:type="spellStart"/>
            <w:r w:rsidRPr="00FB4A2A">
              <w:rPr>
                <w:bCs/>
                <w:snapToGrid w:val="0"/>
                <w:sz w:val="22"/>
                <w:szCs w:val="22"/>
              </w:rPr>
              <w:t>кВ</w:t>
            </w:r>
            <w:proofErr w:type="spellEnd"/>
            <w:r w:rsidRPr="00FB4A2A">
              <w:rPr>
                <w:bCs/>
                <w:snapToGrid w:val="0"/>
                <w:sz w:val="22"/>
                <w:szCs w:val="22"/>
              </w:rPr>
              <w:t xml:space="preserve">, в </w:t>
            </w:r>
            <w:proofErr w:type="spellStart"/>
            <w:r w:rsidRPr="00FB4A2A">
              <w:rPr>
                <w:bCs/>
                <w:snapToGrid w:val="0"/>
                <w:sz w:val="22"/>
                <w:szCs w:val="22"/>
              </w:rPr>
              <w:t>т.ч</w:t>
            </w:r>
            <w:proofErr w:type="spellEnd"/>
            <w:r w:rsidRPr="00FB4A2A">
              <w:rPr>
                <w:bCs/>
                <w:snapToGrid w:val="0"/>
                <w:sz w:val="22"/>
                <w:szCs w:val="22"/>
              </w:rPr>
              <w:t>. с восстановлением асфальтового покрытия и благоустройством территории</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3</w:t>
            </w:r>
          </w:p>
        </w:tc>
        <w:tc>
          <w:tcPr>
            <w:tcW w:w="9639" w:type="dxa"/>
          </w:tcPr>
          <w:p w:rsidR="00A05CE0" w:rsidRPr="00FB4A2A" w:rsidRDefault="00A05CE0" w:rsidP="00F45588">
            <w:pPr>
              <w:ind w:firstLine="0"/>
              <w:rPr>
                <w:bCs/>
                <w:snapToGrid w:val="0"/>
                <w:sz w:val="22"/>
                <w:szCs w:val="22"/>
              </w:rPr>
            </w:pPr>
            <w:r w:rsidRPr="00FB4A2A">
              <w:rPr>
                <w:snapToGrid w:val="0"/>
                <w:sz w:val="22"/>
                <w:szCs w:val="22"/>
              </w:rPr>
              <w:t xml:space="preserve">Реконструкция, техническое перевооружение, модернизация, новое строительство, вынос ВЛ, ВЛИ, ВЛЗ 0,4-10 </w:t>
            </w:r>
            <w:proofErr w:type="spellStart"/>
            <w:r w:rsidRPr="00FB4A2A">
              <w:rPr>
                <w:snapToGrid w:val="0"/>
                <w:sz w:val="22"/>
                <w:szCs w:val="22"/>
              </w:rPr>
              <w:t>кВ</w:t>
            </w:r>
            <w:proofErr w:type="spellEnd"/>
            <w:r w:rsidRPr="00FB4A2A">
              <w:rPr>
                <w:snapToGrid w:val="0"/>
                <w:sz w:val="22"/>
                <w:szCs w:val="22"/>
              </w:rPr>
              <w:t>, в том числе с применением деревянных опор, железобетонных опор и многогранных опор.</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4</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 xml:space="preserve">Реконструкция, техническое перевооружение, модернизация, новое строительство, вынос ВЛ, ВЛИ, ВЛЗ 0,4-10 </w:t>
            </w:r>
            <w:proofErr w:type="spellStart"/>
            <w:r w:rsidRPr="00FB4A2A">
              <w:rPr>
                <w:bCs/>
                <w:snapToGrid w:val="0"/>
                <w:sz w:val="22"/>
                <w:szCs w:val="22"/>
              </w:rPr>
              <w:t>кВ</w:t>
            </w:r>
            <w:proofErr w:type="spellEnd"/>
            <w:r w:rsidRPr="00FB4A2A">
              <w:rPr>
                <w:bCs/>
                <w:snapToGrid w:val="0"/>
                <w:sz w:val="22"/>
                <w:szCs w:val="22"/>
              </w:rPr>
              <w:t xml:space="preserve"> с установкой светильников уличного освещения.</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5</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 xml:space="preserve">Установка шкафов выносного учёта электроэнергии 10-0,4 </w:t>
            </w:r>
            <w:proofErr w:type="spellStart"/>
            <w:r w:rsidRPr="00FB4A2A">
              <w:rPr>
                <w:bCs/>
                <w:snapToGrid w:val="0"/>
                <w:sz w:val="22"/>
                <w:szCs w:val="22"/>
              </w:rPr>
              <w:t>кВ.</w:t>
            </w:r>
            <w:proofErr w:type="spellEnd"/>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6</w:t>
            </w:r>
          </w:p>
        </w:tc>
        <w:tc>
          <w:tcPr>
            <w:tcW w:w="9639" w:type="dxa"/>
          </w:tcPr>
          <w:p w:rsidR="00A05CE0" w:rsidRPr="00FB4A2A" w:rsidRDefault="00A05CE0" w:rsidP="00F45588">
            <w:pPr>
              <w:ind w:firstLine="0"/>
              <w:rPr>
                <w:bCs/>
                <w:snapToGrid w:val="0"/>
                <w:sz w:val="22"/>
                <w:szCs w:val="22"/>
              </w:rPr>
            </w:pPr>
            <w:r w:rsidRPr="00FB4A2A">
              <w:rPr>
                <w:snapToGrid w:val="0"/>
                <w:sz w:val="22"/>
                <w:szCs w:val="22"/>
              </w:rPr>
              <w:t xml:space="preserve">Реконструкция, техническое перевооружение, модернизация, новое строительство, вынос КЛ 0,4-10 </w:t>
            </w:r>
            <w:proofErr w:type="spellStart"/>
            <w:r w:rsidRPr="00FB4A2A">
              <w:rPr>
                <w:snapToGrid w:val="0"/>
                <w:sz w:val="22"/>
                <w:szCs w:val="22"/>
              </w:rPr>
              <w:t>кВ</w:t>
            </w:r>
            <w:proofErr w:type="spellEnd"/>
            <w:r w:rsidRPr="00FB4A2A">
              <w:rPr>
                <w:snapToGrid w:val="0"/>
                <w:sz w:val="22"/>
                <w:szCs w:val="22"/>
              </w:rPr>
              <w:t xml:space="preserve">, включая монтаж соединительных и концевых муфт, в </w:t>
            </w:r>
            <w:proofErr w:type="spellStart"/>
            <w:r w:rsidRPr="00FB4A2A">
              <w:rPr>
                <w:snapToGrid w:val="0"/>
                <w:sz w:val="22"/>
                <w:szCs w:val="22"/>
              </w:rPr>
              <w:t>т.ч</w:t>
            </w:r>
            <w:proofErr w:type="spellEnd"/>
            <w:r w:rsidRPr="00FB4A2A">
              <w:rPr>
                <w:snapToGrid w:val="0"/>
                <w:sz w:val="22"/>
                <w:szCs w:val="22"/>
              </w:rPr>
              <w:t>. с восстановлением асфальтового покрытия и благоустройством территории.</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rPr>
            </w:pPr>
            <w:r w:rsidRPr="00FB4A2A">
              <w:rPr>
                <w:bCs/>
                <w:snapToGrid w:val="0"/>
                <w:sz w:val="22"/>
                <w:szCs w:val="22"/>
              </w:rPr>
              <w:t>7</w:t>
            </w:r>
          </w:p>
        </w:tc>
        <w:tc>
          <w:tcPr>
            <w:tcW w:w="9639" w:type="dxa"/>
          </w:tcPr>
          <w:p w:rsidR="00A05CE0" w:rsidRPr="00FB4A2A" w:rsidRDefault="00A05CE0" w:rsidP="00F45588">
            <w:pPr>
              <w:ind w:firstLine="0"/>
              <w:rPr>
                <w:bCs/>
                <w:snapToGrid w:val="0"/>
                <w:sz w:val="22"/>
                <w:szCs w:val="22"/>
              </w:rPr>
            </w:pPr>
            <w:r w:rsidRPr="00FB4A2A">
              <w:rPr>
                <w:snapToGrid w:val="0"/>
                <w:sz w:val="22"/>
                <w:szCs w:val="22"/>
              </w:rPr>
              <w:t xml:space="preserve">Установка автоматических секционирующих пунктов 6-10 </w:t>
            </w:r>
            <w:proofErr w:type="spellStart"/>
            <w:r w:rsidRPr="00FB4A2A">
              <w:rPr>
                <w:snapToGrid w:val="0"/>
                <w:sz w:val="22"/>
                <w:szCs w:val="22"/>
              </w:rPr>
              <w:t>кВ</w:t>
            </w:r>
            <w:proofErr w:type="spellEnd"/>
            <w:r w:rsidRPr="00FB4A2A">
              <w:rPr>
                <w:snapToGrid w:val="0"/>
                <w:sz w:val="22"/>
                <w:szCs w:val="22"/>
              </w:rPr>
              <w:t xml:space="preserve"> (</w:t>
            </w:r>
            <w:proofErr w:type="spellStart"/>
            <w:r w:rsidRPr="00FB4A2A">
              <w:rPr>
                <w:snapToGrid w:val="0"/>
                <w:sz w:val="22"/>
                <w:szCs w:val="22"/>
              </w:rPr>
              <w:t>реклоузеры</w:t>
            </w:r>
            <w:proofErr w:type="spellEnd"/>
            <w:r w:rsidRPr="00FB4A2A">
              <w:rPr>
                <w:snapToGrid w:val="0"/>
                <w:sz w:val="22"/>
                <w:szCs w:val="22"/>
              </w:rPr>
              <w:t>).</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rPr>
            </w:pPr>
            <w:r w:rsidRPr="00FB4A2A">
              <w:rPr>
                <w:bCs/>
                <w:snapToGrid w:val="0"/>
                <w:sz w:val="22"/>
                <w:szCs w:val="22"/>
              </w:rPr>
              <w:t>8</w:t>
            </w:r>
          </w:p>
        </w:tc>
        <w:tc>
          <w:tcPr>
            <w:tcW w:w="9639" w:type="dxa"/>
          </w:tcPr>
          <w:p w:rsidR="00A05CE0" w:rsidRPr="00FB4A2A" w:rsidRDefault="00A05CE0" w:rsidP="009B6CAC">
            <w:pPr>
              <w:ind w:firstLine="0"/>
              <w:rPr>
                <w:bCs/>
                <w:snapToGrid w:val="0"/>
                <w:sz w:val="22"/>
                <w:szCs w:val="22"/>
              </w:rPr>
            </w:pPr>
            <w:r w:rsidRPr="00FB4A2A">
              <w:rPr>
                <w:bCs/>
                <w:snapToGrid w:val="0"/>
                <w:sz w:val="22"/>
                <w:szCs w:val="22"/>
              </w:rPr>
              <w:t>Установка разъединителей, предохранитель-разъединител</w:t>
            </w:r>
            <w:r w:rsidR="009B6CAC" w:rsidRPr="00FB4A2A">
              <w:rPr>
                <w:bCs/>
                <w:snapToGrid w:val="0"/>
                <w:sz w:val="22"/>
                <w:szCs w:val="22"/>
              </w:rPr>
              <w:t>ей</w:t>
            </w:r>
            <w:r w:rsidRPr="00FB4A2A">
              <w:rPr>
                <w:bCs/>
                <w:snapToGrid w:val="0"/>
                <w:sz w:val="22"/>
                <w:szCs w:val="22"/>
              </w:rPr>
              <w:t>, выключателей нагрузки.</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rPr>
            </w:pPr>
            <w:r w:rsidRPr="00FB4A2A">
              <w:rPr>
                <w:bCs/>
                <w:snapToGrid w:val="0"/>
                <w:sz w:val="22"/>
                <w:szCs w:val="22"/>
              </w:rPr>
              <w:t>9</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 xml:space="preserve">Установка вольтодобавочных трансформаторов 0,4-10 </w:t>
            </w:r>
            <w:proofErr w:type="spellStart"/>
            <w:r w:rsidRPr="00FB4A2A">
              <w:rPr>
                <w:bCs/>
                <w:snapToGrid w:val="0"/>
                <w:sz w:val="22"/>
                <w:szCs w:val="22"/>
              </w:rPr>
              <w:t>кВ.</w:t>
            </w:r>
            <w:proofErr w:type="spellEnd"/>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rPr>
            </w:pPr>
            <w:r w:rsidRPr="00FB4A2A">
              <w:rPr>
                <w:bCs/>
                <w:snapToGrid w:val="0"/>
                <w:sz w:val="22"/>
                <w:szCs w:val="22"/>
              </w:rPr>
              <w:t>10</w:t>
            </w:r>
          </w:p>
        </w:tc>
        <w:tc>
          <w:tcPr>
            <w:tcW w:w="9639" w:type="dxa"/>
          </w:tcPr>
          <w:p w:rsidR="00A05CE0" w:rsidRPr="00FB4A2A" w:rsidRDefault="00A05CE0" w:rsidP="00F45588">
            <w:pPr>
              <w:ind w:firstLine="0"/>
              <w:rPr>
                <w:bCs/>
                <w:snapToGrid w:val="0"/>
                <w:sz w:val="22"/>
                <w:szCs w:val="22"/>
              </w:rPr>
            </w:pPr>
            <w:r w:rsidRPr="00FB4A2A">
              <w:rPr>
                <w:snapToGrid w:val="0"/>
                <w:sz w:val="22"/>
                <w:szCs w:val="22"/>
              </w:rPr>
              <w:t xml:space="preserve">Установка столбовых, шкафных, </w:t>
            </w:r>
            <w:proofErr w:type="spellStart"/>
            <w:r w:rsidRPr="00FB4A2A">
              <w:rPr>
                <w:snapToGrid w:val="0"/>
                <w:sz w:val="22"/>
                <w:szCs w:val="22"/>
              </w:rPr>
              <w:t>киосковых</w:t>
            </w:r>
            <w:proofErr w:type="spellEnd"/>
            <w:r w:rsidRPr="00FB4A2A">
              <w:rPr>
                <w:snapToGrid w:val="0"/>
                <w:sz w:val="22"/>
                <w:szCs w:val="22"/>
              </w:rPr>
              <w:t>, мачтовых, блочных бетонных, кирпичных ТП, РП, РТП.</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rPr>
            </w:pPr>
            <w:r w:rsidRPr="00FB4A2A">
              <w:rPr>
                <w:bCs/>
                <w:snapToGrid w:val="0"/>
                <w:sz w:val="22"/>
                <w:szCs w:val="22"/>
              </w:rPr>
              <w:t>11</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 xml:space="preserve">Замена ячеек 0,4-10 </w:t>
            </w:r>
            <w:proofErr w:type="spellStart"/>
            <w:r w:rsidRPr="00FB4A2A">
              <w:rPr>
                <w:bCs/>
                <w:snapToGrid w:val="0"/>
                <w:sz w:val="22"/>
                <w:szCs w:val="22"/>
              </w:rPr>
              <w:t>кВ</w:t>
            </w:r>
            <w:proofErr w:type="spellEnd"/>
            <w:r w:rsidRPr="00FB4A2A">
              <w:rPr>
                <w:bCs/>
                <w:snapToGrid w:val="0"/>
                <w:sz w:val="22"/>
                <w:szCs w:val="22"/>
              </w:rPr>
              <w:t xml:space="preserve"> в ТП, РП, РТП.</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rPr>
            </w:pPr>
            <w:r w:rsidRPr="00FB4A2A">
              <w:rPr>
                <w:bCs/>
                <w:snapToGrid w:val="0"/>
                <w:sz w:val="22"/>
                <w:szCs w:val="22"/>
              </w:rPr>
              <w:t>12</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 xml:space="preserve">Замена силовых трансформаторов 10/0,4 </w:t>
            </w:r>
            <w:proofErr w:type="spellStart"/>
            <w:r w:rsidRPr="00FB4A2A">
              <w:rPr>
                <w:bCs/>
                <w:snapToGrid w:val="0"/>
                <w:sz w:val="22"/>
                <w:szCs w:val="22"/>
              </w:rPr>
              <w:t>кВ.</w:t>
            </w:r>
            <w:proofErr w:type="spellEnd"/>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13</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Установка узлов учёта электроэнергии в ТП, РП, РТП.</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15</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Демонтажные работы.</w:t>
            </w:r>
          </w:p>
        </w:tc>
      </w:tr>
      <w:tr w:rsidR="00A05CE0"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16</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 xml:space="preserve">Выполнение </w:t>
            </w:r>
            <w:r w:rsidR="00C169DB">
              <w:rPr>
                <w:bCs/>
                <w:snapToGrid w:val="0"/>
                <w:szCs w:val="24"/>
              </w:rPr>
              <w:t>проектных работ</w:t>
            </w:r>
            <w:r w:rsidR="00C169DB" w:rsidRPr="00FB4A2A">
              <w:rPr>
                <w:bCs/>
                <w:snapToGrid w:val="0"/>
                <w:szCs w:val="24"/>
              </w:rPr>
              <w:t xml:space="preserve"> </w:t>
            </w:r>
            <w:r w:rsidRPr="00FB4A2A">
              <w:rPr>
                <w:bCs/>
                <w:snapToGrid w:val="0"/>
                <w:sz w:val="22"/>
                <w:szCs w:val="22"/>
              </w:rPr>
              <w:t xml:space="preserve">по объектам распределительных сетей 0,4-10 </w:t>
            </w:r>
            <w:proofErr w:type="spellStart"/>
            <w:r w:rsidRPr="00FB4A2A">
              <w:rPr>
                <w:bCs/>
                <w:snapToGrid w:val="0"/>
                <w:sz w:val="22"/>
                <w:szCs w:val="22"/>
              </w:rPr>
              <w:t>кВ.</w:t>
            </w:r>
            <w:proofErr w:type="spellEnd"/>
          </w:p>
        </w:tc>
      </w:tr>
    </w:tbl>
    <w:p w:rsidR="008E2323" w:rsidRPr="00FB4A2A" w:rsidRDefault="008E2323" w:rsidP="008E2323">
      <w:pPr>
        <w:ind w:firstLine="540"/>
        <w:rPr>
          <w:b/>
          <w:iCs/>
          <w:sz w:val="6"/>
          <w:szCs w:val="6"/>
        </w:rPr>
      </w:pPr>
    </w:p>
    <w:p w:rsidR="008E2323" w:rsidRPr="00FB4A2A" w:rsidRDefault="008E2323" w:rsidP="008E2323">
      <w:pPr>
        <w:ind w:firstLine="540"/>
        <w:rPr>
          <w:iCs/>
        </w:rPr>
      </w:pPr>
      <w:r w:rsidRPr="00FB4A2A">
        <w:rPr>
          <w:b/>
          <w:iCs/>
        </w:rPr>
        <w:t>Мы также информированы о том:</w:t>
      </w:r>
      <w:r w:rsidRPr="00FB4A2A">
        <w:rPr>
          <w:iCs/>
        </w:rPr>
        <w:t xml:space="preserve"> что выше указаны основные виды работ, по которым будет проводиться новое строительство, </w:t>
      </w:r>
      <w:proofErr w:type="spellStart"/>
      <w:r w:rsidRPr="00FB4A2A">
        <w:rPr>
          <w:iCs/>
        </w:rPr>
        <w:t>техперевооружение</w:t>
      </w:r>
      <w:proofErr w:type="spellEnd"/>
      <w:r w:rsidRPr="00FB4A2A">
        <w:rPr>
          <w:iCs/>
        </w:rPr>
        <w:t>, реконструкция, выносы, ремонты; это основной перечень видов работ, но не окончательный их вариант.</w:t>
      </w:r>
    </w:p>
    <w:p w:rsidR="008E2323" w:rsidRPr="00FB4A2A" w:rsidRDefault="008E2323" w:rsidP="008E2323">
      <w:pPr>
        <w:ind w:firstLine="540"/>
        <w:rPr>
          <w:b/>
          <w:iCs/>
          <w:sz w:val="10"/>
          <w:szCs w:val="10"/>
        </w:rPr>
      </w:pPr>
    </w:p>
    <w:p w:rsidR="002B085E" w:rsidRPr="00FB4A2A" w:rsidRDefault="002B085E" w:rsidP="002B085E">
      <w:pPr>
        <w:rPr>
          <w:szCs w:val="24"/>
        </w:rPr>
      </w:pPr>
      <w:r w:rsidRPr="00FB4A2A">
        <w:rPr>
          <w:szCs w:val="24"/>
        </w:rPr>
        <w:t>____________________________________</w:t>
      </w:r>
    </w:p>
    <w:p w:rsidR="002B085E" w:rsidRPr="00FB4A2A" w:rsidRDefault="002B085E" w:rsidP="002B085E">
      <w:pPr>
        <w:ind w:right="3684"/>
        <w:jc w:val="center"/>
        <w:rPr>
          <w:szCs w:val="24"/>
          <w:vertAlign w:val="superscript"/>
        </w:rPr>
      </w:pPr>
      <w:r w:rsidRPr="00FB4A2A">
        <w:rPr>
          <w:szCs w:val="24"/>
          <w:vertAlign w:val="superscript"/>
        </w:rPr>
        <w:t>(подпись, М.П.)</w:t>
      </w:r>
    </w:p>
    <w:p w:rsidR="002B085E" w:rsidRPr="00FB4A2A" w:rsidRDefault="002B085E" w:rsidP="002B085E">
      <w:pPr>
        <w:rPr>
          <w:szCs w:val="24"/>
        </w:rPr>
      </w:pPr>
      <w:r w:rsidRPr="00FB4A2A">
        <w:rPr>
          <w:szCs w:val="24"/>
        </w:rPr>
        <w:t>____________________________________</w:t>
      </w:r>
    </w:p>
    <w:p w:rsidR="002B085E" w:rsidRPr="00FB4A2A" w:rsidRDefault="002B085E" w:rsidP="002B085E">
      <w:pPr>
        <w:ind w:right="3684"/>
        <w:jc w:val="center"/>
        <w:rPr>
          <w:szCs w:val="24"/>
          <w:vertAlign w:val="superscript"/>
        </w:rPr>
      </w:pPr>
      <w:r w:rsidRPr="00FB4A2A">
        <w:rPr>
          <w:szCs w:val="24"/>
          <w:vertAlign w:val="superscript"/>
        </w:rPr>
        <w:t>(фамилия, имя, отчество подписавшего, должность)</w:t>
      </w:r>
    </w:p>
    <w:p w:rsidR="002B085E" w:rsidRPr="00FB4A2A" w:rsidRDefault="002B085E" w:rsidP="002B085E">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B085E" w:rsidRPr="00FB4A2A" w:rsidRDefault="002B085E" w:rsidP="002B085E">
      <w:pPr>
        <w:widowControl/>
        <w:ind w:firstLine="0"/>
        <w:jc w:val="left"/>
        <w:rPr>
          <w:sz w:val="2"/>
          <w:szCs w:val="2"/>
        </w:rPr>
      </w:pPr>
      <w:r w:rsidRPr="00FB4A2A">
        <w:rPr>
          <w:szCs w:val="24"/>
        </w:rPr>
        <w:br w:type="page"/>
      </w:r>
    </w:p>
    <w:p w:rsidR="00211593" w:rsidRPr="00FB4A2A"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803" w:name="_Toc165173881"/>
      <w:bookmarkStart w:id="1804" w:name="_Ref194749267"/>
      <w:bookmarkStart w:id="1805" w:name="_Toc423423677"/>
      <w:bookmarkStart w:id="1806" w:name="_Ref440271993"/>
      <w:bookmarkStart w:id="1807" w:name="_Ref440274659"/>
      <w:bookmarkStart w:id="1808" w:name="_Toc441131131"/>
      <w:bookmarkStart w:id="1809" w:name="_Ref502082942"/>
      <w:bookmarkStart w:id="1810" w:name="_Toc503263124"/>
      <w:bookmarkStart w:id="1811" w:name="_Ref90381523"/>
      <w:bookmarkStart w:id="1812" w:name="_Toc90385124"/>
      <w:bookmarkStart w:id="1813" w:name="_Ref96861029"/>
      <w:bookmarkStart w:id="1814" w:name="_Toc97651410"/>
      <w:bookmarkStart w:id="1815" w:name="_Toc98253955"/>
      <w:r w:rsidRPr="00FB4A2A">
        <w:rPr>
          <w:sz w:val="24"/>
          <w:szCs w:val="24"/>
        </w:rPr>
        <w:lastRenderedPageBreak/>
        <w:t xml:space="preserve">Информационное письмо о наличии у Участника конфликта интересов и/или связей, носящих характер </w:t>
      </w:r>
      <w:proofErr w:type="spellStart"/>
      <w:r w:rsidRPr="00FB4A2A">
        <w:rPr>
          <w:sz w:val="24"/>
          <w:szCs w:val="24"/>
        </w:rPr>
        <w:t>аффилированности</w:t>
      </w:r>
      <w:proofErr w:type="spellEnd"/>
      <w:r w:rsidRPr="00FB4A2A">
        <w:rPr>
          <w:sz w:val="24"/>
          <w:szCs w:val="24"/>
        </w:rPr>
        <w:t xml:space="preserve"> с сотрудниками Заказчика или Организатора (форма </w:t>
      </w:r>
      <w:r w:rsidR="00941365" w:rsidRPr="00FB4A2A">
        <w:rPr>
          <w:sz w:val="24"/>
          <w:szCs w:val="24"/>
        </w:rPr>
        <w:t>9</w:t>
      </w:r>
      <w:r w:rsidRPr="00FB4A2A">
        <w:rPr>
          <w:sz w:val="24"/>
          <w:szCs w:val="24"/>
        </w:rPr>
        <w:t>)</w:t>
      </w:r>
      <w:bookmarkEnd w:id="1803"/>
      <w:bookmarkEnd w:id="1804"/>
      <w:bookmarkEnd w:id="1805"/>
      <w:bookmarkEnd w:id="1806"/>
      <w:bookmarkEnd w:id="1807"/>
      <w:bookmarkEnd w:id="1808"/>
      <w:bookmarkEnd w:id="1809"/>
      <w:bookmarkEnd w:id="1810"/>
    </w:p>
    <w:p w:rsidR="00211593" w:rsidRPr="00FB4A2A" w:rsidRDefault="00211593" w:rsidP="000E1865">
      <w:pPr>
        <w:pStyle w:val="3"/>
        <w:numPr>
          <w:ilvl w:val="2"/>
          <w:numId w:val="56"/>
        </w:numPr>
        <w:rPr>
          <w:sz w:val="24"/>
          <w:szCs w:val="24"/>
        </w:rPr>
      </w:pPr>
      <w:bookmarkStart w:id="1816" w:name="_Toc97651411"/>
      <w:bookmarkStart w:id="1817" w:name="_Toc98253956"/>
      <w:bookmarkStart w:id="1818" w:name="_Toc157248208"/>
      <w:bookmarkStart w:id="1819" w:name="_Toc157496577"/>
      <w:bookmarkStart w:id="1820" w:name="_Toc158206116"/>
      <w:bookmarkStart w:id="1821" w:name="_Toc164057801"/>
      <w:bookmarkStart w:id="1822" w:name="_Toc164137151"/>
      <w:bookmarkStart w:id="1823" w:name="_Toc164161311"/>
      <w:bookmarkStart w:id="1824" w:name="_Toc165173882"/>
      <w:bookmarkStart w:id="1825" w:name="_Toc439170702"/>
      <w:bookmarkStart w:id="1826" w:name="_Toc439172804"/>
      <w:bookmarkStart w:id="1827" w:name="_Toc439173248"/>
      <w:bookmarkStart w:id="1828" w:name="_Toc439238244"/>
      <w:bookmarkStart w:id="1829" w:name="_Toc439252791"/>
      <w:bookmarkStart w:id="1830" w:name="_Toc439323765"/>
      <w:bookmarkStart w:id="1831" w:name="_Toc440361402"/>
      <w:bookmarkStart w:id="1832" w:name="_Toc440376284"/>
      <w:bookmarkStart w:id="1833" w:name="_Toc440382542"/>
      <w:bookmarkStart w:id="1834" w:name="_Toc440447212"/>
      <w:bookmarkStart w:id="1835" w:name="_Toc440632373"/>
      <w:bookmarkStart w:id="1836" w:name="_Toc440875145"/>
      <w:bookmarkStart w:id="1837" w:name="_Toc441131132"/>
      <w:bookmarkStart w:id="1838" w:name="_Toc441572137"/>
      <w:bookmarkStart w:id="1839" w:name="_Toc441575229"/>
      <w:bookmarkStart w:id="1840" w:name="_Toc442434890"/>
      <w:bookmarkStart w:id="1841" w:name="_Toc442435729"/>
      <w:bookmarkStart w:id="1842" w:name="_Toc462044820"/>
      <w:bookmarkStart w:id="1843" w:name="_Toc462068523"/>
      <w:bookmarkStart w:id="1844" w:name="_Toc463514213"/>
      <w:bookmarkStart w:id="1845" w:name="_Toc469480451"/>
      <w:bookmarkStart w:id="1846" w:name="_Toc471823242"/>
      <w:bookmarkStart w:id="1847" w:name="_Toc498512103"/>
      <w:bookmarkStart w:id="1848" w:name="_Toc503263125"/>
      <w:r w:rsidRPr="00FB4A2A">
        <w:rPr>
          <w:sz w:val="24"/>
          <w:szCs w:val="24"/>
        </w:rPr>
        <w:t xml:space="preserve">Форма письма о наличии у Участника конфликта интересов и/или связей, носящих характер </w:t>
      </w:r>
      <w:proofErr w:type="spellStart"/>
      <w:r w:rsidRPr="00FB4A2A">
        <w:rPr>
          <w:sz w:val="24"/>
          <w:szCs w:val="24"/>
        </w:rPr>
        <w:t>аффилированности</w:t>
      </w:r>
      <w:proofErr w:type="spellEnd"/>
      <w:r w:rsidRPr="00FB4A2A">
        <w:rPr>
          <w:sz w:val="24"/>
          <w:szCs w:val="24"/>
        </w:rPr>
        <w:t xml:space="preserve"> с сотрудниками Заказчика или Организатора</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ind w:firstLine="0"/>
        <w:jc w:val="left"/>
        <w:rPr>
          <w:szCs w:val="24"/>
        </w:rPr>
      </w:pPr>
      <w:r w:rsidRPr="00FB4A2A">
        <w:rPr>
          <w:szCs w:val="24"/>
        </w:rPr>
        <w:t xml:space="preserve">Приложение </w:t>
      </w:r>
      <w:r w:rsidR="00941365" w:rsidRPr="00FB4A2A">
        <w:rPr>
          <w:szCs w:val="24"/>
        </w:rPr>
        <w:t>9</w:t>
      </w:r>
      <w:r w:rsidRPr="00FB4A2A">
        <w:rPr>
          <w:szCs w:val="24"/>
        </w:rPr>
        <w:t xml:space="preserve"> к письму о подаче оферты</w:t>
      </w:r>
      <w:r w:rsidRPr="00FB4A2A">
        <w:rPr>
          <w:szCs w:val="24"/>
        </w:rPr>
        <w:br/>
        <w:t>от «____»_____________ г. №__________</w:t>
      </w:r>
    </w:p>
    <w:p w:rsidR="00211593" w:rsidRPr="00FB4A2A" w:rsidRDefault="00211593" w:rsidP="00211593">
      <w:pPr>
        <w:ind w:right="5243"/>
        <w:rPr>
          <w:szCs w:val="24"/>
        </w:rPr>
      </w:pPr>
    </w:p>
    <w:p w:rsidR="00211593" w:rsidRPr="00FB4A2A" w:rsidRDefault="00211593" w:rsidP="00211593">
      <w:pPr>
        <w:rPr>
          <w:szCs w:val="24"/>
        </w:rPr>
      </w:pPr>
    </w:p>
    <w:p w:rsidR="00211593" w:rsidRPr="00FB4A2A" w:rsidRDefault="00211593" w:rsidP="00211593">
      <w:pPr>
        <w:jc w:val="center"/>
        <w:rPr>
          <w:szCs w:val="24"/>
        </w:rPr>
      </w:pPr>
      <w:r w:rsidRPr="00FB4A2A">
        <w:rPr>
          <w:szCs w:val="24"/>
        </w:rPr>
        <w:t>Уважаемые господа!</w:t>
      </w:r>
    </w:p>
    <w:p w:rsidR="00211593" w:rsidRPr="00FB4A2A" w:rsidRDefault="00211593" w:rsidP="00211593">
      <w:pPr>
        <w:rPr>
          <w:szCs w:val="24"/>
        </w:rPr>
      </w:pPr>
    </w:p>
    <w:p w:rsidR="00827F49" w:rsidRPr="00FB4A2A" w:rsidRDefault="00827F49" w:rsidP="00827F49">
      <w:pPr>
        <w:rPr>
          <w:b/>
          <w:szCs w:val="24"/>
        </w:rPr>
      </w:pPr>
      <w:r w:rsidRPr="00FB4A2A">
        <w:rPr>
          <w:szCs w:val="24"/>
        </w:rPr>
        <w:t xml:space="preserve">При рассмотрении нашей Заявки просим учесть следующие сведения о наличии у </w:t>
      </w:r>
      <w:r w:rsidRPr="00FB4A2A">
        <w:rPr>
          <w:b/>
          <w:i/>
          <w:szCs w:val="24"/>
        </w:rPr>
        <w:t>{указывается наименование Участника}</w:t>
      </w:r>
      <w:r w:rsidRPr="00FB4A2A">
        <w:rPr>
          <w:i/>
          <w:szCs w:val="24"/>
        </w:rPr>
        <w:t xml:space="preserve"> </w:t>
      </w:r>
      <w:r w:rsidRPr="00FB4A2A">
        <w:rPr>
          <w:snapToGrid w:val="0"/>
        </w:rPr>
        <w:t>конфликта интересов и/или связей</w:t>
      </w:r>
      <w:r w:rsidRPr="00FB4A2A">
        <w:rPr>
          <w:szCs w:val="24"/>
        </w:rPr>
        <w:t xml:space="preserve">, носящих характер </w:t>
      </w:r>
      <w:proofErr w:type="spellStart"/>
      <w:r w:rsidRPr="00FB4A2A">
        <w:rPr>
          <w:szCs w:val="24"/>
        </w:rPr>
        <w:t>аффилированности</w:t>
      </w:r>
      <w:proofErr w:type="spellEnd"/>
      <w:r w:rsidRPr="00FB4A2A">
        <w:rPr>
          <w:szCs w:val="24"/>
        </w:rPr>
        <w:t xml:space="preserve"> с лицами, являющимися </w:t>
      </w:r>
      <w:r w:rsidRPr="00FB4A2A">
        <w:rPr>
          <w:b/>
          <w:i/>
          <w:szCs w:val="24"/>
        </w:rPr>
        <w:t>{указывается кем являются эти лица, пример: учредители, сотрудники, и т.д.}</w:t>
      </w:r>
      <w:r w:rsidRPr="00FB4A2A">
        <w:rPr>
          <w:i/>
          <w:szCs w:val="24"/>
        </w:rPr>
        <w:t xml:space="preserve"> </w:t>
      </w:r>
      <w:r w:rsidRPr="00FB4A2A">
        <w:rPr>
          <w:szCs w:val="24"/>
        </w:rPr>
        <w:t xml:space="preserve">Заказчика </w:t>
      </w:r>
      <w:r w:rsidRPr="00FB4A2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FB4A2A">
        <w:rPr>
          <w:i/>
          <w:szCs w:val="24"/>
        </w:rPr>
        <w:t xml:space="preserve"> </w:t>
      </w:r>
      <w:r w:rsidRPr="00FB4A2A">
        <w:rPr>
          <w:szCs w:val="24"/>
        </w:rPr>
        <w:t xml:space="preserve"> а именно:</w:t>
      </w:r>
    </w:p>
    <w:p w:rsidR="00827F49" w:rsidRPr="00FB4A2A" w:rsidRDefault="00827F49" w:rsidP="000E1865">
      <w:pPr>
        <w:widowControl/>
        <w:numPr>
          <w:ilvl w:val="0"/>
          <w:numId w:val="31"/>
        </w:numPr>
        <w:rPr>
          <w:b/>
          <w:i/>
          <w:szCs w:val="24"/>
        </w:rPr>
      </w:pPr>
      <w:r w:rsidRPr="00FB4A2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FB4A2A">
        <w:rPr>
          <w:b/>
          <w:i/>
          <w:snapToGrid w:val="0"/>
        </w:rPr>
        <w:t xml:space="preserve">конфликт интересов и/или </w:t>
      </w:r>
      <w:proofErr w:type="spellStart"/>
      <w:r w:rsidRPr="00FB4A2A">
        <w:rPr>
          <w:b/>
          <w:i/>
          <w:szCs w:val="24"/>
        </w:rPr>
        <w:t>аффилированность</w:t>
      </w:r>
      <w:proofErr w:type="spellEnd"/>
      <w:r w:rsidRPr="00FB4A2A">
        <w:rPr>
          <w:b/>
          <w:i/>
          <w:szCs w:val="24"/>
        </w:rPr>
        <w:t xml:space="preserve"> };</w:t>
      </w:r>
    </w:p>
    <w:p w:rsidR="00211593" w:rsidRPr="00FB4A2A" w:rsidRDefault="00827F49" w:rsidP="000E1865">
      <w:pPr>
        <w:widowControl/>
        <w:numPr>
          <w:ilvl w:val="0"/>
          <w:numId w:val="31"/>
        </w:numPr>
        <w:rPr>
          <w:b/>
          <w:i/>
          <w:szCs w:val="24"/>
        </w:rPr>
      </w:pPr>
      <w:r w:rsidRPr="00FB4A2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FB4A2A">
        <w:rPr>
          <w:b/>
          <w:i/>
          <w:snapToGrid w:val="0"/>
        </w:rPr>
        <w:t xml:space="preserve">конфликт интересов и/или </w:t>
      </w:r>
      <w:proofErr w:type="spellStart"/>
      <w:r w:rsidRPr="00FB4A2A">
        <w:rPr>
          <w:b/>
          <w:i/>
          <w:szCs w:val="24"/>
        </w:rPr>
        <w:t>аффилированность</w:t>
      </w:r>
      <w:proofErr w:type="spellEnd"/>
      <w:r w:rsidRPr="00FB4A2A">
        <w:rPr>
          <w:b/>
          <w:i/>
          <w:szCs w:val="24"/>
        </w:rPr>
        <w:t xml:space="preserve"> };</w:t>
      </w:r>
    </w:p>
    <w:p w:rsidR="00211593" w:rsidRPr="00FB4A2A" w:rsidRDefault="00211593" w:rsidP="000E1865">
      <w:pPr>
        <w:widowControl/>
        <w:numPr>
          <w:ilvl w:val="0"/>
          <w:numId w:val="31"/>
        </w:numPr>
        <w:rPr>
          <w:b/>
          <w:i/>
          <w:szCs w:val="24"/>
        </w:rPr>
      </w:pPr>
      <w:r w:rsidRPr="00FB4A2A">
        <w:rPr>
          <w:b/>
          <w:i/>
          <w:szCs w:val="24"/>
        </w:rPr>
        <w:t>……</w:t>
      </w:r>
    </w:p>
    <w:p w:rsidR="00211593" w:rsidRPr="00FB4A2A" w:rsidRDefault="00211593" w:rsidP="00211593">
      <w:pPr>
        <w:rPr>
          <w:szCs w:val="24"/>
        </w:rPr>
      </w:pPr>
    </w:p>
    <w:p w:rsidR="00211593" w:rsidRPr="00FB4A2A" w:rsidRDefault="00211593" w:rsidP="00211593">
      <w:pPr>
        <w:rPr>
          <w:szCs w:val="24"/>
        </w:rPr>
      </w:pPr>
    </w:p>
    <w:p w:rsidR="00211593" w:rsidRPr="00FB4A2A" w:rsidRDefault="00211593" w:rsidP="00211593">
      <w:pPr>
        <w:rPr>
          <w:szCs w:val="24"/>
        </w:rPr>
      </w:pPr>
    </w:p>
    <w:p w:rsidR="00211593" w:rsidRPr="00FB4A2A" w:rsidRDefault="00211593" w:rsidP="00211593">
      <w:pPr>
        <w:rPr>
          <w:szCs w:val="24"/>
        </w:rPr>
      </w:pPr>
      <w:r w:rsidRPr="00FB4A2A">
        <w:rPr>
          <w:szCs w:val="24"/>
        </w:rPr>
        <w:t>____________________________________</w:t>
      </w:r>
    </w:p>
    <w:p w:rsidR="00211593" w:rsidRPr="00FB4A2A" w:rsidRDefault="00211593" w:rsidP="00211593">
      <w:pPr>
        <w:ind w:right="3684"/>
        <w:jc w:val="center"/>
        <w:rPr>
          <w:szCs w:val="24"/>
          <w:vertAlign w:val="superscript"/>
        </w:rPr>
      </w:pPr>
      <w:r w:rsidRPr="00FB4A2A">
        <w:rPr>
          <w:szCs w:val="24"/>
          <w:vertAlign w:val="superscript"/>
        </w:rPr>
        <w:t>(подпись, М.П.)</w:t>
      </w:r>
    </w:p>
    <w:p w:rsidR="00211593" w:rsidRPr="00FB4A2A" w:rsidRDefault="00211593" w:rsidP="00211593">
      <w:pPr>
        <w:rPr>
          <w:szCs w:val="24"/>
        </w:rPr>
      </w:pPr>
      <w:r w:rsidRPr="00FB4A2A">
        <w:rPr>
          <w:szCs w:val="24"/>
        </w:rPr>
        <w:t>____________________________________</w:t>
      </w:r>
    </w:p>
    <w:p w:rsidR="00211593" w:rsidRPr="00FB4A2A" w:rsidRDefault="00211593" w:rsidP="00211593">
      <w:pPr>
        <w:ind w:right="3684"/>
        <w:jc w:val="center"/>
        <w:rPr>
          <w:szCs w:val="24"/>
          <w:vertAlign w:val="superscript"/>
        </w:rPr>
      </w:pPr>
      <w:r w:rsidRPr="00FB4A2A">
        <w:rPr>
          <w:szCs w:val="24"/>
          <w:vertAlign w:val="superscript"/>
        </w:rPr>
        <w:t>(фамилия, имя, отчество подписавшего, должность)</w:t>
      </w:r>
    </w:p>
    <w:p w:rsidR="00211593" w:rsidRPr="00FB4A2A" w:rsidRDefault="00211593" w:rsidP="00211593">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11593" w:rsidRPr="00FB4A2A" w:rsidRDefault="00211593" w:rsidP="00211593">
      <w:pPr>
        <w:ind w:firstLine="0"/>
        <w:jc w:val="left"/>
        <w:rPr>
          <w:szCs w:val="24"/>
        </w:rPr>
      </w:pPr>
      <w:bookmarkStart w:id="1849" w:name="_Toc97651412"/>
      <w:bookmarkStart w:id="1850" w:name="_Toc98253957"/>
      <w:bookmarkStart w:id="1851" w:name="_Toc157248209"/>
      <w:bookmarkStart w:id="1852" w:name="_Toc157496578"/>
      <w:bookmarkStart w:id="1853" w:name="_Toc158206117"/>
      <w:bookmarkStart w:id="1854" w:name="_Toc164057802"/>
      <w:bookmarkStart w:id="1855" w:name="_Toc164137152"/>
      <w:bookmarkStart w:id="1856" w:name="_Toc164161312"/>
      <w:bookmarkStart w:id="1857" w:name="_Toc165173883"/>
      <w:r w:rsidRPr="00FB4A2A">
        <w:rPr>
          <w:b/>
          <w:szCs w:val="24"/>
        </w:rPr>
        <w:br w:type="page"/>
      </w:r>
    </w:p>
    <w:p w:rsidR="00211593" w:rsidRPr="00FB4A2A" w:rsidRDefault="00211593" w:rsidP="000E1865">
      <w:pPr>
        <w:pStyle w:val="3"/>
        <w:numPr>
          <w:ilvl w:val="2"/>
          <w:numId w:val="56"/>
        </w:numPr>
        <w:rPr>
          <w:sz w:val="24"/>
          <w:szCs w:val="24"/>
        </w:rPr>
      </w:pPr>
      <w:bookmarkStart w:id="1858" w:name="_Toc439170703"/>
      <w:bookmarkStart w:id="1859" w:name="_Toc439172805"/>
      <w:bookmarkStart w:id="1860" w:name="_Toc439173249"/>
      <w:bookmarkStart w:id="1861" w:name="_Toc439238245"/>
      <w:bookmarkStart w:id="1862" w:name="_Toc439252792"/>
      <w:bookmarkStart w:id="1863" w:name="_Toc439323766"/>
      <w:bookmarkStart w:id="1864" w:name="_Toc440361403"/>
      <w:bookmarkStart w:id="1865" w:name="_Toc440376285"/>
      <w:bookmarkStart w:id="1866" w:name="_Toc440382543"/>
      <w:bookmarkStart w:id="1867" w:name="_Toc440447213"/>
      <w:bookmarkStart w:id="1868" w:name="_Toc440632374"/>
      <w:bookmarkStart w:id="1869" w:name="_Toc440875146"/>
      <w:bookmarkStart w:id="1870" w:name="_Toc441131133"/>
      <w:bookmarkStart w:id="1871" w:name="_Toc441572138"/>
      <w:bookmarkStart w:id="1872" w:name="_Toc441575230"/>
      <w:bookmarkStart w:id="1873" w:name="_Toc442434891"/>
      <w:bookmarkStart w:id="1874" w:name="_Toc442435730"/>
      <w:bookmarkStart w:id="1875" w:name="_Toc462044821"/>
      <w:bookmarkStart w:id="1876" w:name="_Toc462068524"/>
      <w:bookmarkStart w:id="1877" w:name="_Toc463514214"/>
      <w:bookmarkStart w:id="1878" w:name="_Toc469480452"/>
      <w:bookmarkStart w:id="1879" w:name="_Toc471823243"/>
      <w:bookmarkStart w:id="1880" w:name="_Toc498512104"/>
      <w:bookmarkStart w:id="1881" w:name="_Toc503263126"/>
      <w:r w:rsidRPr="00FB4A2A">
        <w:rPr>
          <w:sz w:val="24"/>
          <w:szCs w:val="24"/>
        </w:rPr>
        <w:lastRenderedPageBreak/>
        <w:t>Инструкции по заполнению</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rsidR="00211593" w:rsidRPr="00FB4A2A" w:rsidRDefault="00211593" w:rsidP="000E1865">
      <w:pPr>
        <w:pStyle w:val="aff"/>
        <w:numPr>
          <w:ilvl w:val="3"/>
          <w:numId w:val="56"/>
        </w:numPr>
        <w:spacing w:after="100" w:afterAutospacing="1" w:line="240" w:lineRule="auto"/>
        <w:rPr>
          <w:sz w:val="24"/>
          <w:szCs w:val="24"/>
        </w:rPr>
      </w:pPr>
      <w:r w:rsidRPr="00FB4A2A">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FB4A2A">
        <w:fldChar w:fldCharType="begin"/>
      </w:r>
      <w:r w:rsidR="000A775A" w:rsidRPr="00FB4A2A">
        <w:instrText xml:space="preserve"> REF _Ref55336310 \r \h  \* MERGEFORMAT </w:instrText>
      </w:r>
      <w:r w:rsidR="000A775A" w:rsidRPr="00FB4A2A">
        <w:fldChar w:fldCharType="separate"/>
      </w:r>
      <w:r w:rsidR="00D40CE6" w:rsidRPr="00D40CE6">
        <w:rPr>
          <w:sz w:val="24"/>
          <w:szCs w:val="24"/>
        </w:rPr>
        <w:t>4.1</w:t>
      </w:r>
      <w:r w:rsidR="000A775A" w:rsidRPr="00FB4A2A">
        <w:fldChar w:fldCharType="end"/>
      </w:r>
      <w:r w:rsidRPr="00FB4A2A">
        <w:rPr>
          <w:sz w:val="24"/>
          <w:szCs w:val="24"/>
        </w:rPr>
        <w:t>).</w:t>
      </w:r>
    </w:p>
    <w:p w:rsidR="00211593" w:rsidRPr="00FB4A2A" w:rsidRDefault="00211593" w:rsidP="000E1865">
      <w:pPr>
        <w:pStyle w:val="aff"/>
        <w:numPr>
          <w:ilvl w:val="3"/>
          <w:numId w:val="56"/>
        </w:numPr>
        <w:spacing w:after="100" w:afterAutospacing="1" w:line="240" w:lineRule="auto"/>
        <w:rPr>
          <w:sz w:val="24"/>
          <w:szCs w:val="24"/>
        </w:rPr>
      </w:pPr>
      <w:r w:rsidRPr="00FB4A2A">
        <w:rPr>
          <w:sz w:val="24"/>
          <w:szCs w:val="24"/>
        </w:rPr>
        <w:t xml:space="preserve">Участник указывает свое фирменное наименование (в </w:t>
      </w:r>
      <w:proofErr w:type="spellStart"/>
      <w:r w:rsidRPr="00FB4A2A">
        <w:rPr>
          <w:sz w:val="24"/>
          <w:szCs w:val="24"/>
        </w:rPr>
        <w:t>т.ч</w:t>
      </w:r>
      <w:proofErr w:type="spellEnd"/>
      <w:r w:rsidRPr="00FB4A2A">
        <w:rPr>
          <w:sz w:val="24"/>
          <w:szCs w:val="24"/>
        </w:rPr>
        <w:t>. организационно-правовую форму) и свой адрес.</w:t>
      </w:r>
    </w:p>
    <w:p w:rsidR="00211593" w:rsidRPr="00FB4A2A" w:rsidRDefault="00827F49" w:rsidP="000E1865">
      <w:pPr>
        <w:pStyle w:val="aff"/>
        <w:numPr>
          <w:ilvl w:val="3"/>
          <w:numId w:val="56"/>
        </w:numPr>
        <w:spacing w:after="100" w:afterAutospacing="1" w:line="240" w:lineRule="auto"/>
        <w:rPr>
          <w:sz w:val="24"/>
          <w:szCs w:val="24"/>
        </w:rPr>
      </w:pPr>
      <w:r w:rsidRPr="00FB4A2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FB4A2A">
        <w:rPr>
          <w:b/>
          <w:i/>
          <w:sz w:val="24"/>
          <w:szCs w:val="24"/>
        </w:rPr>
        <w:t xml:space="preserve">{указывается наименование Участника} </w:t>
      </w:r>
      <w:r w:rsidRPr="00FB4A2A">
        <w:rPr>
          <w:sz w:val="24"/>
          <w:szCs w:val="24"/>
        </w:rPr>
        <w:t>НЕТ</w:t>
      </w:r>
      <w:r w:rsidRPr="00FB4A2A">
        <w:rPr>
          <w:i/>
          <w:sz w:val="24"/>
          <w:szCs w:val="24"/>
        </w:rPr>
        <w:t xml:space="preserve"> </w:t>
      </w:r>
      <w:r w:rsidRPr="00FB4A2A">
        <w:rPr>
          <w:sz w:val="24"/>
          <w:szCs w:val="24"/>
        </w:rPr>
        <w:t>лиц, в отношении которых</w:t>
      </w:r>
      <w:r w:rsidRPr="00FB4A2A">
        <w:rPr>
          <w:rFonts w:eastAsia="Calibri"/>
          <w:sz w:val="24"/>
          <w:szCs w:val="24"/>
          <w:lang w:eastAsia="en-US"/>
        </w:rPr>
        <w:t>, по его мнению, может возникнуть конфликт интересов и</w:t>
      </w:r>
      <w:r w:rsidR="00634EF4" w:rsidRPr="00FB4A2A">
        <w:rPr>
          <w:rFonts w:eastAsia="Calibri"/>
          <w:sz w:val="24"/>
          <w:szCs w:val="24"/>
          <w:lang w:eastAsia="en-US"/>
        </w:rPr>
        <w:t>/или</w:t>
      </w:r>
      <w:r w:rsidRPr="00FB4A2A">
        <w:rPr>
          <w:rFonts w:eastAsia="Calibri"/>
          <w:sz w:val="24"/>
          <w:szCs w:val="24"/>
          <w:lang w:eastAsia="en-US"/>
        </w:rPr>
        <w:t xml:space="preserve"> связей, которые могут быть признаны аффилированными </w:t>
      </w:r>
      <w:r w:rsidRPr="00FB4A2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FB4A2A" w:rsidRDefault="00211593" w:rsidP="000E1865">
      <w:pPr>
        <w:pStyle w:val="aff"/>
        <w:numPr>
          <w:ilvl w:val="3"/>
          <w:numId w:val="56"/>
        </w:numPr>
        <w:spacing w:after="100" w:afterAutospacing="1" w:line="240" w:lineRule="auto"/>
        <w:rPr>
          <w:sz w:val="24"/>
          <w:szCs w:val="24"/>
        </w:rPr>
      </w:pPr>
      <w:r w:rsidRPr="00FB4A2A">
        <w:rPr>
          <w:sz w:val="24"/>
          <w:szCs w:val="24"/>
        </w:rPr>
        <w:t xml:space="preserve">При составлении данного письма Участник должен учесть, что сокрытие любой информации о наличии </w:t>
      </w:r>
      <w:r w:rsidR="00602FCE" w:rsidRPr="00FB4A2A">
        <w:rPr>
          <w:rFonts w:eastAsia="Calibri"/>
          <w:sz w:val="24"/>
          <w:szCs w:val="24"/>
          <w:lang w:eastAsia="en-US"/>
        </w:rPr>
        <w:t xml:space="preserve">конфликта интересов и </w:t>
      </w:r>
      <w:r w:rsidR="00602FCE" w:rsidRPr="00FB4A2A">
        <w:rPr>
          <w:sz w:val="24"/>
          <w:szCs w:val="24"/>
        </w:rPr>
        <w:t>связей</w:t>
      </w:r>
      <w:r w:rsidRPr="00FB4A2A">
        <w:rPr>
          <w:sz w:val="24"/>
          <w:szCs w:val="24"/>
        </w:rPr>
        <w:t xml:space="preserve">, носящих характер </w:t>
      </w:r>
      <w:proofErr w:type="spellStart"/>
      <w:r w:rsidRPr="00FB4A2A">
        <w:rPr>
          <w:sz w:val="24"/>
          <w:szCs w:val="24"/>
        </w:rPr>
        <w:t>аффилированности</w:t>
      </w:r>
      <w:proofErr w:type="spellEnd"/>
      <w:r w:rsidRPr="00FB4A2A">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FB4A2A">
        <w:rPr>
          <w:sz w:val="24"/>
          <w:szCs w:val="24"/>
        </w:rPr>
        <w:t>Конкурса</w:t>
      </w:r>
      <w:r w:rsidRPr="00FB4A2A">
        <w:rPr>
          <w:sz w:val="24"/>
          <w:szCs w:val="24"/>
        </w:rPr>
        <w:t xml:space="preserve"> может быть признано </w:t>
      </w:r>
      <w:r w:rsidR="00B07CE9" w:rsidRPr="00FB4A2A">
        <w:rPr>
          <w:sz w:val="24"/>
          <w:szCs w:val="24"/>
        </w:rPr>
        <w:t>Конкурсной</w:t>
      </w:r>
      <w:r w:rsidRPr="00FB4A2A">
        <w:rPr>
          <w:sz w:val="24"/>
          <w:szCs w:val="24"/>
        </w:rPr>
        <w:t xml:space="preserve"> комиссией существенным нарушением условий данного </w:t>
      </w:r>
      <w:r w:rsidR="005A1FF6" w:rsidRPr="00FB4A2A">
        <w:rPr>
          <w:sz w:val="24"/>
          <w:szCs w:val="24"/>
        </w:rPr>
        <w:t>Конкурса</w:t>
      </w:r>
      <w:r w:rsidRPr="00FB4A2A">
        <w:rPr>
          <w:sz w:val="24"/>
          <w:szCs w:val="24"/>
        </w:rPr>
        <w:t xml:space="preserve">, и повлечь отклонение Заявки такого Участника. </w:t>
      </w:r>
    </w:p>
    <w:bookmarkEnd w:id="1811"/>
    <w:bookmarkEnd w:id="1812"/>
    <w:bookmarkEnd w:id="1813"/>
    <w:bookmarkEnd w:id="1814"/>
    <w:bookmarkEnd w:id="1815"/>
    <w:p w:rsidR="00211593" w:rsidRPr="00FB4A2A" w:rsidRDefault="00211593" w:rsidP="00211593"/>
    <w:p w:rsidR="00211593" w:rsidRPr="00FB4A2A" w:rsidRDefault="00211593" w:rsidP="00211593"/>
    <w:p w:rsidR="00211593" w:rsidRPr="00FB4A2A" w:rsidRDefault="00211593" w:rsidP="00211593"/>
    <w:p w:rsidR="00211593" w:rsidRPr="00FB4A2A" w:rsidRDefault="00211593" w:rsidP="00211593"/>
    <w:p w:rsidR="00211593" w:rsidRPr="00FB4A2A" w:rsidRDefault="00211593" w:rsidP="00211593"/>
    <w:p w:rsidR="00211593" w:rsidRPr="00FB4A2A" w:rsidRDefault="00211593" w:rsidP="00211593"/>
    <w:p w:rsidR="00211593" w:rsidRPr="00FB4A2A" w:rsidRDefault="00211593" w:rsidP="00211593"/>
    <w:p w:rsidR="00211593" w:rsidRPr="00FB4A2A" w:rsidRDefault="00211593" w:rsidP="000E1865">
      <w:pPr>
        <w:pStyle w:val="2"/>
        <w:keepNext/>
        <w:pageBreakBefore/>
        <w:numPr>
          <w:ilvl w:val="1"/>
          <w:numId w:val="56"/>
        </w:numPr>
        <w:suppressAutoHyphens/>
        <w:spacing w:before="100" w:beforeAutospacing="1" w:after="100" w:afterAutospacing="1" w:line="240" w:lineRule="auto"/>
        <w:jc w:val="left"/>
        <w:rPr>
          <w:szCs w:val="22"/>
        </w:rPr>
        <w:sectPr w:rsidR="00211593" w:rsidRPr="00FB4A2A" w:rsidSect="008E2323">
          <w:pgSz w:w="11906" w:h="16838" w:code="9"/>
          <w:pgMar w:top="680" w:right="567" w:bottom="539" w:left="1134" w:header="680" w:footer="278" w:gutter="0"/>
          <w:cols w:space="708"/>
          <w:titlePg/>
          <w:docGrid w:linePitch="360"/>
        </w:sectPr>
      </w:pPr>
      <w:bookmarkStart w:id="1882" w:name="_Toc318208007"/>
    </w:p>
    <w:p w:rsidR="00211593" w:rsidRPr="00FB4A2A" w:rsidRDefault="0089679E"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883" w:name="_Toc423423680"/>
      <w:bookmarkStart w:id="1884" w:name="_Ref440272035"/>
      <w:bookmarkStart w:id="1885" w:name="_Ref440274733"/>
      <w:bookmarkStart w:id="1886" w:name="_Toc441131134"/>
      <w:bookmarkStart w:id="1887" w:name="_Toc503263127"/>
      <w:r w:rsidRPr="00FB4A2A">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FB4A2A">
        <w:rPr>
          <w:sz w:val="24"/>
          <w:szCs w:val="24"/>
        </w:rPr>
        <w:t xml:space="preserve"> (форма 1</w:t>
      </w:r>
      <w:r w:rsidR="00941365" w:rsidRPr="00FB4A2A">
        <w:rPr>
          <w:sz w:val="24"/>
          <w:szCs w:val="24"/>
        </w:rPr>
        <w:t>0</w:t>
      </w:r>
      <w:r w:rsidR="00211593" w:rsidRPr="00FB4A2A">
        <w:rPr>
          <w:sz w:val="24"/>
          <w:szCs w:val="24"/>
        </w:rPr>
        <w:t>)</w:t>
      </w:r>
      <w:bookmarkEnd w:id="1882"/>
      <w:bookmarkEnd w:id="1883"/>
      <w:bookmarkEnd w:id="1884"/>
      <w:bookmarkEnd w:id="1885"/>
      <w:bookmarkEnd w:id="1886"/>
      <w:bookmarkEnd w:id="1887"/>
    </w:p>
    <w:p w:rsidR="00211593" w:rsidRPr="00FB4A2A" w:rsidRDefault="0089679E" w:rsidP="000E1865">
      <w:pPr>
        <w:pStyle w:val="3"/>
        <w:numPr>
          <w:ilvl w:val="2"/>
          <w:numId w:val="56"/>
        </w:numPr>
        <w:rPr>
          <w:sz w:val="24"/>
          <w:szCs w:val="24"/>
        </w:rPr>
      </w:pPr>
      <w:bookmarkStart w:id="1888" w:name="_Toc343690584"/>
      <w:bookmarkStart w:id="1889" w:name="_Toc372294428"/>
      <w:bookmarkStart w:id="1890" w:name="_Toc379288896"/>
      <w:bookmarkStart w:id="1891" w:name="_Toc384734780"/>
      <w:bookmarkStart w:id="1892" w:name="_Toc396984078"/>
      <w:bookmarkStart w:id="1893" w:name="_Toc423423681"/>
      <w:bookmarkStart w:id="1894" w:name="_Toc439170710"/>
      <w:bookmarkStart w:id="1895" w:name="_Toc439172812"/>
      <w:bookmarkStart w:id="1896" w:name="_Toc439173253"/>
      <w:bookmarkStart w:id="1897" w:name="_Toc439238249"/>
      <w:bookmarkStart w:id="1898" w:name="_Toc439252796"/>
      <w:bookmarkStart w:id="1899" w:name="_Toc439323770"/>
      <w:bookmarkStart w:id="1900" w:name="_Toc440361405"/>
      <w:bookmarkStart w:id="1901" w:name="_Toc440376287"/>
      <w:bookmarkStart w:id="1902" w:name="_Toc440382545"/>
      <w:bookmarkStart w:id="1903" w:name="_Toc440447215"/>
      <w:bookmarkStart w:id="1904" w:name="_Toc440632376"/>
      <w:bookmarkStart w:id="1905" w:name="_Toc440875148"/>
      <w:bookmarkStart w:id="1906" w:name="_Toc441131135"/>
      <w:bookmarkStart w:id="1907" w:name="_Toc441572140"/>
      <w:bookmarkStart w:id="1908" w:name="_Toc441575232"/>
      <w:bookmarkStart w:id="1909" w:name="_Toc442195898"/>
      <w:bookmarkStart w:id="1910" w:name="_Toc442251940"/>
      <w:bookmarkStart w:id="1911" w:name="_Toc442258889"/>
      <w:bookmarkStart w:id="1912" w:name="_Toc442259129"/>
      <w:bookmarkStart w:id="1913" w:name="_Toc447292892"/>
      <w:bookmarkStart w:id="1914" w:name="_Toc461808964"/>
      <w:bookmarkStart w:id="1915" w:name="_Toc463514796"/>
      <w:bookmarkStart w:id="1916" w:name="_Toc466967523"/>
      <w:bookmarkStart w:id="1917" w:name="_Toc467574715"/>
      <w:bookmarkStart w:id="1918" w:name="_Toc468441758"/>
      <w:bookmarkStart w:id="1919" w:name="_Toc469480233"/>
      <w:bookmarkStart w:id="1920" w:name="_Toc472409262"/>
      <w:bookmarkStart w:id="1921" w:name="_Toc498417409"/>
      <w:bookmarkStart w:id="1922" w:name="_Toc498512106"/>
      <w:bookmarkStart w:id="1923" w:name="_Toc503263128"/>
      <w:r w:rsidRPr="00FB4A2A">
        <w:rPr>
          <w:sz w:val="24"/>
          <w:szCs w:val="24"/>
        </w:rPr>
        <w:t xml:space="preserve">Форма </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r w:rsidRPr="00FB4A2A">
        <w:rPr>
          <w:sz w:val="24"/>
          <w:szCs w:val="24"/>
        </w:rPr>
        <w:t>справки о цепочке собственников участника закупочной процедуры, включая бенефициаров (в том числе конечных)</w:t>
      </w:r>
      <w:bookmarkEnd w:id="1921"/>
      <w:bookmarkEnd w:id="1922"/>
      <w:bookmarkEnd w:id="1923"/>
    </w:p>
    <w:p w:rsidR="00211593" w:rsidRPr="00FB4A2A" w:rsidRDefault="00211593" w:rsidP="00211593">
      <w:pPr>
        <w:tabs>
          <w:tab w:val="left" w:pos="4757"/>
        </w:tabs>
        <w:ind w:left="567" w:firstLine="0"/>
        <w:jc w:val="left"/>
      </w:pPr>
      <w:r w:rsidRPr="00FB4A2A">
        <w:t>Приложение 1</w:t>
      </w:r>
      <w:r w:rsidR="00941365" w:rsidRPr="00FB4A2A">
        <w:t>0</w:t>
      </w:r>
      <w:r w:rsidRPr="00FB4A2A">
        <w:t xml:space="preserve"> к письму о подаче оферты</w:t>
      </w:r>
      <w:r w:rsidRPr="00FB4A2A">
        <w:br/>
        <w:t>от «____»_____________ г. №__________</w:t>
      </w:r>
    </w:p>
    <w:p w:rsidR="00211593" w:rsidRPr="00FB4A2A" w:rsidRDefault="00211593" w:rsidP="00211593">
      <w:pPr>
        <w:ind w:firstLine="0"/>
      </w:pPr>
    </w:p>
    <w:p w:rsidR="0089679E" w:rsidRPr="00FB4A2A" w:rsidRDefault="0089679E" w:rsidP="0089679E">
      <w:pPr>
        <w:ind w:firstLine="0"/>
        <w:jc w:val="center"/>
        <w:rPr>
          <w:b/>
          <w:szCs w:val="24"/>
        </w:rPr>
      </w:pPr>
      <w:r w:rsidRPr="00FB4A2A">
        <w:rPr>
          <w:b/>
          <w:szCs w:val="24"/>
        </w:rPr>
        <w:t>Справка о цепочке собственников участника закупочной процедуры, включая бенефициаров (в том числе конечных) *</w:t>
      </w:r>
    </w:p>
    <w:p w:rsidR="0089679E" w:rsidRPr="00FB4A2A" w:rsidRDefault="0089679E" w:rsidP="0089679E">
      <w:pPr>
        <w:ind w:firstLine="0"/>
      </w:pPr>
    </w:p>
    <w:p w:rsidR="0089679E" w:rsidRPr="00FB4A2A" w:rsidRDefault="0089679E" w:rsidP="0089679E">
      <w:pPr>
        <w:ind w:firstLine="0"/>
      </w:pPr>
      <w:r w:rsidRPr="00FB4A2A">
        <w:t>Наименование и адрес Участника: __________________________________________</w:t>
      </w:r>
    </w:p>
    <w:p w:rsidR="0089679E" w:rsidRPr="00FB4A2A" w:rsidRDefault="0089679E" w:rsidP="0089679E">
      <w:pPr>
        <w:ind w:firstLine="0"/>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F1498C" w:rsidRPr="00FB4A2A" w:rsidTr="00580301">
        <w:trPr>
          <w:trHeight w:val="331"/>
        </w:trPr>
        <w:tc>
          <w:tcPr>
            <w:tcW w:w="453" w:type="dxa"/>
            <w:vMerge w:val="restart"/>
            <w:shd w:val="clear" w:color="000000" w:fill="FFFFFF"/>
            <w:vAlign w:val="center"/>
          </w:tcPr>
          <w:p w:rsidR="0089679E" w:rsidRPr="00FB4A2A" w:rsidRDefault="0089679E" w:rsidP="00580301">
            <w:pPr>
              <w:ind w:firstLine="0"/>
              <w:jc w:val="center"/>
              <w:rPr>
                <w:b/>
                <w:bCs/>
                <w:sz w:val="16"/>
                <w:szCs w:val="16"/>
              </w:rPr>
            </w:pPr>
            <w:r w:rsidRPr="00FB4A2A">
              <w:rPr>
                <w:b/>
                <w:bCs/>
                <w:sz w:val="16"/>
                <w:szCs w:val="16"/>
              </w:rPr>
              <w:t>№ п./п.</w:t>
            </w:r>
          </w:p>
        </w:tc>
        <w:tc>
          <w:tcPr>
            <w:tcW w:w="5952" w:type="dxa"/>
            <w:gridSpan w:val="6"/>
            <w:shd w:val="clear" w:color="000000" w:fill="FFFFFF"/>
            <w:vAlign w:val="center"/>
          </w:tcPr>
          <w:p w:rsidR="0089679E" w:rsidRPr="00FB4A2A" w:rsidRDefault="0089679E" w:rsidP="00580301">
            <w:pPr>
              <w:ind w:firstLine="0"/>
              <w:jc w:val="center"/>
              <w:rPr>
                <w:b/>
                <w:bCs/>
                <w:sz w:val="16"/>
                <w:szCs w:val="16"/>
              </w:rPr>
            </w:pPr>
            <w:r w:rsidRPr="00FB4A2A">
              <w:rPr>
                <w:b/>
                <w:bCs/>
                <w:sz w:val="16"/>
                <w:szCs w:val="16"/>
              </w:rPr>
              <w:t>Информация об организации</w:t>
            </w:r>
          </w:p>
        </w:tc>
        <w:tc>
          <w:tcPr>
            <w:tcW w:w="570" w:type="dxa"/>
            <w:vMerge w:val="restart"/>
            <w:shd w:val="clear" w:color="auto" w:fill="auto"/>
            <w:vAlign w:val="center"/>
          </w:tcPr>
          <w:p w:rsidR="0089679E" w:rsidRPr="00FB4A2A" w:rsidRDefault="0089679E" w:rsidP="00580301">
            <w:pPr>
              <w:ind w:right="-108" w:firstLine="0"/>
              <w:jc w:val="center"/>
              <w:rPr>
                <w:b/>
                <w:bCs/>
                <w:sz w:val="16"/>
                <w:szCs w:val="16"/>
              </w:rPr>
            </w:pPr>
            <w:r w:rsidRPr="00FB4A2A">
              <w:rPr>
                <w:b/>
                <w:bCs/>
                <w:sz w:val="16"/>
                <w:szCs w:val="16"/>
              </w:rPr>
              <w:t>№</w:t>
            </w:r>
          </w:p>
        </w:tc>
        <w:tc>
          <w:tcPr>
            <w:tcW w:w="8647" w:type="dxa"/>
            <w:gridSpan w:val="7"/>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Информация о цепочке собственников организации (включая конечных бенефициаров)</w:t>
            </w:r>
          </w:p>
        </w:tc>
      </w:tr>
      <w:tr w:rsidR="00F1498C" w:rsidRPr="00FB4A2A" w:rsidTr="00580301">
        <w:trPr>
          <w:trHeight w:val="847"/>
        </w:trPr>
        <w:tc>
          <w:tcPr>
            <w:tcW w:w="453" w:type="dxa"/>
            <w:vMerge/>
            <w:shd w:val="clear" w:color="000000" w:fill="FFFFFF"/>
            <w:vAlign w:val="center"/>
            <w:hideMark/>
          </w:tcPr>
          <w:p w:rsidR="0089679E" w:rsidRPr="00FB4A2A" w:rsidRDefault="0089679E" w:rsidP="00580301">
            <w:pPr>
              <w:ind w:firstLine="0"/>
              <w:jc w:val="center"/>
              <w:rPr>
                <w:b/>
                <w:bCs/>
                <w:sz w:val="16"/>
                <w:szCs w:val="16"/>
              </w:rPr>
            </w:pPr>
          </w:p>
        </w:tc>
        <w:tc>
          <w:tcPr>
            <w:tcW w:w="568" w:type="dxa"/>
            <w:shd w:val="clear" w:color="000000" w:fill="FFFFFF"/>
            <w:vAlign w:val="center"/>
            <w:hideMark/>
          </w:tcPr>
          <w:p w:rsidR="0089679E" w:rsidRPr="00FB4A2A" w:rsidRDefault="0089679E" w:rsidP="00580301">
            <w:pPr>
              <w:ind w:right="-108" w:firstLine="0"/>
              <w:jc w:val="center"/>
              <w:rPr>
                <w:b/>
                <w:bCs/>
                <w:sz w:val="16"/>
                <w:szCs w:val="16"/>
              </w:rPr>
            </w:pPr>
            <w:r w:rsidRPr="00FB4A2A">
              <w:rPr>
                <w:b/>
                <w:bCs/>
                <w:sz w:val="16"/>
                <w:szCs w:val="16"/>
              </w:rPr>
              <w:t>ИНН</w:t>
            </w:r>
          </w:p>
        </w:tc>
        <w:tc>
          <w:tcPr>
            <w:tcW w:w="567" w:type="dxa"/>
            <w:shd w:val="clear" w:color="000000" w:fill="FFFFFF"/>
            <w:vAlign w:val="center"/>
            <w:hideMark/>
          </w:tcPr>
          <w:p w:rsidR="0089679E" w:rsidRPr="00FB4A2A" w:rsidRDefault="0089679E" w:rsidP="00580301">
            <w:pPr>
              <w:ind w:right="-108" w:firstLine="0"/>
              <w:jc w:val="center"/>
              <w:rPr>
                <w:b/>
                <w:bCs/>
                <w:sz w:val="16"/>
                <w:szCs w:val="16"/>
              </w:rPr>
            </w:pPr>
            <w:r w:rsidRPr="00FB4A2A">
              <w:rPr>
                <w:b/>
                <w:bCs/>
                <w:sz w:val="16"/>
                <w:szCs w:val="16"/>
              </w:rPr>
              <w:t>ОГРН</w:t>
            </w:r>
          </w:p>
        </w:tc>
        <w:tc>
          <w:tcPr>
            <w:tcW w:w="1135" w:type="dxa"/>
            <w:shd w:val="clear" w:color="000000" w:fill="FFFFFF"/>
            <w:vAlign w:val="center"/>
            <w:hideMark/>
          </w:tcPr>
          <w:p w:rsidR="0089679E" w:rsidRPr="00FB4A2A" w:rsidRDefault="0089679E" w:rsidP="00580301">
            <w:pPr>
              <w:ind w:right="-108" w:firstLine="0"/>
              <w:jc w:val="center"/>
              <w:rPr>
                <w:b/>
                <w:bCs/>
                <w:sz w:val="16"/>
                <w:szCs w:val="16"/>
              </w:rPr>
            </w:pPr>
            <w:r w:rsidRPr="00FB4A2A">
              <w:rPr>
                <w:b/>
                <w:bCs/>
                <w:sz w:val="16"/>
                <w:szCs w:val="16"/>
              </w:rPr>
              <w:t>Наименование краткое</w:t>
            </w:r>
          </w:p>
        </w:tc>
        <w:tc>
          <w:tcPr>
            <w:tcW w:w="879" w:type="dxa"/>
            <w:shd w:val="clear" w:color="000000" w:fill="FFFFFF"/>
            <w:vAlign w:val="center"/>
            <w:hideMark/>
          </w:tcPr>
          <w:p w:rsidR="0089679E" w:rsidRPr="00FB4A2A" w:rsidRDefault="0089679E" w:rsidP="00580301">
            <w:pPr>
              <w:ind w:right="-108" w:firstLine="0"/>
              <w:jc w:val="center"/>
              <w:rPr>
                <w:b/>
                <w:bCs/>
                <w:sz w:val="16"/>
                <w:szCs w:val="16"/>
              </w:rPr>
            </w:pPr>
            <w:r w:rsidRPr="00FB4A2A">
              <w:rPr>
                <w:b/>
                <w:bCs/>
                <w:sz w:val="16"/>
                <w:szCs w:val="16"/>
              </w:rPr>
              <w:t>Код ОКВЭД</w:t>
            </w:r>
          </w:p>
        </w:tc>
        <w:tc>
          <w:tcPr>
            <w:tcW w:w="1247" w:type="dxa"/>
            <w:shd w:val="clear" w:color="000000" w:fill="FFFFFF"/>
            <w:vAlign w:val="center"/>
            <w:hideMark/>
          </w:tcPr>
          <w:p w:rsidR="0089679E" w:rsidRPr="00FB4A2A" w:rsidRDefault="0089679E" w:rsidP="00580301">
            <w:pPr>
              <w:ind w:right="-108" w:firstLine="0"/>
              <w:jc w:val="center"/>
              <w:rPr>
                <w:b/>
                <w:bCs/>
                <w:sz w:val="16"/>
                <w:szCs w:val="16"/>
              </w:rPr>
            </w:pPr>
            <w:r w:rsidRPr="00FB4A2A">
              <w:rPr>
                <w:b/>
                <w:bCs/>
                <w:sz w:val="16"/>
                <w:szCs w:val="16"/>
              </w:rPr>
              <w:t>Ф.И.О. руководителя</w:t>
            </w:r>
          </w:p>
        </w:tc>
        <w:tc>
          <w:tcPr>
            <w:tcW w:w="1556" w:type="dxa"/>
            <w:shd w:val="clear" w:color="000000" w:fill="FFFFFF"/>
            <w:vAlign w:val="center"/>
            <w:hideMark/>
          </w:tcPr>
          <w:p w:rsidR="0089679E" w:rsidRPr="00FB4A2A" w:rsidRDefault="0089679E" w:rsidP="00580301">
            <w:pPr>
              <w:ind w:right="-108" w:firstLine="0"/>
              <w:jc w:val="center"/>
              <w:rPr>
                <w:b/>
                <w:bCs/>
                <w:sz w:val="16"/>
                <w:szCs w:val="16"/>
              </w:rPr>
            </w:pPr>
            <w:r w:rsidRPr="00FB4A2A">
              <w:rPr>
                <w:b/>
                <w:bCs/>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FB4A2A" w:rsidRDefault="0089679E" w:rsidP="00580301">
            <w:pPr>
              <w:ind w:right="-108" w:firstLine="0"/>
              <w:jc w:val="center"/>
              <w:rPr>
                <w:b/>
                <w:bCs/>
                <w:sz w:val="16"/>
                <w:szCs w:val="16"/>
              </w:rPr>
            </w:pPr>
          </w:p>
        </w:tc>
        <w:tc>
          <w:tcPr>
            <w:tcW w:w="554" w:type="dxa"/>
            <w:shd w:val="clear" w:color="auto" w:fill="auto"/>
            <w:vAlign w:val="center"/>
            <w:hideMark/>
          </w:tcPr>
          <w:p w:rsidR="0089679E" w:rsidRPr="00FB4A2A" w:rsidRDefault="0089679E" w:rsidP="00580301">
            <w:pPr>
              <w:ind w:right="-108" w:firstLine="0"/>
              <w:jc w:val="center"/>
              <w:rPr>
                <w:b/>
                <w:bCs/>
                <w:sz w:val="16"/>
                <w:szCs w:val="16"/>
              </w:rPr>
            </w:pPr>
            <w:r w:rsidRPr="00FB4A2A">
              <w:rPr>
                <w:b/>
                <w:bCs/>
                <w:sz w:val="16"/>
                <w:szCs w:val="16"/>
              </w:rPr>
              <w:t>ИНН</w:t>
            </w:r>
          </w:p>
        </w:tc>
        <w:tc>
          <w:tcPr>
            <w:tcW w:w="709" w:type="dxa"/>
            <w:shd w:val="clear" w:color="auto" w:fill="auto"/>
            <w:vAlign w:val="center"/>
            <w:hideMark/>
          </w:tcPr>
          <w:p w:rsidR="0089679E" w:rsidRPr="00FB4A2A" w:rsidRDefault="0089679E" w:rsidP="00580301">
            <w:pPr>
              <w:ind w:right="-108" w:firstLine="0"/>
              <w:jc w:val="center"/>
              <w:rPr>
                <w:b/>
                <w:bCs/>
                <w:sz w:val="16"/>
                <w:szCs w:val="16"/>
              </w:rPr>
            </w:pPr>
            <w:r w:rsidRPr="00FB4A2A">
              <w:rPr>
                <w:b/>
                <w:bCs/>
                <w:sz w:val="16"/>
                <w:szCs w:val="16"/>
              </w:rPr>
              <w:t>ОГРН</w:t>
            </w:r>
          </w:p>
        </w:tc>
        <w:tc>
          <w:tcPr>
            <w:tcW w:w="1134" w:type="dxa"/>
            <w:shd w:val="clear" w:color="auto" w:fill="auto"/>
            <w:vAlign w:val="center"/>
            <w:hideMark/>
          </w:tcPr>
          <w:p w:rsidR="0089679E" w:rsidRPr="00FB4A2A" w:rsidRDefault="0089679E" w:rsidP="00580301">
            <w:pPr>
              <w:ind w:right="-108" w:firstLine="0"/>
              <w:jc w:val="center"/>
              <w:rPr>
                <w:b/>
                <w:bCs/>
                <w:sz w:val="16"/>
                <w:szCs w:val="16"/>
              </w:rPr>
            </w:pPr>
            <w:r w:rsidRPr="00FB4A2A">
              <w:rPr>
                <w:b/>
                <w:bCs/>
                <w:sz w:val="16"/>
                <w:szCs w:val="16"/>
              </w:rPr>
              <w:t>Наименование/ФИО</w:t>
            </w:r>
          </w:p>
        </w:tc>
        <w:tc>
          <w:tcPr>
            <w:tcW w:w="1275" w:type="dxa"/>
            <w:shd w:val="clear" w:color="auto" w:fill="auto"/>
            <w:vAlign w:val="center"/>
            <w:hideMark/>
          </w:tcPr>
          <w:p w:rsidR="0089679E" w:rsidRPr="00FB4A2A" w:rsidRDefault="0089679E" w:rsidP="00580301">
            <w:pPr>
              <w:ind w:right="-108" w:firstLine="0"/>
              <w:jc w:val="center"/>
              <w:rPr>
                <w:b/>
                <w:bCs/>
                <w:sz w:val="16"/>
                <w:szCs w:val="16"/>
              </w:rPr>
            </w:pPr>
            <w:r w:rsidRPr="00FB4A2A">
              <w:rPr>
                <w:b/>
                <w:bCs/>
                <w:sz w:val="16"/>
                <w:szCs w:val="16"/>
              </w:rPr>
              <w:t>Адрес регистрации</w:t>
            </w:r>
          </w:p>
        </w:tc>
        <w:tc>
          <w:tcPr>
            <w:tcW w:w="1701" w:type="dxa"/>
            <w:shd w:val="clear" w:color="auto" w:fill="auto"/>
            <w:vAlign w:val="center"/>
            <w:hideMark/>
          </w:tcPr>
          <w:p w:rsidR="0089679E" w:rsidRPr="00FB4A2A" w:rsidRDefault="0089679E" w:rsidP="00580301">
            <w:pPr>
              <w:ind w:right="-108" w:firstLine="0"/>
              <w:jc w:val="center"/>
              <w:rPr>
                <w:b/>
                <w:bCs/>
                <w:sz w:val="16"/>
                <w:szCs w:val="16"/>
              </w:rPr>
            </w:pPr>
            <w:r w:rsidRPr="00FB4A2A">
              <w:rPr>
                <w:b/>
                <w:bCs/>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FB4A2A" w:rsidRDefault="0089679E" w:rsidP="00580301">
            <w:pPr>
              <w:ind w:right="-108" w:firstLine="0"/>
              <w:jc w:val="center"/>
              <w:rPr>
                <w:b/>
                <w:bCs/>
                <w:sz w:val="16"/>
                <w:szCs w:val="16"/>
              </w:rPr>
            </w:pPr>
            <w:r w:rsidRPr="00FB4A2A">
              <w:rPr>
                <w:b/>
                <w:bCs/>
                <w:sz w:val="16"/>
                <w:szCs w:val="16"/>
              </w:rPr>
              <w:t>Руководитель/ участник/ акционер/ бенефициар</w:t>
            </w:r>
          </w:p>
        </w:tc>
        <w:tc>
          <w:tcPr>
            <w:tcW w:w="1572" w:type="dxa"/>
            <w:shd w:val="clear" w:color="auto" w:fill="auto"/>
            <w:vAlign w:val="center"/>
            <w:hideMark/>
          </w:tcPr>
          <w:p w:rsidR="0089679E" w:rsidRPr="00FB4A2A" w:rsidRDefault="0089679E" w:rsidP="002C7325">
            <w:pPr>
              <w:ind w:right="-108" w:firstLine="0"/>
              <w:jc w:val="center"/>
              <w:rPr>
                <w:b/>
                <w:bCs/>
                <w:sz w:val="16"/>
                <w:szCs w:val="16"/>
              </w:rPr>
            </w:pPr>
            <w:r w:rsidRPr="00FB4A2A">
              <w:rPr>
                <w:b/>
                <w:bCs/>
                <w:sz w:val="16"/>
                <w:szCs w:val="16"/>
              </w:rPr>
              <w:t>Информация о подтверждающих документах (наименование, реквизиты и т.д.)</w:t>
            </w:r>
          </w:p>
        </w:tc>
      </w:tr>
      <w:tr w:rsidR="00F1498C" w:rsidRPr="00FB4A2A" w:rsidTr="00580301">
        <w:trPr>
          <w:trHeight w:val="225"/>
        </w:trPr>
        <w:tc>
          <w:tcPr>
            <w:tcW w:w="453"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1</w:t>
            </w:r>
          </w:p>
        </w:tc>
        <w:tc>
          <w:tcPr>
            <w:tcW w:w="568"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2</w:t>
            </w:r>
          </w:p>
        </w:tc>
        <w:tc>
          <w:tcPr>
            <w:tcW w:w="567"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3</w:t>
            </w:r>
          </w:p>
        </w:tc>
        <w:tc>
          <w:tcPr>
            <w:tcW w:w="1135"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4</w:t>
            </w:r>
          </w:p>
        </w:tc>
        <w:tc>
          <w:tcPr>
            <w:tcW w:w="879"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5</w:t>
            </w:r>
          </w:p>
        </w:tc>
        <w:tc>
          <w:tcPr>
            <w:tcW w:w="1247"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6</w:t>
            </w:r>
          </w:p>
        </w:tc>
        <w:tc>
          <w:tcPr>
            <w:tcW w:w="1556"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7</w:t>
            </w:r>
          </w:p>
        </w:tc>
        <w:tc>
          <w:tcPr>
            <w:tcW w:w="570" w:type="dxa"/>
            <w:shd w:val="clear" w:color="auto" w:fill="auto"/>
            <w:vAlign w:val="center"/>
            <w:hideMark/>
          </w:tcPr>
          <w:p w:rsidR="0089679E" w:rsidRPr="00FB4A2A" w:rsidRDefault="0089679E" w:rsidP="00580301">
            <w:pPr>
              <w:ind w:firstLine="0"/>
              <w:jc w:val="center"/>
              <w:rPr>
                <w:b/>
                <w:bCs/>
                <w:sz w:val="16"/>
                <w:szCs w:val="16"/>
              </w:rPr>
            </w:pPr>
            <w:r w:rsidRPr="00FB4A2A">
              <w:rPr>
                <w:b/>
                <w:bCs/>
                <w:sz w:val="16"/>
                <w:szCs w:val="16"/>
              </w:rPr>
              <w:t>8</w:t>
            </w:r>
          </w:p>
        </w:tc>
        <w:tc>
          <w:tcPr>
            <w:tcW w:w="554" w:type="dxa"/>
            <w:shd w:val="clear" w:color="auto" w:fill="auto"/>
            <w:vAlign w:val="center"/>
            <w:hideMark/>
          </w:tcPr>
          <w:p w:rsidR="0089679E" w:rsidRPr="00FB4A2A" w:rsidRDefault="0089679E" w:rsidP="00580301">
            <w:pPr>
              <w:ind w:firstLine="0"/>
              <w:jc w:val="center"/>
              <w:rPr>
                <w:b/>
                <w:bCs/>
                <w:sz w:val="16"/>
                <w:szCs w:val="16"/>
              </w:rPr>
            </w:pPr>
            <w:r w:rsidRPr="00FB4A2A">
              <w:rPr>
                <w:b/>
                <w:bCs/>
                <w:sz w:val="16"/>
                <w:szCs w:val="16"/>
              </w:rPr>
              <w:t>9</w:t>
            </w:r>
          </w:p>
        </w:tc>
        <w:tc>
          <w:tcPr>
            <w:tcW w:w="709" w:type="dxa"/>
            <w:shd w:val="clear" w:color="auto" w:fill="auto"/>
            <w:vAlign w:val="center"/>
            <w:hideMark/>
          </w:tcPr>
          <w:p w:rsidR="0089679E" w:rsidRPr="00FB4A2A" w:rsidRDefault="0089679E" w:rsidP="00580301">
            <w:pPr>
              <w:ind w:firstLine="0"/>
              <w:jc w:val="center"/>
              <w:rPr>
                <w:b/>
                <w:bCs/>
                <w:sz w:val="16"/>
                <w:szCs w:val="16"/>
              </w:rPr>
            </w:pPr>
            <w:r w:rsidRPr="00FB4A2A">
              <w:rPr>
                <w:b/>
                <w:bCs/>
                <w:sz w:val="16"/>
                <w:szCs w:val="16"/>
              </w:rPr>
              <w:t>10</w:t>
            </w:r>
          </w:p>
        </w:tc>
        <w:tc>
          <w:tcPr>
            <w:tcW w:w="1134" w:type="dxa"/>
            <w:shd w:val="clear" w:color="auto" w:fill="auto"/>
            <w:vAlign w:val="center"/>
            <w:hideMark/>
          </w:tcPr>
          <w:p w:rsidR="0089679E" w:rsidRPr="00FB4A2A" w:rsidRDefault="0089679E" w:rsidP="00580301">
            <w:pPr>
              <w:ind w:firstLine="0"/>
              <w:jc w:val="center"/>
              <w:rPr>
                <w:b/>
                <w:bCs/>
                <w:sz w:val="16"/>
                <w:szCs w:val="16"/>
              </w:rPr>
            </w:pPr>
            <w:r w:rsidRPr="00FB4A2A">
              <w:rPr>
                <w:b/>
                <w:bCs/>
                <w:sz w:val="16"/>
                <w:szCs w:val="16"/>
              </w:rPr>
              <w:t>11</w:t>
            </w:r>
          </w:p>
        </w:tc>
        <w:tc>
          <w:tcPr>
            <w:tcW w:w="1275" w:type="dxa"/>
            <w:shd w:val="clear" w:color="auto" w:fill="auto"/>
            <w:vAlign w:val="center"/>
            <w:hideMark/>
          </w:tcPr>
          <w:p w:rsidR="0089679E" w:rsidRPr="00FB4A2A" w:rsidRDefault="0089679E" w:rsidP="00580301">
            <w:pPr>
              <w:ind w:firstLine="0"/>
              <w:jc w:val="center"/>
              <w:rPr>
                <w:b/>
                <w:bCs/>
                <w:sz w:val="16"/>
                <w:szCs w:val="16"/>
              </w:rPr>
            </w:pPr>
            <w:r w:rsidRPr="00FB4A2A">
              <w:rPr>
                <w:b/>
                <w:bCs/>
                <w:sz w:val="16"/>
                <w:szCs w:val="16"/>
              </w:rPr>
              <w:t>12</w:t>
            </w:r>
          </w:p>
        </w:tc>
        <w:tc>
          <w:tcPr>
            <w:tcW w:w="1701" w:type="dxa"/>
            <w:shd w:val="clear" w:color="auto" w:fill="auto"/>
            <w:vAlign w:val="bottom"/>
            <w:hideMark/>
          </w:tcPr>
          <w:p w:rsidR="0089679E" w:rsidRPr="00FB4A2A" w:rsidRDefault="0089679E" w:rsidP="00580301">
            <w:pPr>
              <w:ind w:firstLine="0"/>
              <w:jc w:val="center"/>
              <w:rPr>
                <w:b/>
                <w:bCs/>
                <w:sz w:val="16"/>
                <w:szCs w:val="16"/>
              </w:rPr>
            </w:pPr>
            <w:r w:rsidRPr="00FB4A2A">
              <w:rPr>
                <w:b/>
                <w:bCs/>
                <w:sz w:val="16"/>
                <w:szCs w:val="16"/>
              </w:rPr>
              <w:t>13</w:t>
            </w:r>
          </w:p>
        </w:tc>
        <w:tc>
          <w:tcPr>
            <w:tcW w:w="1702" w:type="dxa"/>
            <w:shd w:val="clear" w:color="auto" w:fill="auto"/>
            <w:vAlign w:val="center"/>
            <w:hideMark/>
          </w:tcPr>
          <w:p w:rsidR="0089679E" w:rsidRPr="00FB4A2A" w:rsidRDefault="0089679E" w:rsidP="00580301">
            <w:pPr>
              <w:ind w:firstLine="0"/>
              <w:jc w:val="center"/>
              <w:rPr>
                <w:b/>
                <w:bCs/>
                <w:sz w:val="16"/>
                <w:szCs w:val="16"/>
              </w:rPr>
            </w:pPr>
            <w:r w:rsidRPr="00FB4A2A">
              <w:rPr>
                <w:b/>
                <w:bCs/>
                <w:sz w:val="16"/>
                <w:szCs w:val="16"/>
              </w:rPr>
              <w:t>14</w:t>
            </w:r>
          </w:p>
        </w:tc>
        <w:tc>
          <w:tcPr>
            <w:tcW w:w="1572" w:type="dxa"/>
            <w:shd w:val="clear" w:color="auto" w:fill="auto"/>
            <w:vAlign w:val="bottom"/>
            <w:hideMark/>
          </w:tcPr>
          <w:p w:rsidR="0089679E" w:rsidRPr="00FB4A2A" w:rsidRDefault="0089679E" w:rsidP="00580301">
            <w:pPr>
              <w:ind w:firstLine="0"/>
              <w:jc w:val="center"/>
              <w:rPr>
                <w:b/>
                <w:bCs/>
                <w:sz w:val="16"/>
                <w:szCs w:val="16"/>
              </w:rPr>
            </w:pPr>
            <w:r w:rsidRPr="00FB4A2A">
              <w:rPr>
                <w:b/>
                <w:bCs/>
                <w:sz w:val="16"/>
                <w:szCs w:val="16"/>
              </w:rPr>
              <w:t>15</w:t>
            </w: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r w:rsidRPr="00FB4A2A">
              <w:rPr>
                <w:b/>
                <w:bCs/>
                <w:sz w:val="16"/>
                <w:szCs w:val="16"/>
              </w:rPr>
              <w:t>1.</w:t>
            </w: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1.1.</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1.1.1</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1.1.2</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1.1.3</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1.1.3.1</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1.1.3.2</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1.2</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1.2.1</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1.2.2</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1.2.3</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1.3</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bl>
    <w:p w:rsidR="0089679E" w:rsidRPr="00FB4A2A" w:rsidRDefault="0089679E" w:rsidP="0089679E"/>
    <w:p w:rsidR="00211593" w:rsidRPr="00FB4A2A" w:rsidRDefault="00211593" w:rsidP="00211593">
      <w:r w:rsidRPr="00FB4A2A">
        <w:t>____________________________________</w:t>
      </w:r>
    </w:p>
    <w:p w:rsidR="00211593" w:rsidRPr="00FB4A2A" w:rsidRDefault="00211593" w:rsidP="00211593">
      <w:pPr>
        <w:ind w:right="3684"/>
        <w:jc w:val="center"/>
        <w:rPr>
          <w:vertAlign w:val="superscript"/>
        </w:rPr>
      </w:pPr>
      <w:r w:rsidRPr="00FB4A2A">
        <w:rPr>
          <w:vertAlign w:val="superscript"/>
        </w:rPr>
        <w:t>(подпись, М.П.)</w:t>
      </w:r>
    </w:p>
    <w:p w:rsidR="00211593" w:rsidRPr="00FB4A2A" w:rsidRDefault="00211593" w:rsidP="00211593">
      <w:r w:rsidRPr="00FB4A2A">
        <w:t>____________________________________</w:t>
      </w:r>
    </w:p>
    <w:p w:rsidR="00211593" w:rsidRPr="00FB4A2A" w:rsidRDefault="00211593" w:rsidP="0089679E">
      <w:pPr>
        <w:ind w:right="3684"/>
        <w:jc w:val="center"/>
      </w:pPr>
      <w:r w:rsidRPr="00FB4A2A">
        <w:rPr>
          <w:vertAlign w:val="superscript"/>
        </w:rPr>
        <w:t>(фамилия, имя, отчество подписавшего, должность)</w:t>
      </w:r>
    </w:p>
    <w:p w:rsidR="00211593" w:rsidRPr="00FB4A2A" w:rsidRDefault="00211593" w:rsidP="00211593">
      <w:pPr>
        <w:pBdr>
          <w:bottom w:val="single" w:sz="4" w:space="1" w:color="auto"/>
        </w:pBdr>
        <w:shd w:val="clear" w:color="auto" w:fill="E0E0E0"/>
        <w:ind w:right="21" w:firstLine="0"/>
        <w:jc w:val="center"/>
        <w:rPr>
          <w:b/>
          <w:spacing w:val="36"/>
        </w:rPr>
      </w:pPr>
      <w:r w:rsidRPr="00FB4A2A">
        <w:rPr>
          <w:b/>
          <w:spacing w:val="36"/>
        </w:rPr>
        <w:t>конец формы</w:t>
      </w:r>
    </w:p>
    <w:p w:rsidR="00211593" w:rsidRPr="00FB4A2A" w:rsidRDefault="00211593" w:rsidP="000E1865">
      <w:pPr>
        <w:pStyle w:val="3"/>
        <w:numPr>
          <w:ilvl w:val="2"/>
          <w:numId w:val="56"/>
        </w:numPr>
        <w:rPr>
          <w:sz w:val="22"/>
        </w:rPr>
        <w:sectPr w:rsidR="00211593" w:rsidRPr="00FB4A2A" w:rsidSect="0089679E">
          <w:pgSz w:w="16838" w:h="11906" w:orient="landscape" w:code="9"/>
          <w:pgMar w:top="993" w:right="680" w:bottom="567" w:left="539" w:header="680" w:footer="278" w:gutter="0"/>
          <w:cols w:space="708"/>
          <w:titlePg/>
          <w:docGrid w:linePitch="360"/>
        </w:sectPr>
      </w:pPr>
    </w:p>
    <w:p w:rsidR="00211593" w:rsidRPr="00FB4A2A" w:rsidRDefault="00211593" w:rsidP="000E1865">
      <w:pPr>
        <w:pStyle w:val="3"/>
        <w:numPr>
          <w:ilvl w:val="2"/>
          <w:numId w:val="56"/>
        </w:numPr>
        <w:rPr>
          <w:bCs w:val="0"/>
          <w:sz w:val="24"/>
          <w:szCs w:val="24"/>
        </w:rPr>
      </w:pPr>
      <w:bookmarkStart w:id="1924" w:name="_Toc343690585"/>
      <w:bookmarkStart w:id="1925" w:name="_Toc372294429"/>
      <w:bookmarkStart w:id="1926" w:name="_Toc379288897"/>
      <w:bookmarkStart w:id="1927" w:name="_Toc384734781"/>
      <w:bookmarkStart w:id="1928" w:name="_Toc396984079"/>
      <w:bookmarkStart w:id="1929" w:name="_Toc423423682"/>
      <w:bookmarkStart w:id="1930" w:name="_Toc439170711"/>
      <w:bookmarkStart w:id="1931" w:name="_Toc439172813"/>
      <w:bookmarkStart w:id="1932" w:name="_Toc439173254"/>
      <w:bookmarkStart w:id="1933" w:name="_Toc439238250"/>
      <w:bookmarkStart w:id="1934" w:name="_Toc439252797"/>
      <w:bookmarkStart w:id="1935" w:name="_Toc439323771"/>
      <w:bookmarkStart w:id="1936" w:name="_Toc440361406"/>
      <w:bookmarkStart w:id="1937" w:name="_Toc440376288"/>
      <w:bookmarkStart w:id="1938" w:name="_Toc440382546"/>
      <w:bookmarkStart w:id="1939" w:name="_Toc440447216"/>
      <w:bookmarkStart w:id="1940" w:name="_Toc440632377"/>
      <w:bookmarkStart w:id="1941" w:name="_Toc440875149"/>
      <w:bookmarkStart w:id="1942" w:name="_Toc441131136"/>
      <w:bookmarkStart w:id="1943" w:name="_Toc441572141"/>
      <w:bookmarkStart w:id="1944" w:name="_Toc441575233"/>
      <w:bookmarkStart w:id="1945" w:name="_Toc442434894"/>
      <w:bookmarkStart w:id="1946" w:name="_Toc442435733"/>
      <w:bookmarkStart w:id="1947" w:name="_Toc462044824"/>
      <w:bookmarkStart w:id="1948" w:name="_Toc462068527"/>
      <w:bookmarkStart w:id="1949" w:name="_Toc463514217"/>
      <w:bookmarkStart w:id="1950" w:name="_Toc469480455"/>
      <w:bookmarkStart w:id="1951" w:name="_Toc471823246"/>
      <w:bookmarkStart w:id="1952" w:name="_Toc498512107"/>
      <w:bookmarkStart w:id="1953" w:name="_Toc503263129"/>
      <w:r w:rsidRPr="00FB4A2A">
        <w:rPr>
          <w:bCs w:val="0"/>
          <w:sz w:val="24"/>
          <w:szCs w:val="24"/>
        </w:rPr>
        <w:lastRenderedPageBreak/>
        <w:t>Инструкции по заполнению</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Участник указывает дату и номер заявки в соответствии с письмом о подаче оферты (подраздел </w:t>
      </w:r>
      <w:r w:rsidR="000A775A" w:rsidRPr="00FB4A2A">
        <w:fldChar w:fldCharType="begin"/>
      </w:r>
      <w:r w:rsidR="000A775A" w:rsidRPr="00FB4A2A">
        <w:instrText xml:space="preserve"> REF _Ref55336310 \r \h  \* MERGEFORMAT </w:instrText>
      </w:r>
      <w:r w:rsidR="000A775A" w:rsidRPr="00FB4A2A">
        <w:fldChar w:fldCharType="separate"/>
      </w:r>
      <w:r w:rsidR="00D40CE6" w:rsidRPr="00D40CE6">
        <w:rPr>
          <w:sz w:val="24"/>
          <w:szCs w:val="24"/>
        </w:rPr>
        <w:t>4.1</w:t>
      </w:r>
      <w:r w:rsidR="000A775A" w:rsidRPr="00FB4A2A">
        <w:fldChar w:fldCharType="end"/>
      </w:r>
      <w:r w:rsidRPr="00FB4A2A">
        <w:rPr>
          <w:sz w:val="24"/>
          <w:szCs w:val="24"/>
        </w:rPr>
        <w:t>).</w:t>
      </w:r>
    </w:p>
    <w:p w:rsidR="0089679E" w:rsidRPr="00FB4A2A" w:rsidRDefault="0089679E" w:rsidP="000E1865">
      <w:pPr>
        <w:pStyle w:val="aff"/>
        <w:numPr>
          <w:ilvl w:val="3"/>
          <w:numId w:val="56"/>
        </w:numPr>
        <w:spacing w:before="100" w:beforeAutospacing="1" w:line="240" w:lineRule="auto"/>
        <w:rPr>
          <w:sz w:val="24"/>
          <w:szCs w:val="24"/>
        </w:rPr>
      </w:pPr>
      <w:r w:rsidRPr="00FB4A2A">
        <w:rPr>
          <w:snapToGrid w:val="0"/>
          <w:sz w:val="24"/>
          <w:szCs w:val="24"/>
        </w:rPr>
        <w:t>Указывается полное наименование юридического лица с расшифровкой его организационно-правовой формы,</w:t>
      </w:r>
      <w:r w:rsidRPr="00FB4A2A">
        <w:rPr>
          <w:sz w:val="24"/>
          <w:szCs w:val="24"/>
        </w:rPr>
        <w:t xml:space="preserve"> адрес Участника.</w:t>
      </w:r>
    </w:p>
    <w:p w:rsidR="0089679E" w:rsidRPr="00FB4A2A" w:rsidRDefault="0089679E" w:rsidP="000E1865">
      <w:pPr>
        <w:pStyle w:val="aff"/>
        <w:numPr>
          <w:ilvl w:val="3"/>
          <w:numId w:val="56"/>
        </w:numPr>
        <w:spacing w:before="100" w:beforeAutospacing="1" w:line="240" w:lineRule="auto"/>
        <w:rPr>
          <w:sz w:val="24"/>
          <w:szCs w:val="24"/>
        </w:rPr>
      </w:pPr>
      <w:r w:rsidRPr="00FB4A2A">
        <w:rPr>
          <w:snapToGrid w:val="0"/>
          <w:sz w:val="24"/>
          <w:szCs w:val="24"/>
        </w:rPr>
        <w:t>Изменение формы справки недопустимо.</w:t>
      </w:r>
    </w:p>
    <w:p w:rsidR="0089679E" w:rsidRPr="00FB4A2A" w:rsidRDefault="0089679E" w:rsidP="000E1865">
      <w:pPr>
        <w:pStyle w:val="aff"/>
        <w:numPr>
          <w:ilvl w:val="3"/>
          <w:numId w:val="56"/>
        </w:numPr>
        <w:spacing w:before="100" w:beforeAutospacing="1" w:line="240" w:lineRule="auto"/>
        <w:rPr>
          <w:snapToGrid w:val="0"/>
          <w:sz w:val="24"/>
          <w:szCs w:val="24"/>
        </w:rPr>
      </w:pPr>
      <w:r w:rsidRPr="00FB4A2A">
        <w:rPr>
          <w:snapToGrid w:val="0"/>
          <w:sz w:val="24"/>
          <w:szCs w:val="24"/>
        </w:rPr>
        <w:t>Графы (поля) таблицы должны содержать информацию, касающуюся только этой графы (поля).</w:t>
      </w:r>
    </w:p>
    <w:p w:rsidR="0089679E" w:rsidRPr="00FB4A2A" w:rsidRDefault="0089679E" w:rsidP="000E1865">
      <w:pPr>
        <w:pStyle w:val="aff"/>
        <w:numPr>
          <w:ilvl w:val="3"/>
          <w:numId w:val="56"/>
        </w:numPr>
        <w:spacing w:before="100" w:beforeAutospacing="1" w:line="240" w:lineRule="auto"/>
        <w:rPr>
          <w:sz w:val="24"/>
          <w:szCs w:val="24"/>
        </w:rPr>
      </w:pPr>
      <w:r w:rsidRPr="00FB4A2A">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FB4A2A" w:rsidRDefault="0089679E" w:rsidP="000E1865">
      <w:pPr>
        <w:pStyle w:val="aff"/>
        <w:numPr>
          <w:ilvl w:val="3"/>
          <w:numId w:val="56"/>
        </w:numPr>
        <w:spacing w:before="100" w:beforeAutospacing="1" w:line="240" w:lineRule="auto"/>
        <w:rPr>
          <w:sz w:val="24"/>
          <w:szCs w:val="24"/>
        </w:rPr>
      </w:pPr>
      <w:r w:rsidRPr="00FB4A2A">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Разделы «ИНН» (№2) и «ОГРН» (№3) - указываются регистрационные данные Участника.</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Разделы «ИНН» (№9) и «ОГРН» (№10) - указываются регистрационные данные собственников Участника.</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«Код ОКВЭД» (№5) - указывается код (основные коды) ОКВЭД.</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«ФИО руководителя» (№6) - фамилия, отчество и имя указываются полностью.</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«Серия и номер документа, удостоверяющего личность руководителя» (№7) - паспортные данные указываются</w:t>
      </w:r>
      <w:r w:rsidRPr="00FB4A2A">
        <w:rPr>
          <w:b/>
          <w:sz w:val="24"/>
          <w:szCs w:val="24"/>
        </w:rPr>
        <w:t xml:space="preserve"> </w:t>
      </w:r>
      <w:r w:rsidRPr="00FB4A2A">
        <w:rPr>
          <w:sz w:val="24"/>
          <w:szCs w:val="24"/>
        </w:rPr>
        <w:t xml:space="preserve">в формате: </w:t>
      </w:r>
      <w:r w:rsidRPr="00FB4A2A">
        <w:rPr>
          <w:b/>
          <w:sz w:val="24"/>
          <w:szCs w:val="24"/>
        </w:rPr>
        <w:t>ХХХХХХХХХХ</w:t>
      </w:r>
      <w:r w:rsidRPr="00FB4A2A">
        <w:rPr>
          <w:sz w:val="24"/>
          <w:szCs w:val="24"/>
        </w:rPr>
        <w:t xml:space="preserve"> (10 знаков), то есть без слов «серия», «номер» и т.п.</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«Серия и номер документа, удостоверяющего личность (для физ. лиц)» (№13) - паспортные данные указываются</w:t>
      </w:r>
      <w:r w:rsidRPr="00FB4A2A">
        <w:rPr>
          <w:b/>
          <w:sz w:val="24"/>
          <w:szCs w:val="24"/>
        </w:rPr>
        <w:t xml:space="preserve"> </w:t>
      </w:r>
      <w:r w:rsidRPr="00FB4A2A">
        <w:rPr>
          <w:sz w:val="24"/>
          <w:szCs w:val="24"/>
        </w:rPr>
        <w:t xml:space="preserve">в формате: </w:t>
      </w:r>
      <w:r w:rsidRPr="00FB4A2A">
        <w:rPr>
          <w:b/>
          <w:sz w:val="24"/>
          <w:szCs w:val="24"/>
        </w:rPr>
        <w:t>ХХХХХХХХХХ</w:t>
      </w:r>
      <w:r w:rsidRPr="00FB4A2A">
        <w:rPr>
          <w:sz w:val="24"/>
          <w:szCs w:val="24"/>
        </w:rPr>
        <w:t xml:space="preserve"> (10 знаков), то есть без слов «серия», «номер» и т.п.</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Раздел «№» (№8) – заполняется в следующем формате: </w:t>
      </w:r>
    </w:p>
    <w:p w:rsidR="00211593" w:rsidRPr="00FB4A2A" w:rsidRDefault="00211593" w:rsidP="00211593">
      <w:pPr>
        <w:ind w:firstLine="1134"/>
        <w:rPr>
          <w:szCs w:val="24"/>
        </w:rPr>
      </w:pPr>
      <w:r w:rsidRPr="00FB4A2A">
        <w:rPr>
          <w:szCs w:val="24"/>
        </w:rPr>
        <w:t>1. собственник Участника.</w:t>
      </w:r>
    </w:p>
    <w:p w:rsidR="00211593" w:rsidRPr="00FB4A2A" w:rsidRDefault="00211593" w:rsidP="00211593">
      <w:pPr>
        <w:ind w:firstLine="1134"/>
        <w:rPr>
          <w:szCs w:val="24"/>
        </w:rPr>
      </w:pPr>
      <w:r w:rsidRPr="00FB4A2A">
        <w:rPr>
          <w:szCs w:val="24"/>
        </w:rPr>
        <w:t>1.1. собственник собственника №1.</w:t>
      </w:r>
    </w:p>
    <w:p w:rsidR="00211593" w:rsidRPr="00FB4A2A" w:rsidRDefault="00211593" w:rsidP="00211593">
      <w:pPr>
        <w:ind w:firstLine="1134"/>
        <w:rPr>
          <w:szCs w:val="24"/>
        </w:rPr>
      </w:pPr>
      <w:r w:rsidRPr="00FB4A2A">
        <w:rPr>
          <w:szCs w:val="24"/>
        </w:rPr>
        <w:t>1.2. собственник собственника №1.</w:t>
      </w:r>
    </w:p>
    <w:p w:rsidR="00211593" w:rsidRPr="00FB4A2A" w:rsidRDefault="00211593" w:rsidP="00211593">
      <w:pPr>
        <w:ind w:firstLine="1134"/>
        <w:rPr>
          <w:szCs w:val="24"/>
        </w:rPr>
      </w:pPr>
      <w:r w:rsidRPr="00FB4A2A">
        <w:rPr>
          <w:szCs w:val="24"/>
        </w:rPr>
        <w:t>1.1.1. собственник собственника №1.1.</w:t>
      </w:r>
    </w:p>
    <w:p w:rsidR="00211593" w:rsidRPr="00FB4A2A" w:rsidRDefault="00211593" w:rsidP="00211593">
      <w:pPr>
        <w:ind w:firstLine="1134"/>
        <w:rPr>
          <w:szCs w:val="24"/>
        </w:rPr>
      </w:pPr>
      <w:r w:rsidRPr="00FB4A2A">
        <w:rPr>
          <w:szCs w:val="24"/>
        </w:rPr>
        <w:t>1.2.1. собственник собственника №1.2.</w:t>
      </w:r>
    </w:p>
    <w:p w:rsidR="00211593" w:rsidRPr="00FB4A2A" w:rsidRDefault="00211593" w:rsidP="00211593">
      <w:pPr>
        <w:ind w:firstLine="1134"/>
        <w:rPr>
          <w:szCs w:val="24"/>
        </w:rPr>
      </w:pPr>
      <w:r w:rsidRPr="00FB4A2A">
        <w:rPr>
          <w:szCs w:val="24"/>
        </w:rPr>
        <w:t xml:space="preserve">1.2.1.1. собственник собственника 1.2.1 и так далее. </w:t>
      </w:r>
    </w:p>
    <w:p w:rsidR="00211593" w:rsidRPr="00FB4A2A" w:rsidRDefault="00211593" w:rsidP="00211593">
      <w:pPr>
        <w:ind w:firstLine="1134"/>
        <w:rPr>
          <w:szCs w:val="24"/>
        </w:rPr>
      </w:pPr>
      <w:r w:rsidRPr="00FB4A2A">
        <w:rPr>
          <w:szCs w:val="24"/>
        </w:rPr>
        <w:t>Каждый собственник указывается в отдельной строке Формы.</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FB4A2A" w:rsidRDefault="0089679E" w:rsidP="000E1865">
      <w:pPr>
        <w:pStyle w:val="aff"/>
        <w:numPr>
          <w:ilvl w:val="3"/>
          <w:numId w:val="56"/>
        </w:numPr>
        <w:spacing w:before="100" w:beforeAutospacing="1" w:line="240" w:lineRule="auto"/>
        <w:rPr>
          <w:sz w:val="24"/>
          <w:szCs w:val="24"/>
        </w:rPr>
      </w:pPr>
      <w:bookmarkStart w:id="1954" w:name="_Toc329588495"/>
      <w:r w:rsidRPr="00FB4A2A">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FB4A2A">
        <w:rPr>
          <w:sz w:val="24"/>
          <w:szCs w:val="24"/>
        </w:rPr>
        <w:t>ов</w:t>
      </w:r>
      <w:proofErr w:type="spellEnd"/>
      <w:r w:rsidRPr="00FB4A2A">
        <w:rPr>
          <w:sz w:val="24"/>
          <w:szCs w:val="24"/>
        </w:rPr>
        <w:t>) общества</w:t>
      </w:r>
      <w:r w:rsidRPr="00FB4A2A">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FB4A2A">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FB4A2A">
        <w:rPr>
          <w:sz w:val="24"/>
          <w:szCs w:val="24"/>
        </w:rPr>
        <w:t>.</w:t>
      </w:r>
    </w:p>
    <w:p w:rsidR="0089679E" w:rsidRPr="00FB4A2A" w:rsidRDefault="0089679E">
      <w:pPr>
        <w:widowControl/>
        <w:ind w:firstLine="0"/>
        <w:jc w:val="left"/>
        <w:rPr>
          <w:szCs w:val="24"/>
        </w:rPr>
      </w:pPr>
      <w:r w:rsidRPr="00FB4A2A">
        <w:rPr>
          <w:szCs w:val="24"/>
        </w:rPr>
        <w:br w:type="page"/>
      </w:r>
    </w:p>
    <w:p w:rsidR="0089679E" w:rsidRPr="00FB4A2A" w:rsidRDefault="0089679E" w:rsidP="000E1865">
      <w:pPr>
        <w:pStyle w:val="aff"/>
        <w:numPr>
          <w:ilvl w:val="3"/>
          <w:numId w:val="56"/>
        </w:numPr>
        <w:spacing w:before="100" w:beforeAutospacing="1" w:line="240" w:lineRule="auto"/>
        <w:rPr>
          <w:bCs/>
          <w:sz w:val="24"/>
          <w:szCs w:val="24"/>
        </w:rPr>
      </w:pPr>
      <w:r w:rsidRPr="00FB4A2A">
        <w:rPr>
          <w:b/>
          <w:bCs/>
          <w:caps/>
          <w:sz w:val="24"/>
          <w:szCs w:val="24"/>
        </w:rPr>
        <w:lastRenderedPageBreak/>
        <w:t>Пример заполнения</w:t>
      </w:r>
      <w:r w:rsidRPr="00FB4A2A">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041" w:type="dxa"/>
        <w:tblInd w:w="250" w:type="dxa"/>
        <w:tblLayout w:type="fixed"/>
        <w:tblLook w:val="04A0" w:firstRow="1" w:lastRow="0" w:firstColumn="1" w:lastColumn="0" w:noHBand="0" w:noVBand="1"/>
      </w:tblPr>
      <w:tblGrid>
        <w:gridCol w:w="454"/>
        <w:gridCol w:w="680"/>
        <w:gridCol w:w="711"/>
        <w:gridCol w:w="1134"/>
        <w:gridCol w:w="707"/>
        <w:gridCol w:w="1134"/>
        <w:gridCol w:w="1423"/>
        <w:gridCol w:w="571"/>
        <w:gridCol w:w="985"/>
        <w:gridCol w:w="843"/>
        <w:gridCol w:w="1134"/>
        <w:gridCol w:w="1134"/>
        <w:gridCol w:w="1417"/>
        <w:gridCol w:w="1142"/>
        <w:gridCol w:w="1572"/>
      </w:tblGrid>
      <w:tr w:rsidR="00F1498C" w:rsidRPr="00FB4A2A" w:rsidTr="00DD35F4">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FB4A2A" w:rsidRDefault="0089679E" w:rsidP="00580301">
            <w:pPr>
              <w:jc w:val="left"/>
              <w:rPr>
                <w:rFonts w:ascii="Calibri" w:hAnsi="Calibri" w:cs="Calibri"/>
                <w:szCs w:val="24"/>
              </w:rPr>
            </w:pPr>
            <w:r w:rsidRPr="00FB4A2A">
              <w:rPr>
                <w:rFonts w:ascii="Calibri" w:hAnsi="Calibri" w:cs="Calibri"/>
                <w:szCs w:val="24"/>
              </w:rPr>
              <w:t> </w:t>
            </w:r>
          </w:p>
        </w:tc>
        <w:tc>
          <w:tcPr>
            <w:tcW w:w="1458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FB4A2A" w:rsidRDefault="0089679E" w:rsidP="00580301">
            <w:pPr>
              <w:spacing w:after="240"/>
              <w:jc w:val="center"/>
              <w:rPr>
                <w:b/>
                <w:szCs w:val="24"/>
              </w:rPr>
            </w:pPr>
            <w:r w:rsidRPr="00FB4A2A">
              <w:rPr>
                <w:b/>
                <w:bCs/>
                <w:szCs w:val="24"/>
              </w:rPr>
              <w:t>Справка о цепочке собственников участника закупочной процедуры, включая бенефициаров (в том числе конечных)</w:t>
            </w:r>
          </w:p>
          <w:p w:rsidR="0089679E" w:rsidRPr="00FB4A2A" w:rsidRDefault="0089679E" w:rsidP="0089679E">
            <w:pPr>
              <w:spacing w:before="120"/>
              <w:ind w:firstLine="0"/>
              <w:rPr>
                <w:i/>
                <w:szCs w:val="24"/>
              </w:rPr>
            </w:pPr>
            <w:r w:rsidRPr="00FB4A2A">
              <w:rPr>
                <w:szCs w:val="24"/>
              </w:rPr>
              <w:t xml:space="preserve">Наименование и адрес Участника: </w:t>
            </w:r>
            <w:r w:rsidRPr="00FB4A2A">
              <w:rPr>
                <w:b/>
                <w:szCs w:val="24"/>
                <w:u w:val="single"/>
              </w:rPr>
              <w:t>ООО «Организация-пример», г. Москва, ул. Гоголя, 1</w:t>
            </w:r>
          </w:p>
        </w:tc>
      </w:tr>
      <w:tr w:rsidR="00F1498C" w:rsidRPr="00FB4A2A" w:rsidTr="00DD35F4">
        <w:trPr>
          <w:trHeight w:val="77"/>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left="-108" w:right="-108" w:firstLine="108"/>
              <w:jc w:val="center"/>
              <w:rPr>
                <w:b/>
                <w:bCs/>
                <w:sz w:val="16"/>
                <w:szCs w:val="16"/>
              </w:rPr>
            </w:pPr>
            <w:r w:rsidRPr="00FB4A2A">
              <w:rPr>
                <w:b/>
                <w:bCs/>
                <w:sz w:val="16"/>
                <w:szCs w:val="16"/>
              </w:rPr>
              <w:t>№ п./п.</w:t>
            </w:r>
          </w:p>
        </w:tc>
        <w:tc>
          <w:tcPr>
            <w:tcW w:w="578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left="-108" w:right="-108" w:firstLine="108"/>
              <w:jc w:val="center"/>
              <w:rPr>
                <w:b/>
                <w:bCs/>
                <w:sz w:val="16"/>
                <w:szCs w:val="16"/>
              </w:rPr>
            </w:pPr>
            <w:r w:rsidRPr="00FB4A2A">
              <w:rPr>
                <w:b/>
                <w:bCs/>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FB4A2A" w:rsidRDefault="0089679E" w:rsidP="00580301">
            <w:pPr>
              <w:ind w:left="-108" w:right="-108" w:firstLine="108"/>
              <w:jc w:val="center"/>
              <w:rPr>
                <w:b/>
                <w:bCs/>
                <w:sz w:val="16"/>
                <w:szCs w:val="16"/>
              </w:rPr>
            </w:pPr>
            <w:r w:rsidRPr="00FB4A2A">
              <w:rPr>
                <w:b/>
                <w:bCs/>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FB4A2A" w:rsidRDefault="0089679E" w:rsidP="00580301">
            <w:pPr>
              <w:ind w:left="-108" w:right="-108" w:firstLine="108"/>
              <w:jc w:val="center"/>
              <w:rPr>
                <w:b/>
                <w:bCs/>
                <w:sz w:val="16"/>
                <w:szCs w:val="16"/>
              </w:rPr>
            </w:pPr>
            <w:r w:rsidRPr="00FB4A2A">
              <w:rPr>
                <w:b/>
                <w:bCs/>
                <w:sz w:val="16"/>
                <w:szCs w:val="16"/>
              </w:rPr>
              <w:t>Информация о цепочке собственников организации (включая конечных бенефициаров)</w:t>
            </w:r>
          </w:p>
        </w:tc>
      </w:tr>
      <w:tr w:rsidR="00F1498C" w:rsidRPr="00FB4A2A" w:rsidTr="00DD35F4">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r w:rsidRPr="00FB4A2A">
              <w:rPr>
                <w:b/>
                <w:bCs/>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r w:rsidRPr="00FB4A2A">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r w:rsidRPr="00FB4A2A">
              <w:rPr>
                <w:b/>
                <w:bCs/>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r w:rsidRPr="00FB4A2A">
              <w:rPr>
                <w:b/>
                <w:bCs/>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r w:rsidRPr="00FB4A2A">
              <w:rPr>
                <w:b/>
                <w:bCs/>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r w:rsidRPr="00FB4A2A">
              <w:rPr>
                <w:b/>
                <w:bCs/>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r w:rsidRPr="00FB4A2A">
              <w:rPr>
                <w:b/>
                <w:bCs/>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r w:rsidRPr="00FB4A2A">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r w:rsidRPr="00FB4A2A">
              <w:rPr>
                <w:b/>
                <w:bCs/>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r w:rsidRPr="00FB4A2A">
              <w:rPr>
                <w:b/>
                <w:bCs/>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r w:rsidRPr="00FB4A2A">
              <w:rPr>
                <w:b/>
                <w:bCs/>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r w:rsidRPr="00FB4A2A">
              <w:rPr>
                <w:b/>
                <w:bCs/>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2C7325">
            <w:pPr>
              <w:ind w:left="-108" w:right="-108" w:firstLine="108"/>
              <w:jc w:val="center"/>
              <w:rPr>
                <w:b/>
                <w:bCs/>
                <w:sz w:val="16"/>
                <w:szCs w:val="16"/>
              </w:rPr>
            </w:pPr>
            <w:r w:rsidRPr="00FB4A2A">
              <w:rPr>
                <w:b/>
                <w:bCs/>
                <w:sz w:val="16"/>
                <w:szCs w:val="16"/>
              </w:rPr>
              <w:t>Информация о подтверждающих документах (наименование, реквизиты и т.д.)</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firstLine="3"/>
              <w:jc w:val="center"/>
              <w:rPr>
                <w:b/>
                <w:bCs/>
                <w:sz w:val="14"/>
                <w:szCs w:val="16"/>
              </w:rPr>
            </w:pPr>
            <w:r w:rsidRPr="00FB4A2A">
              <w:rPr>
                <w:b/>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89679E" w:rsidRPr="00FB4A2A" w:rsidRDefault="0089679E" w:rsidP="00580301">
            <w:pPr>
              <w:ind w:right="-250" w:firstLine="3"/>
              <w:jc w:val="center"/>
              <w:rPr>
                <w:b/>
                <w:bCs/>
                <w:sz w:val="14"/>
                <w:szCs w:val="16"/>
              </w:rPr>
            </w:pPr>
            <w:r w:rsidRPr="00FB4A2A">
              <w:rPr>
                <w:b/>
                <w:bCs/>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FB4A2A" w:rsidRDefault="0089679E" w:rsidP="00580301">
            <w:pPr>
              <w:ind w:firstLine="3"/>
              <w:jc w:val="center"/>
              <w:rPr>
                <w:b/>
                <w:bCs/>
                <w:sz w:val="14"/>
                <w:szCs w:val="16"/>
              </w:rPr>
            </w:pPr>
            <w:r w:rsidRPr="00FB4A2A">
              <w:rPr>
                <w:b/>
                <w:bCs/>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FB4A2A" w:rsidRDefault="0089679E" w:rsidP="00580301">
            <w:pPr>
              <w:ind w:firstLine="3"/>
              <w:jc w:val="center"/>
              <w:rPr>
                <w:b/>
                <w:bCs/>
                <w:sz w:val="14"/>
                <w:szCs w:val="16"/>
              </w:rPr>
            </w:pPr>
            <w:r w:rsidRPr="00FB4A2A">
              <w:rPr>
                <w:b/>
                <w:bCs/>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FB4A2A" w:rsidRDefault="0089679E" w:rsidP="00580301">
            <w:pPr>
              <w:ind w:firstLine="3"/>
              <w:jc w:val="center"/>
              <w:rPr>
                <w:b/>
                <w:bCs/>
                <w:sz w:val="14"/>
                <w:szCs w:val="16"/>
              </w:rPr>
            </w:pPr>
            <w:r w:rsidRPr="00FB4A2A">
              <w:rPr>
                <w:b/>
                <w:bCs/>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FB4A2A" w:rsidRDefault="0089679E" w:rsidP="00580301">
            <w:pPr>
              <w:ind w:firstLine="3"/>
              <w:jc w:val="center"/>
              <w:rPr>
                <w:b/>
                <w:bCs/>
                <w:sz w:val="14"/>
                <w:szCs w:val="16"/>
              </w:rPr>
            </w:pPr>
            <w:r w:rsidRPr="00FB4A2A">
              <w:rPr>
                <w:b/>
                <w:bCs/>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FB4A2A" w:rsidRDefault="0089679E" w:rsidP="00580301">
            <w:pPr>
              <w:ind w:firstLine="3"/>
              <w:jc w:val="center"/>
              <w:rPr>
                <w:b/>
                <w:bCs/>
                <w:sz w:val="14"/>
                <w:szCs w:val="16"/>
              </w:rPr>
            </w:pPr>
            <w:r w:rsidRPr="00FB4A2A">
              <w:rPr>
                <w:b/>
                <w:bCs/>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FB4A2A" w:rsidRDefault="0089679E" w:rsidP="00580301">
            <w:pPr>
              <w:ind w:firstLine="3"/>
              <w:jc w:val="center"/>
              <w:rPr>
                <w:b/>
                <w:bCs/>
                <w:sz w:val="14"/>
                <w:szCs w:val="16"/>
              </w:rPr>
            </w:pPr>
            <w:r w:rsidRPr="00FB4A2A">
              <w:rPr>
                <w:b/>
                <w:bCs/>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FB4A2A" w:rsidRDefault="0089679E" w:rsidP="00580301">
            <w:pPr>
              <w:ind w:firstLine="3"/>
              <w:jc w:val="center"/>
              <w:rPr>
                <w:b/>
                <w:bCs/>
                <w:sz w:val="14"/>
                <w:szCs w:val="16"/>
              </w:rPr>
            </w:pPr>
            <w:r w:rsidRPr="00FB4A2A">
              <w:rPr>
                <w:b/>
                <w:bCs/>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FB4A2A" w:rsidRDefault="0089679E" w:rsidP="00580301">
            <w:pPr>
              <w:ind w:firstLine="3"/>
              <w:jc w:val="center"/>
              <w:rPr>
                <w:b/>
                <w:bCs/>
                <w:sz w:val="14"/>
                <w:szCs w:val="16"/>
              </w:rPr>
            </w:pPr>
            <w:r w:rsidRPr="00FB4A2A">
              <w:rPr>
                <w:b/>
                <w:bCs/>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FB4A2A" w:rsidRDefault="0089679E" w:rsidP="00580301">
            <w:pPr>
              <w:ind w:firstLine="3"/>
              <w:jc w:val="center"/>
              <w:rPr>
                <w:b/>
                <w:bCs/>
                <w:sz w:val="14"/>
                <w:szCs w:val="16"/>
              </w:rPr>
            </w:pPr>
            <w:r w:rsidRPr="00FB4A2A">
              <w:rPr>
                <w:b/>
                <w:bCs/>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FB4A2A" w:rsidRDefault="0089679E" w:rsidP="00580301">
            <w:pPr>
              <w:ind w:firstLine="3"/>
              <w:jc w:val="center"/>
              <w:rPr>
                <w:b/>
                <w:bCs/>
                <w:sz w:val="14"/>
                <w:szCs w:val="16"/>
              </w:rPr>
            </w:pPr>
            <w:r w:rsidRPr="00FB4A2A">
              <w:rPr>
                <w:b/>
                <w:bCs/>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FB4A2A" w:rsidRDefault="0089679E" w:rsidP="00580301">
            <w:pPr>
              <w:ind w:firstLine="3"/>
              <w:jc w:val="center"/>
              <w:rPr>
                <w:b/>
                <w:bCs/>
                <w:sz w:val="14"/>
                <w:szCs w:val="16"/>
              </w:rPr>
            </w:pPr>
            <w:r w:rsidRPr="00FB4A2A">
              <w:rPr>
                <w:b/>
                <w:bCs/>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FB4A2A" w:rsidRDefault="0089679E" w:rsidP="00580301">
            <w:pPr>
              <w:ind w:firstLine="3"/>
              <w:jc w:val="center"/>
              <w:rPr>
                <w:b/>
                <w:bCs/>
                <w:sz w:val="14"/>
                <w:szCs w:val="16"/>
              </w:rPr>
            </w:pPr>
            <w:r w:rsidRPr="00FB4A2A">
              <w:rPr>
                <w:b/>
                <w:bCs/>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FB4A2A" w:rsidRDefault="0089679E" w:rsidP="00580301">
            <w:pPr>
              <w:ind w:firstLine="3"/>
              <w:jc w:val="center"/>
              <w:rPr>
                <w:b/>
                <w:bCs/>
                <w:sz w:val="14"/>
                <w:szCs w:val="16"/>
              </w:rPr>
            </w:pPr>
            <w:r w:rsidRPr="00FB4A2A">
              <w:rPr>
                <w:b/>
                <w:bCs/>
                <w:sz w:val="14"/>
                <w:szCs w:val="16"/>
              </w:rPr>
              <w:t>15</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B4A2A" w:rsidRDefault="0089679E" w:rsidP="00580301">
            <w:pPr>
              <w:ind w:firstLine="3"/>
              <w:jc w:val="center"/>
              <w:rPr>
                <w:b/>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FB4A2A" w:rsidRDefault="0089679E" w:rsidP="00580301">
            <w:pPr>
              <w:ind w:firstLine="3"/>
              <w:jc w:val="center"/>
              <w:rPr>
                <w:b/>
                <w:bCs/>
                <w:sz w:val="14"/>
                <w:szCs w:val="16"/>
              </w:rPr>
            </w:pP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r w:rsidRPr="00FB4A2A">
              <w:rPr>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r w:rsidRPr="00FB4A2A">
              <w:rPr>
                <w:bCs/>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r w:rsidRPr="00FB4A2A">
              <w:rPr>
                <w:bCs/>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r w:rsidRPr="00FB4A2A">
              <w:rPr>
                <w:bCs/>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r w:rsidRPr="00FB4A2A">
              <w:rPr>
                <w:bCs/>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r w:rsidRPr="00FB4A2A">
              <w:rPr>
                <w:bCs/>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r w:rsidRPr="00FB4A2A">
              <w:rPr>
                <w:bCs/>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 xml:space="preserve">г. Урюпинск, Свободный </w:t>
            </w:r>
            <w:r w:rsidRPr="00FB4A2A">
              <w:rPr>
                <w:bCs/>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Список лиц, зарегистрированных в реестре владельцев ценных бумаг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1.</w:t>
            </w:r>
            <w:r w:rsidRPr="00FB4A2A" w:rsidDel="006B67A3">
              <w:rPr>
                <w:b/>
                <w:bCs/>
                <w:sz w:val="14"/>
                <w:szCs w:val="16"/>
              </w:rPr>
              <w:t xml:space="preserve"> </w:t>
            </w:r>
            <w:r w:rsidRPr="00FB4A2A">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Список лиц, зарегистрированных в реестре владельцев ценных бумаг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proofErr w:type="spellStart"/>
            <w:r w:rsidRPr="00FB4A2A">
              <w:rPr>
                <w:bCs/>
                <w:sz w:val="14"/>
                <w:szCs w:val="16"/>
              </w:rPr>
              <w:t>Сидорчук</w:t>
            </w:r>
            <w:proofErr w:type="spellEnd"/>
            <w:r w:rsidRPr="00FB4A2A">
              <w:rPr>
                <w:bCs/>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154568484</w:t>
            </w:r>
            <w:r w:rsidRPr="00FB4A2A">
              <w:rPr>
                <w:bCs/>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Пример Лтд. (</w:t>
            </w:r>
            <w:proofErr w:type="spellStart"/>
            <w:r w:rsidRPr="00FB4A2A">
              <w:rPr>
                <w:bCs/>
                <w:sz w:val="14"/>
                <w:szCs w:val="16"/>
              </w:rPr>
              <w:t>Primer</w:t>
            </w:r>
            <w:proofErr w:type="spellEnd"/>
            <w:r w:rsidRPr="00FB4A2A">
              <w:rPr>
                <w:bCs/>
                <w:sz w:val="14"/>
                <w:szCs w:val="16"/>
              </w:rPr>
              <w:t xml:space="preserve"> </w:t>
            </w:r>
            <w:proofErr w:type="spellStart"/>
            <w:r w:rsidRPr="00FB4A2A">
              <w:rPr>
                <w:bCs/>
                <w:sz w:val="14"/>
                <w:szCs w:val="16"/>
              </w:rPr>
              <w:t>Ltd</w:t>
            </w:r>
            <w:proofErr w:type="spellEnd"/>
            <w:r w:rsidRPr="00FB4A2A">
              <w:rPr>
                <w:bCs/>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 xml:space="preserve">Кипр, </w:t>
            </w:r>
            <w:proofErr w:type="spellStart"/>
            <w:r w:rsidRPr="00FB4A2A">
              <w:rPr>
                <w:bCs/>
                <w:sz w:val="14"/>
                <w:szCs w:val="16"/>
              </w:rPr>
              <w:t>Лимассол</w:t>
            </w:r>
            <w:proofErr w:type="spellEnd"/>
            <w:r w:rsidRPr="00FB4A2A">
              <w:rPr>
                <w:bCs/>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Учредительный договор № 25 от 03.03.03</w:t>
            </w:r>
          </w:p>
        </w:tc>
      </w:tr>
      <w:tr w:rsidR="00F1498C" w:rsidRPr="00FB4A2A" w:rsidTr="00DD35F4">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000000"/>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left"/>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left"/>
              <w:rPr>
                <w:bCs/>
                <w:sz w:val="14"/>
                <w:szCs w:val="16"/>
              </w:rPr>
            </w:pPr>
            <w:proofErr w:type="spellStart"/>
            <w:r w:rsidRPr="00FB4A2A">
              <w:rPr>
                <w:bCs/>
                <w:sz w:val="14"/>
                <w:szCs w:val="16"/>
              </w:rPr>
              <w:t>Martin</w:t>
            </w:r>
            <w:proofErr w:type="spellEnd"/>
            <w:r w:rsidRPr="00FB4A2A">
              <w:rPr>
                <w:bCs/>
                <w:sz w:val="14"/>
                <w:szCs w:val="16"/>
              </w:rPr>
              <w:t xml:space="preserve"> </w:t>
            </w:r>
            <w:proofErr w:type="spellStart"/>
            <w:r w:rsidRPr="00FB4A2A">
              <w:rPr>
                <w:bCs/>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left"/>
              <w:rPr>
                <w:bCs/>
                <w:sz w:val="14"/>
                <w:szCs w:val="16"/>
              </w:rPr>
            </w:pPr>
          </w:p>
        </w:tc>
      </w:tr>
    </w:tbl>
    <w:p w:rsidR="0089679E" w:rsidRPr="00FB4A2A" w:rsidRDefault="0089679E" w:rsidP="00DD35F4">
      <w:pPr>
        <w:pStyle w:val="aff"/>
        <w:numPr>
          <w:ilvl w:val="0"/>
          <w:numId w:val="0"/>
        </w:numPr>
        <w:spacing w:line="240" w:lineRule="auto"/>
        <w:rPr>
          <w:sz w:val="24"/>
          <w:szCs w:val="24"/>
        </w:rPr>
      </w:pPr>
      <w:r w:rsidRPr="00FB4A2A">
        <w:rPr>
          <w:szCs w:val="22"/>
        </w:rPr>
        <w:t>Приведённые в форме сведения о физических и юридических лицах являются условными и указаны в качестве примера.</w:t>
      </w:r>
    </w:p>
    <w:p w:rsidR="00211593" w:rsidRPr="00FB4A2A" w:rsidRDefault="00211593" w:rsidP="000E1865">
      <w:pPr>
        <w:pStyle w:val="2"/>
        <w:keepNext/>
        <w:pageBreakBefore/>
        <w:numPr>
          <w:ilvl w:val="1"/>
          <w:numId w:val="56"/>
        </w:numPr>
        <w:suppressAutoHyphens/>
        <w:spacing w:line="240" w:lineRule="auto"/>
        <w:jc w:val="left"/>
        <w:rPr>
          <w:szCs w:val="22"/>
        </w:rPr>
        <w:sectPr w:rsidR="00211593" w:rsidRPr="00FB4A2A" w:rsidSect="0089679E">
          <w:pgSz w:w="16838" w:h="11906" w:orient="landscape" w:code="9"/>
          <w:pgMar w:top="568" w:right="680" w:bottom="567" w:left="539" w:header="680" w:footer="278" w:gutter="0"/>
          <w:cols w:space="708"/>
          <w:titlePg/>
          <w:docGrid w:linePitch="360"/>
        </w:sectPr>
      </w:pPr>
    </w:p>
    <w:p w:rsidR="00211593" w:rsidRPr="00FB4A2A"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955" w:name="_Toc423423683"/>
      <w:bookmarkStart w:id="1956" w:name="_Ref440272051"/>
      <w:bookmarkStart w:id="1957" w:name="_Ref440274744"/>
      <w:bookmarkStart w:id="1958" w:name="_Toc441131137"/>
      <w:bookmarkStart w:id="1959" w:name="_Toc503263130"/>
      <w:r w:rsidRPr="00FB4A2A">
        <w:rPr>
          <w:sz w:val="24"/>
          <w:szCs w:val="24"/>
        </w:rPr>
        <w:lastRenderedPageBreak/>
        <w:t>Согласие на обработку персональных данных (форма 1</w:t>
      </w:r>
      <w:r w:rsidR="00941365" w:rsidRPr="00FB4A2A">
        <w:rPr>
          <w:sz w:val="24"/>
          <w:szCs w:val="24"/>
        </w:rPr>
        <w:t>1</w:t>
      </w:r>
      <w:r w:rsidRPr="00FB4A2A">
        <w:rPr>
          <w:sz w:val="24"/>
          <w:szCs w:val="24"/>
        </w:rPr>
        <w:t>)</w:t>
      </w:r>
      <w:bookmarkEnd w:id="1954"/>
      <w:bookmarkEnd w:id="1955"/>
      <w:bookmarkEnd w:id="1956"/>
      <w:bookmarkEnd w:id="1957"/>
      <w:bookmarkEnd w:id="1958"/>
      <w:bookmarkEnd w:id="1959"/>
    </w:p>
    <w:p w:rsidR="00211593" w:rsidRPr="00FB4A2A" w:rsidRDefault="00211593" w:rsidP="000E1865">
      <w:pPr>
        <w:pStyle w:val="3"/>
        <w:numPr>
          <w:ilvl w:val="2"/>
          <w:numId w:val="56"/>
        </w:numPr>
        <w:rPr>
          <w:sz w:val="24"/>
          <w:szCs w:val="24"/>
        </w:rPr>
      </w:pPr>
      <w:bookmarkStart w:id="1960" w:name="_Toc343690587"/>
      <w:bookmarkStart w:id="1961" w:name="_Toc372294431"/>
      <w:bookmarkStart w:id="1962" w:name="_Toc379288899"/>
      <w:bookmarkStart w:id="1963" w:name="_Toc384734783"/>
      <w:bookmarkStart w:id="1964" w:name="_Toc396984081"/>
      <w:bookmarkStart w:id="1965" w:name="_Toc423423684"/>
      <w:bookmarkStart w:id="1966" w:name="_Toc439170713"/>
      <w:bookmarkStart w:id="1967" w:name="_Toc439172815"/>
      <w:bookmarkStart w:id="1968" w:name="_Toc439173256"/>
      <w:bookmarkStart w:id="1969" w:name="_Toc439238252"/>
      <w:bookmarkStart w:id="1970" w:name="_Toc439252799"/>
      <w:bookmarkStart w:id="1971" w:name="_Toc439323773"/>
      <w:bookmarkStart w:id="1972" w:name="_Toc440361408"/>
      <w:bookmarkStart w:id="1973" w:name="_Toc440376290"/>
      <w:bookmarkStart w:id="1974" w:name="_Toc440382548"/>
      <w:bookmarkStart w:id="1975" w:name="_Toc440447218"/>
      <w:bookmarkStart w:id="1976" w:name="_Toc440632379"/>
      <w:bookmarkStart w:id="1977" w:name="_Toc440875151"/>
      <w:bookmarkStart w:id="1978" w:name="_Toc441131138"/>
      <w:bookmarkStart w:id="1979" w:name="_Toc441572143"/>
      <w:bookmarkStart w:id="1980" w:name="_Toc441575235"/>
      <w:bookmarkStart w:id="1981" w:name="_Toc442434896"/>
      <w:bookmarkStart w:id="1982" w:name="_Toc442435735"/>
      <w:bookmarkStart w:id="1983" w:name="_Toc462044826"/>
      <w:bookmarkStart w:id="1984" w:name="_Toc462068529"/>
      <w:bookmarkStart w:id="1985" w:name="_Toc463514219"/>
      <w:bookmarkStart w:id="1986" w:name="_Toc469480457"/>
      <w:bookmarkStart w:id="1987" w:name="_Toc471823248"/>
      <w:bookmarkStart w:id="1988" w:name="_Toc498512109"/>
      <w:bookmarkStart w:id="1989" w:name="_Toc503263131"/>
      <w:r w:rsidRPr="00FB4A2A">
        <w:rPr>
          <w:sz w:val="24"/>
          <w:szCs w:val="24"/>
        </w:rPr>
        <w:t xml:space="preserve">Форма </w:t>
      </w:r>
      <w:bookmarkEnd w:id="1960"/>
      <w:bookmarkEnd w:id="1961"/>
      <w:bookmarkEnd w:id="1962"/>
      <w:bookmarkEnd w:id="1963"/>
      <w:bookmarkEnd w:id="1964"/>
      <w:bookmarkEnd w:id="1965"/>
      <w:bookmarkEnd w:id="1966"/>
      <w:bookmarkEnd w:id="1967"/>
      <w:bookmarkEnd w:id="1968"/>
      <w:bookmarkEnd w:id="1969"/>
      <w:bookmarkEnd w:id="1970"/>
      <w:r w:rsidRPr="00FB4A2A">
        <w:rPr>
          <w:sz w:val="24"/>
          <w:szCs w:val="24"/>
        </w:rPr>
        <w:t>Согласия на обработку персональных данных</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rsidR="00211593" w:rsidRPr="00D40CE6" w:rsidRDefault="00211593" w:rsidP="00211593">
      <w:pPr>
        <w:tabs>
          <w:tab w:val="left" w:pos="4757"/>
        </w:tabs>
        <w:ind w:left="1134" w:firstLine="0"/>
        <w:jc w:val="left"/>
      </w:pPr>
      <w:r w:rsidRPr="00FB4A2A">
        <w:t xml:space="preserve">Приложение </w:t>
      </w:r>
      <w:r w:rsidRPr="00D40CE6">
        <w:t>1</w:t>
      </w:r>
      <w:r w:rsidR="00941365" w:rsidRPr="00D40CE6">
        <w:t>1</w:t>
      </w:r>
      <w:r w:rsidRPr="00D40CE6">
        <w:t xml:space="preserve"> к письму о подаче оферты</w:t>
      </w:r>
      <w:r w:rsidRPr="00D40CE6">
        <w:br/>
        <w:t>от «____»_____________ г. №__________</w:t>
      </w:r>
    </w:p>
    <w:p w:rsidR="00211593" w:rsidRPr="00D40CE6" w:rsidRDefault="00211593" w:rsidP="00211593">
      <w:pPr>
        <w:contextualSpacing/>
        <w:jc w:val="right"/>
        <w:rPr>
          <w:szCs w:val="24"/>
        </w:rPr>
      </w:pPr>
    </w:p>
    <w:p w:rsidR="00211593" w:rsidRPr="00D40CE6" w:rsidRDefault="00211593" w:rsidP="00211593"/>
    <w:p w:rsidR="00CE019A" w:rsidRPr="00D40CE6" w:rsidRDefault="00CE019A" w:rsidP="00CE019A">
      <w:pPr>
        <w:tabs>
          <w:tab w:val="left" w:pos="0"/>
          <w:tab w:val="num" w:pos="1134"/>
        </w:tabs>
        <w:jc w:val="center"/>
        <w:outlineLvl w:val="1"/>
        <w:rPr>
          <w:b/>
          <w:sz w:val="26"/>
          <w:szCs w:val="26"/>
        </w:rPr>
      </w:pPr>
      <w:bookmarkStart w:id="1990" w:name="_Toc441572144"/>
      <w:bookmarkStart w:id="1991" w:name="_Toc441575236"/>
      <w:bookmarkStart w:id="1992" w:name="_Toc442195902"/>
      <w:bookmarkStart w:id="1993" w:name="_Toc442251944"/>
      <w:bookmarkStart w:id="1994" w:name="_Toc442258893"/>
      <w:bookmarkStart w:id="1995" w:name="_Toc442259133"/>
      <w:bookmarkStart w:id="1996" w:name="_Toc442265444"/>
      <w:bookmarkStart w:id="1997" w:name="_Toc447292650"/>
      <w:bookmarkStart w:id="1998" w:name="_Toc461809096"/>
      <w:bookmarkStart w:id="1999" w:name="_Toc463514515"/>
      <w:bookmarkStart w:id="2000" w:name="_Toc466908635"/>
      <w:bookmarkStart w:id="2001" w:name="_Toc468196574"/>
      <w:bookmarkStart w:id="2002" w:name="_Toc468446655"/>
      <w:bookmarkStart w:id="2003" w:name="_Toc468446849"/>
      <w:bookmarkStart w:id="2004" w:name="_Toc469479705"/>
      <w:bookmarkStart w:id="2005" w:name="_Toc471986655"/>
      <w:bookmarkStart w:id="2006" w:name="_Toc498509289"/>
      <w:r w:rsidRPr="00D40CE6">
        <w:rPr>
          <w:b/>
          <w:sz w:val="26"/>
          <w:szCs w:val="26"/>
        </w:rPr>
        <w:t>Согласие на обработку персональных данных</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r w:rsidRPr="00D40CE6">
        <w:rPr>
          <w:b/>
          <w:sz w:val="26"/>
          <w:szCs w:val="26"/>
        </w:rPr>
        <w:t>*</w:t>
      </w:r>
    </w:p>
    <w:p w:rsidR="00CE019A" w:rsidRPr="00D40CE6" w:rsidRDefault="00CE019A" w:rsidP="00CE019A">
      <w:pPr>
        <w:tabs>
          <w:tab w:val="left" w:pos="0"/>
        </w:tabs>
        <w:jc w:val="center"/>
        <w:rPr>
          <w:b/>
          <w:snapToGrid w:val="0"/>
          <w:sz w:val="26"/>
          <w:szCs w:val="26"/>
        </w:rPr>
      </w:pPr>
      <w:r w:rsidRPr="00D40CE6">
        <w:rPr>
          <w:b/>
          <w:snapToGrid w:val="0"/>
          <w:sz w:val="26"/>
          <w:szCs w:val="26"/>
        </w:rPr>
        <w:t xml:space="preserve">от «_____» ____________ 201____ г. </w:t>
      </w:r>
    </w:p>
    <w:p w:rsidR="00CE019A" w:rsidRPr="00D40CE6" w:rsidRDefault="00CE019A" w:rsidP="00CE019A">
      <w:pPr>
        <w:jc w:val="center"/>
        <w:rPr>
          <w:sz w:val="26"/>
          <w:szCs w:val="26"/>
        </w:rPr>
      </w:pPr>
    </w:p>
    <w:p w:rsidR="00CE019A" w:rsidRPr="00D40CE6" w:rsidRDefault="00CE019A" w:rsidP="00CE019A">
      <w:pPr>
        <w:jc w:val="center"/>
        <w:rPr>
          <w:sz w:val="26"/>
          <w:szCs w:val="26"/>
        </w:rPr>
      </w:pPr>
    </w:p>
    <w:p w:rsidR="00CE019A" w:rsidRPr="00D40CE6" w:rsidRDefault="00CE019A" w:rsidP="00CE019A">
      <w:pPr>
        <w:autoSpaceDE w:val="0"/>
        <w:autoSpaceDN w:val="0"/>
        <w:adjustRightInd w:val="0"/>
        <w:ind w:firstLine="708"/>
        <w:rPr>
          <w:snapToGrid w:val="0"/>
          <w:szCs w:val="24"/>
        </w:rPr>
      </w:pPr>
      <w:r w:rsidRPr="00D40CE6">
        <w:rPr>
          <w:snapToGrid w:val="0"/>
          <w:szCs w:val="24"/>
        </w:rPr>
        <w:t>Настоящим, ________________________________________________________,</w:t>
      </w:r>
    </w:p>
    <w:p w:rsidR="00CE019A" w:rsidRPr="00D40CE6" w:rsidRDefault="00CE019A" w:rsidP="00CE019A">
      <w:pPr>
        <w:autoSpaceDE w:val="0"/>
        <w:autoSpaceDN w:val="0"/>
        <w:adjustRightInd w:val="0"/>
        <w:jc w:val="center"/>
        <w:rPr>
          <w:b/>
          <w:i/>
          <w:szCs w:val="24"/>
        </w:rPr>
      </w:pPr>
      <w:r w:rsidRPr="00D40CE6">
        <w:rPr>
          <w:b/>
          <w:i/>
          <w:szCs w:val="24"/>
        </w:rPr>
        <w:t>(указывается</w:t>
      </w:r>
      <w:r w:rsidRPr="00D40CE6">
        <w:rPr>
          <w:szCs w:val="24"/>
        </w:rPr>
        <w:t xml:space="preserve"> </w:t>
      </w:r>
      <w:r w:rsidRPr="00D40CE6">
        <w:rPr>
          <w:b/>
          <w:i/>
          <w:szCs w:val="24"/>
        </w:rPr>
        <w:t>полное наименование участника закупочной процедуры</w:t>
      </w:r>
    </w:p>
    <w:p w:rsidR="00CE019A" w:rsidRPr="00D40CE6" w:rsidRDefault="00CE019A" w:rsidP="00CE019A">
      <w:pPr>
        <w:autoSpaceDE w:val="0"/>
        <w:autoSpaceDN w:val="0"/>
        <w:adjustRightInd w:val="0"/>
        <w:jc w:val="center"/>
        <w:rPr>
          <w:szCs w:val="24"/>
        </w:rPr>
      </w:pPr>
      <w:r w:rsidRPr="00D40CE6">
        <w:rPr>
          <w:b/>
          <w:i/>
          <w:szCs w:val="24"/>
        </w:rPr>
        <w:t>____________________________________________________________________________ (потенциального контрагента), контрагента)</w:t>
      </w:r>
    </w:p>
    <w:p w:rsidR="00CE019A" w:rsidRPr="00D40CE6" w:rsidRDefault="00CE019A" w:rsidP="00CE019A">
      <w:pPr>
        <w:autoSpaceDE w:val="0"/>
        <w:autoSpaceDN w:val="0"/>
        <w:adjustRightInd w:val="0"/>
        <w:ind w:firstLine="709"/>
        <w:rPr>
          <w:szCs w:val="24"/>
        </w:rPr>
      </w:pPr>
      <w:r w:rsidRPr="00D40CE6">
        <w:rPr>
          <w:szCs w:val="24"/>
        </w:rPr>
        <w:t>Адрес регистрации: _______________________________________________________,</w:t>
      </w:r>
    </w:p>
    <w:p w:rsidR="00CE019A" w:rsidRPr="00D40CE6" w:rsidRDefault="00CE019A" w:rsidP="00CE019A">
      <w:pPr>
        <w:autoSpaceDE w:val="0"/>
        <w:autoSpaceDN w:val="0"/>
        <w:adjustRightInd w:val="0"/>
        <w:ind w:left="708" w:firstLine="1"/>
        <w:rPr>
          <w:szCs w:val="24"/>
        </w:rPr>
      </w:pPr>
      <w:r w:rsidRPr="00D40CE6">
        <w:rPr>
          <w:szCs w:val="24"/>
        </w:rPr>
        <w:t xml:space="preserve">Свидетельство о регистрации: _____________________________________________ </w:t>
      </w:r>
    </w:p>
    <w:p w:rsidR="00CE019A" w:rsidRPr="00D40CE6" w:rsidRDefault="00CE019A" w:rsidP="00CE019A">
      <w:pPr>
        <w:autoSpaceDE w:val="0"/>
        <w:autoSpaceDN w:val="0"/>
        <w:adjustRightInd w:val="0"/>
        <w:ind w:left="4248" w:firstLine="0"/>
        <w:rPr>
          <w:szCs w:val="24"/>
        </w:rPr>
      </w:pPr>
      <w:r w:rsidRPr="00D40CE6">
        <w:rPr>
          <w:b/>
          <w:i/>
          <w:szCs w:val="24"/>
        </w:rPr>
        <w:t>(указывается серия и номер свидетельства)</w:t>
      </w:r>
    </w:p>
    <w:p w:rsidR="00CE019A" w:rsidRPr="00D40CE6" w:rsidRDefault="00CE019A" w:rsidP="00CE019A">
      <w:pPr>
        <w:autoSpaceDE w:val="0"/>
        <w:autoSpaceDN w:val="0"/>
        <w:adjustRightInd w:val="0"/>
        <w:ind w:left="708" w:firstLine="1"/>
        <w:rPr>
          <w:b/>
          <w:i/>
          <w:szCs w:val="24"/>
        </w:rPr>
      </w:pPr>
      <w:r w:rsidRPr="00D40CE6">
        <w:rPr>
          <w:b/>
          <w:i/>
          <w:szCs w:val="24"/>
        </w:rPr>
        <w:t>ИНН__________________________</w:t>
      </w:r>
    </w:p>
    <w:p w:rsidR="00CE019A" w:rsidRPr="00D40CE6" w:rsidRDefault="00CE019A" w:rsidP="00CE019A">
      <w:pPr>
        <w:autoSpaceDE w:val="0"/>
        <w:autoSpaceDN w:val="0"/>
        <w:adjustRightInd w:val="0"/>
        <w:ind w:firstLine="709"/>
        <w:rPr>
          <w:b/>
          <w:i/>
          <w:szCs w:val="24"/>
        </w:rPr>
      </w:pPr>
      <w:r w:rsidRPr="00D40CE6">
        <w:rPr>
          <w:b/>
          <w:i/>
          <w:szCs w:val="24"/>
        </w:rPr>
        <w:t>КПП__________________________</w:t>
      </w:r>
    </w:p>
    <w:p w:rsidR="00CE019A" w:rsidRPr="00D40CE6" w:rsidRDefault="00CE019A" w:rsidP="00CE019A">
      <w:pPr>
        <w:autoSpaceDE w:val="0"/>
        <w:autoSpaceDN w:val="0"/>
        <w:adjustRightInd w:val="0"/>
        <w:ind w:firstLine="708"/>
        <w:rPr>
          <w:szCs w:val="24"/>
        </w:rPr>
      </w:pPr>
      <w:r w:rsidRPr="00D40CE6">
        <w:rPr>
          <w:b/>
          <w:i/>
          <w:szCs w:val="24"/>
        </w:rPr>
        <w:t>ОГРН_________________________</w:t>
      </w:r>
      <w:r w:rsidRPr="00D40CE6">
        <w:rPr>
          <w:szCs w:val="24"/>
        </w:rPr>
        <w:t>,</w:t>
      </w:r>
    </w:p>
    <w:p w:rsidR="00CE019A" w:rsidRPr="00D40CE6" w:rsidRDefault="00CE019A" w:rsidP="00CE019A">
      <w:pPr>
        <w:autoSpaceDE w:val="0"/>
        <w:autoSpaceDN w:val="0"/>
        <w:adjustRightInd w:val="0"/>
        <w:rPr>
          <w:b/>
          <w:i/>
          <w:szCs w:val="24"/>
        </w:rPr>
      </w:pPr>
      <w:r w:rsidRPr="00D40CE6">
        <w:rPr>
          <w:szCs w:val="24"/>
        </w:rPr>
        <w:t>в лице уполномоченного представителя субъекта персональных данных</w:t>
      </w:r>
      <w:r w:rsidRPr="00D40CE6">
        <w:rPr>
          <w:b/>
          <w:i/>
          <w:szCs w:val="24"/>
        </w:rPr>
        <w:t xml:space="preserve"> _____________________________________________________________________________</w:t>
      </w:r>
    </w:p>
    <w:p w:rsidR="00CE019A" w:rsidRPr="00D40CE6" w:rsidRDefault="00CE019A" w:rsidP="00CE019A">
      <w:pPr>
        <w:autoSpaceDE w:val="0"/>
        <w:autoSpaceDN w:val="0"/>
        <w:adjustRightInd w:val="0"/>
        <w:ind w:firstLine="0"/>
        <w:jc w:val="center"/>
        <w:rPr>
          <w:b/>
          <w:bCs/>
          <w:i/>
          <w:iCs/>
          <w:szCs w:val="24"/>
        </w:rPr>
      </w:pPr>
      <w:r w:rsidRPr="00D40CE6">
        <w:rPr>
          <w:b/>
          <w:i/>
          <w:szCs w:val="24"/>
        </w:rPr>
        <w:t>(указывается Ф.И.О.,</w:t>
      </w:r>
      <w:r w:rsidRPr="00D40CE6">
        <w:rPr>
          <w:b/>
          <w:bCs/>
          <w:i/>
          <w:iCs/>
          <w:szCs w:val="24"/>
        </w:rPr>
        <w:t xml:space="preserve"> адрес регистрации, номер основного документа, удостоверяющего его личность,</w:t>
      </w:r>
    </w:p>
    <w:p w:rsidR="00CE019A" w:rsidRPr="00D40CE6" w:rsidRDefault="00CE019A" w:rsidP="00CE019A">
      <w:pPr>
        <w:ind w:firstLine="0"/>
        <w:rPr>
          <w:szCs w:val="24"/>
        </w:rPr>
      </w:pPr>
      <w:r w:rsidRPr="00D40CE6">
        <w:rPr>
          <w:b/>
          <w:bCs/>
          <w:i/>
          <w:iCs/>
          <w:szCs w:val="24"/>
        </w:rPr>
        <w:t>_____________________________________________________________________________,</w:t>
      </w:r>
    </w:p>
    <w:p w:rsidR="00CE019A" w:rsidRPr="00D40CE6" w:rsidRDefault="00CE019A" w:rsidP="00CE019A">
      <w:pPr>
        <w:autoSpaceDE w:val="0"/>
        <w:autoSpaceDN w:val="0"/>
        <w:adjustRightInd w:val="0"/>
        <w:ind w:firstLine="540"/>
        <w:jc w:val="center"/>
        <w:rPr>
          <w:b/>
          <w:bCs/>
          <w:i/>
          <w:iCs/>
          <w:szCs w:val="24"/>
        </w:rPr>
      </w:pPr>
      <w:r w:rsidRPr="00D40CE6">
        <w:rPr>
          <w:b/>
          <w:bCs/>
          <w:i/>
          <w:iCs/>
          <w:szCs w:val="24"/>
        </w:rPr>
        <w:t>сведения о дате выдачи указанного документа и выдавшем его органе, должность и место работы)**</w:t>
      </w:r>
    </w:p>
    <w:p w:rsidR="00CE019A" w:rsidRPr="00D40CE6" w:rsidRDefault="00CE019A" w:rsidP="00CE019A">
      <w:pPr>
        <w:autoSpaceDE w:val="0"/>
        <w:autoSpaceDN w:val="0"/>
        <w:adjustRightInd w:val="0"/>
        <w:spacing w:before="120"/>
        <w:rPr>
          <w:szCs w:val="24"/>
        </w:rPr>
      </w:pPr>
      <w:r w:rsidRPr="00D40CE6">
        <w:rPr>
          <w:b/>
          <w:i/>
          <w:szCs w:val="24"/>
        </w:rPr>
        <w:t>действующего на основании _____________________________</w:t>
      </w:r>
      <w:r w:rsidRPr="00D40CE6">
        <w:rPr>
          <w:i/>
          <w:szCs w:val="24"/>
        </w:rPr>
        <w:t>,</w:t>
      </w:r>
      <w:r w:rsidRPr="00D40CE6">
        <w:rPr>
          <w:b/>
          <w:i/>
          <w:szCs w:val="24"/>
        </w:rPr>
        <w:t xml:space="preserve"> </w:t>
      </w:r>
      <w:r w:rsidRPr="00D40CE6">
        <w:rPr>
          <w:szCs w:val="24"/>
        </w:rPr>
        <w:t xml:space="preserve">дает свое согласие </w:t>
      </w:r>
      <w:r w:rsidRPr="00D40CE6">
        <w:rPr>
          <w:b/>
          <w:snapToGrid w:val="0"/>
          <w:szCs w:val="24"/>
        </w:rPr>
        <w:t>Публичному акционерному обществу «МРСК Центра»</w:t>
      </w:r>
      <w:r w:rsidRPr="00D40CE6">
        <w:rPr>
          <w:snapToGrid w:val="0"/>
          <w:szCs w:val="24"/>
        </w:rPr>
        <w:t xml:space="preserve">, зарегистрированному по адресу: </w:t>
      </w:r>
      <w:r w:rsidRPr="00D40CE6">
        <w:rPr>
          <w:iCs/>
          <w:szCs w:val="24"/>
        </w:rPr>
        <w:t xml:space="preserve">РФ, 127018, г. Москва, ул. 2-я Ямская, 4 </w:t>
      </w:r>
      <w:r w:rsidRPr="00D40CE6">
        <w:rPr>
          <w:szCs w:val="24"/>
        </w:rPr>
        <w:t>и</w:t>
      </w:r>
      <w:r w:rsidRPr="00D40CE6">
        <w:rPr>
          <w:i/>
          <w:szCs w:val="24"/>
        </w:rPr>
        <w:t xml:space="preserve"> </w:t>
      </w:r>
      <w:r w:rsidRPr="00D40CE6">
        <w:rPr>
          <w:b/>
          <w:szCs w:val="24"/>
        </w:rPr>
        <w:t>Публичному акционерному обществу «Российские сети»</w:t>
      </w:r>
      <w:r w:rsidRPr="00D40CE6">
        <w:rPr>
          <w:szCs w:val="24"/>
        </w:rPr>
        <w:t xml:space="preserve">, </w:t>
      </w:r>
      <w:r w:rsidRPr="00D40CE6">
        <w:rPr>
          <w:snapToGrid w:val="0"/>
          <w:szCs w:val="24"/>
        </w:rPr>
        <w:t>зарегистрированному по адресу: г. Москва, ул. Беловежская, 4, в отношении</w:t>
      </w:r>
      <w:r w:rsidRPr="00D40CE6">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D40CE6">
        <w:rPr>
          <w:szCs w:val="24"/>
        </w:rPr>
        <w:t>субконтрагентов</w:t>
      </w:r>
      <w:proofErr w:type="spellEnd"/>
      <w:r w:rsidRPr="00D40CE6">
        <w:rPr>
          <w:szCs w:val="24"/>
        </w:rPr>
        <w:t xml:space="preserve">: </w:t>
      </w:r>
      <w:r w:rsidRPr="00D40CE6">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40CE6">
        <w:rPr>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40CE6">
        <w:rPr>
          <w:szCs w:val="24"/>
        </w:rPr>
        <w:t>Росфинмониторинг</w:t>
      </w:r>
      <w:proofErr w:type="spellEnd"/>
      <w:r w:rsidRPr="00D40CE6">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E019A" w:rsidRPr="00D40CE6" w:rsidRDefault="00CE019A" w:rsidP="00CE019A">
      <w:pPr>
        <w:spacing w:before="120"/>
        <w:ind w:firstLine="709"/>
        <w:rPr>
          <w:snapToGrid w:val="0"/>
          <w:szCs w:val="24"/>
        </w:rPr>
      </w:pPr>
      <w:r w:rsidRPr="00D40CE6">
        <w:rPr>
          <w:snapToGrid w:val="0"/>
          <w:szCs w:val="24"/>
        </w:rPr>
        <w:t xml:space="preserve">Цель обработки персональных данных: </w:t>
      </w:r>
      <w:r w:rsidRPr="00D40CE6">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40CE6">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E019A" w:rsidRPr="00D40CE6" w:rsidRDefault="00CE019A" w:rsidP="00CE019A">
      <w:pPr>
        <w:spacing w:before="120"/>
        <w:ind w:firstLine="709"/>
        <w:rPr>
          <w:snapToGrid w:val="0"/>
          <w:color w:val="000000"/>
          <w:szCs w:val="24"/>
        </w:rPr>
      </w:pPr>
      <w:r w:rsidRPr="00D40CE6">
        <w:rPr>
          <w:snapToGrid w:val="0"/>
          <w:szCs w:val="24"/>
        </w:rPr>
        <w:t xml:space="preserve">Срок, в течение которого действует настоящее согласие: со дня его подписания до момента </w:t>
      </w:r>
      <w:r w:rsidRPr="00D40CE6">
        <w:rPr>
          <w:snapToGrid w:val="0"/>
          <w:szCs w:val="24"/>
        </w:rPr>
        <w:lastRenderedPageBreak/>
        <w:t>фактического достижения цели обработки</w:t>
      </w:r>
      <w:r w:rsidRPr="00D40CE6">
        <w:rPr>
          <w:snapToGrid w:val="0"/>
          <w:color w:val="000000"/>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CE019A" w:rsidRPr="00D40CE6" w:rsidRDefault="00CE019A" w:rsidP="00CE019A">
      <w:pPr>
        <w:jc w:val="center"/>
        <w:rPr>
          <w:sz w:val="26"/>
          <w:szCs w:val="26"/>
        </w:rPr>
      </w:pPr>
    </w:p>
    <w:p w:rsidR="00CE019A" w:rsidRPr="00D40CE6" w:rsidRDefault="00CE019A" w:rsidP="00CE019A">
      <w:pPr>
        <w:jc w:val="center"/>
        <w:rPr>
          <w:sz w:val="26"/>
          <w:szCs w:val="26"/>
        </w:rPr>
      </w:pPr>
    </w:p>
    <w:p w:rsidR="00827F49" w:rsidRPr="00D40CE6" w:rsidRDefault="00827F49" w:rsidP="00827F49">
      <w:pPr>
        <w:ind w:firstLine="0"/>
        <w:jc w:val="left"/>
        <w:rPr>
          <w:sz w:val="26"/>
          <w:szCs w:val="26"/>
        </w:rPr>
      </w:pPr>
      <w:r w:rsidRPr="00D40CE6">
        <w:rPr>
          <w:sz w:val="26"/>
          <w:szCs w:val="26"/>
        </w:rPr>
        <w:t>_______________________                                                   ______________________</w:t>
      </w:r>
    </w:p>
    <w:p w:rsidR="00827F49" w:rsidRPr="00D40CE6" w:rsidRDefault="00827F49" w:rsidP="00827F49">
      <w:pPr>
        <w:ind w:firstLine="0"/>
        <w:jc w:val="left"/>
        <w:rPr>
          <w:sz w:val="20"/>
        </w:rPr>
      </w:pPr>
      <w:r w:rsidRPr="00D40CE6">
        <w:rPr>
          <w:sz w:val="20"/>
        </w:rPr>
        <w:t>(Подпись уполномоченного представителя</w:t>
      </w:r>
      <w:r w:rsidRPr="00D40CE6">
        <w:rPr>
          <w:sz w:val="26"/>
          <w:szCs w:val="26"/>
        </w:rPr>
        <w:t xml:space="preserve">)                                      </w:t>
      </w:r>
      <w:r w:rsidRPr="00D40CE6">
        <w:rPr>
          <w:sz w:val="20"/>
        </w:rPr>
        <w:t>(Ф.И.О. и должность подписавшего)</w:t>
      </w:r>
    </w:p>
    <w:p w:rsidR="00827F49" w:rsidRPr="00D40CE6" w:rsidRDefault="00827F49" w:rsidP="00827F49">
      <w:pPr>
        <w:jc w:val="left"/>
        <w:rPr>
          <w:bCs/>
        </w:rPr>
      </w:pPr>
      <w:r w:rsidRPr="00D40CE6">
        <w:rPr>
          <w:b/>
          <w:bCs/>
        </w:rPr>
        <w:t>М.П.</w:t>
      </w:r>
    </w:p>
    <w:p w:rsidR="00827F49" w:rsidRPr="00D40CE6" w:rsidRDefault="00827F49" w:rsidP="00827F49">
      <w:pPr>
        <w:ind w:firstLine="0"/>
        <w:jc w:val="left"/>
        <w:rPr>
          <w:bCs/>
        </w:rPr>
      </w:pPr>
    </w:p>
    <w:p w:rsidR="00211593" w:rsidRPr="00D40CE6" w:rsidRDefault="00211593" w:rsidP="00211593">
      <w:pPr>
        <w:ind w:firstLine="0"/>
        <w:jc w:val="left"/>
      </w:pPr>
      <w:r w:rsidRPr="00D40CE6">
        <w:br w:type="page"/>
      </w:r>
    </w:p>
    <w:p w:rsidR="00211593" w:rsidRPr="00D40CE6" w:rsidRDefault="00211593" w:rsidP="000E1865">
      <w:pPr>
        <w:pStyle w:val="3"/>
        <w:numPr>
          <w:ilvl w:val="2"/>
          <w:numId w:val="56"/>
        </w:numPr>
        <w:rPr>
          <w:sz w:val="24"/>
          <w:szCs w:val="24"/>
        </w:rPr>
      </w:pPr>
      <w:bookmarkStart w:id="2007" w:name="_Toc439252801"/>
      <w:bookmarkStart w:id="2008" w:name="_Toc439323774"/>
      <w:bookmarkStart w:id="2009" w:name="_Toc440361409"/>
      <w:bookmarkStart w:id="2010" w:name="_Toc440376291"/>
      <w:bookmarkStart w:id="2011" w:name="_Toc440382549"/>
      <w:bookmarkStart w:id="2012" w:name="_Toc440447219"/>
      <w:bookmarkStart w:id="2013" w:name="_Toc440632380"/>
      <w:bookmarkStart w:id="2014" w:name="_Toc440875152"/>
      <w:bookmarkStart w:id="2015" w:name="_Toc441131139"/>
      <w:bookmarkStart w:id="2016" w:name="_Toc441572145"/>
      <w:bookmarkStart w:id="2017" w:name="_Toc441575237"/>
      <w:bookmarkStart w:id="2018" w:name="_Toc442434898"/>
      <w:bookmarkStart w:id="2019" w:name="_Toc442435737"/>
      <w:bookmarkStart w:id="2020" w:name="_Toc462044828"/>
      <w:bookmarkStart w:id="2021" w:name="_Toc462068531"/>
      <w:bookmarkStart w:id="2022" w:name="_Toc463514221"/>
      <w:bookmarkStart w:id="2023" w:name="_Toc469480459"/>
      <w:bookmarkStart w:id="2024" w:name="_Toc471823250"/>
      <w:bookmarkStart w:id="2025" w:name="_Toc498512111"/>
      <w:bookmarkStart w:id="2026" w:name="_Toc503263133"/>
      <w:r w:rsidRPr="00D40CE6">
        <w:rPr>
          <w:sz w:val="24"/>
          <w:szCs w:val="24"/>
        </w:rPr>
        <w:lastRenderedPageBreak/>
        <w:t>Инструкции по заполнению</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rsidR="00CE019A" w:rsidRPr="00D40CE6" w:rsidRDefault="00CE019A" w:rsidP="00CE019A">
      <w:pPr>
        <w:numPr>
          <w:ilvl w:val="3"/>
          <w:numId w:val="56"/>
        </w:numPr>
        <w:suppressAutoHyphens/>
        <w:spacing w:after="60" w:line="288" w:lineRule="auto"/>
        <w:rPr>
          <w:bCs/>
          <w:szCs w:val="24"/>
        </w:rPr>
      </w:pPr>
      <w:r w:rsidRPr="00D40CE6">
        <w:rPr>
          <w:bCs/>
          <w:szCs w:val="24"/>
        </w:rPr>
        <w:t>*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CE019A" w:rsidRPr="00D40CE6" w:rsidRDefault="00CE019A" w:rsidP="00CE019A">
      <w:pPr>
        <w:numPr>
          <w:ilvl w:val="3"/>
          <w:numId w:val="56"/>
        </w:numPr>
        <w:suppressAutoHyphens/>
        <w:spacing w:after="60" w:line="288" w:lineRule="auto"/>
        <w:rPr>
          <w:bCs/>
          <w:szCs w:val="24"/>
        </w:rPr>
      </w:pPr>
      <w:r w:rsidRPr="00D40CE6">
        <w:rPr>
          <w:bCs/>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D40CE6">
        <w:rPr>
          <w:szCs w:val="24"/>
        </w:rPr>
        <w:t xml:space="preserve">регистрации, место работы и занимаемая должность </w:t>
      </w:r>
      <w:r w:rsidRPr="00D40CE6">
        <w:rPr>
          <w:bCs/>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CE019A" w:rsidRPr="00D40CE6" w:rsidRDefault="00CE019A" w:rsidP="00CE019A">
      <w:pPr>
        <w:numPr>
          <w:ilvl w:val="3"/>
          <w:numId w:val="56"/>
        </w:numPr>
        <w:suppressAutoHyphens/>
        <w:spacing w:after="60" w:line="288" w:lineRule="auto"/>
        <w:rPr>
          <w:b/>
          <w:bCs/>
          <w:szCs w:val="24"/>
        </w:rPr>
      </w:pPr>
      <w:r w:rsidRPr="00D40CE6">
        <w:rPr>
          <w:bCs/>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40CE6">
        <w:rPr>
          <w:bCs/>
          <w:szCs w:val="24"/>
        </w:rPr>
        <w:t>Россети</w:t>
      </w:r>
      <w:proofErr w:type="spellEnd"/>
      <w:r w:rsidRPr="00D40CE6">
        <w:rPr>
          <w:bCs/>
          <w:szCs w:val="24"/>
        </w:rPr>
        <w:t xml:space="preserve">»,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40CE6">
        <w:rPr>
          <w:bCs/>
          <w:szCs w:val="24"/>
        </w:rPr>
        <w:t>субконтрагентов</w:t>
      </w:r>
      <w:proofErr w:type="spellEnd"/>
      <w:r w:rsidRPr="00D40CE6">
        <w:rPr>
          <w:bCs/>
          <w:szCs w:val="2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D40CE6">
        <w:rPr>
          <w:bCs/>
          <w:szCs w:val="24"/>
        </w:rPr>
        <w:t>субконтрагента</w:t>
      </w:r>
      <w:proofErr w:type="spellEnd"/>
      <w:r w:rsidRPr="00D40CE6">
        <w:rPr>
          <w:bCs/>
          <w:szCs w:val="24"/>
        </w:rPr>
        <w:t xml:space="preserve">, и предполагает, что участник закупки (потенциальный контрагент) / контрагент </w:t>
      </w:r>
      <w:r w:rsidRPr="00D40CE6">
        <w:rPr>
          <w:szCs w:val="24"/>
        </w:rPr>
        <w:t>– представитель субъектов персональных данных</w:t>
      </w:r>
      <w:r w:rsidRPr="00D40CE6">
        <w:rPr>
          <w:bCs/>
          <w:szCs w:val="24"/>
        </w:rPr>
        <w:t xml:space="preserve"> – получил у руководителя, своих бенефициаров и бенефициаров своих </w:t>
      </w:r>
      <w:proofErr w:type="spellStart"/>
      <w:r w:rsidRPr="00D40CE6">
        <w:rPr>
          <w:bCs/>
          <w:szCs w:val="24"/>
        </w:rPr>
        <w:t>субконтрагентов</w:t>
      </w:r>
      <w:proofErr w:type="spellEnd"/>
      <w:r w:rsidRPr="00D40CE6">
        <w:rPr>
          <w:bCs/>
          <w:szCs w:val="24"/>
        </w:rPr>
        <w:t xml:space="preserve"> согласие на представление (обработку) </w:t>
      </w:r>
      <w:r w:rsidRPr="00D40CE6">
        <w:rPr>
          <w:szCs w:val="24"/>
        </w:rPr>
        <w:t xml:space="preserve">указанных сведений и уполномочен должным образом на предоставление согласия на обработку персональных данных в адрес </w:t>
      </w:r>
      <w:r w:rsidRPr="00D40CE6">
        <w:rPr>
          <w:bCs/>
          <w:szCs w:val="24"/>
        </w:rPr>
        <w:t>ПАО «</w:t>
      </w:r>
      <w:proofErr w:type="spellStart"/>
      <w:r w:rsidRPr="00D40CE6">
        <w:rPr>
          <w:bCs/>
          <w:szCs w:val="24"/>
        </w:rPr>
        <w:t>Россети</w:t>
      </w:r>
      <w:proofErr w:type="spellEnd"/>
      <w:r w:rsidRPr="00D40CE6">
        <w:rPr>
          <w:bCs/>
          <w:szCs w:val="24"/>
        </w:rPr>
        <w:t>», ПАО «МРСК Центра» и в уполномоченные государственные органы указанных сведений</w:t>
      </w:r>
      <w:r w:rsidRPr="00D40CE6">
        <w:rPr>
          <w:szCs w:val="24"/>
        </w:rPr>
        <w:t>.</w:t>
      </w:r>
    </w:p>
    <w:p w:rsidR="001430F1" w:rsidRPr="00D40CE6" w:rsidRDefault="001430F1">
      <w:pPr>
        <w:widowControl/>
        <w:ind w:firstLine="0"/>
        <w:jc w:val="left"/>
        <w:rPr>
          <w:szCs w:val="24"/>
        </w:rPr>
      </w:pPr>
    </w:p>
    <w:p w:rsidR="001430F1" w:rsidRPr="00D40CE6" w:rsidRDefault="001430F1" w:rsidP="001430F1">
      <w:pPr>
        <w:suppressAutoHyphens/>
        <w:spacing w:after="60" w:line="288" w:lineRule="auto"/>
        <w:ind w:firstLine="0"/>
        <w:rPr>
          <w:b/>
          <w:bCs/>
          <w:szCs w:val="24"/>
        </w:rPr>
      </w:pPr>
    </w:p>
    <w:p w:rsidR="007E2AE8" w:rsidRPr="00D40CE6" w:rsidRDefault="004C198A"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27" w:name="_Ref461801664"/>
      <w:bookmarkStart w:id="2028" w:name="_Toc498509294"/>
      <w:bookmarkStart w:id="2029" w:name="_Toc503263137"/>
      <w:bookmarkStart w:id="2030" w:name="_Ref440272274"/>
      <w:bookmarkStart w:id="2031" w:name="_Ref440274756"/>
      <w:bookmarkStart w:id="2032" w:name="_Toc441131143"/>
      <w:r w:rsidRPr="00D40CE6">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D40CE6">
        <w:rPr>
          <w:sz w:val="24"/>
          <w:szCs w:val="24"/>
        </w:rPr>
        <w:t xml:space="preserve"> (форма 12)</w:t>
      </w:r>
      <w:bookmarkEnd w:id="2027"/>
      <w:bookmarkEnd w:id="2028"/>
      <w:bookmarkEnd w:id="2029"/>
    </w:p>
    <w:p w:rsidR="007E2AE8" w:rsidRPr="00D40CE6" w:rsidRDefault="007E2AE8" w:rsidP="000E1865">
      <w:pPr>
        <w:pStyle w:val="3"/>
        <w:numPr>
          <w:ilvl w:val="2"/>
          <w:numId w:val="56"/>
        </w:numPr>
        <w:rPr>
          <w:sz w:val="24"/>
          <w:szCs w:val="24"/>
        </w:rPr>
      </w:pPr>
      <w:bookmarkStart w:id="2033" w:name="_Toc439170715"/>
      <w:bookmarkStart w:id="2034" w:name="_Toc439172817"/>
      <w:bookmarkStart w:id="2035" w:name="_Toc439173259"/>
      <w:bookmarkStart w:id="2036" w:name="_Toc439238255"/>
      <w:bookmarkStart w:id="2037" w:name="_Toc439252803"/>
      <w:bookmarkStart w:id="2038" w:name="_Toc439323776"/>
      <w:bookmarkStart w:id="2039" w:name="_Toc440361411"/>
      <w:bookmarkStart w:id="2040" w:name="_Toc440376293"/>
      <w:bookmarkStart w:id="2041" w:name="_Toc440382551"/>
      <w:bookmarkStart w:id="2042" w:name="_Toc440447221"/>
      <w:bookmarkStart w:id="2043" w:name="_Toc440632382"/>
      <w:bookmarkStart w:id="2044" w:name="_Toc440875154"/>
      <w:bookmarkStart w:id="2045" w:name="_Toc441131141"/>
      <w:bookmarkStart w:id="2046" w:name="_Toc441572147"/>
      <w:bookmarkStart w:id="2047" w:name="_Toc441575239"/>
      <w:bookmarkStart w:id="2048" w:name="_Toc442195905"/>
      <w:bookmarkStart w:id="2049" w:name="_Toc442251947"/>
      <w:bookmarkStart w:id="2050" w:name="_Toc442258896"/>
      <w:bookmarkStart w:id="2051" w:name="_Toc442259136"/>
      <w:bookmarkStart w:id="2052" w:name="_Toc442265447"/>
      <w:bookmarkStart w:id="2053" w:name="_Toc447292653"/>
      <w:bookmarkStart w:id="2054" w:name="_Toc461809102"/>
      <w:bookmarkStart w:id="2055" w:name="_Toc463514521"/>
      <w:bookmarkStart w:id="2056" w:name="_Toc466908641"/>
      <w:bookmarkStart w:id="2057" w:name="_Toc468196580"/>
      <w:bookmarkStart w:id="2058" w:name="_Toc468446661"/>
      <w:bookmarkStart w:id="2059" w:name="_Toc468446855"/>
      <w:bookmarkStart w:id="2060" w:name="_Toc469479711"/>
      <w:bookmarkStart w:id="2061" w:name="_Toc471986661"/>
      <w:bookmarkStart w:id="2062" w:name="_Toc498509295"/>
      <w:bookmarkStart w:id="2063" w:name="_Toc503263138"/>
      <w:r w:rsidRPr="00D40CE6">
        <w:rPr>
          <w:sz w:val="24"/>
          <w:szCs w:val="24"/>
        </w:rPr>
        <w:t xml:space="preserve">Форма </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r w:rsidRPr="00D40CE6">
        <w:rPr>
          <w:sz w:val="24"/>
          <w:szCs w:val="24"/>
        </w:rPr>
        <w:t>Банковской гарантии</w:t>
      </w:r>
      <w:bookmarkEnd w:id="2052"/>
      <w:bookmarkEnd w:id="2053"/>
      <w:bookmarkEnd w:id="2054"/>
      <w:bookmarkEnd w:id="2055"/>
      <w:bookmarkEnd w:id="2056"/>
      <w:bookmarkEnd w:id="2057"/>
      <w:bookmarkEnd w:id="2058"/>
      <w:bookmarkEnd w:id="2059"/>
      <w:bookmarkEnd w:id="2060"/>
      <w:bookmarkEnd w:id="2061"/>
      <w:bookmarkEnd w:id="2062"/>
      <w:r w:rsidR="004C198A" w:rsidRPr="00D40CE6">
        <w:rPr>
          <w:sz w:val="24"/>
          <w:szCs w:val="24"/>
        </w:rPr>
        <w:t xml:space="preserve"> </w:t>
      </w:r>
      <w:r w:rsidR="004C198A" w:rsidRPr="00D40CE6">
        <w:rPr>
          <w:sz w:val="26"/>
          <w:szCs w:val="26"/>
        </w:rPr>
        <w:t>обеспечения исполнения обязательств участника Открытого одноэтапного конкурса</w:t>
      </w:r>
      <w:bookmarkEnd w:id="2063"/>
    </w:p>
    <w:p w:rsidR="007E2AE8" w:rsidRPr="00D40CE6" w:rsidRDefault="007E2AE8" w:rsidP="007E2AE8">
      <w:pPr>
        <w:pBdr>
          <w:top w:val="single" w:sz="4" w:space="1" w:color="auto"/>
        </w:pBdr>
        <w:shd w:val="clear" w:color="auto" w:fill="E0E0E0"/>
        <w:ind w:right="21" w:firstLine="0"/>
        <w:jc w:val="center"/>
        <w:rPr>
          <w:b/>
          <w:spacing w:val="36"/>
          <w:szCs w:val="24"/>
        </w:rPr>
      </w:pPr>
      <w:r w:rsidRPr="00D40CE6">
        <w:rPr>
          <w:b/>
          <w:spacing w:val="36"/>
          <w:szCs w:val="24"/>
        </w:rPr>
        <w:t>начало формы</w:t>
      </w:r>
    </w:p>
    <w:p w:rsidR="007E2AE8" w:rsidRPr="00D40CE6" w:rsidRDefault="007E2AE8" w:rsidP="007E2AE8">
      <w:pPr>
        <w:tabs>
          <w:tab w:val="left" w:pos="4757"/>
        </w:tabs>
        <w:ind w:left="1134" w:firstLine="0"/>
        <w:jc w:val="left"/>
        <w:rPr>
          <w:szCs w:val="24"/>
        </w:rPr>
      </w:pPr>
    </w:p>
    <w:p w:rsidR="007E2AE8" w:rsidRPr="00D40CE6" w:rsidRDefault="007E2AE8" w:rsidP="007E2AE8">
      <w:pPr>
        <w:tabs>
          <w:tab w:val="left" w:pos="4757"/>
        </w:tabs>
        <w:ind w:left="1134" w:firstLine="0"/>
        <w:jc w:val="left"/>
        <w:rPr>
          <w:szCs w:val="24"/>
        </w:rPr>
      </w:pPr>
      <w:r w:rsidRPr="00D40CE6">
        <w:rPr>
          <w:szCs w:val="24"/>
        </w:rPr>
        <w:t>Приложение 12 к письму о подаче оферты</w:t>
      </w:r>
      <w:r w:rsidRPr="00D40CE6">
        <w:rPr>
          <w:szCs w:val="24"/>
        </w:rPr>
        <w:br/>
        <w:t>от «____»_____________ г. №__________</w:t>
      </w:r>
    </w:p>
    <w:p w:rsidR="007E2AE8" w:rsidRPr="00D40CE6" w:rsidRDefault="007E2AE8" w:rsidP="007E2AE8">
      <w:pPr>
        <w:contextualSpacing/>
        <w:jc w:val="right"/>
        <w:rPr>
          <w:szCs w:val="24"/>
        </w:rPr>
      </w:pPr>
    </w:p>
    <w:p w:rsidR="007E2AE8" w:rsidRPr="00FB4A2A" w:rsidRDefault="007E2AE8" w:rsidP="007E2AE8">
      <w:pPr>
        <w:tabs>
          <w:tab w:val="left" w:pos="0"/>
          <w:tab w:val="num" w:pos="1134"/>
        </w:tabs>
        <w:jc w:val="center"/>
        <w:outlineLvl w:val="1"/>
        <w:rPr>
          <w:i/>
          <w:sz w:val="26"/>
          <w:szCs w:val="26"/>
        </w:rPr>
      </w:pPr>
      <w:bookmarkStart w:id="2064" w:name="_Toc307936287"/>
      <w:bookmarkStart w:id="2065" w:name="_Toc442265448"/>
      <w:bookmarkStart w:id="2066" w:name="_Toc447292654"/>
      <w:bookmarkStart w:id="2067" w:name="_Toc461809103"/>
      <w:bookmarkStart w:id="2068" w:name="_Toc463514522"/>
      <w:bookmarkStart w:id="2069" w:name="_Toc466908642"/>
      <w:bookmarkStart w:id="2070" w:name="_Toc468196581"/>
      <w:bookmarkStart w:id="2071" w:name="_Toc468446662"/>
      <w:bookmarkStart w:id="2072" w:name="_Toc468446856"/>
      <w:bookmarkStart w:id="2073" w:name="_Toc469479712"/>
      <w:bookmarkStart w:id="2074" w:name="_Toc471986662"/>
      <w:bookmarkStart w:id="2075" w:name="_Toc498509296"/>
      <w:bookmarkStart w:id="2076" w:name="_Toc503263139"/>
      <w:r w:rsidRPr="00D40CE6">
        <w:rPr>
          <w:b/>
          <w:sz w:val="26"/>
          <w:szCs w:val="26"/>
        </w:rPr>
        <w:t xml:space="preserve">Банковская гарантия обеспечения исполнения обязательств участника </w:t>
      </w:r>
      <w:bookmarkEnd w:id="2064"/>
      <w:bookmarkEnd w:id="2065"/>
      <w:r w:rsidRPr="00D40CE6">
        <w:rPr>
          <w:b/>
          <w:sz w:val="26"/>
          <w:szCs w:val="26"/>
        </w:rPr>
        <w:t>Открытого одноэтапного конкурса</w:t>
      </w:r>
      <w:bookmarkEnd w:id="2066"/>
      <w:bookmarkEnd w:id="2067"/>
      <w:bookmarkEnd w:id="2068"/>
      <w:bookmarkEnd w:id="2069"/>
      <w:bookmarkEnd w:id="2070"/>
      <w:bookmarkEnd w:id="2071"/>
      <w:bookmarkEnd w:id="2072"/>
      <w:bookmarkEnd w:id="2073"/>
      <w:bookmarkEnd w:id="2074"/>
      <w:bookmarkEnd w:id="2075"/>
      <w:bookmarkEnd w:id="2076"/>
    </w:p>
    <w:p w:rsidR="007E2AE8" w:rsidRPr="00FB4A2A" w:rsidRDefault="007E2AE8" w:rsidP="007E2AE8">
      <w:pPr>
        <w:ind w:firstLine="567"/>
        <w:rPr>
          <w:snapToGrid w:val="0"/>
          <w:szCs w:val="24"/>
          <w:lang w:val="x-none" w:eastAsia="x-none"/>
        </w:rPr>
      </w:pPr>
    </w:p>
    <w:p w:rsidR="007E2AE8" w:rsidRPr="00FB4A2A" w:rsidRDefault="007E2AE8" w:rsidP="007E2AE8">
      <w:pPr>
        <w:tabs>
          <w:tab w:val="left" w:pos="1080"/>
        </w:tabs>
        <w:ind w:firstLine="540"/>
        <w:jc w:val="center"/>
        <w:rPr>
          <w:snapToGrid w:val="0"/>
          <w:szCs w:val="24"/>
          <w:lang w:val="x-none" w:eastAsia="x-none"/>
        </w:rPr>
      </w:pPr>
      <w:r w:rsidRPr="00FB4A2A">
        <w:rPr>
          <w:snapToGrid w:val="0"/>
          <w:szCs w:val="24"/>
          <w:lang w:val="x-none" w:eastAsia="x-none"/>
        </w:rPr>
        <w:t>Бланк банка</w:t>
      </w:r>
    </w:p>
    <w:p w:rsidR="007E2AE8" w:rsidRPr="00FB4A2A" w:rsidRDefault="007E2AE8" w:rsidP="007E2AE8">
      <w:pPr>
        <w:rPr>
          <w:szCs w:val="24"/>
        </w:rPr>
      </w:pPr>
      <w:r w:rsidRPr="00FB4A2A">
        <w:rPr>
          <w:szCs w:val="24"/>
        </w:rPr>
        <w:t>КОМУ: ПАО «МРСК Центра»</w:t>
      </w:r>
    </w:p>
    <w:p w:rsidR="007E2AE8" w:rsidRPr="00FB4A2A" w:rsidRDefault="007E2AE8" w:rsidP="007E2AE8">
      <w:pPr>
        <w:rPr>
          <w:szCs w:val="24"/>
        </w:rPr>
      </w:pPr>
      <w:r w:rsidRPr="00FB4A2A">
        <w:rPr>
          <w:szCs w:val="24"/>
        </w:rPr>
        <w:t>Юридический адрес:</w:t>
      </w:r>
    </w:p>
    <w:p w:rsidR="007E2AE8" w:rsidRPr="00FB4A2A" w:rsidRDefault="007E2AE8" w:rsidP="007E2AE8">
      <w:pPr>
        <w:rPr>
          <w:szCs w:val="24"/>
        </w:rPr>
      </w:pPr>
      <w:r w:rsidRPr="00FB4A2A">
        <w:rPr>
          <w:szCs w:val="24"/>
        </w:rPr>
        <w:t>РФ, 127018, г. Москва, ул. 2-я Ямская, 4.</w:t>
      </w:r>
    </w:p>
    <w:p w:rsidR="007E2AE8" w:rsidRPr="00FB4A2A" w:rsidRDefault="007E2AE8" w:rsidP="007E2AE8">
      <w:pPr>
        <w:rPr>
          <w:szCs w:val="24"/>
        </w:rPr>
      </w:pPr>
      <w:r w:rsidRPr="00FB4A2A">
        <w:rPr>
          <w:szCs w:val="24"/>
        </w:rPr>
        <w:t>Почтовый адрес:</w:t>
      </w:r>
    </w:p>
    <w:p w:rsidR="007E2AE8" w:rsidRPr="00FB4A2A" w:rsidRDefault="007E2AE8" w:rsidP="007E2AE8">
      <w:pPr>
        <w:rPr>
          <w:szCs w:val="24"/>
        </w:rPr>
      </w:pPr>
      <w:r w:rsidRPr="00FB4A2A">
        <w:rPr>
          <w:szCs w:val="24"/>
        </w:rPr>
        <w:t>РФ, 127018, г. Москва, ул. 2-я Ямская, 4.</w:t>
      </w:r>
    </w:p>
    <w:p w:rsidR="007E2AE8" w:rsidRPr="00FB4A2A" w:rsidRDefault="007E2AE8" w:rsidP="007E2AE8">
      <w:pPr>
        <w:rPr>
          <w:szCs w:val="24"/>
        </w:rPr>
      </w:pPr>
      <w:r w:rsidRPr="00FB4A2A">
        <w:rPr>
          <w:szCs w:val="24"/>
        </w:rPr>
        <w:t>ИНН 6901067107</w:t>
      </w:r>
    </w:p>
    <w:p w:rsidR="007E2AE8" w:rsidRPr="00FB4A2A" w:rsidRDefault="007E2AE8" w:rsidP="007E2AE8">
      <w:pPr>
        <w:rPr>
          <w:szCs w:val="24"/>
        </w:rPr>
      </w:pPr>
      <w:r w:rsidRPr="00FB4A2A">
        <w:rPr>
          <w:szCs w:val="24"/>
        </w:rPr>
        <w:t>КПП 997450001</w:t>
      </w:r>
    </w:p>
    <w:p w:rsidR="007E2AE8" w:rsidRPr="00FB4A2A" w:rsidRDefault="007E2AE8" w:rsidP="007E2AE8">
      <w:pPr>
        <w:tabs>
          <w:tab w:val="left" w:pos="1080"/>
        </w:tabs>
        <w:ind w:firstLine="540"/>
        <w:rPr>
          <w:snapToGrid w:val="0"/>
          <w:szCs w:val="24"/>
          <w:lang w:val="x-none" w:eastAsia="x-none"/>
        </w:rPr>
      </w:pP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FB4A2A">
        <w:rPr>
          <w:b/>
          <w:i/>
          <w:snapToGrid w:val="0"/>
          <w:szCs w:val="24"/>
          <w:lang w:eastAsia="x-none"/>
        </w:rPr>
        <w:t>[</w:t>
      </w:r>
      <w:r w:rsidRPr="00FB4A2A">
        <w:rPr>
          <w:rStyle w:val="aff1"/>
          <w:szCs w:val="24"/>
        </w:rPr>
        <w:t>предмет закупки]</w:t>
      </w:r>
      <w:r w:rsidRPr="00FB4A2A">
        <w:rPr>
          <w:snapToGrid w:val="0"/>
          <w:szCs w:val="24"/>
          <w:lang w:val="x-none" w:eastAsia="x-none"/>
        </w:rPr>
        <w:t xml:space="preserve">, проводимом </w:t>
      </w:r>
      <w:r w:rsidRPr="00FB4A2A">
        <w:rPr>
          <w:snapToGrid w:val="0"/>
          <w:szCs w:val="24"/>
          <w:lang w:eastAsia="x-none"/>
        </w:rPr>
        <w:t>Публичным</w:t>
      </w:r>
      <w:r w:rsidRPr="00FB4A2A">
        <w:rPr>
          <w:snapToGrid w:val="0"/>
          <w:szCs w:val="24"/>
          <w:lang w:val="x-none" w:eastAsia="x-none"/>
        </w:rPr>
        <w:t xml:space="preserve"> акционерным обществом «</w:t>
      </w:r>
      <w:r w:rsidRPr="00FB4A2A">
        <w:rPr>
          <w:snapToGrid w:val="0"/>
          <w:szCs w:val="24"/>
          <w:lang w:eastAsia="x-none"/>
        </w:rPr>
        <w:t>Межрегиональная распределительная сетевая компания Центра</w:t>
      </w:r>
      <w:r w:rsidRPr="00FB4A2A">
        <w:rPr>
          <w:snapToGrid w:val="0"/>
          <w:szCs w:val="24"/>
          <w:lang w:val="x-none" w:eastAsia="x-none"/>
        </w:rPr>
        <w:t xml:space="preserve">» (Адрес места нахождения: </w:t>
      </w:r>
      <w:r w:rsidRPr="00FB4A2A">
        <w:rPr>
          <w:iCs/>
          <w:szCs w:val="24"/>
        </w:rPr>
        <w:t>РФ, 127018, г. Москва, ул. 2-я Ямская, 4</w:t>
      </w:r>
      <w:r w:rsidRPr="00FB4A2A">
        <w:rPr>
          <w:snapToGrid w:val="0"/>
          <w:szCs w:val="24"/>
          <w:lang w:val="x-none" w:eastAsia="x-none"/>
        </w:rPr>
        <w:t xml:space="preserve">), именуемым в дальнейшем «Бенефициар». В соответствии с условиями </w:t>
      </w:r>
      <w:r w:rsidRPr="00FB4A2A">
        <w:rPr>
          <w:snapToGrid w:val="0"/>
          <w:szCs w:val="24"/>
          <w:lang w:eastAsia="x-none"/>
        </w:rPr>
        <w:t>Конкурсной</w:t>
      </w:r>
      <w:r w:rsidRPr="00FB4A2A">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D40CE6" w:rsidRDefault="007E2AE8" w:rsidP="007E2AE8">
      <w:pPr>
        <w:tabs>
          <w:tab w:val="left" w:pos="1080"/>
        </w:tabs>
        <w:ind w:firstLine="540"/>
        <w:rPr>
          <w:snapToGrid w:val="0"/>
          <w:szCs w:val="24"/>
          <w:lang w:val="x-none" w:eastAsia="x-none"/>
        </w:rPr>
      </w:pPr>
      <w:r w:rsidRPr="00FB4A2A">
        <w:rPr>
          <w:snapToGrid w:val="0"/>
          <w:szCs w:val="24"/>
          <w:lang w:val="x-none" w:eastAsia="x-none"/>
        </w:rPr>
        <w:t xml:space="preserve">Учитывая вышеизложенное, по просьбе Принципала, мы, _________________________________ (реквизиты гаранта), в лице _____________, действующего на </w:t>
      </w:r>
      <w:r w:rsidRPr="00D40CE6">
        <w:rPr>
          <w:snapToGrid w:val="0"/>
          <w:szCs w:val="24"/>
          <w:lang w:val="x-none" w:eastAsia="x-none"/>
        </w:rPr>
        <w:t>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D40CE6">
        <w:rPr>
          <w:snapToGrid w:val="0"/>
          <w:szCs w:val="24"/>
          <w:lang w:eastAsia="x-none"/>
        </w:rPr>
        <w:t xml:space="preserve"> </w:t>
      </w:r>
      <w:r w:rsidRPr="00D40CE6">
        <w:rPr>
          <w:snapToGrid w:val="0"/>
          <w:szCs w:val="24"/>
          <w:lang w:val="x-none" w:eastAsia="x-none"/>
        </w:rPr>
        <w:t xml:space="preserve">(реквизиты </w:t>
      </w:r>
      <w:r w:rsidRPr="00D40CE6">
        <w:rPr>
          <w:snapToGrid w:val="0"/>
          <w:szCs w:val="24"/>
          <w:lang w:eastAsia="x-none"/>
        </w:rPr>
        <w:t>бенефициара</w:t>
      </w:r>
      <w:r w:rsidRPr="00D40CE6">
        <w:rPr>
          <w:snapToGrid w:val="0"/>
          <w:szCs w:val="24"/>
          <w:lang w:val="x-none" w:eastAsia="x-none"/>
        </w:rPr>
        <w:t>) любую сумму, не превышающую __________________ (сумма цифрами и прописью), в случае:</w:t>
      </w:r>
    </w:p>
    <w:p w:rsidR="00CE019A" w:rsidRPr="00D40CE6" w:rsidRDefault="00CE019A" w:rsidP="00CE019A">
      <w:pPr>
        <w:widowControl/>
        <w:numPr>
          <w:ilvl w:val="0"/>
          <w:numId w:val="70"/>
        </w:numPr>
        <w:tabs>
          <w:tab w:val="left" w:pos="1080"/>
        </w:tabs>
        <w:rPr>
          <w:snapToGrid w:val="0"/>
          <w:szCs w:val="24"/>
          <w:lang w:val="x-none" w:eastAsia="x-none"/>
        </w:rPr>
      </w:pPr>
      <w:r w:rsidRPr="00D40CE6">
        <w:rPr>
          <w:snapToGrid w:val="0"/>
          <w:szCs w:val="24"/>
          <w:lang w:val="x-none" w:eastAsia="x-none"/>
        </w:rPr>
        <w:t>предоставления недостоверных сведений или искажения информации, предоставления фальсифицированных документов, приведенных в составе Заявки;</w:t>
      </w:r>
    </w:p>
    <w:p w:rsidR="00CE019A" w:rsidRPr="00D40CE6" w:rsidRDefault="00CE019A" w:rsidP="00CE019A">
      <w:pPr>
        <w:widowControl/>
        <w:numPr>
          <w:ilvl w:val="0"/>
          <w:numId w:val="70"/>
        </w:numPr>
        <w:tabs>
          <w:tab w:val="left" w:pos="1080"/>
        </w:tabs>
        <w:rPr>
          <w:snapToGrid w:val="0"/>
          <w:szCs w:val="24"/>
          <w:lang w:val="x-none" w:eastAsia="x-none"/>
        </w:rPr>
      </w:pPr>
      <w:r w:rsidRPr="00D40CE6">
        <w:rPr>
          <w:snapToGrid w:val="0"/>
          <w:szCs w:val="24"/>
          <w:lang w:val="x-none" w:eastAsia="x-none"/>
        </w:rPr>
        <w:t xml:space="preserve">отказа </w:t>
      </w:r>
      <w:r w:rsidRPr="00D40CE6">
        <w:rPr>
          <w:snapToGrid w:val="0"/>
          <w:szCs w:val="24"/>
        </w:rPr>
        <w:t xml:space="preserve">Принципала в случае признания Принципала </w:t>
      </w:r>
      <w:r w:rsidRPr="00D40CE6">
        <w:rPr>
          <w:snapToGrid w:val="0"/>
          <w:szCs w:val="24"/>
          <w:lang w:eastAsia="x-none"/>
        </w:rPr>
        <w:t>Победителем</w:t>
      </w:r>
      <w:r w:rsidRPr="00D40CE6">
        <w:rPr>
          <w:snapToGrid w:val="0"/>
          <w:szCs w:val="24"/>
          <w:lang w:val="x-none" w:eastAsia="x-none"/>
        </w:rPr>
        <w:t xml:space="preserve"> </w:t>
      </w:r>
      <w:r w:rsidRPr="00D40CE6">
        <w:rPr>
          <w:snapToGrid w:val="0"/>
          <w:szCs w:val="24"/>
          <w:lang w:eastAsia="x-none"/>
        </w:rPr>
        <w:t xml:space="preserve">Конкурса </w:t>
      </w:r>
      <w:r w:rsidRPr="00D40CE6">
        <w:rPr>
          <w:snapToGrid w:val="0"/>
          <w:szCs w:val="24"/>
          <w:lang w:val="x-none" w:eastAsia="x-none"/>
        </w:rPr>
        <w:t xml:space="preserve">подписать </w:t>
      </w:r>
      <w:r w:rsidRPr="00D40CE6">
        <w:rPr>
          <w:snapToGrid w:val="0"/>
          <w:szCs w:val="24"/>
          <w:lang w:eastAsia="x-none"/>
        </w:rPr>
        <w:t>Рамочное соглашение</w:t>
      </w:r>
      <w:r w:rsidRPr="00D40CE6">
        <w:rPr>
          <w:snapToGrid w:val="0"/>
          <w:szCs w:val="24"/>
          <w:lang w:val="x-none" w:eastAsia="x-none"/>
        </w:rPr>
        <w:t xml:space="preserve"> в порядке, </w:t>
      </w:r>
      <w:r w:rsidRPr="00D40CE6">
        <w:rPr>
          <w:snapToGrid w:val="0"/>
          <w:szCs w:val="24"/>
          <w:lang w:eastAsia="x-none"/>
        </w:rPr>
        <w:t>установленном</w:t>
      </w:r>
      <w:r w:rsidRPr="00D40CE6">
        <w:rPr>
          <w:snapToGrid w:val="0"/>
          <w:szCs w:val="24"/>
          <w:lang w:val="x-none" w:eastAsia="x-none"/>
        </w:rPr>
        <w:t xml:space="preserve"> </w:t>
      </w:r>
      <w:r w:rsidRPr="00D40CE6">
        <w:rPr>
          <w:snapToGrid w:val="0"/>
          <w:szCs w:val="24"/>
          <w:lang w:eastAsia="x-none"/>
        </w:rPr>
        <w:t xml:space="preserve">Конкурсной </w:t>
      </w:r>
      <w:r w:rsidRPr="00D40CE6">
        <w:rPr>
          <w:snapToGrid w:val="0"/>
          <w:szCs w:val="24"/>
          <w:lang w:val="x-none" w:eastAsia="x-none"/>
        </w:rPr>
        <w:t>документаци</w:t>
      </w:r>
      <w:r w:rsidRPr="00D40CE6">
        <w:rPr>
          <w:snapToGrid w:val="0"/>
          <w:szCs w:val="24"/>
          <w:lang w:eastAsia="x-none"/>
        </w:rPr>
        <w:t>ей</w:t>
      </w:r>
      <w:r w:rsidRPr="00D40CE6">
        <w:rPr>
          <w:snapToGrid w:val="0"/>
          <w:szCs w:val="24"/>
          <w:lang w:val="x-none" w:eastAsia="x-none"/>
        </w:rPr>
        <w:t>;</w:t>
      </w:r>
    </w:p>
    <w:p w:rsidR="00CE019A" w:rsidRPr="00D40CE6" w:rsidRDefault="00CE019A" w:rsidP="00CE019A">
      <w:pPr>
        <w:widowControl/>
        <w:numPr>
          <w:ilvl w:val="0"/>
          <w:numId w:val="70"/>
        </w:numPr>
        <w:tabs>
          <w:tab w:val="left" w:pos="1080"/>
        </w:tabs>
        <w:rPr>
          <w:snapToGrid w:val="0"/>
          <w:szCs w:val="24"/>
          <w:lang w:val="x-none" w:eastAsia="x-none"/>
        </w:rPr>
      </w:pPr>
      <w:r w:rsidRPr="00D40CE6">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D40CE6" w:rsidRDefault="007E2AE8" w:rsidP="007E2AE8">
      <w:pPr>
        <w:tabs>
          <w:tab w:val="left" w:pos="1080"/>
        </w:tabs>
        <w:ind w:firstLine="540"/>
        <w:rPr>
          <w:snapToGrid w:val="0"/>
          <w:szCs w:val="24"/>
          <w:lang w:val="x-none" w:eastAsia="x-none"/>
        </w:rPr>
      </w:pPr>
      <w:r w:rsidRPr="00D40CE6">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D40CE6" w:rsidRDefault="007E2AE8" w:rsidP="007E2AE8">
      <w:pPr>
        <w:tabs>
          <w:tab w:val="left" w:pos="1080"/>
        </w:tabs>
        <w:ind w:firstLine="540"/>
        <w:rPr>
          <w:snapToGrid w:val="0"/>
          <w:szCs w:val="24"/>
          <w:lang w:val="x-none" w:eastAsia="x-none"/>
        </w:rPr>
      </w:pPr>
      <w:r w:rsidRPr="00D40CE6">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FB4A2A" w:rsidRDefault="007E2AE8" w:rsidP="007E2AE8">
      <w:pPr>
        <w:tabs>
          <w:tab w:val="left" w:pos="1080"/>
        </w:tabs>
        <w:ind w:firstLine="540"/>
        <w:rPr>
          <w:snapToGrid w:val="0"/>
          <w:szCs w:val="24"/>
          <w:lang w:val="x-none" w:eastAsia="x-none"/>
        </w:rPr>
      </w:pPr>
      <w:r w:rsidRPr="00D40CE6">
        <w:rPr>
          <w:snapToGrid w:val="0"/>
          <w:szCs w:val="24"/>
          <w:lang w:val="x-none" w:eastAsia="x-none"/>
        </w:rPr>
        <w:t>Ответственность Гаранта перед Бенефициаром за невыполнение или ненадлежащее выполнение Гарантом обязательства</w:t>
      </w:r>
      <w:r w:rsidRPr="00FB4A2A">
        <w:rPr>
          <w:snapToGrid w:val="0"/>
          <w:szCs w:val="24"/>
          <w:lang w:val="x-none" w:eastAsia="x-none"/>
        </w:rPr>
        <w:t xml:space="preserve"> по Гарантии ограничивается суммой, на которую выдана Гарантия. </w:t>
      </w: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 xml:space="preserve">Настоящая Гарантия вступает в силу с даты вскрытия зарегистрированных конвертов с </w:t>
      </w:r>
      <w:r w:rsidRPr="00FB4A2A">
        <w:rPr>
          <w:snapToGrid w:val="0"/>
          <w:szCs w:val="24"/>
          <w:lang w:val="x-none" w:eastAsia="x-none"/>
        </w:rPr>
        <w:lastRenderedPageBreak/>
        <w:t xml:space="preserve">заявками </w:t>
      </w:r>
      <w:r w:rsidRPr="00FB4A2A">
        <w:rPr>
          <w:b/>
          <w:bCs/>
          <w:i/>
          <w:iCs/>
          <w:snapToGrid w:val="0"/>
          <w:szCs w:val="24"/>
          <w:lang w:val="x-none" w:eastAsia="x-none"/>
        </w:rPr>
        <w:t>конкурсной</w:t>
      </w:r>
      <w:r w:rsidRPr="00FB4A2A">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FB4A2A" w:rsidRDefault="007E2AE8" w:rsidP="007E2AE8">
      <w:pPr>
        <w:tabs>
          <w:tab w:val="left" w:pos="1080"/>
        </w:tabs>
        <w:ind w:firstLine="540"/>
        <w:rPr>
          <w:snapToGrid w:val="0"/>
          <w:szCs w:val="24"/>
          <w:lang w:eastAsia="x-none"/>
        </w:rPr>
      </w:pPr>
    </w:p>
    <w:p w:rsidR="007E2AE8" w:rsidRPr="00FB4A2A" w:rsidRDefault="007E2AE8" w:rsidP="007E2AE8">
      <w:pPr>
        <w:tabs>
          <w:tab w:val="left" w:pos="1080"/>
        </w:tabs>
        <w:ind w:firstLine="540"/>
        <w:rPr>
          <w:snapToGrid w:val="0"/>
          <w:szCs w:val="24"/>
          <w:lang w:eastAsia="x-none"/>
        </w:rPr>
      </w:pPr>
    </w:p>
    <w:p w:rsidR="007E2AE8" w:rsidRPr="00FB4A2A" w:rsidRDefault="007E2AE8" w:rsidP="007E2AE8">
      <w:pPr>
        <w:tabs>
          <w:tab w:val="left" w:pos="1080"/>
        </w:tabs>
        <w:ind w:firstLine="540"/>
        <w:rPr>
          <w:snapToGrid w:val="0"/>
          <w:szCs w:val="24"/>
          <w:lang w:eastAsia="x-none"/>
        </w:rPr>
      </w:pP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Подписи уполномоченных лиц</w:t>
      </w:r>
    </w:p>
    <w:p w:rsidR="007E2AE8" w:rsidRPr="00FB4A2A" w:rsidRDefault="007E2AE8" w:rsidP="007E2AE8">
      <w:pPr>
        <w:tabs>
          <w:tab w:val="left" w:pos="1080"/>
        </w:tabs>
        <w:ind w:firstLine="540"/>
        <w:rPr>
          <w:snapToGrid w:val="0"/>
          <w:szCs w:val="24"/>
          <w:lang w:eastAsia="x-none"/>
        </w:rPr>
      </w:pPr>
      <w:r w:rsidRPr="00FB4A2A">
        <w:rPr>
          <w:snapToGrid w:val="0"/>
          <w:szCs w:val="24"/>
          <w:lang w:val="x-none" w:eastAsia="x-none"/>
        </w:rPr>
        <w:t>(печать банка)</w:t>
      </w:r>
    </w:p>
    <w:p w:rsidR="007E2AE8" w:rsidRPr="00FB4A2A" w:rsidRDefault="007E2AE8" w:rsidP="007E2AE8">
      <w:pPr>
        <w:tabs>
          <w:tab w:val="left" w:pos="1080"/>
        </w:tabs>
        <w:ind w:firstLine="540"/>
        <w:rPr>
          <w:snapToGrid w:val="0"/>
          <w:szCs w:val="24"/>
          <w:lang w:eastAsia="x-none"/>
        </w:rPr>
      </w:pPr>
    </w:p>
    <w:p w:rsidR="007E2AE8" w:rsidRPr="00FB4A2A" w:rsidRDefault="007E2AE8" w:rsidP="007E2AE8">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7E2AE8" w:rsidRPr="00FB4A2A" w:rsidRDefault="007E2AE8" w:rsidP="007E2AE8">
      <w:pPr>
        <w:tabs>
          <w:tab w:val="left" w:pos="4757"/>
        </w:tabs>
        <w:ind w:firstLine="0"/>
        <w:rPr>
          <w:i/>
          <w:szCs w:val="24"/>
        </w:rPr>
      </w:pPr>
    </w:p>
    <w:p w:rsidR="007E2AE8" w:rsidRPr="00FB4A2A" w:rsidRDefault="007E2AE8" w:rsidP="007E2AE8">
      <w:pPr>
        <w:ind w:firstLine="0"/>
        <w:jc w:val="left"/>
      </w:pPr>
    </w:p>
    <w:p w:rsidR="007E2AE8" w:rsidRPr="00FB4A2A" w:rsidRDefault="007E2AE8" w:rsidP="000E1865">
      <w:pPr>
        <w:pStyle w:val="2"/>
        <w:keepNext/>
        <w:pageBreakBefore/>
        <w:numPr>
          <w:ilvl w:val="1"/>
          <w:numId w:val="54"/>
        </w:numPr>
        <w:suppressAutoHyphens/>
        <w:spacing w:before="100" w:beforeAutospacing="1" w:after="100" w:afterAutospacing="1" w:line="240" w:lineRule="auto"/>
        <w:jc w:val="left"/>
        <w:rPr>
          <w:sz w:val="24"/>
          <w:szCs w:val="24"/>
        </w:rPr>
        <w:sectPr w:rsidR="007E2AE8" w:rsidRPr="00FB4A2A" w:rsidSect="00C2232A">
          <w:pgSz w:w="11906" w:h="16838" w:code="9"/>
          <w:pgMar w:top="680" w:right="567" w:bottom="1134" w:left="1134" w:header="680" w:footer="278" w:gutter="0"/>
          <w:cols w:space="708"/>
          <w:titlePg/>
          <w:docGrid w:linePitch="360"/>
        </w:sectPr>
      </w:pPr>
      <w:bookmarkStart w:id="2077" w:name="_Toc426108836"/>
      <w:bookmarkStart w:id="2078" w:name="_Ref441574460"/>
      <w:bookmarkStart w:id="2079" w:name="_Ref441574649"/>
      <w:bookmarkStart w:id="2080" w:name="_Ref442264586"/>
      <w:bookmarkStart w:id="2081" w:name="_Ref442271949"/>
    </w:p>
    <w:p w:rsidR="007E2AE8" w:rsidRPr="00FB4A2A" w:rsidRDefault="007E2AE8"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82" w:name="_Ref461801690"/>
      <w:bookmarkStart w:id="2083" w:name="_Toc468446857"/>
      <w:bookmarkStart w:id="2084" w:name="_Toc498509297"/>
      <w:bookmarkStart w:id="2085" w:name="_Toc503263140"/>
      <w:r w:rsidRPr="00FB4A2A">
        <w:rPr>
          <w:sz w:val="24"/>
          <w:szCs w:val="24"/>
        </w:rPr>
        <w:lastRenderedPageBreak/>
        <w:t>Расписка сдачи-приемки Банковской гарантии (форма 13)</w:t>
      </w:r>
      <w:bookmarkEnd w:id="2077"/>
      <w:bookmarkEnd w:id="2078"/>
      <w:bookmarkEnd w:id="2079"/>
      <w:bookmarkEnd w:id="2080"/>
      <w:bookmarkEnd w:id="2081"/>
      <w:bookmarkEnd w:id="2082"/>
      <w:bookmarkEnd w:id="2083"/>
      <w:bookmarkEnd w:id="2084"/>
      <w:bookmarkEnd w:id="2085"/>
    </w:p>
    <w:p w:rsidR="007E2AE8" w:rsidRPr="00FB4A2A" w:rsidRDefault="007E2AE8" w:rsidP="000E1865">
      <w:pPr>
        <w:pStyle w:val="3"/>
        <w:numPr>
          <w:ilvl w:val="2"/>
          <w:numId w:val="56"/>
        </w:numPr>
        <w:rPr>
          <w:sz w:val="24"/>
          <w:szCs w:val="24"/>
        </w:rPr>
      </w:pPr>
      <w:bookmarkStart w:id="2086" w:name="_Toc426108837"/>
      <w:bookmarkStart w:id="2087" w:name="_Ref441574456"/>
      <w:bookmarkStart w:id="2088" w:name="_Toc441575252"/>
      <w:bookmarkStart w:id="2089" w:name="_Toc442195917"/>
      <w:bookmarkStart w:id="2090" w:name="_Toc442251959"/>
      <w:bookmarkStart w:id="2091" w:name="_Toc442258908"/>
      <w:bookmarkStart w:id="2092" w:name="_Toc442259148"/>
      <w:bookmarkStart w:id="2093" w:name="_Toc442265460"/>
      <w:bookmarkStart w:id="2094" w:name="_Toc447292665"/>
      <w:bookmarkStart w:id="2095" w:name="_Toc461809105"/>
      <w:bookmarkStart w:id="2096" w:name="_Toc463514524"/>
      <w:bookmarkStart w:id="2097" w:name="_Toc466908644"/>
      <w:bookmarkStart w:id="2098" w:name="_Toc468196583"/>
      <w:bookmarkStart w:id="2099" w:name="_Toc468446664"/>
      <w:bookmarkStart w:id="2100" w:name="_Toc468446858"/>
      <w:bookmarkStart w:id="2101" w:name="_Toc469479714"/>
      <w:bookmarkStart w:id="2102" w:name="_Toc471986664"/>
      <w:bookmarkStart w:id="2103" w:name="_Toc498509298"/>
      <w:bookmarkStart w:id="2104" w:name="_Toc503263141"/>
      <w:r w:rsidRPr="00FB4A2A">
        <w:rPr>
          <w:sz w:val="24"/>
          <w:szCs w:val="24"/>
        </w:rPr>
        <w:t xml:space="preserve">Форма Расписки сдачи-приемки </w:t>
      </w:r>
      <w:bookmarkEnd w:id="2086"/>
      <w:bookmarkEnd w:id="2087"/>
      <w:bookmarkEnd w:id="2088"/>
      <w:bookmarkEnd w:id="2089"/>
      <w:bookmarkEnd w:id="2090"/>
      <w:bookmarkEnd w:id="2091"/>
      <w:bookmarkEnd w:id="2092"/>
      <w:r w:rsidRPr="00FB4A2A">
        <w:rPr>
          <w:sz w:val="24"/>
          <w:szCs w:val="24"/>
        </w:rPr>
        <w:t>Банковской гарантии</w:t>
      </w:r>
      <w:bookmarkEnd w:id="2093"/>
      <w:bookmarkEnd w:id="2094"/>
      <w:bookmarkEnd w:id="2095"/>
      <w:bookmarkEnd w:id="2096"/>
      <w:bookmarkEnd w:id="2097"/>
      <w:bookmarkEnd w:id="2098"/>
      <w:bookmarkEnd w:id="2099"/>
      <w:bookmarkEnd w:id="2100"/>
      <w:bookmarkEnd w:id="2101"/>
      <w:bookmarkEnd w:id="2102"/>
      <w:bookmarkEnd w:id="2103"/>
      <w:bookmarkEnd w:id="2104"/>
    </w:p>
    <w:p w:rsidR="007E2AE8" w:rsidRPr="00FB4A2A" w:rsidRDefault="007E2AE8" w:rsidP="007E2AE8">
      <w:pPr>
        <w:pStyle w:val="21"/>
        <w:numPr>
          <w:ilvl w:val="0"/>
          <w:numId w:val="0"/>
        </w:numPr>
        <w:spacing w:before="100" w:beforeAutospacing="1" w:after="100" w:afterAutospacing="1"/>
        <w:ind w:left="1134"/>
        <w:jc w:val="center"/>
        <w:rPr>
          <w:sz w:val="24"/>
          <w:szCs w:val="24"/>
        </w:rPr>
      </w:pPr>
    </w:p>
    <w:p w:rsidR="007E2AE8" w:rsidRPr="00FB4A2A" w:rsidRDefault="007E2AE8" w:rsidP="007E2AE8">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7E2AE8" w:rsidRPr="00FB4A2A" w:rsidRDefault="007E2AE8" w:rsidP="007E2AE8">
      <w:pPr>
        <w:ind w:firstLine="0"/>
        <w:jc w:val="center"/>
        <w:rPr>
          <w:b/>
          <w:szCs w:val="24"/>
        </w:rPr>
      </w:pPr>
      <w:r w:rsidRPr="00FB4A2A">
        <w:rPr>
          <w:b/>
          <w:szCs w:val="24"/>
        </w:rPr>
        <w:t>Расписка сдачи-приемки Банковской гарантии</w:t>
      </w:r>
    </w:p>
    <w:p w:rsidR="007E2AE8" w:rsidRPr="00FB4A2A"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F1498C" w:rsidRPr="00FB4A2A" w:rsidTr="00C2232A">
        <w:tc>
          <w:tcPr>
            <w:tcW w:w="14863" w:type="dxa"/>
            <w:gridSpan w:val="7"/>
            <w:shd w:val="clear" w:color="auto" w:fill="auto"/>
          </w:tcPr>
          <w:p w:rsidR="007E2AE8" w:rsidRPr="00FB4A2A" w:rsidRDefault="007E2AE8" w:rsidP="00C2232A">
            <w:pPr>
              <w:pStyle w:val="aff7"/>
              <w:rPr>
                <w:szCs w:val="24"/>
              </w:rPr>
            </w:pPr>
            <w:r w:rsidRPr="00FB4A2A">
              <w:rPr>
                <w:b/>
              </w:rPr>
              <w:t>ПОЛУЧЕНИЕ</w:t>
            </w:r>
            <w:r w:rsidRPr="00FB4A2A">
              <w:rPr>
                <w:sz w:val="20"/>
              </w:rPr>
              <w:t>:</w:t>
            </w:r>
          </w:p>
        </w:tc>
      </w:tr>
      <w:tr w:rsidR="00F1498C" w:rsidRPr="00FB4A2A" w:rsidTr="00EA758C">
        <w:tc>
          <w:tcPr>
            <w:tcW w:w="2539" w:type="dxa"/>
            <w:shd w:val="clear" w:color="auto" w:fill="auto"/>
            <w:vAlign w:val="center"/>
          </w:tcPr>
          <w:p w:rsidR="007E2AE8" w:rsidRPr="00FB4A2A" w:rsidRDefault="007E2AE8" w:rsidP="00EA758C">
            <w:pPr>
              <w:pStyle w:val="aff7"/>
              <w:ind w:right="754"/>
              <w:jc w:val="center"/>
              <w:rPr>
                <w:szCs w:val="24"/>
              </w:rPr>
            </w:pPr>
            <w:r w:rsidRPr="00FB4A2A">
              <w:rPr>
                <w:szCs w:val="24"/>
              </w:rPr>
              <w:t>Участник</w:t>
            </w:r>
          </w:p>
        </w:tc>
        <w:tc>
          <w:tcPr>
            <w:tcW w:w="3639" w:type="dxa"/>
            <w:shd w:val="clear" w:color="auto" w:fill="auto"/>
            <w:vAlign w:val="center"/>
          </w:tcPr>
          <w:p w:rsidR="007E2AE8" w:rsidRPr="00FB4A2A" w:rsidRDefault="007E2AE8" w:rsidP="00EA758C">
            <w:pPr>
              <w:pStyle w:val="aff7"/>
              <w:ind w:right="0"/>
              <w:jc w:val="center"/>
              <w:rPr>
                <w:szCs w:val="24"/>
              </w:rPr>
            </w:pPr>
            <w:r w:rsidRPr="00FB4A2A">
              <w:rPr>
                <w:szCs w:val="24"/>
              </w:rPr>
              <w:t>Наименование конкурсной процедуры</w:t>
            </w:r>
          </w:p>
        </w:tc>
        <w:tc>
          <w:tcPr>
            <w:tcW w:w="1507" w:type="dxa"/>
            <w:shd w:val="clear" w:color="auto" w:fill="auto"/>
            <w:vAlign w:val="center"/>
          </w:tcPr>
          <w:p w:rsidR="007E2AE8" w:rsidRPr="00FB4A2A" w:rsidRDefault="007E2AE8" w:rsidP="00EA758C">
            <w:pPr>
              <w:pStyle w:val="aff7"/>
              <w:tabs>
                <w:tab w:val="left" w:pos="2995"/>
              </w:tabs>
              <w:ind w:right="0"/>
              <w:jc w:val="center"/>
              <w:rPr>
                <w:szCs w:val="24"/>
              </w:rPr>
            </w:pPr>
            <w:r w:rsidRPr="00FB4A2A">
              <w:rPr>
                <w:szCs w:val="24"/>
              </w:rPr>
              <w:t>Номер на ЭТП</w:t>
            </w:r>
          </w:p>
        </w:tc>
        <w:tc>
          <w:tcPr>
            <w:tcW w:w="1398" w:type="dxa"/>
            <w:shd w:val="clear" w:color="auto" w:fill="auto"/>
            <w:vAlign w:val="center"/>
          </w:tcPr>
          <w:p w:rsidR="007E2AE8" w:rsidRPr="00FB4A2A" w:rsidRDefault="007E2AE8" w:rsidP="00EA758C">
            <w:pPr>
              <w:pStyle w:val="aff7"/>
              <w:tabs>
                <w:tab w:val="left" w:pos="2995"/>
              </w:tabs>
              <w:ind w:right="0"/>
              <w:jc w:val="center"/>
              <w:rPr>
                <w:szCs w:val="24"/>
              </w:rPr>
            </w:pPr>
            <w:r w:rsidRPr="00FB4A2A">
              <w:rPr>
                <w:szCs w:val="24"/>
              </w:rPr>
              <w:t>Дата передачи</w:t>
            </w:r>
          </w:p>
        </w:tc>
        <w:tc>
          <w:tcPr>
            <w:tcW w:w="1299" w:type="dxa"/>
            <w:shd w:val="clear" w:color="auto" w:fill="auto"/>
            <w:vAlign w:val="center"/>
          </w:tcPr>
          <w:p w:rsidR="007E2AE8" w:rsidRPr="00FB4A2A" w:rsidRDefault="007E2AE8" w:rsidP="00EA758C">
            <w:pPr>
              <w:pStyle w:val="aff7"/>
              <w:ind w:right="0"/>
              <w:jc w:val="center"/>
              <w:rPr>
                <w:szCs w:val="24"/>
              </w:rPr>
            </w:pPr>
            <w:r w:rsidRPr="00FB4A2A">
              <w:rPr>
                <w:szCs w:val="24"/>
              </w:rPr>
              <w:t>Время получения (МСК)</w:t>
            </w:r>
          </w:p>
        </w:tc>
        <w:tc>
          <w:tcPr>
            <w:tcW w:w="2240" w:type="dxa"/>
            <w:shd w:val="clear" w:color="auto" w:fill="auto"/>
            <w:vAlign w:val="center"/>
          </w:tcPr>
          <w:p w:rsidR="007E2AE8" w:rsidRPr="00FB4A2A" w:rsidRDefault="007E2AE8" w:rsidP="00EA758C">
            <w:pPr>
              <w:pStyle w:val="aff7"/>
              <w:ind w:right="86"/>
              <w:jc w:val="center"/>
              <w:rPr>
                <w:szCs w:val="24"/>
              </w:rPr>
            </w:pPr>
            <w:r w:rsidRPr="00FB4A2A">
              <w:rPr>
                <w:szCs w:val="24"/>
              </w:rPr>
              <w:t>Сдал</w:t>
            </w:r>
          </w:p>
          <w:p w:rsidR="007E2AE8" w:rsidRPr="00FB4A2A" w:rsidRDefault="007E2AE8" w:rsidP="00EA758C">
            <w:pPr>
              <w:pStyle w:val="aff7"/>
              <w:ind w:right="86"/>
              <w:jc w:val="center"/>
              <w:rPr>
                <w:szCs w:val="24"/>
              </w:rPr>
            </w:pPr>
            <w:r w:rsidRPr="00FB4A2A">
              <w:rPr>
                <w:szCs w:val="24"/>
              </w:rPr>
              <w:t>(</w:t>
            </w:r>
            <w:r w:rsidRPr="00FB4A2A">
              <w:rPr>
                <w:b/>
                <w:szCs w:val="24"/>
              </w:rPr>
              <w:t>представитель Участника</w:t>
            </w:r>
            <w:r w:rsidRPr="00FB4A2A">
              <w:rPr>
                <w:szCs w:val="24"/>
              </w:rPr>
              <w:t>)</w:t>
            </w:r>
          </w:p>
          <w:p w:rsidR="007E2AE8" w:rsidRPr="00FB4A2A" w:rsidRDefault="007E2AE8" w:rsidP="00EA758C">
            <w:pPr>
              <w:pStyle w:val="aff7"/>
              <w:ind w:right="86"/>
              <w:jc w:val="center"/>
              <w:rPr>
                <w:szCs w:val="24"/>
              </w:rPr>
            </w:pPr>
            <w:r w:rsidRPr="00FB4A2A">
              <w:rPr>
                <w:szCs w:val="24"/>
              </w:rPr>
              <w:t>ФИО/Подпись</w:t>
            </w:r>
          </w:p>
        </w:tc>
        <w:tc>
          <w:tcPr>
            <w:tcW w:w="2241" w:type="dxa"/>
            <w:shd w:val="clear" w:color="auto" w:fill="auto"/>
            <w:vAlign w:val="center"/>
          </w:tcPr>
          <w:p w:rsidR="007E2AE8" w:rsidRPr="00FB4A2A" w:rsidRDefault="007E2AE8" w:rsidP="00EA758C">
            <w:pPr>
              <w:pStyle w:val="aff7"/>
              <w:ind w:right="86"/>
              <w:jc w:val="center"/>
              <w:rPr>
                <w:szCs w:val="24"/>
              </w:rPr>
            </w:pPr>
            <w:r w:rsidRPr="00FB4A2A">
              <w:rPr>
                <w:szCs w:val="24"/>
              </w:rPr>
              <w:t>Получил</w:t>
            </w:r>
          </w:p>
          <w:p w:rsidR="007E2AE8" w:rsidRPr="00FB4A2A" w:rsidRDefault="007E2AE8" w:rsidP="00EA758C">
            <w:pPr>
              <w:pStyle w:val="aff7"/>
              <w:ind w:right="86"/>
              <w:jc w:val="center"/>
              <w:rPr>
                <w:szCs w:val="24"/>
              </w:rPr>
            </w:pPr>
            <w:r w:rsidRPr="00FB4A2A">
              <w:rPr>
                <w:szCs w:val="24"/>
              </w:rPr>
              <w:t>(</w:t>
            </w:r>
            <w:r w:rsidRPr="00FB4A2A">
              <w:rPr>
                <w:b/>
                <w:szCs w:val="24"/>
              </w:rPr>
              <w:t>представитель Организатора</w:t>
            </w:r>
            <w:r w:rsidRPr="00FB4A2A">
              <w:rPr>
                <w:szCs w:val="24"/>
              </w:rPr>
              <w:t>)</w:t>
            </w:r>
          </w:p>
          <w:p w:rsidR="007E2AE8" w:rsidRPr="00FB4A2A" w:rsidRDefault="007E2AE8" w:rsidP="00EA758C">
            <w:pPr>
              <w:pStyle w:val="aff7"/>
              <w:ind w:right="86"/>
              <w:jc w:val="center"/>
              <w:rPr>
                <w:szCs w:val="24"/>
              </w:rPr>
            </w:pPr>
            <w:r w:rsidRPr="00FB4A2A">
              <w:rPr>
                <w:szCs w:val="24"/>
              </w:rPr>
              <w:t>ФИО/Подпись</w:t>
            </w:r>
          </w:p>
        </w:tc>
      </w:tr>
      <w:tr w:rsidR="00F1498C" w:rsidRPr="00FB4A2A" w:rsidTr="00C2232A">
        <w:tc>
          <w:tcPr>
            <w:tcW w:w="2539" w:type="dxa"/>
            <w:shd w:val="clear" w:color="auto" w:fill="auto"/>
          </w:tcPr>
          <w:p w:rsidR="007E2AE8" w:rsidRPr="00FB4A2A" w:rsidRDefault="007E2AE8" w:rsidP="00C2232A">
            <w:pPr>
              <w:pStyle w:val="aff7"/>
              <w:rPr>
                <w:szCs w:val="24"/>
              </w:rPr>
            </w:pPr>
          </w:p>
          <w:p w:rsidR="007E2AE8" w:rsidRPr="00FB4A2A" w:rsidRDefault="007E2AE8" w:rsidP="00C2232A">
            <w:pPr>
              <w:pStyle w:val="aff7"/>
              <w:rPr>
                <w:szCs w:val="24"/>
              </w:rPr>
            </w:pPr>
          </w:p>
        </w:tc>
        <w:tc>
          <w:tcPr>
            <w:tcW w:w="3639" w:type="dxa"/>
            <w:shd w:val="clear" w:color="auto" w:fill="auto"/>
          </w:tcPr>
          <w:p w:rsidR="007E2AE8" w:rsidRPr="00FB4A2A" w:rsidRDefault="007E2AE8" w:rsidP="00C2232A">
            <w:pPr>
              <w:pStyle w:val="aff7"/>
              <w:rPr>
                <w:szCs w:val="24"/>
              </w:rPr>
            </w:pPr>
          </w:p>
        </w:tc>
        <w:tc>
          <w:tcPr>
            <w:tcW w:w="1507" w:type="dxa"/>
            <w:shd w:val="clear" w:color="auto" w:fill="auto"/>
          </w:tcPr>
          <w:p w:rsidR="007E2AE8" w:rsidRPr="00FB4A2A" w:rsidRDefault="007E2AE8" w:rsidP="00C2232A">
            <w:pPr>
              <w:pStyle w:val="aff7"/>
              <w:rPr>
                <w:szCs w:val="24"/>
              </w:rPr>
            </w:pPr>
          </w:p>
        </w:tc>
        <w:tc>
          <w:tcPr>
            <w:tcW w:w="1398" w:type="dxa"/>
            <w:shd w:val="clear" w:color="auto" w:fill="auto"/>
          </w:tcPr>
          <w:p w:rsidR="007E2AE8" w:rsidRPr="00FB4A2A" w:rsidRDefault="007E2AE8" w:rsidP="00C2232A">
            <w:pPr>
              <w:pStyle w:val="aff7"/>
              <w:rPr>
                <w:szCs w:val="24"/>
              </w:rPr>
            </w:pPr>
          </w:p>
        </w:tc>
        <w:tc>
          <w:tcPr>
            <w:tcW w:w="1299" w:type="dxa"/>
            <w:shd w:val="clear" w:color="auto" w:fill="auto"/>
          </w:tcPr>
          <w:p w:rsidR="007E2AE8" w:rsidRPr="00FB4A2A" w:rsidRDefault="007E2AE8" w:rsidP="00C2232A">
            <w:pPr>
              <w:pStyle w:val="aff7"/>
              <w:rPr>
                <w:szCs w:val="24"/>
              </w:rPr>
            </w:pPr>
          </w:p>
        </w:tc>
        <w:tc>
          <w:tcPr>
            <w:tcW w:w="2240" w:type="dxa"/>
            <w:shd w:val="clear" w:color="auto" w:fill="auto"/>
          </w:tcPr>
          <w:p w:rsidR="007E2AE8" w:rsidRPr="00FB4A2A" w:rsidRDefault="007E2AE8" w:rsidP="00C2232A">
            <w:pPr>
              <w:pStyle w:val="aff7"/>
              <w:rPr>
                <w:szCs w:val="24"/>
              </w:rPr>
            </w:pPr>
          </w:p>
        </w:tc>
        <w:tc>
          <w:tcPr>
            <w:tcW w:w="2241" w:type="dxa"/>
            <w:shd w:val="clear" w:color="auto" w:fill="auto"/>
          </w:tcPr>
          <w:p w:rsidR="007E2AE8" w:rsidRPr="00FB4A2A" w:rsidRDefault="007E2AE8" w:rsidP="00C2232A">
            <w:pPr>
              <w:pStyle w:val="aff7"/>
              <w:rPr>
                <w:szCs w:val="24"/>
              </w:rPr>
            </w:pPr>
          </w:p>
        </w:tc>
      </w:tr>
      <w:tr w:rsidR="00F1498C" w:rsidRPr="00FB4A2A" w:rsidTr="00C2232A">
        <w:tc>
          <w:tcPr>
            <w:tcW w:w="14863" w:type="dxa"/>
            <w:gridSpan w:val="7"/>
            <w:shd w:val="clear" w:color="auto" w:fill="auto"/>
          </w:tcPr>
          <w:p w:rsidR="007E2AE8" w:rsidRPr="00FB4A2A" w:rsidRDefault="007E2AE8" w:rsidP="00C2232A">
            <w:pPr>
              <w:pStyle w:val="aff7"/>
              <w:rPr>
                <w:szCs w:val="24"/>
              </w:rPr>
            </w:pPr>
            <w:r w:rsidRPr="00FB4A2A">
              <w:rPr>
                <w:b/>
              </w:rPr>
              <w:t>ВОЗВРАТ</w:t>
            </w:r>
            <w:r w:rsidRPr="00FB4A2A">
              <w:rPr>
                <w:sz w:val="20"/>
              </w:rPr>
              <w:t>:</w:t>
            </w:r>
          </w:p>
        </w:tc>
      </w:tr>
      <w:tr w:rsidR="00F1498C" w:rsidRPr="00FB4A2A" w:rsidTr="00EA758C">
        <w:tc>
          <w:tcPr>
            <w:tcW w:w="2539" w:type="dxa"/>
            <w:shd w:val="clear" w:color="auto" w:fill="auto"/>
            <w:vAlign w:val="center"/>
          </w:tcPr>
          <w:p w:rsidR="007E2AE8" w:rsidRPr="00FB4A2A" w:rsidRDefault="007E2AE8" w:rsidP="00EA758C">
            <w:pPr>
              <w:pStyle w:val="aff7"/>
              <w:ind w:right="754"/>
              <w:jc w:val="center"/>
              <w:rPr>
                <w:szCs w:val="24"/>
              </w:rPr>
            </w:pPr>
            <w:r w:rsidRPr="00FB4A2A">
              <w:rPr>
                <w:szCs w:val="24"/>
              </w:rPr>
              <w:t>Участник</w:t>
            </w:r>
          </w:p>
        </w:tc>
        <w:tc>
          <w:tcPr>
            <w:tcW w:w="3639" w:type="dxa"/>
            <w:shd w:val="clear" w:color="auto" w:fill="auto"/>
            <w:vAlign w:val="center"/>
          </w:tcPr>
          <w:p w:rsidR="007E2AE8" w:rsidRPr="00FB4A2A" w:rsidRDefault="007E2AE8" w:rsidP="00EA758C">
            <w:pPr>
              <w:pStyle w:val="aff7"/>
              <w:ind w:right="0"/>
              <w:jc w:val="center"/>
              <w:rPr>
                <w:szCs w:val="24"/>
              </w:rPr>
            </w:pPr>
            <w:r w:rsidRPr="00FB4A2A">
              <w:rPr>
                <w:szCs w:val="24"/>
              </w:rPr>
              <w:t>Наименование конкурсной процедуры</w:t>
            </w:r>
          </w:p>
        </w:tc>
        <w:tc>
          <w:tcPr>
            <w:tcW w:w="1507" w:type="dxa"/>
            <w:shd w:val="clear" w:color="auto" w:fill="auto"/>
            <w:vAlign w:val="center"/>
          </w:tcPr>
          <w:p w:rsidR="007E2AE8" w:rsidRPr="00FB4A2A" w:rsidRDefault="007E2AE8" w:rsidP="00EA758C">
            <w:pPr>
              <w:pStyle w:val="aff7"/>
              <w:tabs>
                <w:tab w:val="left" w:pos="2995"/>
              </w:tabs>
              <w:ind w:right="0"/>
              <w:jc w:val="center"/>
              <w:rPr>
                <w:szCs w:val="24"/>
              </w:rPr>
            </w:pPr>
            <w:r w:rsidRPr="00FB4A2A">
              <w:rPr>
                <w:szCs w:val="24"/>
              </w:rPr>
              <w:t>Номер на ЭТП</w:t>
            </w:r>
          </w:p>
        </w:tc>
        <w:tc>
          <w:tcPr>
            <w:tcW w:w="1398" w:type="dxa"/>
            <w:shd w:val="clear" w:color="auto" w:fill="auto"/>
            <w:vAlign w:val="center"/>
          </w:tcPr>
          <w:p w:rsidR="007E2AE8" w:rsidRPr="00FB4A2A" w:rsidRDefault="007E2AE8" w:rsidP="00EA758C">
            <w:pPr>
              <w:pStyle w:val="aff7"/>
              <w:tabs>
                <w:tab w:val="left" w:pos="2995"/>
              </w:tabs>
              <w:ind w:right="0"/>
              <w:jc w:val="center"/>
              <w:rPr>
                <w:szCs w:val="24"/>
              </w:rPr>
            </w:pPr>
            <w:r w:rsidRPr="00FB4A2A">
              <w:rPr>
                <w:szCs w:val="24"/>
              </w:rPr>
              <w:t>Дата возврата</w:t>
            </w:r>
          </w:p>
        </w:tc>
        <w:tc>
          <w:tcPr>
            <w:tcW w:w="1299" w:type="dxa"/>
            <w:shd w:val="clear" w:color="auto" w:fill="auto"/>
            <w:vAlign w:val="center"/>
          </w:tcPr>
          <w:p w:rsidR="007E2AE8" w:rsidRPr="00FB4A2A" w:rsidRDefault="007E2AE8" w:rsidP="00EA758C">
            <w:pPr>
              <w:pStyle w:val="aff7"/>
              <w:ind w:right="0"/>
              <w:jc w:val="center"/>
              <w:rPr>
                <w:szCs w:val="24"/>
              </w:rPr>
            </w:pPr>
            <w:r w:rsidRPr="00FB4A2A">
              <w:rPr>
                <w:szCs w:val="24"/>
              </w:rPr>
              <w:t>Время возврата (МСК)</w:t>
            </w:r>
          </w:p>
        </w:tc>
        <w:tc>
          <w:tcPr>
            <w:tcW w:w="2240" w:type="dxa"/>
            <w:shd w:val="clear" w:color="auto" w:fill="auto"/>
            <w:vAlign w:val="center"/>
          </w:tcPr>
          <w:p w:rsidR="007E2AE8" w:rsidRPr="00FB4A2A" w:rsidRDefault="007E2AE8" w:rsidP="00EA758C">
            <w:pPr>
              <w:pStyle w:val="aff7"/>
              <w:ind w:right="86"/>
              <w:jc w:val="center"/>
              <w:rPr>
                <w:szCs w:val="24"/>
              </w:rPr>
            </w:pPr>
            <w:r w:rsidRPr="00FB4A2A">
              <w:rPr>
                <w:szCs w:val="24"/>
              </w:rPr>
              <w:t>Сдал</w:t>
            </w:r>
          </w:p>
          <w:p w:rsidR="007E2AE8" w:rsidRPr="00FB4A2A" w:rsidRDefault="007E2AE8" w:rsidP="00EA758C">
            <w:pPr>
              <w:pStyle w:val="aff7"/>
              <w:ind w:right="86"/>
              <w:jc w:val="center"/>
              <w:rPr>
                <w:szCs w:val="24"/>
              </w:rPr>
            </w:pPr>
            <w:r w:rsidRPr="00FB4A2A">
              <w:rPr>
                <w:szCs w:val="24"/>
              </w:rPr>
              <w:t>(</w:t>
            </w:r>
            <w:r w:rsidRPr="00FB4A2A">
              <w:rPr>
                <w:b/>
                <w:szCs w:val="24"/>
              </w:rPr>
              <w:t>представитель Организатора</w:t>
            </w:r>
            <w:r w:rsidRPr="00FB4A2A">
              <w:rPr>
                <w:szCs w:val="24"/>
              </w:rPr>
              <w:t>)</w:t>
            </w:r>
          </w:p>
          <w:p w:rsidR="007E2AE8" w:rsidRPr="00FB4A2A" w:rsidRDefault="007E2AE8" w:rsidP="00EA758C">
            <w:pPr>
              <w:pStyle w:val="aff7"/>
              <w:ind w:right="86"/>
              <w:jc w:val="center"/>
              <w:rPr>
                <w:szCs w:val="24"/>
              </w:rPr>
            </w:pPr>
            <w:r w:rsidRPr="00FB4A2A">
              <w:rPr>
                <w:szCs w:val="24"/>
              </w:rPr>
              <w:t>ФИО/Подпись</w:t>
            </w:r>
          </w:p>
        </w:tc>
        <w:tc>
          <w:tcPr>
            <w:tcW w:w="2241" w:type="dxa"/>
            <w:shd w:val="clear" w:color="auto" w:fill="auto"/>
            <w:vAlign w:val="center"/>
          </w:tcPr>
          <w:p w:rsidR="007E2AE8" w:rsidRPr="00FB4A2A" w:rsidRDefault="007E2AE8" w:rsidP="00EA758C">
            <w:pPr>
              <w:pStyle w:val="aff7"/>
              <w:ind w:right="86"/>
              <w:jc w:val="center"/>
              <w:rPr>
                <w:szCs w:val="24"/>
              </w:rPr>
            </w:pPr>
            <w:r w:rsidRPr="00FB4A2A">
              <w:rPr>
                <w:szCs w:val="24"/>
              </w:rPr>
              <w:t>Получил</w:t>
            </w:r>
          </w:p>
          <w:p w:rsidR="007E2AE8" w:rsidRPr="00FB4A2A" w:rsidRDefault="007E2AE8" w:rsidP="00EA758C">
            <w:pPr>
              <w:pStyle w:val="aff7"/>
              <w:ind w:right="86"/>
              <w:jc w:val="center"/>
              <w:rPr>
                <w:szCs w:val="24"/>
              </w:rPr>
            </w:pPr>
            <w:r w:rsidRPr="00FB4A2A">
              <w:rPr>
                <w:szCs w:val="24"/>
              </w:rPr>
              <w:t>(</w:t>
            </w:r>
            <w:r w:rsidRPr="00FB4A2A">
              <w:rPr>
                <w:b/>
                <w:szCs w:val="24"/>
              </w:rPr>
              <w:t>представитель Участника</w:t>
            </w:r>
            <w:r w:rsidRPr="00FB4A2A">
              <w:rPr>
                <w:szCs w:val="24"/>
              </w:rPr>
              <w:t>)</w:t>
            </w:r>
          </w:p>
          <w:p w:rsidR="007E2AE8" w:rsidRPr="00FB4A2A" w:rsidRDefault="007E2AE8" w:rsidP="00EA758C">
            <w:pPr>
              <w:pStyle w:val="aff7"/>
              <w:ind w:right="86"/>
              <w:jc w:val="center"/>
              <w:rPr>
                <w:szCs w:val="24"/>
              </w:rPr>
            </w:pPr>
            <w:r w:rsidRPr="00FB4A2A">
              <w:rPr>
                <w:szCs w:val="24"/>
              </w:rPr>
              <w:t>ФИО/Подпись</w:t>
            </w:r>
          </w:p>
        </w:tc>
      </w:tr>
      <w:tr w:rsidR="007E2AE8" w:rsidRPr="00FB4A2A" w:rsidTr="00C2232A">
        <w:tc>
          <w:tcPr>
            <w:tcW w:w="2539" w:type="dxa"/>
            <w:shd w:val="clear" w:color="auto" w:fill="auto"/>
          </w:tcPr>
          <w:p w:rsidR="007E2AE8" w:rsidRPr="00FB4A2A" w:rsidRDefault="007E2AE8" w:rsidP="00C2232A">
            <w:pPr>
              <w:pStyle w:val="aff7"/>
              <w:rPr>
                <w:szCs w:val="24"/>
              </w:rPr>
            </w:pPr>
          </w:p>
          <w:p w:rsidR="007E2AE8" w:rsidRPr="00FB4A2A" w:rsidRDefault="007E2AE8" w:rsidP="00C2232A">
            <w:pPr>
              <w:pStyle w:val="aff7"/>
              <w:rPr>
                <w:szCs w:val="24"/>
              </w:rPr>
            </w:pPr>
          </w:p>
        </w:tc>
        <w:tc>
          <w:tcPr>
            <w:tcW w:w="3639" w:type="dxa"/>
            <w:shd w:val="clear" w:color="auto" w:fill="auto"/>
          </w:tcPr>
          <w:p w:rsidR="007E2AE8" w:rsidRPr="00FB4A2A" w:rsidRDefault="007E2AE8" w:rsidP="00C2232A">
            <w:pPr>
              <w:pStyle w:val="aff7"/>
              <w:rPr>
                <w:szCs w:val="24"/>
              </w:rPr>
            </w:pPr>
          </w:p>
        </w:tc>
        <w:tc>
          <w:tcPr>
            <w:tcW w:w="1507" w:type="dxa"/>
            <w:shd w:val="clear" w:color="auto" w:fill="auto"/>
          </w:tcPr>
          <w:p w:rsidR="007E2AE8" w:rsidRPr="00FB4A2A" w:rsidRDefault="007E2AE8" w:rsidP="00C2232A">
            <w:pPr>
              <w:pStyle w:val="aff7"/>
              <w:rPr>
                <w:szCs w:val="24"/>
              </w:rPr>
            </w:pPr>
          </w:p>
        </w:tc>
        <w:tc>
          <w:tcPr>
            <w:tcW w:w="1398" w:type="dxa"/>
            <w:shd w:val="clear" w:color="auto" w:fill="auto"/>
          </w:tcPr>
          <w:p w:rsidR="007E2AE8" w:rsidRPr="00FB4A2A" w:rsidRDefault="007E2AE8" w:rsidP="00C2232A">
            <w:pPr>
              <w:pStyle w:val="aff7"/>
              <w:rPr>
                <w:szCs w:val="24"/>
              </w:rPr>
            </w:pPr>
          </w:p>
        </w:tc>
        <w:tc>
          <w:tcPr>
            <w:tcW w:w="1299" w:type="dxa"/>
            <w:shd w:val="clear" w:color="auto" w:fill="auto"/>
          </w:tcPr>
          <w:p w:rsidR="007E2AE8" w:rsidRPr="00FB4A2A" w:rsidRDefault="007E2AE8" w:rsidP="00C2232A">
            <w:pPr>
              <w:pStyle w:val="aff7"/>
              <w:rPr>
                <w:szCs w:val="24"/>
              </w:rPr>
            </w:pPr>
          </w:p>
        </w:tc>
        <w:tc>
          <w:tcPr>
            <w:tcW w:w="2240" w:type="dxa"/>
            <w:shd w:val="clear" w:color="auto" w:fill="auto"/>
          </w:tcPr>
          <w:p w:rsidR="007E2AE8" w:rsidRPr="00FB4A2A" w:rsidRDefault="007E2AE8" w:rsidP="00C2232A">
            <w:pPr>
              <w:pStyle w:val="aff7"/>
              <w:rPr>
                <w:szCs w:val="24"/>
              </w:rPr>
            </w:pPr>
          </w:p>
        </w:tc>
        <w:tc>
          <w:tcPr>
            <w:tcW w:w="2241" w:type="dxa"/>
            <w:shd w:val="clear" w:color="auto" w:fill="auto"/>
          </w:tcPr>
          <w:p w:rsidR="007E2AE8" w:rsidRPr="00FB4A2A" w:rsidRDefault="007E2AE8" w:rsidP="00C2232A">
            <w:pPr>
              <w:pStyle w:val="aff7"/>
              <w:rPr>
                <w:szCs w:val="24"/>
              </w:rPr>
            </w:pPr>
          </w:p>
        </w:tc>
      </w:tr>
    </w:tbl>
    <w:p w:rsidR="007E2AE8" w:rsidRPr="00FB4A2A" w:rsidRDefault="007E2AE8" w:rsidP="007E2AE8">
      <w:pPr>
        <w:pStyle w:val="aff7"/>
        <w:rPr>
          <w:szCs w:val="24"/>
        </w:rPr>
      </w:pPr>
    </w:p>
    <w:p w:rsidR="007E2AE8" w:rsidRPr="00FB4A2A" w:rsidRDefault="007E2AE8" w:rsidP="007E2AE8">
      <w:pPr>
        <w:jc w:val="center"/>
        <w:rPr>
          <w:b/>
          <w:bCs/>
          <w:szCs w:val="24"/>
          <w:u w:val="single"/>
        </w:rPr>
      </w:pPr>
    </w:p>
    <w:p w:rsidR="007E2AE8" w:rsidRPr="00FB4A2A" w:rsidRDefault="007E2AE8" w:rsidP="007E2AE8">
      <w:pPr>
        <w:jc w:val="center"/>
        <w:rPr>
          <w:b/>
          <w:bCs/>
          <w:szCs w:val="24"/>
          <w:u w:val="single"/>
        </w:rPr>
      </w:pPr>
    </w:p>
    <w:p w:rsidR="007E2AE8" w:rsidRPr="00FB4A2A" w:rsidRDefault="007E2AE8" w:rsidP="007E2AE8">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7E2AE8" w:rsidRPr="00FB4A2A" w:rsidRDefault="007E2AE8" w:rsidP="000E1865">
      <w:pPr>
        <w:pStyle w:val="21"/>
        <w:pageBreakBefore/>
        <w:numPr>
          <w:ilvl w:val="2"/>
          <w:numId w:val="54"/>
        </w:numPr>
        <w:rPr>
          <w:sz w:val="24"/>
          <w:szCs w:val="24"/>
        </w:rPr>
        <w:sectPr w:rsidR="007E2AE8" w:rsidRPr="00FB4A2A" w:rsidSect="00C2232A">
          <w:pgSz w:w="16838" w:h="11906" w:orient="landscape" w:code="9"/>
          <w:pgMar w:top="1134" w:right="680" w:bottom="567" w:left="1134" w:header="680" w:footer="278" w:gutter="0"/>
          <w:cols w:space="708"/>
          <w:titlePg/>
          <w:docGrid w:linePitch="360"/>
        </w:sectPr>
      </w:pPr>
    </w:p>
    <w:p w:rsidR="007E2AE8" w:rsidRPr="00FB4A2A" w:rsidRDefault="007E2AE8" w:rsidP="000E1865">
      <w:pPr>
        <w:pStyle w:val="3"/>
        <w:numPr>
          <w:ilvl w:val="2"/>
          <w:numId w:val="56"/>
        </w:numPr>
        <w:rPr>
          <w:bCs w:val="0"/>
          <w:sz w:val="24"/>
          <w:szCs w:val="24"/>
        </w:rPr>
      </w:pPr>
      <w:bookmarkStart w:id="2105" w:name="_Toc426108838"/>
      <w:bookmarkStart w:id="2106" w:name="_Toc441575253"/>
      <w:bookmarkStart w:id="2107" w:name="_Toc442195918"/>
      <w:bookmarkStart w:id="2108" w:name="_Toc442251960"/>
      <w:bookmarkStart w:id="2109" w:name="_Toc442258909"/>
      <w:bookmarkStart w:id="2110" w:name="_Toc442259149"/>
      <w:bookmarkStart w:id="2111" w:name="_Ref442264645"/>
      <w:bookmarkStart w:id="2112" w:name="_Toc442265461"/>
      <w:bookmarkStart w:id="2113" w:name="_Toc447292666"/>
      <w:bookmarkStart w:id="2114" w:name="_Toc461809106"/>
      <w:bookmarkStart w:id="2115" w:name="_Toc463514525"/>
      <w:bookmarkStart w:id="2116" w:name="_Toc466908645"/>
      <w:bookmarkStart w:id="2117" w:name="_Toc468196584"/>
      <w:bookmarkStart w:id="2118" w:name="_Toc468446665"/>
      <w:bookmarkStart w:id="2119" w:name="_Toc468446859"/>
      <w:bookmarkStart w:id="2120" w:name="_Toc469479715"/>
      <w:bookmarkStart w:id="2121" w:name="_Toc471986665"/>
      <w:bookmarkStart w:id="2122" w:name="_Toc498509299"/>
      <w:bookmarkStart w:id="2123" w:name="_Toc503263142"/>
      <w:r w:rsidRPr="00FB4A2A">
        <w:rPr>
          <w:bCs w:val="0"/>
          <w:sz w:val="24"/>
          <w:szCs w:val="24"/>
        </w:rPr>
        <w:lastRenderedPageBreak/>
        <w:t>Инструкции по заполнению</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rsidR="007E2AE8" w:rsidRPr="00FB4A2A" w:rsidRDefault="007E2AE8" w:rsidP="000E1865">
      <w:pPr>
        <w:numPr>
          <w:ilvl w:val="3"/>
          <w:numId w:val="56"/>
        </w:numPr>
        <w:tabs>
          <w:tab w:val="left" w:pos="284"/>
        </w:tabs>
        <w:suppressAutoHyphens/>
        <w:spacing w:after="60" w:line="288" w:lineRule="auto"/>
        <w:rPr>
          <w:szCs w:val="24"/>
        </w:rPr>
      </w:pPr>
      <w:r w:rsidRPr="00FB4A2A">
        <w:rPr>
          <w:szCs w:val="24"/>
        </w:rPr>
        <w:t>Форма заполняется в случае предоставления оригинала банковской гарантии.</w:t>
      </w:r>
    </w:p>
    <w:p w:rsidR="007E2AE8" w:rsidRPr="00FB4A2A" w:rsidRDefault="007E2AE8" w:rsidP="000E1865">
      <w:pPr>
        <w:numPr>
          <w:ilvl w:val="3"/>
          <w:numId w:val="56"/>
        </w:numPr>
        <w:tabs>
          <w:tab w:val="left" w:pos="284"/>
        </w:tabs>
        <w:suppressAutoHyphens/>
        <w:spacing w:after="60" w:line="288" w:lineRule="auto"/>
        <w:rPr>
          <w:szCs w:val="24"/>
        </w:rPr>
      </w:pPr>
      <w:r w:rsidRPr="00FB4A2A">
        <w:rPr>
          <w:szCs w:val="24"/>
        </w:rPr>
        <w:t>Участник предварительно заполняет графы:</w:t>
      </w:r>
    </w:p>
    <w:p w:rsidR="007E2AE8" w:rsidRPr="00FB4A2A" w:rsidRDefault="007E2AE8" w:rsidP="000E1865">
      <w:pPr>
        <w:pStyle w:val="aff"/>
        <w:numPr>
          <w:ilvl w:val="0"/>
          <w:numId w:val="52"/>
        </w:numPr>
        <w:spacing w:before="100" w:beforeAutospacing="1" w:line="240" w:lineRule="auto"/>
        <w:rPr>
          <w:sz w:val="24"/>
          <w:szCs w:val="24"/>
        </w:rPr>
      </w:pPr>
      <w:r w:rsidRPr="00FB4A2A">
        <w:rPr>
          <w:sz w:val="24"/>
          <w:szCs w:val="24"/>
        </w:rPr>
        <w:t xml:space="preserve">«Участник», в которой указывает свое фирменное наименование (в </w:t>
      </w:r>
      <w:proofErr w:type="spellStart"/>
      <w:r w:rsidRPr="00FB4A2A">
        <w:rPr>
          <w:sz w:val="24"/>
          <w:szCs w:val="24"/>
        </w:rPr>
        <w:t>т.ч</w:t>
      </w:r>
      <w:proofErr w:type="spellEnd"/>
      <w:r w:rsidRPr="00FB4A2A">
        <w:rPr>
          <w:sz w:val="24"/>
          <w:szCs w:val="24"/>
        </w:rPr>
        <w:t>. организационно-правовую форму) и свой адрес;</w:t>
      </w:r>
    </w:p>
    <w:p w:rsidR="007E2AE8" w:rsidRPr="00FB4A2A" w:rsidRDefault="007E2AE8" w:rsidP="000E1865">
      <w:pPr>
        <w:pStyle w:val="aff"/>
        <w:numPr>
          <w:ilvl w:val="0"/>
          <w:numId w:val="52"/>
        </w:numPr>
        <w:spacing w:before="100" w:beforeAutospacing="1" w:line="240" w:lineRule="auto"/>
        <w:rPr>
          <w:sz w:val="24"/>
          <w:szCs w:val="24"/>
        </w:rPr>
      </w:pPr>
      <w:r w:rsidRPr="00FB4A2A">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FB4A2A" w:rsidRDefault="007E2AE8" w:rsidP="000E1865">
      <w:pPr>
        <w:pStyle w:val="aff"/>
        <w:numPr>
          <w:ilvl w:val="0"/>
          <w:numId w:val="52"/>
        </w:numPr>
        <w:spacing w:before="100" w:beforeAutospacing="1" w:line="240" w:lineRule="auto"/>
        <w:rPr>
          <w:sz w:val="24"/>
          <w:szCs w:val="24"/>
        </w:rPr>
      </w:pPr>
      <w:r w:rsidRPr="00FB4A2A">
        <w:rPr>
          <w:sz w:val="24"/>
          <w:szCs w:val="24"/>
        </w:rPr>
        <w:t>«Номер на ЭТП», в которой указывает номер конкурсной процедуры на ЭТП.</w:t>
      </w:r>
    </w:p>
    <w:p w:rsidR="007E2AE8" w:rsidRPr="00FB4A2A" w:rsidRDefault="007E2AE8" w:rsidP="000E1865">
      <w:pPr>
        <w:numPr>
          <w:ilvl w:val="3"/>
          <w:numId w:val="56"/>
        </w:numPr>
        <w:tabs>
          <w:tab w:val="left" w:pos="284"/>
        </w:tabs>
        <w:suppressAutoHyphens/>
        <w:spacing w:after="60" w:line="288" w:lineRule="auto"/>
        <w:rPr>
          <w:szCs w:val="24"/>
        </w:rPr>
      </w:pPr>
      <w:r w:rsidRPr="00FB4A2A">
        <w:rPr>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7E2AE8" w:rsidRPr="00FB4A2A" w:rsidRDefault="007E2AE8" w:rsidP="000E1865">
      <w:pPr>
        <w:numPr>
          <w:ilvl w:val="3"/>
          <w:numId w:val="56"/>
        </w:numPr>
        <w:tabs>
          <w:tab w:val="left" w:pos="284"/>
        </w:tabs>
        <w:suppressAutoHyphens/>
        <w:spacing w:after="60" w:line="288" w:lineRule="auto"/>
        <w:rPr>
          <w:szCs w:val="24"/>
        </w:rPr>
      </w:pPr>
      <w:r w:rsidRPr="00FB4A2A">
        <w:rPr>
          <w:szCs w:val="24"/>
        </w:rPr>
        <w:t>Расписка составляется в двух экземплярах, один из которых остается у Организатора.</w:t>
      </w:r>
    </w:p>
    <w:p w:rsidR="007E2AE8" w:rsidRPr="00FB4A2A" w:rsidRDefault="007E2AE8" w:rsidP="007E2AE8">
      <w:pPr>
        <w:ind w:firstLine="0"/>
        <w:rPr>
          <w:bCs/>
          <w:szCs w:val="24"/>
        </w:rPr>
      </w:pPr>
    </w:p>
    <w:p w:rsidR="004C198A" w:rsidRPr="00FB4A2A" w:rsidRDefault="004C198A" w:rsidP="007E2AE8">
      <w:pPr>
        <w:ind w:firstLine="0"/>
        <w:rPr>
          <w:bCs/>
          <w:szCs w:val="24"/>
        </w:rPr>
      </w:pPr>
    </w:p>
    <w:p w:rsidR="004C198A" w:rsidRPr="00FB4A2A" w:rsidRDefault="004C198A" w:rsidP="007E2AE8">
      <w:pPr>
        <w:ind w:firstLine="0"/>
        <w:rPr>
          <w:bCs/>
          <w:szCs w:val="24"/>
        </w:rPr>
      </w:pPr>
    </w:p>
    <w:p w:rsidR="007E2AE8" w:rsidRPr="00FB4A2A" w:rsidRDefault="007E2AE8" w:rsidP="007E2AE8">
      <w:pPr>
        <w:ind w:firstLine="0"/>
        <w:rPr>
          <w:bCs/>
          <w:szCs w:val="24"/>
        </w:rPr>
      </w:pPr>
    </w:p>
    <w:p w:rsidR="0049532B" w:rsidRPr="00FB4A2A"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FB4A2A" w:rsidSect="00493F1A">
          <w:headerReference w:type="even" r:id="rId38"/>
          <w:headerReference w:type="default" r:id="rId39"/>
          <w:footerReference w:type="even" r:id="rId40"/>
          <w:headerReference w:type="first" r:id="rId41"/>
          <w:footerReference w:type="first" r:id="rId42"/>
          <w:pgSz w:w="11906" w:h="16838" w:code="9"/>
          <w:pgMar w:top="680" w:right="567" w:bottom="539" w:left="1134" w:header="709" w:footer="709" w:gutter="0"/>
          <w:cols w:space="720"/>
          <w:docGrid w:linePitch="360"/>
        </w:sectPr>
      </w:pPr>
    </w:p>
    <w:p w:rsidR="00211593" w:rsidRPr="00FB4A2A"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24" w:name="_Ref462068049"/>
      <w:bookmarkStart w:id="2125" w:name="_Toc503263143"/>
      <w:r w:rsidRPr="00FB4A2A">
        <w:rPr>
          <w:sz w:val="24"/>
          <w:szCs w:val="24"/>
        </w:rPr>
        <w:lastRenderedPageBreak/>
        <w:t>Согласие Участника налоговым органам на разглашение сведений, составляющих налоговую тайну (форм</w:t>
      </w:r>
      <w:r w:rsidR="0049532B" w:rsidRPr="00FB4A2A">
        <w:rPr>
          <w:sz w:val="24"/>
          <w:szCs w:val="24"/>
        </w:rPr>
        <w:t>а 1</w:t>
      </w:r>
      <w:r w:rsidR="00941365" w:rsidRPr="00FB4A2A">
        <w:rPr>
          <w:sz w:val="24"/>
          <w:szCs w:val="24"/>
        </w:rPr>
        <w:t>4</w:t>
      </w:r>
      <w:r w:rsidRPr="00FB4A2A">
        <w:rPr>
          <w:sz w:val="24"/>
          <w:szCs w:val="24"/>
        </w:rPr>
        <w:t>)</w:t>
      </w:r>
      <w:bookmarkEnd w:id="2030"/>
      <w:bookmarkEnd w:id="2031"/>
      <w:bookmarkEnd w:id="2032"/>
      <w:bookmarkEnd w:id="2124"/>
      <w:bookmarkEnd w:id="2125"/>
    </w:p>
    <w:p w:rsidR="00211593" w:rsidRPr="00FB4A2A" w:rsidRDefault="00211593" w:rsidP="000E1865">
      <w:pPr>
        <w:pStyle w:val="3"/>
        <w:numPr>
          <w:ilvl w:val="2"/>
          <w:numId w:val="56"/>
        </w:numPr>
        <w:rPr>
          <w:sz w:val="24"/>
          <w:szCs w:val="24"/>
        </w:rPr>
      </w:pPr>
      <w:bookmarkStart w:id="2126" w:name="_Toc439170718"/>
      <w:bookmarkStart w:id="2127" w:name="_Toc439172820"/>
      <w:bookmarkStart w:id="2128" w:name="_Toc439173262"/>
      <w:bookmarkStart w:id="2129" w:name="_Toc439238258"/>
      <w:bookmarkStart w:id="2130" w:name="_Toc439252806"/>
      <w:bookmarkStart w:id="2131" w:name="_Toc439323779"/>
      <w:bookmarkStart w:id="2132" w:name="_Toc440361414"/>
      <w:bookmarkStart w:id="2133" w:name="_Toc440376296"/>
      <w:bookmarkStart w:id="2134" w:name="_Toc440382554"/>
      <w:bookmarkStart w:id="2135" w:name="_Toc440447224"/>
      <w:bookmarkStart w:id="2136" w:name="_Toc440632385"/>
      <w:bookmarkStart w:id="2137" w:name="_Toc440875157"/>
      <w:bookmarkStart w:id="2138" w:name="_Toc441131144"/>
      <w:bookmarkStart w:id="2139" w:name="_Toc441572150"/>
      <w:bookmarkStart w:id="2140" w:name="_Toc441575242"/>
      <w:bookmarkStart w:id="2141" w:name="_Toc442434903"/>
      <w:bookmarkStart w:id="2142" w:name="_Toc442435742"/>
      <w:bookmarkStart w:id="2143" w:name="_Toc462044836"/>
      <w:bookmarkStart w:id="2144" w:name="_Toc462068542"/>
      <w:bookmarkStart w:id="2145" w:name="_Toc463514232"/>
      <w:bookmarkStart w:id="2146" w:name="_Toc469480470"/>
      <w:bookmarkStart w:id="2147" w:name="_Toc471823261"/>
      <w:bookmarkStart w:id="2148" w:name="_Toc498512122"/>
      <w:bookmarkStart w:id="2149" w:name="_Toc503263144"/>
      <w:r w:rsidRPr="00FB4A2A">
        <w:rPr>
          <w:sz w:val="24"/>
          <w:szCs w:val="24"/>
        </w:rPr>
        <w:t xml:space="preserve">Форма </w:t>
      </w:r>
      <w:bookmarkEnd w:id="2126"/>
      <w:r w:rsidRPr="00FB4A2A">
        <w:rPr>
          <w:sz w:val="24"/>
          <w:szCs w:val="24"/>
        </w:rPr>
        <w:t>согласия Участника налоговым органам на разглашение сведений, составляющих налоговую тайну</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tabs>
          <w:tab w:val="left" w:pos="4757"/>
        </w:tabs>
        <w:ind w:left="1134" w:firstLine="0"/>
        <w:jc w:val="left"/>
        <w:rPr>
          <w:szCs w:val="24"/>
        </w:rPr>
      </w:pPr>
    </w:p>
    <w:p w:rsidR="00211593" w:rsidRPr="00FB4A2A" w:rsidRDefault="00211593" w:rsidP="00211593">
      <w:pPr>
        <w:tabs>
          <w:tab w:val="left" w:pos="4757"/>
        </w:tabs>
        <w:ind w:left="1134" w:firstLine="0"/>
        <w:jc w:val="left"/>
        <w:rPr>
          <w:szCs w:val="24"/>
        </w:rPr>
      </w:pPr>
      <w:r w:rsidRPr="00FB4A2A">
        <w:rPr>
          <w:szCs w:val="24"/>
        </w:rPr>
        <w:t>Приложение 1</w:t>
      </w:r>
      <w:r w:rsidR="00941365" w:rsidRPr="00FB4A2A">
        <w:rPr>
          <w:szCs w:val="24"/>
        </w:rPr>
        <w:t>4</w:t>
      </w:r>
      <w:r w:rsidRPr="00FB4A2A">
        <w:rPr>
          <w:szCs w:val="24"/>
        </w:rPr>
        <w:t xml:space="preserve"> к письму о подаче оферты</w:t>
      </w:r>
      <w:r w:rsidRPr="00FB4A2A">
        <w:rPr>
          <w:szCs w:val="24"/>
        </w:rPr>
        <w:br/>
        <w:t>от «____»_____________ г. №__________</w:t>
      </w:r>
    </w:p>
    <w:p w:rsidR="00211593" w:rsidRPr="00FB4A2A" w:rsidRDefault="00211593" w:rsidP="00211593">
      <w:pPr>
        <w:contextualSpacing/>
        <w:jc w:val="right"/>
        <w:rPr>
          <w:szCs w:val="24"/>
        </w:rPr>
      </w:pPr>
    </w:p>
    <w:p w:rsidR="00211593" w:rsidRPr="00FB4A2A" w:rsidRDefault="00211593" w:rsidP="00211593">
      <w:pPr>
        <w:keepNext/>
        <w:jc w:val="center"/>
        <w:outlineLvl w:val="1"/>
        <w:rPr>
          <w:b/>
          <w:bCs/>
          <w:snapToGrid w:val="0"/>
          <w:szCs w:val="24"/>
        </w:rPr>
      </w:pPr>
      <w:bookmarkStart w:id="2150" w:name="_Toc300142269"/>
      <w:bookmarkStart w:id="2151" w:name="_Toc441572151"/>
      <w:bookmarkStart w:id="2152" w:name="_Toc441575243"/>
      <w:bookmarkStart w:id="2153" w:name="_Toc442434904"/>
      <w:bookmarkStart w:id="2154" w:name="_Toc442435743"/>
      <w:bookmarkStart w:id="2155" w:name="_Toc462044837"/>
      <w:bookmarkStart w:id="2156" w:name="_Toc462068543"/>
      <w:bookmarkStart w:id="2157" w:name="_Toc463514233"/>
      <w:bookmarkStart w:id="2158" w:name="_Toc469480471"/>
      <w:bookmarkStart w:id="2159" w:name="_Toc471823262"/>
      <w:bookmarkStart w:id="2160" w:name="_Toc498512123"/>
      <w:bookmarkStart w:id="2161" w:name="_Toc503263145"/>
      <w:bookmarkStart w:id="2162" w:name="_Toc309735391"/>
      <w:bookmarkStart w:id="2163" w:name="_Toc309985625"/>
      <w:r w:rsidRPr="00FB4A2A">
        <w:rPr>
          <w:b/>
          <w:snapToGrid w:val="0"/>
          <w:szCs w:val="24"/>
        </w:rPr>
        <w:t>Согласие Участника налоговым органам на разглашение сведений, составляющих налоговую тайну</w:t>
      </w:r>
      <w:bookmarkEnd w:id="2150"/>
      <w:bookmarkEnd w:id="2151"/>
      <w:bookmarkEnd w:id="2152"/>
      <w:bookmarkEnd w:id="2153"/>
      <w:bookmarkEnd w:id="2154"/>
      <w:bookmarkEnd w:id="2155"/>
      <w:bookmarkEnd w:id="2156"/>
      <w:bookmarkEnd w:id="2157"/>
      <w:bookmarkEnd w:id="2158"/>
      <w:bookmarkEnd w:id="2159"/>
      <w:bookmarkEnd w:id="2160"/>
      <w:bookmarkEnd w:id="2161"/>
      <w:r w:rsidRPr="00FB4A2A">
        <w:rPr>
          <w:b/>
          <w:snapToGrid w:val="0"/>
          <w:szCs w:val="24"/>
        </w:rPr>
        <w:t xml:space="preserve"> </w:t>
      </w:r>
      <w:bookmarkEnd w:id="2162"/>
      <w:bookmarkEnd w:id="2163"/>
    </w:p>
    <w:p w:rsidR="00211593" w:rsidRPr="00FB4A2A" w:rsidRDefault="00211593" w:rsidP="00211593">
      <w:pPr>
        <w:jc w:val="center"/>
        <w:rPr>
          <w:b/>
          <w:bCs/>
          <w:snapToGrid w:val="0"/>
          <w:szCs w:val="24"/>
        </w:rPr>
      </w:pPr>
      <w:r w:rsidRPr="00FB4A2A">
        <w:rPr>
          <w:b/>
          <w:snapToGrid w:val="0"/>
          <w:szCs w:val="24"/>
        </w:rPr>
        <w:t>от «_____» ____________ 201____ г.</w:t>
      </w:r>
    </w:p>
    <w:p w:rsidR="00211593" w:rsidRPr="00FB4A2A" w:rsidRDefault="00211593" w:rsidP="00211593">
      <w:pPr>
        <w:jc w:val="center"/>
        <w:rPr>
          <w:bCs/>
          <w:snapToGrid w:val="0"/>
          <w:szCs w:val="24"/>
        </w:rPr>
      </w:pPr>
    </w:p>
    <w:p w:rsidR="00211593" w:rsidRPr="00FB4A2A" w:rsidRDefault="00211593" w:rsidP="00211593">
      <w:pPr>
        <w:rPr>
          <w:szCs w:val="24"/>
        </w:rPr>
      </w:pPr>
      <w:r w:rsidRPr="00FB4A2A">
        <w:rPr>
          <w:szCs w:val="24"/>
        </w:rPr>
        <w:t xml:space="preserve">Настоящим </w:t>
      </w:r>
      <w:r w:rsidRPr="00FB4A2A">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B4A2A">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FB4A2A">
        <w:rPr>
          <w:szCs w:val="24"/>
          <w:shd w:val="clear" w:color="auto" w:fill="FFFF99"/>
        </w:rPr>
        <w:t>{указывается полное наименование Участника закупочной процедуры, ИНН}</w:t>
      </w:r>
      <w:r w:rsidRPr="00FB4A2A">
        <w:rPr>
          <w:szCs w:val="24"/>
        </w:rPr>
        <w:t xml:space="preserve"> за </w:t>
      </w:r>
      <w:r w:rsidRPr="00FB4A2A">
        <w:rPr>
          <w:szCs w:val="24"/>
          <w:shd w:val="clear" w:color="auto" w:fill="FFFF99"/>
        </w:rPr>
        <w:t>{указываются налоговые периоды}</w:t>
      </w:r>
      <w:r w:rsidRPr="00FB4A2A">
        <w:rPr>
          <w:szCs w:val="24"/>
        </w:rPr>
        <w:t xml:space="preserve"> общедоступными.</w:t>
      </w:r>
    </w:p>
    <w:p w:rsidR="00211593" w:rsidRPr="00FB4A2A" w:rsidRDefault="00211593" w:rsidP="00211593">
      <w:pPr>
        <w:rPr>
          <w:bCs/>
          <w:snapToGrid w:val="0"/>
          <w:szCs w:val="24"/>
        </w:rPr>
      </w:pPr>
      <w:r w:rsidRPr="00FB4A2A">
        <w:rPr>
          <w:szCs w:val="24"/>
        </w:rPr>
        <w:t xml:space="preserve">Одновременно соглашаемся на представление налоговыми органами указанных сведений о </w:t>
      </w:r>
      <w:r w:rsidRPr="00FB4A2A">
        <w:rPr>
          <w:szCs w:val="24"/>
          <w:shd w:val="clear" w:color="auto" w:fill="FFFF99"/>
        </w:rPr>
        <w:t>{указывается полное наименование Участника закупочной процедуры, ИНН}</w:t>
      </w:r>
      <w:r w:rsidRPr="00FB4A2A">
        <w:rPr>
          <w:szCs w:val="24"/>
        </w:rPr>
        <w:t xml:space="preserve"> </w:t>
      </w:r>
      <w:r w:rsidR="001430F1" w:rsidRPr="00FB4A2A">
        <w:rPr>
          <w:szCs w:val="24"/>
        </w:rPr>
        <w:t>в адрес ПАО «МРСК Центра» (ИНН 6901067107, ОГРН 1046900099498).</w:t>
      </w:r>
    </w:p>
    <w:p w:rsidR="00211593" w:rsidRPr="00FB4A2A" w:rsidRDefault="00211593" w:rsidP="00211593">
      <w:pPr>
        <w:rPr>
          <w:bCs/>
          <w:snapToGrid w:val="0"/>
          <w:szCs w:val="24"/>
        </w:rPr>
      </w:pPr>
    </w:p>
    <w:p w:rsidR="00211593" w:rsidRPr="00FB4A2A" w:rsidRDefault="00211593" w:rsidP="00211593">
      <w:pPr>
        <w:rPr>
          <w:bCs/>
          <w:snapToGrid w:val="0"/>
          <w:szCs w:val="24"/>
        </w:rPr>
      </w:pPr>
      <w:r w:rsidRPr="00FB4A2A">
        <w:rPr>
          <w:snapToGrid w:val="0"/>
          <w:szCs w:val="24"/>
        </w:rPr>
        <w:t>____________________________________                 ______________________</w:t>
      </w:r>
    </w:p>
    <w:p w:rsidR="00211593" w:rsidRPr="00FB4A2A" w:rsidRDefault="00211593" w:rsidP="00211593">
      <w:pPr>
        <w:rPr>
          <w:bCs/>
          <w:snapToGrid w:val="0"/>
          <w:szCs w:val="24"/>
        </w:rPr>
      </w:pPr>
      <w:r w:rsidRPr="00FB4A2A">
        <w:rPr>
          <w:snapToGrid w:val="0"/>
          <w:szCs w:val="24"/>
        </w:rPr>
        <w:t xml:space="preserve">       (Подпись уполномоченного представителя)                                     (Ф.И.О. и должность подписавшего)</w:t>
      </w:r>
    </w:p>
    <w:p w:rsidR="00211593" w:rsidRPr="00FB4A2A" w:rsidRDefault="00211593" w:rsidP="00211593">
      <w:pPr>
        <w:rPr>
          <w:b/>
          <w:snapToGrid w:val="0"/>
          <w:szCs w:val="24"/>
        </w:rPr>
      </w:pPr>
    </w:p>
    <w:p w:rsidR="00211593" w:rsidRPr="00FB4A2A" w:rsidRDefault="00211593" w:rsidP="00211593">
      <w:pPr>
        <w:rPr>
          <w:b/>
          <w:snapToGrid w:val="0"/>
          <w:szCs w:val="24"/>
        </w:rPr>
      </w:pPr>
      <w:r w:rsidRPr="00FB4A2A">
        <w:rPr>
          <w:b/>
          <w:snapToGrid w:val="0"/>
          <w:szCs w:val="24"/>
        </w:rPr>
        <w:t>М.П.</w:t>
      </w:r>
    </w:p>
    <w:p w:rsidR="00211593" w:rsidRPr="00FB4A2A" w:rsidRDefault="00211593" w:rsidP="00211593">
      <w:pPr>
        <w:rPr>
          <w:b/>
          <w:bCs/>
          <w:snapToGrid w:val="0"/>
          <w:szCs w:val="24"/>
        </w:rPr>
      </w:pPr>
    </w:p>
    <w:p w:rsidR="00211593" w:rsidRPr="00FB4A2A" w:rsidRDefault="00211593" w:rsidP="00211593">
      <w:pPr>
        <w:rPr>
          <w:b/>
          <w:bCs/>
          <w:snapToGrid w:val="0"/>
          <w:szCs w:val="24"/>
        </w:rPr>
      </w:pPr>
    </w:p>
    <w:p w:rsidR="00211593" w:rsidRPr="00FB4A2A" w:rsidRDefault="00211593" w:rsidP="00211593">
      <w:pPr>
        <w:autoSpaceDE w:val="0"/>
        <w:autoSpaceDN w:val="0"/>
        <w:adjustRightInd w:val="0"/>
        <w:rPr>
          <w:szCs w:val="24"/>
        </w:rPr>
      </w:pPr>
      <w:r w:rsidRPr="00FB4A2A">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B4A2A">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F1498C" w:rsidRPr="00FB4A2A" w:rsidTr="00211593">
        <w:tc>
          <w:tcPr>
            <w:tcW w:w="4431" w:type="dxa"/>
          </w:tcPr>
          <w:p w:rsidR="00211593" w:rsidRPr="00FB4A2A" w:rsidRDefault="00211593" w:rsidP="00211593">
            <w:pPr>
              <w:pStyle w:val="aff7"/>
              <w:rPr>
                <w:szCs w:val="24"/>
              </w:rPr>
            </w:pPr>
          </w:p>
        </w:tc>
        <w:tc>
          <w:tcPr>
            <w:tcW w:w="4431" w:type="dxa"/>
          </w:tcPr>
          <w:p w:rsidR="00211593" w:rsidRPr="00FB4A2A" w:rsidRDefault="00211593" w:rsidP="00211593">
            <w:pPr>
              <w:pStyle w:val="aff7"/>
              <w:rPr>
                <w:szCs w:val="24"/>
              </w:rPr>
            </w:pPr>
          </w:p>
        </w:tc>
      </w:tr>
      <w:tr w:rsidR="00F1498C" w:rsidRPr="00FB4A2A" w:rsidTr="00211593">
        <w:tc>
          <w:tcPr>
            <w:tcW w:w="4431" w:type="dxa"/>
          </w:tcPr>
          <w:p w:rsidR="00211593" w:rsidRPr="00FB4A2A" w:rsidRDefault="00211593" w:rsidP="00211593">
            <w:pPr>
              <w:pStyle w:val="aff7"/>
              <w:rPr>
                <w:szCs w:val="24"/>
              </w:rPr>
            </w:pPr>
          </w:p>
        </w:tc>
        <w:tc>
          <w:tcPr>
            <w:tcW w:w="4431" w:type="dxa"/>
          </w:tcPr>
          <w:p w:rsidR="00211593" w:rsidRPr="00FB4A2A" w:rsidRDefault="00211593" w:rsidP="00211593">
            <w:pPr>
              <w:pStyle w:val="aff7"/>
              <w:rPr>
                <w:szCs w:val="24"/>
              </w:rPr>
            </w:pPr>
          </w:p>
        </w:tc>
      </w:tr>
    </w:tbl>
    <w:p w:rsidR="00211593" w:rsidRPr="00FB4A2A" w:rsidRDefault="00211593" w:rsidP="00211593">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11593" w:rsidRPr="00FB4A2A" w:rsidRDefault="00211593" w:rsidP="00211593">
      <w:pPr>
        <w:tabs>
          <w:tab w:val="left" w:pos="4757"/>
        </w:tabs>
        <w:ind w:firstLine="0"/>
        <w:rPr>
          <w:i/>
          <w:szCs w:val="24"/>
        </w:rPr>
      </w:pPr>
    </w:p>
    <w:p w:rsidR="00211593" w:rsidRPr="00FB4A2A" w:rsidRDefault="00211593" w:rsidP="00211593">
      <w:pPr>
        <w:ind w:firstLine="0"/>
        <w:jc w:val="left"/>
        <w:rPr>
          <w:b/>
          <w:szCs w:val="24"/>
        </w:rPr>
      </w:pPr>
      <w:r w:rsidRPr="00FB4A2A">
        <w:rPr>
          <w:szCs w:val="24"/>
        </w:rPr>
        <w:br w:type="page"/>
      </w:r>
    </w:p>
    <w:p w:rsidR="00211593" w:rsidRPr="00FB4A2A" w:rsidRDefault="00211593" w:rsidP="000E1865">
      <w:pPr>
        <w:pStyle w:val="3"/>
        <w:numPr>
          <w:ilvl w:val="2"/>
          <w:numId w:val="56"/>
        </w:numPr>
        <w:rPr>
          <w:sz w:val="24"/>
          <w:szCs w:val="24"/>
        </w:rPr>
      </w:pPr>
      <w:bookmarkStart w:id="2164" w:name="_Toc439170719"/>
      <w:bookmarkStart w:id="2165" w:name="_Toc439172821"/>
      <w:bookmarkStart w:id="2166" w:name="_Toc439173263"/>
      <w:bookmarkStart w:id="2167" w:name="_Toc439238259"/>
      <w:bookmarkStart w:id="2168" w:name="_Toc439252807"/>
      <w:bookmarkStart w:id="2169" w:name="_Toc439323780"/>
      <w:bookmarkStart w:id="2170" w:name="_Toc440361415"/>
      <w:bookmarkStart w:id="2171" w:name="_Toc440376297"/>
      <w:bookmarkStart w:id="2172" w:name="_Toc440382555"/>
      <w:bookmarkStart w:id="2173" w:name="_Toc440447225"/>
      <w:bookmarkStart w:id="2174" w:name="_Toc440632386"/>
      <w:bookmarkStart w:id="2175" w:name="_Toc440875158"/>
      <w:bookmarkStart w:id="2176" w:name="_Toc441131145"/>
      <w:bookmarkStart w:id="2177" w:name="_Toc441572152"/>
      <w:bookmarkStart w:id="2178" w:name="_Toc441575244"/>
      <w:bookmarkStart w:id="2179" w:name="_Toc442434905"/>
      <w:bookmarkStart w:id="2180" w:name="_Toc442435744"/>
      <w:bookmarkStart w:id="2181" w:name="_Toc462044838"/>
      <w:bookmarkStart w:id="2182" w:name="_Toc462068544"/>
      <w:bookmarkStart w:id="2183" w:name="_Toc463514234"/>
      <w:bookmarkStart w:id="2184" w:name="_Toc469480472"/>
      <w:bookmarkStart w:id="2185" w:name="_Toc471823263"/>
      <w:bookmarkStart w:id="2186" w:name="_Toc498512124"/>
      <w:bookmarkStart w:id="2187" w:name="_Toc503263146"/>
      <w:r w:rsidRPr="00FB4A2A">
        <w:rPr>
          <w:sz w:val="24"/>
          <w:szCs w:val="24"/>
        </w:rPr>
        <w:lastRenderedPageBreak/>
        <w:t>Инструкции по заполнению</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rsidR="00211593" w:rsidRPr="00FB4A2A" w:rsidRDefault="00211593" w:rsidP="000E1865">
      <w:pPr>
        <w:pStyle w:val="aff"/>
        <w:numPr>
          <w:ilvl w:val="3"/>
          <w:numId w:val="56"/>
        </w:numPr>
        <w:tabs>
          <w:tab w:val="num" w:pos="1276"/>
        </w:tabs>
        <w:spacing w:before="100" w:beforeAutospacing="1" w:line="240" w:lineRule="auto"/>
        <w:rPr>
          <w:sz w:val="24"/>
          <w:szCs w:val="24"/>
        </w:rPr>
      </w:pPr>
      <w:r w:rsidRPr="00FB4A2A">
        <w:rPr>
          <w:sz w:val="24"/>
          <w:szCs w:val="24"/>
        </w:rPr>
        <w:t xml:space="preserve">Участник указывает дату и номер заявки в соответствии с письмом о подаче оферты (подраздел </w:t>
      </w:r>
      <w:r w:rsidR="005A1486" w:rsidRPr="00FB4A2A">
        <w:rPr>
          <w:sz w:val="24"/>
          <w:szCs w:val="24"/>
        </w:rPr>
        <w:fldChar w:fldCharType="begin"/>
      </w:r>
      <w:r w:rsidRPr="00FB4A2A">
        <w:rPr>
          <w:sz w:val="24"/>
          <w:szCs w:val="24"/>
        </w:rPr>
        <w:instrText xml:space="preserve"> REF _Ref55336310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D40CE6">
        <w:rPr>
          <w:sz w:val="24"/>
          <w:szCs w:val="24"/>
        </w:rPr>
        <w:t>4.1</w:t>
      </w:r>
      <w:r w:rsidR="005A1486" w:rsidRPr="00FB4A2A">
        <w:rPr>
          <w:sz w:val="24"/>
          <w:szCs w:val="24"/>
        </w:rPr>
        <w:fldChar w:fldCharType="end"/>
      </w:r>
      <w:r w:rsidRPr="00FB4A2A">
        <w:rPr>
          <w:sz w:val="24"/>
          <w:szCs w:val="24"/>
        </w:rPr>
        <w:t>).</w:t>
      </w:r>
    </w:p>
    <w:p w:rsidR="00211593" w:rsidRPr="00FB4A2A" w:rsidRDefault="00211593" w:rsidP="000E1865">
      <w:pPr>
        <w:pStyle w:val="aff"/>
        <w:numPr>
          <w:ilvl w:val="3"/>
          <w:numId w:val="56"/>
        </w:numPr>
        <w:tabs>
          <w:tab w:val="num" w:pos="1276"/>
        </w:tabs>
        <w:spacing w:before="100" w:beforeAutospacing="1" w:line="240" w:lineRule="auto"/>
        <w:rPr>
          <w:sz w:val="24"/>
          <w:szCs w:val="24"/>
        </w:rPr>
      </w:pPr>
      <w:r w:rsidRPr="00FB4A2A">
        <w:rPr>
          <w:sz w:val="24"/>
          <w:szCs w:val="24"/>
        </w:rPr>
        <w:t xml:space="preserve">Полное наименование Участника </w:t>
      </w:r>
      <w:r w:rsidR="00C24F83" w:rsidRPr="00FB4A2A">
        <w:rPr>
          <w:sz w:val="24"/>
          <w:szCs w:val="24"/>
        </w:rPr>
        <w:t>конкурсной</w:t>
      </w:r>
      <w:r w:rsidRPr="00FB4A2A">
        <w:rPr>
          <w:sz w:val="24"/>
          <w:szCs w:val="24"/>
        </w:rPr>
        <w:t xml:space="preserve"> процедуры указывается в соответствии с уставными документами.</w:t>
      </w:r>
    </w:p>
    <w:bookmarkEnd w:id="1348"/>
    <w:bookmarkEnd w:id="1349"/>
    <w:p w:rsidR="00211593" w:rsidRPr="00F1498C" w:rsidRDefault="00211593" w:rsidP="00211593">
      <w:pPr>
        <w:ind w:firstLine="0"/>
        <w:jc w:val="left"/>
      </w:pPr>
    </w:p>
    <w:sectPr w:rsidR="00211593" w:rsidRPr="00F1498C" w:rsidSect="0049532B">
      <w:headerReference w:type="first" r:id="rId43"/>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491" w:rsidRDefault="00284491">
      <w:pPr>
        <w:widowControl/>
        <w:spacing w:line="360" w:lineRule="auto"/>
        <w:ind w:firstLine="567"/>
        <w:rPr>
          <w:bCs/>
          <w:sz w:val="22"/>
          <w:szCs w:val="22"/>
        </w:rPr>
      </w:pPr>
      <w:r>
        <w:rPr>
          <w:bCs/>
          <w:sz w:val="22"/>
          <w:szCs w:val="22"/>
        </w:rPr>
        <w:separator/>
      </w:r>
    </w:p>
  </w:endnote>
  <w:endnote w:type="continuationSeparator" w:id="0">
    <w:p w:rsidR="00284491" w:rsidRDefault="00284491">
      <w:pPr>
        <w:widowControl/>
        <w:spacing w:line="360" w:lineRule="auto"/>
        <w:ind w:firstLine="567"/>
        <w:rPr>
          <w:bCs/>
          <w:sz w:val="22"/>
          <w:szCs w:val="22"/>
        </w:rPr>
      </w:pPr>
      <w:r>
        <w:rPr>
          <w:bCs/>
          <w:sz w:val="22"/>
          <w:szCs w:val="22"/>
        </w:rPr>
        <w:continuationSeparator/>
      </w:r>
    </w:p>
  </w:endnote>
  <w:endnote w:type="continuationNotice" w:id="1">
    <w:p w:rsidR="00284491" w:rsidRDefault="00284491">
      <w:pPr>
        <w:widowControl/>
        <w:ind w:firstLine="567"/>
        <w:rPr>
          <w:bCs/>
          <w:sz w:val="22"/>
          <w:szCs w:val="22"/>
        </w:rPr>
      </w:pPr>
    </w:p>
  </w:endnote>
  <w:endnote w:id="2">
    <w:p w:rsidR="00D40CE6" w:rsidRDefault="00D40CE6"/>
    <w:p w:rsidR="00D40CE6" w:rsidRPr="0089679E" w:rsidRDefault="00D40CE6"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CE6" w:rsidRPr="00FA0376" w:rsidRDefault="00D40CE6"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52675D">
      <w:rPr>
        <w:noProof/>
        <w:sz w:val="16"/>
        <w:szCs w:val="16"/>
      </w:rPr>
      <w:t>4</w:t>
    </w:r>
    <w:r w:rsidRPr="00FA0376">
      <w:rPr>
        <w:sz w:val="16"/>
        <w:szCs w:val="16"/>
      </w:rPr>
      <w:fldChar w:fldCharType="end"/>
    </w:r>
  </w:p>
  <w:p w:rsidR="00D40CE6" w:rsidRPr="00603866" w:rsidRDefault="00D40CE6" w:rsidP="00AE141C">
    <w:pPr>
      <w:pStyle w:val="ac"/>
      <w:jc w:val="center"/>
      <w:rPr>
        <w:snapToGrid/>
        <w:sz w:val="16"/>
        <w:szCs w:val="16"/>
      </w:rPr>
    </w:pPr>
    <w:r w:rsidRPr="00044527">
      <w:rPr>
        <w:snapToGrid/>
        <w:sz w:val="16"/>
        <w:szCs w:val="16"/>
      </w:rPr>
      <w:t xml:space="preserve">Открытый одноэтапный </w:t>
    </w:r>
    <w:r w:rsidRPr="00603866">
      <w:rPr>
        <w:snapToGrid/>
        <w:sz w:val="16"/>
        <w:szCs w:val="16"/>
      </w:rPr>
      <w:t xml:space="preserve">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Pr="00603866">
      <w:rPr>
        <w:snapToGrid/>
        <w:sz w:val="16"/>
        <w:szCs w:val="16"/>
      </w:rPr>
      <w:t>кВ</w:t>
    </w:r>
    <w:proofErr w:type="spellEnd"/>
    <w:r w:rsidRPr="00603866">
      <w:rPr>
        <w:snapToGrid/>
        <w:sz w:val="16"/>
        <w:szCs w:val="16"/>
      </w:rPr>
      <w:t xml:space="preserve"> (новое строительство, </w:t>
    </w:r>
    <w:proofErr w:type="spellStart"/>
    <w:r w:rsidRPr="00603866">
      <w:rPr>
        <w:snapToGrid/>
        <w:sz w:val="16"/>
        <w:szCs w:val="16"/>
      </w:rPr>
      <w:t>техперевооружение</w:t>
    </w:r>
    <w:proofErr w:type="spellEnd"/>
    <w:r w:rsidRPr="00603866">
      <w:rPr>
        <w:snapToGrid/>
        <w:sz w:val="16"/>
        <w:szCs w:val="16"/>
      </w:rPr>
      <w:t xml:space="preserve">,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(филиала «Липецкэнерго»)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CE6" w:rsidRDefault="00D40CE6">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40CE6" w:rsidRDefault="00D40CE6">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CE6" w:rsidRDefault="00D40CE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CE6" w:rsidRDefault="00D40C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491" w:rsidRDefault="00284491">
      <w:pPr>
        <w:widowControl/>
        <w:spacing w:line="360" w:lineRule="auto"/>
        <w:ind w:firstLine="567"/>
        <w:rPr>
          <w:bCs/>
          <w:sz w:val="22"/>
          <w:szCs w:val="22"/>
        </w:rPr>
      </w:pPr>
      <w:r>
        <w:rPr>
          <w:bCs/>
          <w:sz w:val="22"/>
          <w:szCs w:val="22"/>
        </w:rPr>
        <w:separator/>
      </w:r>
    </w:p>
  </w:footnote>
  <w:footnote w:type="continuationSeparator" w:id="0">
    <w:p w:rsidR="00284491" w:rsidRDefault="00284491">
      <w:pPr>
        <w:widowControl/>
        <w:spacing w:line="360" w:lineRule="auto"/>
        <w:ind w:firstLine="567"/>
        <w:rPr>
          <w:bCs/>
          <w:sz w:val="22"/>
          <w:szCs w:val="22"/>
        </w:rPr>
      </w:pPr>
      <w:r>
        <w:rPr>
          <w:bCs/>
          <w:sz w:val="22"/>
          <w:szCs w:val="22"/>
        </w:rPr>
        <w:continuationSeparator/>
      </w:r>
    </w:p>
  </w:footnote>
  <w:footnote w:type="continuationNotice" w:id="1">
    <w:p w:rsidR="00284491" w:rsidRDefault="00284491">
      <w:pPr>
        <w:widowControl/>
        <w:ind w:firstLine="567"/>
        <w:rPr>
          <w:bCs/>
          <w:sz w:val="22"/>
          <w:szCs w:val="22"/>
        </w:rPr>
      </w:pPr>
    </w:p>
  </w:footnote>
  <w:footnote w:id="2">
    <w:p w:rsidR="00D40CE6" w:rsidRPr="00F83889" w:rsidRDefault="00D40CE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D40CE6" w:rsidRPr="00F83889" w:rsidRDefault="00D40CE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D40CE6" w:rsidRPr="00F83889" w:rsidRDefault="00D40CE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D40CE6" w:rsidRPr="00F83889" w:rsidRDefault="00D40CE6"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D40CE6" w:rsidRDefault="00D40CE6"/>
    <w:p w:rsidR="00D40CE6" w:rsidRDefault="00D40CE6"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CE6" w:rsidRDefault="00D40C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CE6" w:rsidRPr="00930031" w:rsidRDefault="00D40CE6"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CE6" w:rsidRDefault="00D40CE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CE6" w:rsidRDefault="00D40CE6"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5">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7">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4">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nsid w:val="23FB0C4F"/>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6">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nsid w:val="28BF6014"/>
    <w:multiLevelType w:val="multilevel"/>
    <w:tmpl w:val="6536336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A413EF7"/>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3">
    <w:nsid w:val="2CBF4D50"/>
    <w:multiLevelType w:val="hybridMultilevel"/>
    <w:tmpl w:val="50B4A070"/>
    <w:lvl w:ilvl="0" w:tplc="CF9070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9">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6">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7">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8">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4">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nsid w:val="471C30EA"/>
    <w:multiLevelType w:val="multilevel"/>
    <w:tmpl w:val="008C5F2E"/>
    <w:lvl w:ilvl="0">
      <w:start w:val="13"/>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7">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1">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5">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6">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7">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8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2">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4">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5">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7">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9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2">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4">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5"/>
  </w:num>
  <w:num w:numId="8">
    <w:abstractNumId w:val="75"/>
  </w:num>
  <w:num w:numId="9">
    <w:abstractNumId w:val="67"/>
  </w:num>
  <w:num w:numId="10">
    <w:abstractNumId w:val="94"/>
  </w:num>
  <w:num w:numId="11">
    <w:abstractNumId w:val="36"/>
  </w:num>
  <w:num w:numId="12">
    <w:abstractNumId w:val="84"/>
  </w:num>
  <w:num w:numId="13">
    <w:abstractNumId w:val="57"/>
  </w:num>
  <w:num w:numId="14">
    <w:abstractNumId w:val="91"/>
  </w:num>
  <w:num w:numId="15">
    <w:abstractNumId w:val="86"/>
  </w:num>
  <w:num w:numId="16">
    <w:abstractNumId w:val="53"/>
  </w:num>
  <w:num w:numId="17">
    <w:abstractNumId w:val="55"/>
  </w:num>
  <w:num w:numId="18">
    <w:abstractNumId w:val="63"/>
  </w:num>
  <w:num w:numId="19">
    <w:abstractNumId w:val="60"/>
  </w:num>
  <w:num w:numId="20">
    <w:abstractNumId w:val="78"/>
  </w:num>
  <w:num w:numId="21">
    <w:abstractNumId w:val="76"/>
  </w:num>
  <w:num w:numId="22">
    <w:abstractNumId w:val="93"/>
  </w:num>
  <w:num w:numId="23">
    <w:abstractNumId w:val="77"/>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8"/>
  </w:num>
  <w:num w:numId="27">
    <w:abstractNumId w:val="5"/>
  </w:num>
  <w:num w:numId="28">
    <w:abstractNumId w:val="54"/>
  </w:num>
  <w:num w:numId="29">
    <w:abstractNumId w:val="28"/>
  </w:num>
  <w:num w:numId="30">
    <w:abstractNumId w:val="69"/>
  </w:num>
  <w:num w:numId="31">
    <w:abstractNumId w:val="32"/>
  </w:num>
  <w:num w:numId="32">
    <w:abstractNumId w:val="22"/>
  </w:num>
  <w:num w:numId="33">
    <w:abstractNumId w:val="87"/>
  </w:num>
  <w:num w:numId="34">
    <w:abstractNumId w:val="81"/>
    <w:lvlOverride w:ilvl="0">
      <w:startOverride w:val="1"/>
    </w:lvlOverride>
  </w:num>
  <w:num w:numId="35">
    <w:abstractNumId w:val="89"/>
  </w:num>
  <w:num w:numId="36">
    <w:abstractNumId w:val="29"/>
  </w:num>
  <w:num w:numId="37">
    <w:abstractNumId w:val="61"/>
  </w:num>
  <w:num w:numId="38">
    <w:abstractNumId w:val="39"/>
  </w:num>
  <w:num w:numId="39">
    <w:abstractNumId w:val="68"/>
  </w:num>
  <w:num w:numId="40">
    <w:abstractNumId w:val="80"/>
  </w:num>
  <w:num w:numId="41">
    <w:abstractNumId w:val="88"/>
  </w:num>
  <w:num w:numId="42">
    <w:abstractNumId w:val="31"/>
  </w:num>
  <w:num w:numId="43">
    <w:abstractNumId w:val="8"/>
  </w:num>
  <w:num w:numId="44">
    <w:abstractNumId w:val="11"/>
  </w:num>
  <w:num w:numId="45">
    <w:abstractNumId w:val="90"/>
  </w:num>
  <w:num w:numId="46">
    <w:abstractNumId w:val="37"/>
  </w:num>
  <w:num w:numId="47">
    <w:abstractNumId w:val="33"/>
  </w:num>
  <w:num w:numId="48">
    <w:abstractNumId w:val="47"/>
  </w:num>
  <w:num w:numId="49">
    <w:abstractNumId w:val="58"/>
  </w:num>
  <w:num w:numId="50">
    <w:abstractNumId w:val="52"/>
  </w:num>
  <w:num w:numId="51">
    <w:abstractNumId w:val="70"/>
  </w:num>
  <w:num w:numId="52">
    <w:abstractNumId w:val="59"/>
  </w:num>
  <w:num w:numId="53">
    <w:abstractNumId w:val="23"/>
  </w:num>
  <w:num w:numId="54">
    <w:abstractNumId w:val="56"/>
  </w:num>
  <w:num w:numId="55">
    <w:abstractNumId w:val="74"/>
  </w:num>
  <w:num w:numId="56">
    <w:abstractNumId w:val="83"/>
  </w:num>
  <w:num w:numId="57">
    <w:abstractNumId w:val="27"/>
  </w:num>
  <w:num w:numId="58">
    <w:abstractNumId w:val="45"/>
  </w:num>
  <w:num w:numId="59">
    <w:abstractNumId w:val="40"/>
  </w:num>
  <w:num w:numId="60">
    <w:abstractNumId w:val="73"/>
  </w:num>
  <w:num w:numId="61">
    <w:abstractNumId w:val="64"/>
  </w:num>
  <w:num w:numId="62">
    <w:abstractNumId w:val="25"/>
  </w:num>
  <w:num w:numId="63">
    <w:abstractNumId w:val="51"/>
  </w:num>
  <w:num w:numId="64">
    <w:abstractNumId w:val="44"/>
  </w:num>
  <w:num w:numId="65">
    <w:abstractNumId w:val="82"/>
  </w:num>
  <w:num w:numId="66">
    <w:abstractNumId w:val="46"/>
  </w:num>
  <w:num w:numId="67">
    <w:abstractNumId w:val="85"/>
  </w:num>
  <w:num w:numId="68">
    <w:abstractNumId w:val="34"/>
  </w:num>
  <w:num w:numId="69">
    <w:abstractNumId w:val="66"/>
  </w:num>
  <w:num w:numId="70">
    <w:abstractNumId w:val="72"/>
  </w:num>
  <w:num w:numId="71">
    <w:abstractNumId w:val="50"/>
  </w:num>
  <w:num w:numId="72">
    <w:abstractNumId w:val="71"/>
  </w:num>
  <w:num w:numId="73">
    <w:abstractNumId w:val="38"/>
  </w:num>
  <w:num w:numId="74">
    <w:abstractNumId w:val="49"/>
  </w:num>
  <w:num w:numId="75">
    <w:abstractNumId w:val="62"/>
  </w:num>
  <w:num w:numId="76">
    <w:abstractNumId w:val="43"/>
  </w:num>
  <w:num w:numId="77">
    <w:abstractNumId w:val="41"/>
  </w:num>
  <w:num w:numId="78">
    <w:abstractNumId w:val="3"/>
  </w:num>
  <w:num w:numId="79">
    <w:abstractNumId w:val="42"/>
  </w:num>
  <w:num w:numId="80">
    <w:abstractNumId w:val="3"/>
  </w:num>
  <w:num w:numId="81">
    <w:abstractNumId w:val="35"/>
  </w:num>
  <w:num w:numId="82">
    <w:abstractNumId w:val="3"/>
  </w:num>
  <w:num w:numId="83">
    <w:abstractNumId w:val="3"/>
  </w:num>
  <w:num w:numId="84">
    <w:abstractNumId w:val="3"/>
  </w:num>
  <w:num w:numId="85">
    <w:abstractNumId w:val="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0C05"/>
    <w:rsid w:val="00001832"/>
    <w:rsid w:val="00001945"/>
    <w:rsid w:val="00002A84"/>
    <w:rsid w:val="00002BC1"/>
    <w:rsid w:val="00003821"/>
    <w:rsid w:val="00004A25"/>
    <w:rsid w:val="0000601C"/>
    <w:rsid w:val="000063DE"/>
    <w:rsid w:val="00006410"/>
    <w:rsid w:val="00007127"/>
    <w:rsid w:val="000078CF"/>
    <w:rsid w:val="000122B1"/>
    <w:rsid w:val="00012AE0"/>
    <w:rsid w:val="000133A4"/>
    <w:rsid w:val="00013624"/>
    <w:rsid w:val="000136A8"/>
    <w:rsid w:val="00013E2C"/>
    <w:rsid w:val="00013E49"/>
    <w:rsid w:val="00014126"/>
    <w:rsid w:val="00014290"/>
    <w:rsid w:val="00014AB4"/>
    <w:rsid w:val="00014B43"/>
    <w:rsid w:val="000153C7"/>
    <w:rsid w:val="00015E2C"/>
    <w:rsid w:val="00015EDA"/>
    <w:rsid w:val="0001690A"/>
    <w:rsid w:val="000170CB"/>
    <w:rsid w:val="000176DB"/>
    <w:rsid w:val="00017E96"/>
    <w:rsid w:val="00017EC6"/>
    <w:rsid w:val="0002053D"/>
    <w:rsid w:val="00020551"/>
    <w:rsid w:val="000209EF"/>
    <w:rsid w:val="00020A28"/>
    <w:rsid w:val="00021172"/>
    <w:rsid w:val="000214CF"/>
    <w:rsid w:val="00022535"/>
    <w:rsid w:val="0002255E"/>
    <w:rsid w:val="00022CFA"/>
    <w:rsid w:val="00023693"/>
    <w:rsid w:val="000239E9"/>
    <w:rsid w:val="00024306"/>
    <w:rsid w:val="000243FB"/>
    <w:rsid w:val="0002496F"/>
    <w:rsid w:val="00024ED7"/>
    <w:rsid w:val="0002510C"/>
    <w:rsid w:val="00025237"/>
    <w:rsid w:val="00025558"/>
    <w:rsid w:val="00025B59"/>
    <w:rsid w:val="00026324"/>
    <w:rsid w:val="00026753"/>
    <w:rsid w:val="00026C93"/>
    <w:rsid w:val="00027241"/>
    <w:rsid w:val="00027CA2"/>
    <w:rsid w:val="00030426"/>
    <w:rsid w:val="00030AB8"/>
    <w:rsid w:val="00030F0C"/>
    <w:rsid w:val="000311C0"/>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4527"/>
    <w:rsid w:val="000450EE"/>
    <w:rsid w:val="000469DA"/>
    <w:rsid w:val="00047250"/>
    <w:rsid w:val="0004762A"/>
    <w:rsid w:val="000477FE"/>
    <w:rsid w:val="00050AF9"/>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4F3"/>
    <w:rsid w:val="0006652A"/>
    <w:rsid w:val="00066B5A"/>
    <w:rsid w:val="00066E0B"/>
    <w:rsid w:val="0006706E"/>
    <w:rsid w:val="0007070F"/>
    <w:rsid w:val="000712F5"/>
    <w:rsid w:val="00071CDE"/>
    <w:rsid w:val="00072133"/>
    <w:rsid w:val="00073963"/>
    <w:rsid w:val="000739FA"/>
    <w:rsid w:val="00073CAC"/>
    <w:rsid w:val="00073E4F"/>
    <w:rsid w:val="000747AC"/>
    <w:rsid w:val="00074B54"/>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C42"/>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865"/>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E7CE7"/>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2F45"/>
    <w:rsid w:val="00124023"/>
    <w:rsid w:val="0012489B"/>
    <w:rsid w:val="001252BE"/>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13B"/>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C7E"/>
    <w:rsid w:val="00183EB4"/>
    <w:rsid w:val="001869F7"/>
    <w:rsid w:val="00186B6E"/>
    <w:rsid w:val="00187206"/>
    <w:rsid w:val="00190454"/>
    <w:rsid w:val="0019046F"/>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2A6A"/>
    <w:rsid w:val="001A344D"/>
    <w:rsid w:val="001A391A"/>
    <w:rsid w:val="001A483D"/>
    <w:rsid w:val="001A5256"/>
    <w:rsid w:val="001A55AA"/>
    <w:rsid w:val="001A5626"/>
    <w:rsid w:val="001A5957"/>
    <w:rsid w:val="001A5B96"/>
    <w:rsid w:val="001A5DB3"/>
    <w:rsid w:val="001A6FD7"/>
    <w:rsid w:val="001B0898"/>
    <w:rsid w:val="001B0958"/>
    <w:rsid w:val="001B0A88"/>
    <w:rsid w:val="001B0D98"/>
    <w:rsid w:val="001B1492"/>
    <w:rsid w:val="001B1B8C"/>
    <w:rsid w:val="001B1D7C"/>
    <w:rsid w:val="001B2BDA"/>
    <w:rsid w:val="001B336F"/>
    <w:rsid w:val="001B3692"/>
    <w:rsid w:val="001B42DD"/>
    <w:rsid w:val="001B43A4"/>
    <w:rsid w:val="001B4BE7"/>
    <w:rsid w:val="001B4F2B"/>
    <w:rsid w:val="001B6123"/>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3720"/>
    <w:rsid w:val="001E64EA"/>
    <w:rsid w:val="001E73F0"/>
    <w:rsid w:val="001E75C5"/>
    <w:rsid w:val="001E7ECE"/>
    <w:rsid w:val="001F06E0"/>
    <w:rsid w:val="001F1932"/>
    <w:rsid w:val="001F2629"/>
    <w:rsid w:val="001F2E5A"/>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3EB"/>
    <w:rsid w:val="0020547A"/>
    <w:rsid w:val="002059E7"/>
    <w:rsid w:val="00205C15"/>
    <w:rsid w:val="00206F4C"/>
    <w:rsid w:val="0020717D"/>
    <w:rsid w:val="0021052A"/>
    <w:rsid w:val="00211359"/>
    <w:rsid w:val="00211593"/>
    <w:rsid w:val="00211CA4"/>
    <w:rsid w:val="00211D7D"/>
    <w:rsid w:val="00212EA1"/>
    <w:rsid w:val="00213FEA"/>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78"/>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E42"/>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491"/>
    <w:rsid w:val="0028476C"/>
    <w:rsid w:val="0028526C"/>
    <w:rsid w:val="00285A75"/>
    <w:rsid w:val="00285C96"/>
    <w:rsid w:val="00287034"/>
    <w:rsid w:val="00287110"/>
    <w:rsid w:val="00287222"/>
    <w:rsid w:val="0028758E"/>
    <w:rsid w:val="00287B46"/>
    <w:rsid w:val="00287B62"/>
    <w:rsid w:val="002901C4"/>
    <w:rsid w:val="002904F3"/>
    <w:rsid w:val="0029151D"/>
    <w:rsid w:val="00291B6D"/>
    <w:rsid w:val="00291E1F"/>
    <w:rsid w:val="00291F6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692"/>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CA5"/>
    <w:rsid w:val="00301D9F"/>
    <w:rsid w:val="003020A4"/>
    <w:rsid w:val="00302717"/>
    <w:rsid w:val="00303497"/>
    <w:rsid w:val="0030381F"/>
    <w:rsid w:val="00303953"/>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499"/>
    <w:rsid w:val="0031768C"/>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5EA9"/>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076"/>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A2"/>
    <w:rsid w:val="003A33F3"/>
    <w:rsid w:val="003A3A69"/>
    <w:rsid w:val="003A408E"/>
    <w:rsid w:val="003A4372"/>
    <w:rsid w:val="003A438B"/>
    <w:rsid w:val="003A490A"/>
    <w:rsid w:val="003A4FBE"/>
    <w:rsid w:val="003A50F4"/>
    <w:rsid w:val="003A5117"/>
    <w:rsid w:val="003A5648"/>
    <w:rsid w:val="003A58FD"/>
    <w:rsid w:val="003A6704"/>
    <w:rsid w:val="003A68FE"/>
    <w:rsid w:val="003A6A70"/>
    <w:rsid w:val="003A77EA"/>
    <w:rsid w:val="003A7BCB"/>
    <w:rsid w:val="003B0898"/>
    <w:rsid w:val="003B0A82"/>
    <w:rsid w:val="003B17EE"/>
    <w:rsid w:val="003B228B"/>
    <w:rsid w:val="003B2C3C"/>
    <w:rsid w:val="003B2D5A"/>
    <w:rsid w:val="003B33C4"/>
    <w:rsid w:val="003B37F8"/>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5BD9"/>
    <w:rsid w:val="003E639D"/>
    <w:rsid w:val="003E6F19"/>
    <w:rsid w:val="003E70B9"/>
    <w:rsid w:val="003E7D28"/>
    <w:rsid w:val="003E7E60"/>
    <w:rsid w:val="003E7F6B"/>
    <w:rsid w:val="003F04EF"/>
    <w:rsid w:val="003F0A33"/>
    <w:rsid w:val="003F0E2C"/>
    <w:rsid w:val="003F169C"/>
    <w:rsid w:val="003F1831"/>
    <w:rsid w:val="003F1C12"/>
    <w:rsid w:val="003F23A2"/>
    <w:rsid w:val="003F26DA"/>
    <w:rsid w:val="003F2BD9"/>
    <w:rsid w:val="003F33E2"/>
    <w:rsid w:val="003F47D7"/>
    <w:rsid w:val="003F495C"/>
    <w:rsid w:val="003F4969"/>
    <w:rsid w:val="003F549B"/>
    <w:rsid w:val="003F57E5"/>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59B"/>
    <w:rsid w:val="00410D48"/>
    <w:rsid w:val="00411518"/>
    <w:rsid w:val="00411CD6"/>
    <w:rsid w:val="00411D1F"/>
    <w:rsid w:val="00412D77"/>
    <w:rsid w:val="00414287"/>
    <w:rsid w:val="004143CA"/>
    <w:rsid w:val="00414A93"/>
    <w:rsid w:val="00415052"/>
    <w:rsid w:val="00416107"/>
    <w:rsid w:val="00416AE4"/>
    <w:rsid w:val="004208B8"/>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24BF"/>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500"/>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47D40"/>
    <w:rsid w:val="00450143"/>
    <w:rsid w:val="004503CB"/>
    <w:rsid w:val="00450B49"/>
    <w:rsid w:val="00450EF2"/>
    <w:rsid w:val="00450F50"/>
    <w:rsid w:val="00451125"/>
    <w:rsid w:val="00451698"/>
    <w:rsid w:val="00451BB9"/>
    <w:rsid w:val="00451D15"/>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5760E"/>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6D7E"/>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0CA9"/>
    <w:rsid w:val="004E157A"/>
    <w:rsid w:val="004E18E2"/>
    <w:rsid w:val="004E19BD"/>
    <w:rsid w:val="004E2837"/>
    <w:rsid w:val="004E2AFC"/>
    <w:rsid w:val="004E35BA"/>
    <w:rsid w:val="004E395C"/>
    <w:rsid w:val="004E3DC1"/>
    <w:rsid w:val="004E400C"/>
    <w:rsid w:val="004E413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105"/>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3FF"/>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177A8"/>
    <w:rsid w:val="005212ED"/>
    <w:rsid w:val="00521DCE"/>
    <w:rsid w:val="00522FD2"/>
    <w:rsid w:val="00523928"/>
    <w:rsid w:val="00523A8C"/>
    <w:rsid w:val="00524544"/>
    <w:rsid w:val="00524DFD"/>
    <w:rsid w:val="00525464"/>
    <w:rsid w:val="0052556A"/>
    <w:rsid w:val="00525B84"/>
    <w:rsid w:val="005263BE"/>
    <w:rsid w:val="0052675D"/>
    <w:rsid w:val="00527214"/>
    <w:rsid w:val="005273D7"/>
    <w:rsid w:val="005302F6"/>
    <w:rsid w:val="00530AFF"/>
    <w:rsid w:val="00530D33"/>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6F5"/>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2545"/>
    <w:rsid w:val="005D3102"/>
    <w:rsid w:val="005D3347"/>
    <w:rsid w:val="005D3E38"/>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EB7"/>
    <w:rsid w:val="0060076B"/>
    <w:rsid w:val="006009B8"/>
    <w:rsid w:val="00600BA9"/>
    <w:rsid w:val="0060112E"/>
    <w:rsid w:val="00601A7F"/>
    <w:rsid w:val="00601AB5"/>
    <w:rsid w:val="00601BCC"/>
    <w:rsid w:val="00601F24"/>
    <w:rsid w:val="00602FCE"/>
    <w:rsid w:val="00603866"/>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10F4"/>
    <w:rsid w:val="00652298"/>
    <w:rsid w:val="00653493"/>
    <w:rsid w:val="00654324"/>
    <w:rsid w:val="00654372"/>
    <w:rsid w:val="006566F0"/>
    <w:rsid w:val="0065672A"/>
    <w:rsid w:val="006571CA"/>
    <w:rsid w:val="00657352"/>
    <w:rsid w:val="0066061C"/>
    <w:rsid w:val="00660CB7"/>
    <w:rsid w:val="006610EF"/>
    <w:rsid w:val="00661594"/>
    <w:rsid w:val="0066176E"/>
    <w:rsid w:val="006617EC"/>
    <w:rsid w:val="006618D9"/>
    <w:rsid w:val="00661B66"/>
    <w:rsid w:val="00661FB9"/>
    <w:rsid w:val="00662284"/>
    <w:rsid w:val="00662AA3"/>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38E"/>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65B"/>
    <w:rsid w:val="006A0806"/>
    <w:rsid w:val="006A0A7F"/>
    <w:rsid w:val="006A0E0F"/>
    <w:rsid w:val="006A11F3"/>
    <w:rsid w:val="006A1DB8"/>
    <w:rsid w:val="006A2119"/>
    <w:rsid w:val="006A22DC"/>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438"/>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A1D"/>
    <w:rsid w:val="006D3DD3"/>
    <w:rsid w:val="006D3EC6"/>
    <w:rsid w:val="006D4147"/>
    <w:rsid w:val="006D5AE1"/>
    <w:rsid w:val="006D72C6"/>
    <w:rsid w:val="006D7C4F"/>
    <w:rsid w:val="006E0B5F"/>
    <w:rsid w:val="006E0E7A"/>
    <w:rsid w:val="006E105C"/>
    <w:rsid w:val="006E1AAE"/>
    <w:rsid w:val="006E2077"/>
    <w:rsid w:val="006E22C4"/>
    <w:rsid w:val="006E2640"/>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09D"/>
    <w:rsid w:val="0070569C"/>
    <w:rsid w:val="00707054"/>
    <w:rsid w:val="0070736A"/>
    <w:rsid w:val="00707416"/>
    <w:rsid w:val="007075CE"/>
    <w:rsid w:val="00710465"/>
    <w:rsid w:val="00711655"/>
    <w:rsid w:val="007116F2"/>
    <w:rsid w:val="0071186D"/>
    <w:rsid w:val="00711A17"/>
    <w:rsid w:val="00711E98"/>
    <w:rsid w:val="00712390"/>
    <w:rsid w:val="0071273E"/>
    <w:rsid w:val="00712FB0"/>
    <w:rsid w:val="00714AD4"/>
    <w:rsid w:val="00714EDA"/>
    <w:rsid w:val="00715190"/>
    <w:rsid w:val="00715BF6"/>
    <w:rsid w:val="00715F00"/>
    <w:rsid w:val="00716BD2"/>
    <w:rsid w:val="00716CDC"/>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6B"/>
    <w:rsid w:val="0072672B"/>
    <w:rsid w:val="007267A7"/>
    <w:rsid w:val="007276B2"/>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99C"/>
    <w:rsid w:val="00735DC8"/>
    <w:rsid w:val="00736617"/>
    <w:rsid w:val="0073674B"/>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BE1"/>
    <w:rsid w:val="00747CC5"/>
    <w:rsid w:val="00747DA8"/>
    <w:rsid w:val="007503FA"/>
    <w:rsid w:val="0075093A"/>
    <w:rsid w:val="00750D40"/>
    <w:rsid w:val="0075128D"/>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866"/>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865"/>
    <w:rsid w:val="0077089D"/>
    <w:rsid w:val="00770FC1"/>
    <w:rsid w:val="007710BC"/>
    <w:rsid w:val="007718B9"/>
    <w:rsid w:val="00771A14"/>
    <w:rsid w:val="007725A7"/>
    <w:rsid w:val="00772E85"/>
    <w:rsid w:val="007734FC"/>
    <w:rsid w:val="00773684"/>
    <w:rsid w:val="007745C9"/>
    <w:rsid w:val="0077470D"/>
    <w:rsid w:val="00774A9B"/>
    <w:rsid w:val="007751EE"/>
    <w:rsid w:val="007760AD"/>
    <w:rsid w:val="007763AC"/>
    <w:rsid w:val="00776B28"/>
    <w:rsid w:val="00776BBF"/>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6888"/>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1AC1"/>
    <w:rsid w:val="007A38CD"/>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5CC"/>
    <w:rsid w:val="007B5A58"/>
    <w:rsid w:val="007B5BFA"/>
    <w:rsid w:val="007B66D3"/>
    <w:rsid w:val="007B6A67"/>
    <w:rsid w:val="007B6E9A"/>
    <w:rsid w:val="007B790B"/>
    <w:rsid w:val="007C054B"/>
    <w:rsid w:val="007C164A"/>
    <w:rsid w:val="007C1A01"/>
    <w:rsid w:val="007C3683"/>
    <w:rsid w:val="007C3844"/>
    <w:rsid w:val="007C4D6F"/>
    <w:rsid w:val="007C56D9"/>
    <w:rsid w:val="007C5920"/>
    <w:rsid w:val="007C6B27"/>
    <w:rsid w:val="007C6DB7"/>
    <w:rsid w:val="007C7411"/>
    <w:rsid w:val="007C7699"/>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592E"/>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0448"/>
    <w:rsid w:val="007F1790"/>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18C"/>
    <w:rsid w:val="008203E0"/>
    <w:rsid w:val="00820880"/>
    <w:rsid w:val="00823764"/>
    <w:rsid w:val="00823E78"/>
    <w:rsid w:val="0082480D"/>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04D"/>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8EE"/>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552"/>
    <w:rsid w:val="008A6B9A"/>
    <w:rsid w:val="008A6F9C"/>
    <w:rsid w:val="008A7182"/>
    <w:rsid w:val="008A7663"/>
    <w:rsid w:val="008B0E4F"/>
    <w:rsid w:val="008B104B"/>
    <w:rsid w:val="008B306D"/>
    <w:rsid w:val="008B32DC"/>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75D"/>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1C4"/>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656D"/>
    <w:rsid w:val="009174D7"/>
    <w:rsid w:val="00920020"/>
    <w:rsid w:val="00920315"/>
    <w:rsid w:val="00920394"/>
    <w:rsid w:val="0092167E"/>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55C3"/>
    <w:rsid w:val="00936163"/>
    <w:rsid w:val="0093617A"/>
    <w:rsid w:val="009365E9"/>
    <w:rsid w:val="009373C5"/>
    <w:rsid w:val="00937E28"/>
    <w:rsid w:val="00937FC2"/>
    <w:rsid w:val="0094001B"/>
    <w:rsid w:val="00940138"/>
    <w:rsid w:val="009401D6"/>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4BF1"/>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15"/>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5398"/>
    <w:rsid w:val="00A05BF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5F96"/>
    <w:rsid w:val="00A17A2C"/>
    <w:rsid w:val="00A17E42"/>
    <w:rsid w:val="00A20477"/>
    <w:rsid w:val="00A20DF1"/>
    <w:rsid w:val="00A21CB0"/>
    <w:rsid w:val="00A21FFC"/>
    <w:rsid w:val="00A2256E"/>
    <w:rsid w:val="00A22BEA"/>
    <w:rsid w:val="00A23C51"/>
    <w:rsid w:val="00A23E83"/>
    <w:rsid w:val="00A23EAD"/>
    <w:rsid w:val="00A23F30"/>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5B3"/>
    <w:rsid w:val="00A51D6F"/>
    <w:rsid w:val="00A51E13"/>
    <w:rsid w:val="00A52688"/>
    <w:rsid w:val="00A5496A"/>
    <w:rsid w:val="00A54ABF"/>
    <w:rsid w:val="00A54D78"/>
    <w:rsid w:val="00A5587D"/>
    <w:rsid w:val="00A5657C"/>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67E19"/>
    <w:rsid w:val="00A7141B"/>
    <w:rsid w:val="00A715C1"/>
    <w:rsid w:val="00A71A59"/>
    <w:rsid w:val="00A71D9B"/>
    <w:rsid w:val="00A735DA"/>
    <w:rsid w:val="00A73624"/>
    <w:rsid w:val="00A742EB"/>
    <w:rsid w:val="00A74BDB"/>
    <w:rsid w:val="00A75D4D"/>
    <w:rsid w:val="00A75F5E"/>
    <w:rsid w:val="00A76A72"/>
    <w:rsid w:val="00A7730A"/>
    <w:rsid w:val="00A7731C"/>
    <w:rsid w:val="00A77321"/>
    <w:rsid w:val="00A7775A"/>
    <w:rsid w:val="00A7779B"/>
    <w:rsid w:val="00A77E77"/>
    <w:rsid w:val="00A80172"/>
    <w:rsid w:val="00A80174"/>
    <w:rsid w:val="00A80332"/>
    <w:rsid w:val="00A8092A"/>
    <w:rsid w:val="00A80FF1"/>
    <w:rsid w:val="00A814F8"/>
    <w:rsid w:val="00A82291"/>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48D"/>
    <w:rsid w:val="00A90D48"/>
    <w:rsid w:val="00A90D91"/>
    <w:rsid w:val="00A90D93"/>
    <w:rsid w:val="00A914EA"/>
    <w:rsid w:val="00A91B3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2D1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503"/>
    <w:rsid w:val="00B20632"/>
    <w:rsid w:val="00B207E9"/>
    <w:rsid w:val="00B209FB"/>
    <w:rsid w:val="00B2101A"/>
    <w:rsid w:val="00B2114D"/>
    <w:rsid w:val="00B22488"/>
    <w:rsid w:val="00B22566"/>
    <w:rsid w:val="00B22CA0"/>
    <w:rsid w:val="00B22CFA"/>
    <w:rsid w:val="00B22FF8"/>
    <w:rsid w:val="00B240BA"/>
    <w:rsid w:val="00B24DE9"/>
    <w:rsid w:val="00B2643F"/>
    <w:rsid w:val="00B264A9"/>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66F"/>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4F0E"/>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2F0"/>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C0"/>
    <w:rsid w:val="00BA16FA"/>
    <w:rsid w:val="00BA1CA9"/>
    <w:rsid w:val="00BA219D"/>
    <w:rsid w:val="00BA2E89"/>
    <w:rsid w:val="00BA34B3"/>
    <w:rsid w:val="00BA42B3"/>
    <w:rsid w:val="00BA4599"/>
    <w:rsid w:val="00BA487A"/>
    <w:rsid w:val="00BA4919"/>
    <w:rsid w:val="00BA4A3E"/>
    <w:rsid w:val="00BA55E9"/>
    <w:rsid w:val="00BA593C"/>
    <w:rsid w:val="00BA67B3"/>
    <w:rsid w:val="00BA75E6"/>
    <w:rsid w:val="00BA7B2D"/>
    <w:rsid w:val="00BA7C49"/>
    <w:rsid w:val="00BA7ED0"/>
    <w:rsid w:val="00BB05B2"/>
    <w:rsid w:val="00BB1984"/>
    <w:rsid w:val="00BB19AE"/>
    <w:rsid w:val="00BB349D"/>
    <w:rsid w:val="00BB35CC"/>
    <w:rsid w:val="00BB3C4C"/>
    <w:rsid w:val="00BB4477"/>
    <w:rsid w:val="00BB46F9"/>
    <w:rsid w:val="00BB4985"/>
    <w:rsid w:val="00BB5C2B"/>
    <w:rsid w:val="00BB634D"/>
    <w:rsid w:val="00BB6E81"/>
    <w:rsid w:val="00BB6FF6"/>
    <w:rsid w:val="00BB70B6"/>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1BFC"/>
    <w:rsid w:val="00C1206F"/>
    <w:rsid w:val="00C141D5"/>
    <w:rsid w:val="00C149AE"/>
    <w:rsid w:val="00C14F6C"/>
    <w:rsid w:val="00C15146"/>
    <w:rsid w:val="00C15201"/>
    <w:rsid w:val="00C1547D"/>
    <w:rsid w:val="00C15536"/>
    <w:rsid w:val="00C16415"/>
    <w:rsid w:val="00C165EC"/>
    <w:rsid w:val="00C169DB"/>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3ABA"/>
    <w:rsid w:val="00C33C5C"/>
    <w:rsid w:val="00C34181"/>
    <w:rsid w:val="00C34704"/>
    <w:rsid w:val="00C34AF8"/>
    <w:rsid w:val="00C35151"/>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4E15"/>
    <w:rsid w:val="00C454BF"/>
    <w:rsid w:val="00C45B68"/>
    <w:rsid w:val="00C45C87"/>
    <w:rsid w:val="00C45D92"/>
    <w:rsid w:val="00C47B38"/>
    <w:rsid w:val="00C50032"/>
    <w:rsid w:val="00C502F9"/>
    <w:rsid w:val="00C50829"/>
    <w:rsid w:val="00C50A19"/>
    <w:rsid w:val="00C5109E"/>
    <w:rsid w:val="00C5140C"/>
    <w:rsid w:val="00C51B05"/>
    <w:rsid w:val="00C52EF1"/>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84E"/>
    <w:rsid w:val="00C62B30"/>
    <w:rsid w:val="00C631FB"/>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270"/>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19A"/>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3A86"/>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3A58"/>
    <w:rsid w:val="00D340D1"/>
    <w:rsid w:val="00D359B1"/>
    <w:rsid w:val="00D3626F"/>
    <w:rsid w:val="00D40CC8"/>
    <w:rsid w:val="00D40CE6"/>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2EFC"/>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1C87"/>
    <w:rsid w:val="00D92118"/>
    <w:rsid w:val="00D923C7"/>
    <w:rsid w:val="00D92496"/>
    <w:rsid w:val="00D92632"/>
    <w:rsid w:val="00D92AB9"/>
    <w:rsid w:val="00D92AE3"/>
    <w:rsid w:val="00D92BE7"/>
    <w:rsid w:val="00D92EB9"/>
    <w:rsid w:val="00D93491"/>
    <w:rsid w:val="00D938C4"/>
    <w:rsid w:val="00D943AA"/>
    <w:rsid w:val="00D946B4"/>
    <w:rsid w:val="00D9510E"/>
    <w:rsid w:val="00D95221"/>
    <w:rsid w:val="00D963F4"/>
    <w:rsid w:val="00D96818"/>
    <w:rsid w:val="00D97965"/>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2259"/>
    <w:rsid w:val="00DC3325"/>
    <w:rsid w:val="00DC39AC"/>
    <w:rsid w:val="00DC3CBF"/>
    <w:rsid w:val="00DC4AF4"/>
    <w:rsid w:val="00DC4DDC"/>
    <w:rsid w:val="00DC4F8D"/>
    <w:rsid w:val="00DC52C2"/>
    <w:rsid w:val="00DC5A00"/>
    <w:rsid w:val="00DC6370"/>
    <w:rsid w:val="00DC6953"/>
    <w:rsid w:val="00DC6C91"/>
    <w:rsid w:val="00DC7427"/>
    <w:rsid w:val="00DD1211"/>
    <w:rsid w:val="00DD13AE"/>
    <w:rsid w:val="00DD2332"/>
    <w:rsid w:val="00DD2402"/>
    <w:rsid w:val="00DD240A"/>
    <w:rsid w:val="00DD2893"/>
    <w:rsid w:val="00DD2EBD"/>
    <w:rsid w:val="00DD35F4"/>
    <w:rsid w:val="00DD3796"/>
    <w:rsid w:val="00DD5B5E"/>
    <w:rsid w:val="00DD5DD1"/>
    <w:rsid w:val="00DD77A7"/>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302"/>
    <w:rsid w:val="00DF7A14"/>
    <w:rsid w:val="00E00ABD"/>
    <w:rsid w:val="00E00CCC"/>
    <w:rsid w:val="00E01006"/>
    <w:rsid w:val="00E01210"/>
    <w:rsid w:val="00E01BDD"/>
    <w:rsid w:val="00E01C0C"/>
    <w:rsid w:val="00E028D6"/>
    <w:rsid w:val="00E043CC"/>
    <w:rsid w:val="00E05B36"/>
    <w:rsid w:val="00E06445"/>
    <w:rsid w:val="00E06783"/>
    <w:rsid w:val="00E06A2A"/>
    <w:rsid w:val="00E07500"/>
    <w:rsid w:val="00E07B57"/>
    <w:rsid w:val="00E10F61"/>
    <w:rsid w:val="00E10FD3"/>
    <w:rsid w:val="00E1109C"/>
    <w:rsid w:val="00E1299F"/>
    <w:rsid w:val="00E13170"/>
    <w:rsid w:val="00E1367E"/>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4322"/>
    <w:rsid w:val="00E251C7"/>
    <w:rsid w:val="00E26424"/>
    <w:rsid w:val="00E26639"/>
    <w:rsid w:val="00E26EE8"/>
    <w:rsid w:val="00E27703"/>
    <w:rsid w:val="00E30225"/>
    <w:rsid w:val="00E30548"/>
    <w:rsid w:val="00E30B6E"/>
    <w:rsid w:val="00E31251"/>
    <w:rsid w:val="00E32C52"/>
    <w:rsid w:val="00E338F3"/>
    <w:rsid w:val="00E33CCD"/>
    <w:rsid w:val="00E33E01"/>
    <w:rsid w:val="00E34483"/>
    <w:rsid w:val="00E34702"/>
    <w:rsid w:val="00E34C9E"/>
    <w:rsid w:val="00E351C4"/>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839"/>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2EA"/>
    <w:rsid w:val="00E679CC"/>
    <w:rsid w:val="00E67C54"/>
    <w:rsid w:val="00E70A98"/>
    <w:rsid w:val="00E71CF1"/>
    <w:rsid w:val="00E72981"/>
    <w:rsid w:val="00E72C24"/>
    <w:rsid w:val="00E72CCC"/>
    <w:rsid w:val="00E732D5"/>
    <w:rsid w:val="00E7333E"/>
    <w:rsid w:val="00E73A77"/>
    <w:rsid w:val="00E73CAF"/>
    <w:rsid w:val="00E73ECB"/>
    <w:rsid w:val="00E746D6"/>
    <w:rsid w:val="00E757F1"/>
    <w:rsid w:val="00E759FC"/>
    <w:rsid w:val="00E75BFB"/>
    <w:rsid w:val="00E76BA0"/>
    <w:rsid w:val="00E778AE"/>
    <w:rsid w:val="00E812F5"/>
    <w:rsid w:val="00E817A1"/>
    <w:rsid w:val="00E8181F"/>
    <w:rsid w:val="00E81BC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77F"/>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58C"/>
    <w:rsid w:val="00EA7946"/>
    <w:rsid w:val="00EB0CF2"/>
    <w:rsid w:val="00EB284F"/>
    <w:rsid w:val="00EB2854"/>
    <w:rsid w:val="00EB3A91"/>
    <w:rsid w:val="00EB49E8"/>
    <w:rsid w:val="00EB53D0"/>
    <w:rsid w:val="00EB6D7F"/>
    <w:rsid w:val="00EB7E69"/>
    <w:rsid w:val="00EC00BB"/>
    <w:rsid w:val="00EC062A"/>
    <w:rsid w:val="00EC0793"/>
    <w:rsid w:val="00EC0C8A"/>
    <w:rsid w:val="00EC17AF"/>
    <w:rsid w:val="00EC2FA4"/>
    <w:rsid w:val="00EC35D8"/>
    <w:rsid w:val="00EC44AB"/>
    <w:rsid w:val="00EC4ABF"/>
    <w:rsid w:val="00EC4DD1"/>
    <w:rsid w:val="00EC52CE"/>
    <w:rsid w:val="00EC5916"/>
    <w:rsid w:val="00EC6493"/>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BE3"/>
    <w:rsid w:val="00EE1D8C"/>
    <w:rsid w:val="00EE1DE4"/>
    <w:rsid w:val="00EE2FE0"/>
    <w:rsid w:val="00EE33CF"/>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498C"/>
    <w:rsid w:val="00F150D3"/>
    <w:rsid w:val="00F1514A"/>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32B3"/>
    <w:rsid w:val="00F53708"/>
    <w:rsid w:val="00F53EF5"/>
    <w:rsid w:val="00F53F8B"/>
    <w:rsid w:val="00F540BE"/>
    <w:rsid w:val="00F541AC"/>
    <w:rsid w:val="00F54528"/>
    <w:rsid w:val="00F54BDB"/>
    <w:rsid w:val="00F55591"/>
    <w:rsid w:val="00F55600"/>
    <w:rsid w:val="00F5575A"/>
    <w:rsid w:val="00F55F10"/>
    <w:rsid w:val="00F55FD7"/>
    <w:rsid w:val="00F5690A"/>
    <w:rsid w:val="00F57310"/>
    <w:rsid w:val="00F5744E"/>
    <w:rsid w:val="00F61253"/>
    <w:rsid w:val="00F61615"/>
    <w:rsid w:val="00F62DC0"/>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E00"/>
    <w:rsid w:val="00F76EC1"/>
    <w:rsid w:val="00F7745D"/>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4A2A"/>
    <w:rsid w:val="00FB547B"/>
    <w:rsid w:val="00FB5A9E"/>
    <w:rsid w:val="00FB6825"/>
    <w:rsid w:val="00FB68E8"/>
    <w:rsid w:val="00FB76F0"/>
    <w:rsid w:val="00FB7FAE"/>
    <w:rsid w:val="00FC013C"/>
    <w:rsid w:val="00FC0698"/>
    <w:rsid w:val="00FC1EF5"/>
    <w:rsid w:val="00FC273C"/>
    <w:rsid w:val="00FC2EF7"/>
    <w:rsid w:val="00FC37A5"/>
    <w:rsid w:val="00FC3889"/>
    <w:rsid w:val="00FC4A77"/>
    <w:rsid w:val="00FC5036"/>
    <w:rsid w:val="00FC5608"/>
    <w:rsid w:val="00FC59B3"/>
    <w:rsid w:val="00FC5A7F"/>
    <w:rsid w:val="00FC677C"/>
    <w:rsid w:val="00FD04DE"/>
    <w:rsid w:val="00FD05EC"/>
    <w:rsid w:val="00FD0615"/>
    <w:rsid w:val="00FD1B97"/>
    <w:rsid w:val="00FD2171"/>
    <w:rsid w:val="00FD3236"/>
    <w:rsid w:val="00FD34BC"/>
    <w:rsid w:val="00FD374F"/>
    <w:rsid w:val="00FD3D73"/>
    <w:rsid w:val="00FD463B"/>
    <w:rsid w:val="00FD4BF7"/>
    <w:rsid w:val="00FD4D79"/>
    <w:rsid w:val="00FD67CF"/>
    <w:rsid w:val="00FE011A"/>
    <w:rsid w:val="00FE0765"/>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2183"/>
    <w:rsid w:val="00FF2E87"/>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791440623">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081298478">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338846834">
      <w:bodyDiv w:val="1"/>
      <w:marLeft w:val="0"/>
      <w:marRight w:val="0"/>
      <w:marTop w:val="0"/>
      <w:marBottom w:val="0"/>
      <w:divBdr>
        <w:top w:val="none" w:sz="0" w:space="0" w:color="auto"/>
        <w:left w:val="none" w:sz="0" w:space="0" w:color="auto"/>
        <w:bottom w:val="none" w:sz="0" w:space="0" w:color="auto"/>
        <w:right w:val="none" w:sz="0" w:space="0" w:color="auto"/>
      </w:divBdr>
    </w:div>
    <w:div w:id="1403024444">
      <w:bodyDiv w:val="1"/>
      <w:marLeft w:val="0"/>
      <w:marRight w:val="0"/>
      <w:marTop w:val="0"/>
      <w:marBottom w:val="0"/>
      <w:divBdr>
        <w:top w:val="none" w:sz="0" w:space="0" w:color="auto"/>
        <w:left w:val="none" w:sz="0" w:space="0" w:color="auto"/>
        <w:bottom w:val="none" w:sz="0" w:space="0" w:color="auto"/>
        <w:right w:val="none" w:sz="0" w:space="0" w:color="auto"/>
      </w:divBdr>
    </w:div>
    <w:div w:id="1502046227">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764448175">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yperlink" Target="http://www.rosseti.ru/about/contacts/opinion/"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main?base=LAW;n=115717;fld=134;dst=100014" TargetMode="Externa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zakupki.gov.ru"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Ostonen.IA@mrsk-1.ru" TargetMode="External"/><Relationship Id="rId20" Type="http://schemas.openxmlformats.org/officeDocument/2006/relationships/hyperlink" Target="http://www.rosseti.ru/about/anticorruptionpolicy/policy/index.php" TargetMode="Externa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55D04543F1C95223231A2E7C6D171E3CBF454BEF002C451AEAA4F41EA5C1DDA8365A04E09D204DK0x5G"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yperlink" Target="consultantplus://offline/ref=B7E04B8F5BC345C22463EADCAE81D93CF4CA1215A36F6052F6BC85F6f9C8L"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Lazareva.TV@mrsk-1.ru" TargetMode="External"/><Relationship Id="rId23" Type="http://schemas.openxmlformats.org/officeDocument/2006/relationships/hyperlink" Target="consultantplus://offline/ref=55D04543F1C95223231A2E7C6D171E3CBF454BEF002C451AEAA4F41EA5C1DDA8365A04E09D204DK0x5G" TargetMode="External"/><Relationship Id="rId28" Type="http://schemas.openxmlformats.org/officeDocument/2006/relationships/footer" Target="footer2.xm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yperlink" Target="http://www.b2b-mrsk.ru/" TargetMode="External"/><Relationship Id="rId31" Type="http://schemas.openxmlformats.org/officeDocument/2006/relationships/hyperlink" Target="consultantplus://offline/ref=86C855FF9931DA9E8282C60C4DADA77D6D37F30BC92667668DFC4D0EA1y5xAN"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rmsp.nalog.ru" TargetMode="Externa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yperlink" Target="consultantplus://offline/ref=B7E04B8F5BC345C22463EADCAE81D93CF0C11310A0643D58FEE589F49Ff2C9L" TargetMode="External"/><Relationship Id="rId43"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96467-6E07-463B-90BA-7B9A2DA00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80</Pages>
  <Words>27649</Words>
  <Characters>157600</Characters>
  <Application>Microsoft Office Word</Application>
  <DocSecurity>0</DocSecurity>
  <Lines>1313</Lines>
  <Paragraphs>369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184880</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3</cp:revision>
  <cp:lastPrinted>2012-12-18T14:00:00Z</cp:lastPrinted>
  <dcterms:created xsi:type="dcterms:W3CDTF">2018-08-31T13:33:00Z</dcterms:created>
  <dcterms:modified xsi:type="dcterms:W3CDTF">2018-08-31T13:52:00Z</dcterms:modified>
</cp:coreProperties>
</file>